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FE7" w:rsidRDefault="00783FE7" w:rsidP="00783FE7">
      <w:pPr>
        <w:spacing w:line="360" w:lineRule="auto"/>
        <w:rPr>
          <w:rFonts w:ascii="仿宋" w:eastAsia="仿宋" w:hAnsi="仿宋" w:cs="仿宋"/>
          <w:b/>
          <w:sz w:val="24"/>
          <w:szCs w:val="28"/>
        </w:rPr>
      </w:pPr>
      <w:r>
        <w:rPr>
          <w:rFonts w:ascii="仿宋" w:eastAsia="仿宋" w:hAnsi="仿宋" w:cs="仿宋" w:hint="eastAsia"/>
          <w:b/>
          <w:sz w:val="24"/>
          <w:szCs w:val="28"/>
        </w:rPr>
        <w:t>附件</w:t>
      </w:r>
      <w:r w:rsidR="00325FD2">
        <w:rPr>
          <w:rFonts w:ascii="仿宋" w:eastAsia="仿宋" w:hAnsi="仿宋" w:cs="仿宋" w:hint="eastAsia"/>
          <w:b/>
          <w:sz w:val="24"/>
          <w:szCs w:val="28"/>
        </w:rPr>
        <w:t>一</w:t>
      </w:r>
      <w:r>
        <w:rPr>
          <w:rFonts w:ascii="仿宋" w:eastAsia="仿宋" w:hAnsi="仿宋" w:cs="仿宋" w:hint="eastAsia"/>
          <w:b/>
          <w:sz w:val="24"/>
          <w:szCs w:val="28"/>
        </w:rPr>
        <w:t>：</w:t>
      </w:r>
    </w:p>
    <w:p w:rsidR="00783FE7" w:rsidRDefault="00783FE7" w:rsidP="00783FE7">
      <w:pPr>
        <w:pStyle w:val="afb"/>
        <w:spacing w:line="360" w:lineRule="auto"/>
        <w:ind w:firstLine="482"/>
        <w:rPr>
          <w:rFonts w:ascii="仿宋" w:eastAsia="仿宋" w:hAnsi="仿宋" w:cs="仿宋"/>
          <w:b w:val="0"/>
          <w:i/>
          <w:sz w:val="28"/>
          <w:szCs w:val="28"/>
        </w:rPr>
      </w:pPr>
      <w:bookmarkStart w:id="0" w:name="_Toc43897770"/>
      <w:r>
        <w:rPr>
          <w:rFonts w:ascii="仿宋" w:eastAsia="仿宋" w:hAnsi="仿宋" w:cs="仿宋" w:hint="eastAsia"/>
          <w:b w:val="0"/>
          <w:sz w:val="28"/>
          <w:szCs w:val="28"/>
        </w:rPr>
        <w:t>法定代表人身份证明</w:t>
      </w:r>
      <w:bookmarkEnd w:id="0"/>
    </w:p>
    <w:p w:rsidR="00783FE7" w:rsidRDefault="00783FE7" w:rsidP="00783FE7">
      <w:pPr>
        <w:pStyle w:val="p0"/>
        <w:wordWrap w:val="0"/>
        <w:spacing w:line="360" w:lineRule="auto"/>
        <w:ind w:firstLine="360"/>
        <w:rPr>
          <w:rFonts w:ascii="仿宋" w:eastAsia="仿宋" w:hAnsi="仿宋" w:cs="仿宋"/>
          <w:sz w:val="24"/>
          <w:szCs w:val="24"/>
        </w:rPr>
      </w:pPr>
      <w:r>
        <w:rPr>
          <w:rFonts w:ascii="仿宋" w:eastAsia="仿宋" w:hAnsi="仿宋" w:cs="仿宋" w:hint="eastAsia"/>
          <w:sz w:val="24"/>
          <w:szCs w:val="24"/>
        </w:rPr>
        <w:t>供应商名称：_____________________</w:t>
      </w:r>
    </w:p>
    <w:p w:rsidR="00783FE7" w:rsidRDefault="00783FE7" w:rsidP="00783FE7">
      <w:pPr>
        <w:pStyle w:val="p0"/>
        <w:wordWrap w:val="0"/>
        <w:spacing w:line="360" w:lineRule="auto"/>
        <w:ind w:firstLine="360"/>
        <w:rPr>
          <w:rFonts w:ascii="仿宋" w:eastAsia="仿宋" w:hAnsi="仿宋" w:cs="仿宋"/>
          <w:sz w:val="24"/>
          <w:szCs w:val="24"/>
        </w:rPr>
      </w:pPr>
      <w:r>
        <w:rPr>
          <w:rFonts w:ascii="仿宋" w:eastAsia="仿宋" w:hAnsi="仿宋" w:cs="仿宋" w:hint="eastAsia"/>
          <w:sz w:val="24"/>
          <w:szCs w:val="24"/>
        </w:rPr>
        <w:t>单位性质：_______________________</w:t>
      </w:r>
    </w:p>
    <w:p w:rsidR="00783FE7" w:rsidRDefault="00783FE7" w:rsidP="00783FE7">
      <w:pPr>
        <w:pStyle w:val="p0"/>
        <w:wordWrap w:val="0"/>
        <w:spacing w:line="360" w:lineRule="auto"/>
        <w:ind w:firstLine="360"/>
        <w:rPr>
          <w:rFonts w:ascii="仿宋" w:eastAsia="仿宋" w:hAnsi="仿宋" w:cs="仿宋"/>
          <w:sz w:val="24"/>
          <w:szCs w:val="24"/>
        </w:rPr>
      </w:pPr>
      <w:r>
        <w:rPr>
          <w:rFonts w:ascii="仿宋" w:eastAsia="仿宋" w:hAnsi="仿宋" w:cs="仿宋" w:hint="eastAsia"/>
          <w:sz w:val="24"/>
          <w:szCs w:val="24"/>
        </w:rPr>
        <w:t>成立时间_______年_______月______日</w:t>
      </w:r>
    </w:p>
    <w:p w:rsidR="00783FE7" w:rsidRDefault="00783FE7" w:rsidP="00783FE7">
      <w:pPr>
        <w:pStyle w:val="p0"/>
        <w:wordWrap w:val="0"/>
        <w:spacing w:line="360" w:lineRule="auto"/>
        <w:ind w:firstLine="360"/>
        <w:rPr>
          <w:rFonts w:ascii="仿宋" w:eastAsia="仿宋" w:hAnsi="仿宋" w:cs="仿宋"/>
          <w:sz w:val="24"/>
          <w:szCs w:val="24"/>
        </w:rPr>
      </w:pPr>
      <w:r>
        <w:rPr>
          <w:rFonts w:ascii="仿宋" w:eastAsia="仿宋" w:hAnsi="仿宋" w:cs="仿宋" w:hint="eastAsia"/>
          <w:sz w:val="24"/>
          <w:szCs w:val="24"/>
        </w:rPr>
        <w:t>经营期限：__________</w:t>
      </w:r>
    </w:p>
    <w:p w:rsidR="00783FE7" w:rsidRDefault="00783FE7" w:rsidP="00783FE7">
      <w:pPr>
        <w:pStyle w:val="p0"/>
        <w:wordWrap w:val="0"/>
        <w:spacing w:line="360" w:lineRule="auto"/>
        <w:ind w:firstLine="360"/>
        <w:rPr>
          <w:rFonts w:ascii="仿宋" w:eastAsia="仿宋" w:hAnsi="仿宋" w:cs="仿宋"/>
          <w:sz w:val="24"/>
          <w:szCs w:val="24"/>
        </w:rPr>
      </w:pPr>
      <w:r>
        <w:rPr>
          <w:rFonts w:ascii="仿宋" w:eastAsia="仿宋" w:hAnsi="仿宋" w:cs="仿宋" w:hint="eastAsia"/>
          <w:sz w:val="24"/>
          <w:szCs w:val="24"/>
        </w:rPr>
        <w:t>姓名：__________性别：__________年龄：__________职务：__________</w:t>
      </w:r>
    </w:p>
    <w:p w:rsidR="00783FE7" w:rsidRDefault="00783FE7" w:rsidP="00783FE7">
      <w:pPr>
        <w:pStyle w:val="p0"/>
        <w:wordWrap w:val="0"/>
        <w:spacing w:line="360" w:lineRule="auto"/>
        <w:ind w:firstLine="360"/>
        <w:rPr>
          <w:rFonts w:ascii="仿宋" w:eastAsia="仿宋" w:hAnsi="仿宋" w:cs="仿宋"/>
          <w:sz w:val="24"/>
          <w:szCs w:val="24"/>
        </w:rPr>
      </w:pPr>
      <w:r>
        <w:rPr>
          <w:rFonts w:ascii="仿宋" w:eastAsia="仿宋" w:hAnsi="仿宋" w:cs="仿宋" w:hint="eastAsia"/>
          <w:sz w:val="24"/>
          <w:szCs w:val="24"/>
        </w:rPr>
        <w:t>系________________________（供应商名称）的法定代表人。</w:t>
      </w:r>
    </w:p>
    <w:p w:rsidR="00783FE7" w:rsidRDefault="00783FE7" w:rsidP="00783FE7">
      <w:pPr>
        <w:pStyle w:val="p0"/>
        <w:wordWrap w:val="0"/>
        <w:spacing w:line="360" w:lineRule="auto"/>
        <w:ind w:firstLine="360"/>
        <w:rPr>
          <w:rFonts w:ascii="仿宋" w:eastAsia="仿宋" w:hAnsi="仿宋" w:cs="仿宋"/>
          <w:b/>
          <w:sz w:val="24"/>
          <w:szCs w:val="24"/>
        </w:rPr>
      </w:pPr>
      <w:r>
        <w:rPr>
          <w:rFonts w:ascii="仿宋" w:eastAsia="仿宋" w:hAnsi="仿宋" w:cs="仿宋" w:hint="eastAsia"/>
          <w:b/>
          <w:sz w:val="24"/>
          <w:szCs w:val="24"/>
        </w:rPr>
        <w:t>附：法定代表人身份证正反面</w:t>
      </w:r>
    </w:p>
    <w:p w:rsidR="00783FE7" w:rsidRDefault="00783FE7" w:rsidP="00783FE7">
      <w:pPr>
        <w:pStyle w:val="p0"/>
        <w:wordWrap w:val="0"/>
        <w:spacing w:line="360" w:lineRule="auto"/>
        <w:ind w:firstLine="1320"/>
        <w:rPr>
          <w:rFonts w:ascii="仿宋" w:eastAsia="仿宋" w:hAnsi="仿宋" w:cs="仿宋"/>
          <w:sz w:val="24"/>
          <w:szCs w:val="24"/>
        </w:rPr>
      </w:pPr>
    </w:p>
    <w:p w:rsidR="00783FE7" w:rsidRDefault="00783FE7" w:rsidP="00783FE7">
      <w:pPr>
        <w:pStyle w:val="p0"/>
        <w:wordWrap w:val="0"/>
        <w:spacing w:line="360" w:lineRule="auto"/>
        <w:ind w:firstLine="1320"/>
        <w:rPr>
          <w:rFonts w:ascii="仿宋" w:eastAsia="仿宋" w:hAnsi="仿宋" w:cs="仿宋"/>
          <w:sz w:val="24"/>
          <w:szCs w:val="24"/>
        </w:rPr>
      </w:pPr>
      <w:r>
        <w:rPr>
          <w:rFonts w:ascii="仿宋" w:eastAsia="仿宋" w:hAnsi="仿宋" w:cs="仿宋" w:hint="eastAsia"/>
          <w:sz w:val="24"/>
          <w:szCs w:val="24"/>
        </w:rPr>
        <w:t>特此证明；</w:t>
      </w:r>
    </w:p>
    <w:p w:rsidR="00783FE7" w:rsidRDefault="00783FE7" w:rsidP="00783FE7">
      <w:pPr>
        <w:pStyle w:val="p0"/>
        <w:wordWrap w:val="0"/>
        <w:spacing w:line="360" w:lineRule="auto"/>
        <w:ind w:firstLine="360"/>
        <w:jc w:val="right"/>
        <w:rPr>
          <w:rFonts w:ascii="仿宋" w:eastAsia="仿宋" w:hAnsi="仿宋" w:cs="仿宋"/>
          <w:sz w:val="24"/>
          <w:szCs w:val="24"/>
        </w:rPr>
      </w:pPr>
    </w:p>
    <w:p w:rsidR="00783FE7" w:rsidRDefault="00783FE7" w:rsidP="00783FE7">
      <w:pPr>
        <w:pStyle w:val="p0"/>
        <w:wordWrap w:val="0"/>
        <w:spacing w:line="360" w:lineRule="auto"/>
        <w:ind w:firstLine="360"/>
        <w:jc w:val="right"/>
        <w:rPr>
          <w:rFonts w:ascii="仿宋" w:eastAsia="仿宋" w:hAnsi="仿宋" w:cs="仿宋"/>
          <w:sz w:val="24"/>
          <w:szCs w:val="24"/>
        </w:rPr>
      </w:pPr>
    </w:p>
    <w:p w:rsidR="00783FE7" w:rsidRDefault="00783FE7" w:rsidP="00783FE7">
      <w:pPr>
        <w:pStyle w:val="p0"/>
        <w:wordWrap w:val="0"/>
        <w:spacing w:line="360" w:lineRule="auto"/>
        <w:ind w:firstLine="360"/>
        <w:jc w:val="right"/>
        <w:rPr>
          <w:rFonts w:ascii="仿宋" w:eastAsia="仿宋" w:hAnsi="仿宋" w:cs="仿宋"/>
          <w:sz w:val="24"/>
          <w:szCs w:val="24"/>
        </w:rPr>
      </w:pPr>
      <w:r>
        <w:rPr>
          <w:rFonts w:ascii="仿宋" w:eastAsia="仿宋" w:hAnsi="仿宋" w:cs="仿宋" w:hint="eastAsia"/>
          <w:sz w:val="24"/>
          <w:szCs w:val="24"/>
        </w:rPr>
        <w:t>供应商：__________（盖章）</w:t>
      </w:r>
    </w:p>
    <w:p w:rsidR="00783FE7" w:rsidRDefault="00783FE7" w:rsidP="00783FE7">
      <w:pPr>
        <w:pStyle w:val="p0"/>
        <w:wordWrap w:val="0"/>
        <w:spacing w:line="360" w:lineRule="auto"/>
        <w:ind w:right="315" w:firstLine="360"/>
        <w:jc w:val="right"/>
        <w:rPr>
          <w:rFonts w:ascii="仿宋" w:eastAsia="仿宋" w:hAnsi="仿宋" w:cs="仿宋"/>
          <w:sz w:val="24"/>
          <w:szCs w:val="24"/>
        </w:rPr>
      </w:pPr>
      <w:r>
        <w:rPr>
          <w:rFonts w:ascii="仿宋" w:eastAsia="仿宋" w:hAnsi="仿宋" w:cs="仿宋" w:hint="eastAsia"/>
          <w:sz w:val="24"/>
          <w:szCs w:val="24"/>
        </w:rPr>
        <w:t>______年______月______日</w:t>
      </w:r>
    </w:p>
    <w:p w:rsidR="00783FE7" w:rsidRDefault="00783FE7" w:rsidP="00783FE7">
      <w:pPr>
        <w:pStyle w:val="p0"/>
        <w:wordWrap w:val="0"/>
        <w:spacing w:line="360" w:lineRule="auto"/>
        <w:rPr>
          <w:rFonts w:ascii="仿宋" w:eastAsia="仿宋" w:hAnsi="仿宋" w:cs="仿宋"/>
          <w:sz w:val="24"/>
          <w:szCs w:val="24"/>
        </w:rPr>
      </w:pPr>
    </w:p>
    <w:p w:rsidR="00783FE7" w:rsidRDefault="00783FE7" w:rsidP="00783FE7">
      <w:pPr>
        <w:spacing w:line="360" w:lineRule="auto"/>
        <w:rPr>
          <w:rFonts w:ascii="仿宋" w:eastAsia="仿宋" w:hAnsi="仿宋" w:cs="仿宋"/>
          <w:szCs w:val="21"/>
        </w:rPr>
      </w:pPr>
    </w:p>
    <w:p w:rsidR="00783FE7" w:rsidRDefault="00783FE7" w:rsidP="00783FE7">
      <w:pPr>
        <w:spacing w:line="360" w:lineRule="auto"/>
        <w:rPr>
          <w:rFonts w:ascii="仿宋" w:eastAsia="仿宋" w:hAnsi="仿宋" w:cs="仿宋"/>
          <w:szCs w:val="21"/>
        </w:rPr>
      </w:pPr>
    </w:p>
    <w:p w:rsidR="00783FE7" w:rsidRDefault="00783FE7" w:rsidP="00783FE7">
      <w:pPr>
        <w:spacing w:line="360" w:lineRule="auto"/>
        <w:rPr>
          <w:rFonts w:ascii="仿宋" w:eastAsia="仿宋" w:hAnsi="仿宋" w:cs="仿宋"/>
          <w:sz w:val="28"/>
          <w:szCs w:val="28"/>
        </w:rPr>
      </w:pPr>
    </w:p>
    <w:p w:rsidR="00783FE7" w:rsidRDefault="00783FE7" w:rsidP="00783FE7">
      <w:pPr>
        <w:spacing w:line="360" w:lineRule="auto"/>
        <w:rPr>
          <w:rFonts w:ascii="仿宋" w:eastAsia="仿宋" w:hAnsi="仿宋" w:cs="仿宋"/>
          <w:sz w:val="28"/>
          <w:szCs w:val="28"/>
        </w:rPr>
      </w:pPr>
    </w:p>
    <w:p w:rsidR="00783FE7" w:rsidRDefault="00783FE7" w:rsidP="00783FE7">
      <w:pPr>
        <w:spacing w:line="360" w:lineRule="auto"/>
        <w:rPr>
          <w:rFonts w:ascii="仿宋" w:eastAsia="仿宋" w:hAnsi="仿宋" w:cs="仿宋"/>
          <w:sz w:val="28"/>
          <w:szCs w:val="28"/>
        </w:rPr>
      </w:pPr>
    </w:p>
    <w:p w:rsidR="00783FE7" w:rsidRDefault="00783FE7" w:rsidP="00783FE7">
      <w:pPr>
        <w:spacing w:line="360" w:lineRule="auto"/>
        <w:rPr>
          <w:rFonts w:ascii="仿宋" w:eastAsia="仿宋" w:hAnsi="仿宋" w:cs="仿宋"/>
          <w:sz w:val="28"/>
          <w:szCs w:val="28"/>
        </w:rPr>
      </w:pPr>
    </w:p>
    <w:p w:rsidR="00783FE7" w:rsidRDefault="00783FE7" w:rsidP="00783FE7">
      <w:pPr>
        <w:spacing w:line="360" w:lineRule="auto"/>
        <w:rPr>
          <w:rFonts w:ascii="仿宋" w:eastAsia="仿宋" w:hAnsi="仿宋" w:cs="仿宋"/>
          <w:sz w:val="28"/>
          <w:szCs w:val="28"/>
        </w:rPr>
      </w:pPr>
    </w:p>
    <w:p w:rsidR="00783FE7" w:rsidRDefault="00783FE7" w:rsidP="00783FE7">
      <w:pPr>
        <w:spacing w:line="360" w:lineRule="auto"/>
        <w:rPr>
          <w:rFonts w:ascii="仿宋" w:eastAsia="仿宋" w:hAnsi="仿宋" w:cs="仿宋"/>
          <w:sz w:val="28"/>
          <w:szCs w:val="28"/>
        </w:rPr>
      </w:pPr>
    </w:p>
    <w:p w:rsidR="00783FE7" w:rsidRDefault="00783FE7" w:rsidP="00783FE7">
      <w:pPr>
        <w:spacing w:line="360" w:lineRule="auto"/>
        <w:jc w:val="center"/>
        <w:rPr>
          <w:rFonts w:ascii="仿宋" w:eastAsia="仿宋" w:hAnsi="仿宋" w:cs="仿宋"/>
          <w:b/>
          <w:bCs/>
          <w:sz w:val="28"/>
          <w:szCs w:val="28"/>
        </w:rPr>
      </w:pPr>
      <w:bookmarkStart w:id="1" w:name="_Toc448174023"/>
      <w:bookmarkStart w:id="2" w:name="_Toc8704"/>
      <w:bookmarkStart w:id="3" w:name="_Toc22717"/>
      <w:bookmarkStart w:id="4" w:name="_Toc19392"/>
    </w:p>
    <w:p w:rsidR="00783FE7" w:rsidRDefault="00783FE7" w:rsidP="00783FE7">
      <w:pPr>
        <w:spacing w:line="360" w:lineRule="auto"/>
        <w:rPr>
          <w:rFonts w:ascii="仿宋" w:eastAsia="仿宋" w:hAnsi="仿宋" w:cs="仿宋"/>
          <w:b/>
          <w:sz w:val="24"/>
          <w:szCs w:val="28"/>
        </w:rPr>
      </w:pPr>
    </w:p>
    <w:bookmarkEnd w:id="1"/>
    <w:bookmarkEnd w:id="2"/>
    <w:bookmarkEnd w:id="3"/>
    <w:bookmarkEnd w:id="4"/>
    <w:p w:rsidR="00783FE7" w:rsidRDefault="00783FE7" w:rsidP="00783FE7">
      <w:pPr>
        <w:spacing w:line="360" w:lineRule="auto"/>
        <w:jc w:val="center"/>
        <w:rPr>
          <w:rFonts w:ascii="仿宋" w:eastAsia="仿宋" w:hAnsi="仿宋" w:cs="仿宋"/>
          <w:b/>
          <w:bCs/>
          <w:sz w:val="28"/>
          <w:szCs w:val="28"/>
        </w:rPr>
      </w:pPr>
      <w:r>
        <w:rPr>
          <w:rFonts w:ascii="仿宋" w:eastAsia="仿宋" w:hAnsi="仿宋" w:cs="仿宋" w:hint="eastAsia"/>
          <w:b/>
          <w:bCs/>
          <w:sz w:val="28"/>
          <w:szCs w:val="28"/>
        </w:rPr>
        <w:t>法定代表人授权委托书</w:t>
      </w:r>
    </w:p>
    <w:p w:rsidR="00783FE7" w:rsidRDefault="00783FE7" w:rsidP="00783FE7">
      <w:pPr>
        <w:spacing w:line="360" w:lineRule="auto"/>
        <w:ind w:firstLineChars="250" w:firstLine="600"/>
        <w:rPr>
          <w:rFonts w:ascii="仿宋" w:eastAsia="仿宋" w:hAnsi="仿宋" w:cs="仿宋"/>
          <w:sz w:val="24"/>
        </w:rPr>
      </w:pPr>
      <w:r>
        <w:rPr>
          <w:rFonts w:ascii="仿宋" w:eastAsia="仿宋" w:hAnsi="仿宋" w:cs="仿宋" w:hint="eastAsia"/>
          <w:sz w:val="24"/>
        </w:rPr>
        <w:t>本授权声明：</w:t>
      </w:r>
      <w:r>
        <w:rPr>
          <w:rFonts w:ascii="仿宋" w:eastAsia="仿宋" w:hAnsi="仿宋" w:cs="仿宋" w:hint="eastAsia"/>
          <w:sz w:val="24"/>
          <w:u w:val="single"/>
        </w:rPr>
        <w:t xml:space="preserve">               （供应商单位名称）</w:t>
      </w:r>
      <w:r>
        <w:rPr>
          <w:rFonts w:ascii="仿宋" w:eastAsia="仿宋" w:hAnsi="仿宋" w:cs="仿宋" w:hint="eastAsia"/>
          <w:sz w:val="24"/>
        </w:rPr>
        <w:t>，为中华人民共和国合法企业（单位），我</w:t>
      </w:r>
      <w:r>
        <w:rPr>
          <w:rFonts w:ascii="仿宋" w:eastAsia="仿宋" w:hAnsi="仿宋" w:cs="仿宋" w:hint="eastAsia"/>
          <w:sz w:val="24"/>
          <w:u w:val="single"/>
        </w:rPr>
        <w:t xml:space="preserve">      （法定代表人名称）</w:t>
      </w:r>
      <w:r>
        <w:rPr>
          <w:rFonts w:ascii="仿宋" w:eastAsia="仿宋" w:hAnsi="仿宋" w:cs="仿宋" w:hint="eastAsia"/>
          <w:sz w:val="24"/>
        </w:rPr>
        <w:t>系</w:t>
      </w:r>
      <w:r>
        <w:rPr>
          <w:rFonts w:ascii="仿宋" w:eastAsia="仿宋" w:hAnsi="仿宋" w:cs="仿宋" w:hint="eastAsia"/>
          <w:sz w:val="24"/>
          <w:u w:val="single"/>
        </w:rPr>
        <w:t xml:space="preserve">          （单位名称）</w:t>
      </w:r>
      <w:r>
        <w:rPr>
          <w:rFonts w:ascii="仿宋" w:eastAsia="仿宋" w:hAnsi="仿宋" w:cs="仿宋" w:hint="eastAsia"/>
          <w:sz w:val="24"/>
        </w:rPr>
        <w:t>的法定代表人，现授权委托我</w:t>
      </w:r>
      <w:proofErr w:type="gramStart"/>
      <w:r>
        <w:rPr>
          <w:rFonts w:ascii="仿宋" w:eastAsia="仿宋" w:hAnsi="仿宋" w:cs="仿宋" w:hint="eastAsia"/>
          <w:sz w:val="24"/>
        </w:rPr>
        <w:t>公司员</w:t>
      </w:r>
      <w:proofErr w:type="gramEnd"/>
      <w:r>
        <w:rPr>
          <w:rFonts w:ascii="仿宋" w:eastAsia="仿宋" w:hAnsi="仿宋" w:cs="仿宋" w:hint="eastAsia"/>
          <w:sz w:val="24"/>
          <w:u w:val="single"/>
        </w:rPr>
        <w:t xml:space="preserve">    （姓名）</w:t>
      </w:r>
      <w:r>
        <w:rPr>
          <w:rFonts w:ascii="仿宋" w:eastAsia="仿宋" w:hAnsi="仿宋" w:cs="仿宋" w:hint="eastAsia"/>
          <w:sz w:val="24"/>
        </w:rPr>
        <w:t>为我公司</w:t>
      </w:r>
      <w:r>
        <w:rPr>
          <w:rFonts w:ascii="仿宋" w:eastAsia="仿宋" w:hAnsi="仿宋" w:cs="仿宋" w:hint="eastAsia"/>
          <w:sz w:val="24"/>
          <w:szCs w:val="24"/>
        </w:rPr>
        <w:t>委托代理人</w:t>
      </w:r>
      <w:r>
        <w:rPr>
          <w:rFonts w:ascii="仿宋" w:eastAsia="仿宋" w:hAnsi="仿宋" w:cs="仿宋" w:hint="eastAsia"/>
          <w:sz w:val="24"/>
        </w:rPr>
        <w:t>，以我公司的名义参加你公司组织的</w:t>
      </w:r>
      <w:r>
        <w:rPr>
          <w:rFonts w:ascii="仿宋" w:eastAsia="仿宋" w:hAnsi="仿宋" w:cs="仿宋" w:hint="eastAsia"/>
          <w:sz w:val="24"/>
          <w:u w:val="single"/>
        </w:rPr>
        <w:t xml:space="preserve">          </w:t>
      </w:r>
      <w:r>
        <w:rPr>
          <w:rFonts w:ascii="仿宋" w:eastAsia="仿宋" w:hAnsi="仿宋" w:cs="仿宋" w:hint="eastAsia"/>
          <w:sz w:val="24"/>
        </w:rPr>
        <w:t>项目（项目编号：</w:t>
      </w:r>
      <w:r>
        <w:rPr>
          <w:rFonts w:ascii="仿宋" w:eastAsia="仿宋" w:hAnsi="仿宋" w:cs="仿宋" w:hint="eastAsia"/>
          <w:sz w:val="24"/>
          <w:u w:val="single"/>
        </w:rPr>
        <w:t xml:space="preserve">             </w:t>
      </w:r>
      <w:r>
        <w:rPr>
          <w:rFonts w:ascii="仿宋" w:eastAsia="仿宋" w:hAnsi="仿宋" w:cs="仿宋" w:hint="eastAsia"/>
          <w:sz w:val="24"/>
        </w:rPr>
        <w:t xml:space="preserve"> ）的</w:t>
      </w:r>
      <w:proofErr w:type="gramStart"/>
      <w:r>
        <w:rPr>
          <w:rFonts w:ascii="仿宋" w:eastAsia="仿宋" w:hAnsi="仿宋" w:cs="仿宋" w:hint="eastAsia"/>
          <w:sz w:val="24"/>
        </w:rPr>
        <w:t>询</w:t>
      </w:r>
      <w:proofErr w:type="gramEnd"/>
      <w:r>
        <w:rPr>
          <w:rFonts w:ascii="仿宋" w:eastAsia="仿宋" w:hAnsi="仿宋" w:cs="仿宋" w:hint="eastAsia"/>
          <w:sz w:val="24"/>
        </w:rPr>
        <w:t>比采购活动，</w:t>
      </w:r>
      <w:r>
        <w:rPr>
          <w:rFonts w:ascii="仿宋" w:eastAsia="仿宋" w:hAnsi="仿宋" w:cs="仿宋" w:hint="eastAsia"/>
          <w:sz w:val="24"/>
          <w:szCs w:val="24"/>
        </w:rPr>
        <w:t>委托代理人</w:t>
      </w:r>
      <w:r>
        <w:rPr>
          <w:rFonts w:ascii="仿宋" w:eastAsia="仿宋" w:hAnsi="仿宋" w:cs="仿宋" w:hint="eastAsia"/>
          <w:sz w:val="24"/>
        </w:rPr>
        <w:t>在竞标、开标、评标及合同谈判过程中所签署的一切文件和所处理的与之有关的一切事物，本人均予以承认。我公司对</w:t>
      </w:r>
      <w:r>
        <w:rPr>
          <w:rFonts w:ascii="仿宋" w:eastAsia="仿宋" w:hAnsi="仿宋" w:cs="仿宋" w:hint="eastAsia"/>
          <w:sz w:val="24"/>
          <w:szCs w:val="24"/>
        </w:rPr>
        <w:t>委托代理人</w:t>
      </w:r>
      <w:r>
        <w:rPr>
          <w:rFonts w:ascii="仿宋" w:eastAsia="仿宋" w:hAnsi="仿宋" w:cs="仿宋" w:hint="eastAsia"/>
          <w:sz w:val="24"/>
        </w:rPr>
        <w:t>的签字负全部责任。</w:t>
      </w:r>
    </w:p>
    <w:p w:rsidR="00783FE7" w:rsidRDefault="00783FE7" w:rsidP="00783FE7">
      <w:pPr>
        <w:spacing w:line="360" w:lineRule="auto"/>
        <w:ind w:firstLineChars="200" w:firstLine="480"/>
        <w:rPr>
          <w:rFonts w:ascii="仿宋" w:eastAsia="仿宋" w:hAnsi="仿宋" w:cs="仿宋"/>
          <w:sz w:val="24"/>
        </w:rPr>
      </w:pPr>
      <w:r>
        <w:rPr>
          <w:rFonts w:ascii="仿宋" w:eastAsia="仿宋" w:hAnsi="仿宋" w:cs="仿宋" w:hint="eastAsia"/>
          <w:sz w:val="24"/>
        </w:rPr>
        <w:t>在撤消授权的书面通知以前，本授权书一直有效。</w:t>
      </w:r>
      <w:r>
        <w:rPr>
          <w:rFonts w:ascii="仿宋" w:eastAsia="仿宋" w:hAnsi="仿宋" w:cs="仿宋" w:hint="eastAsia"/>
          <w:sz w:val="24"/>
          <w:szCs w:val="24"/>
        </w:rPr>
        <w:t>委托代理人</w:t>
      </w:r>
      <w:r>
        <w:rPr>
          <w:rFonts w:ascii="仿宋" w:eastAsia="仿宋" w:hAnsi="仿宋" w:cs="仿宋" w:hint="eastAsia"/>
          <w:sz w:val="24"/>
        </w:rPr>
        <w:t>签署的所有文件（在授权书有效期内签署的）不因授权的撤消而失效。</w:t>
      </w:r>
      <w:r>
        <w:rPr>
          <w:rFonts w:ascii="仿宋" w:eastAsia="仿宋" w:hAnsi="仿宋" w:cs="仿宋" w:hint="eastAsia"/>
          <w:sz w:val="24"/>
          <w:szCs w:val="24"/>
        </w:rPr>
        <w:t>委托代理人</w:t>
      </w:r>
      <w:r>
        <w:rPr>
          <w:rFonts w:ascii="仿宋" w:eastAsia="仿宋" w:hAnsi="仿宋" w:cs="仿宋" w:hint="eastAsia"/>
          <w:sz w:val="24"/>
        </w:rPr>
        <w:t>无转委托权。</w:t>
      </w:r>
    </w:p>
    <w:p w:rsidR="00783FE7" w:rsidRDefault="00783FE7" w:rsidP="00783FE7">
      <w:pPr>
        <w:spacing w:line="360" w:lineRule="auto"/>
        <w:rPr>
          <w:rFonts w:ascii="仿宋" w:eastAsia="仿宋" w:hAnsi="仿宋" w:cs="仿宋"/>
          <w:sz w:val="24"/>
          <w:szCs w:val="24"/>
        </w:rPr>
      </w:pPr>
    </w:p>
    <w:p w:rsidR="00783FE7" w:rsidRDefault="00783FE7" w:rsidP="00783FE7">
      <w:pPr>
        <w:spacing w:line="360" w:lineRule="auto"/>
        <w:rPr>
          <w:rFonts w:ascii="仿宋" w:eastAsia="仿宋" w:hAnsi="仿宋" w:cs="仿宋"/>
          <w:b/>
          <w:sz w:val="24"/>
          <w:szCs w:val="24"/>
        </w:rPr>
      </w:pPr>
      <w:r>
        <w:rPr>
          <w:rFonts w:ascii="仿宋" w:eastAsia="仿宋" w:hAnsi="仿宋" w:cs="仿宋" w:hint="eastAsia"/>
          <w:b/>
          <w:sz w:val="24"/>
          <w:szCs w:val="24"/>
        </w:rPr>
        <w:t>附：法定代表人及委托代理人身份证正反面</w:t>
      </w:r>
    </w:p>
    <w:p w:rsidR="00783FE7" w:rsidRDefault="00783FE7" w:rsidP="00783FE7">
      <w:pPr>
        <w:spacing w:line="360" w:lineRule="auto"/>
        <w:rPr>
          <w:rFonts w:ascii="仿宋" w:eastAsia="仿宋" w:hAnsi="仿宋" w:cs="仿宋"/>
          <w:sz w:val="24"/>
          <w:szCs w:val="24"/>
        </w:rPr>
      </w:pPr>
    </w:p>
    <w:p w:rsidR="00783FE7" w:rsidRDefault="00783FE7" w:rsidP="00783FE7">
      <w:pPr>
        <w:spacing w:line="360" w:lineRule="auto"/>
        <w:ind w:firstLine="3570"/>
        <w:rPr>
          <w:rFonts w:ascii="仿宋" w:eastAsia="仿宋" w:hAnsi="仿宋" w:cs="仿宋"/>
          <w:sz w:val="24"/>
          <w:szCs w:val="24"/>
        </w:rPr>
      </w:pPr>
    </w:p>
    <w:p w:rsidR="00783FE7" w:rsidRDefault="00783FE7" w:rsidP="00783FE7">
      <w:pPr>
        <w:spacing w:line="360" w:lineRule="auto"/>
        <w:ind w:firstLine="3570"/>
        <w:rPr>
          <w:rFonts w:ascii="仿宋" w:eastAsia="仿宋" w:hAnsi="仿宋" w:cs="仿宋"/>
          <w:sz w:val="24"/>
          <w:szCs w:val="24"/>
        </w:rPr>
      </w:pPr>
    </w:p>
    <w:p w:rsidR="00783FE7" w:rsidRDefault="00783FE7" w:rsidP="00783FE7">
      <w:pPr>
        <w:spacing w:line="360" w:lineRule="auto"/>
        <w:ind w:firstLine="3570"/>
        <w:rPr>
          <w:rFonts w:ascii="仿宋" w:eastAsia="仿宋" w:hAnsi="仿宋" w:cs="仿宋"/>
          <w:sz w:val="24"/>
          <w:szCs w:val="24"/>
        </w:rPr>
      </w:pPr>
    </w:p>
    <w:p w:rsidR="00783FE7" w:rsidRDefault="00783FE7" w:rsidP="00783FE7">
      <w:pPr>
        <w:spacing w:line="360" w:lineRule="auto"/>
        <w:ind w:firstLine="3570"/>
        <w:rPr>
          <w:rFonts w:ascii="仿宋" w:eastAsia="仿宋" w:hAnsi="仿宋" w:cs="仿宋"/>
          <w:sz w:val="24"/>
          <w:szCs w:val="24"/>
        </w:rPr>
      </w:pPr>
    </w:p>
    <w:p w:rsidR="00783FE7" w:rsidRDefault="00783FE7" w:rsidP="00783FE7">
      <w:pPr>
        <w:spacing w:line="360" w:lineRule="auto"/>
        <w:ind w:firstLine="3570"/>
        <w:rPr>
          <w:rFonts w:ascii="仿宋" w:eastAsia="仿宋" w:hAnsi="仿宋" w:cs="仿宋"/>
          <w:sz w:val="24"/>
          <w:szCs w:val="24"/>
        </w:rPr>
      </w:pPr>
    </w:p>
    <w:p w:rsidR="00783FE7" w:rsidRDefault="00783FE7" w:rsidP="00783FE7">
      <w:pPr>
        <w:spacing w:line="360" w:lineRule="auto"/>
        <w:ind w:firstLine="3570"/>
        <w:rPr>
          <w:rFonts w:ascii="仿宋" w:eastAsia="仿宋" w:hAnsi="仿宋" w:cs="仿宋"/>
          <w:sz w:val="24"/>
          <w:szCs w:val="24"/>
        </w:rPr>
      </w:pPr>
    </w:p>
    <w:p w:rsidR="00783FE7" w:rsidRDefault="00783FE7" w:rsidP="00783FE7">
      <w:pPr>
        <w:spacing w:line="360" w:lineRule="auto"/>
        <w:ind w:firstLine="3570"/>
        <w:rPr>
          <w:rFonts w:ascii="仿宋" w:eastAsia="仿宋" w:hAnsi="仿宋" w:cs="仿宋"/>
          <w:sz w:val="24"/>
          <w:szCs w:val="24"/>
        </w:rPr>
      </w:pPr>
    </w:p>
    <w:p w:rsidR="00783FE7" w:rsidRDefault="00783FE7" w:rsidP="00783FE7">
      <w:pPr>
        <w:spacing w:line="360" w:lineRule="auto"/>
        <w:ind w:firstLine="3570"/>
        <w:rPr>
          <w:rFonts w:ascii="仿宋" w:eastAsia="仿宋" w:hAnsi="仿宋" w:cs="仿宋"/>
          <w:sz w:val="24"/>
          <w:szCs w:val="24"/>
        </w:rPr>
      </w:pPr>
      <w:r>
        <w:rPr>
          <w:rFonts w:ascii="仿宋" w:eastAsia="仿宋" w:hAnsi="仿宋" w:cs="仿宋" w:hint="eastAsia"/>
          <w:sz w:val="24"/>
          <w:szCs w:val="24"/>
        </w:rPr>
        <w:t>供应商：（盖章）</w:t>
      </w:r>
    </w:p>
    <w:p w:rsidR="00783FE7" w:rsidRDefault="00783FE7" w:rsidP="00783FE7">
      <w:pPr>
        <w:spacing w:line="360" w:lineRule="auto"/>
        <w:ind w:firstLine="3570"/>
        <w:rPr>
          <w:rFonts w:ascii="仿宋" w:eastAsia="仿宋" w:hAnsi="仿宋" w:cs="仿宋"/>
          <w:sz w:val="24"/>
          <w:szCs w:val="24"/>
        </w:rPr>
      </w:pPr>
      <w:r>
        <w:rPr>
          <w:rFonts w:ascii="仿宋" w:eastAsia="仿宋" w:hAnsi="仿宋" w:cs="仿宋" w:hint="eastAsia"/>
          <w:sz w:val="24"/>
          <w:szCs w:val="24"/>
        </w:rPr>
        <w:t>法定代表人：（签字或签章）</w:t>
      </w:r>
    </w:p>
    <w:p w:rsidR="00783FE7" w:rsidRDefault="00783FE7" w:rsidP="00783FE7">
      <w:pPr>
        <w:spacing w:line="360" w:lineRule="auto"/>
        <w:ind w:firstLine="3570"/>
        <w:rPr>
          <w:rFonts w:ascii="仿宋" w:eastAsia="仿宋" w:hAnsi="仿宋" w:cs="仿宋"/>
          <w:sz w:val="24"/>
          <w:szCs w:val="24"/>
          <w:u w:val="single"/>
        </w:rPr>
      </w:pPr>
      <w:r>
        <w:rPr>
          <w:rFonts w:ascii="仿宋" w:eastAsia="仿宋" w:hAnsi="仿宋" w:cs="仿宋" w:hint="eastAsia"/>
          <w:sz w:val="24"/>
          <w:szCs w:val="24"/>
        </w:rPr>
        <w:t>身份证号码：</w:t>
      </w:r>
    </w:p>
    <w:p w:rsidR="00783FE7" w:rsidRDefault="00783FE7" w:rsidP="00783FE7">
      <w:pPr>
        <w:spacing w:line="360" w:lineRule="auto"/>
        <w:ind w:firstLine="3570"/>
        <w:rPr>
          <w:rFonts w:ascii="仿宋" w:eastAsia="仿宋" w:hAnsi="仿宋" w:cs="仿宋"/>
          <w:sz w:val="24"/>
          <w:szCs w:val="24"/>
        </w:rPr>
      </w:pPr>
      <w:r>
        <w:rPr>
          <w:rFonts w:ascii="仿宋" w:eastAsia="仿宋" w:hAnsi="仿宋" w:cs="仿宋" w:hint="eastAsia"/>
          <w:sz w:val="24"/>
          <w:szCs w:val="24"/>
        </w:rPr>
        <w:t>委托代理人：（签字）</w:t>
      </w:r>
    </w:p>
    <w:p w:rsidR="00783FE7" w:rsidRDefault="00783FE7" w:rsidP="00783FE7">
      <w:pPr>
        <w:spacing w:line="360" w:lineRule="auto"/>
        <w:ind w:firstLine="3570"/>
        <w:rPr>
          <w:rFonts w:ascii="仿宋" w:eastAsia="仿宋" w:hAnsi="仿宋" w:cs="仿宋"/>
          <w:sz w:val="24"/>
          <w:szCs w:val="24"/>
        </w:rPr>
      </w:pPr>
      <w:r>
        <w:rPr>
          <w:rFonts w:ascii="仿宋" w:eastAsia="仿宋" w:hAnsi="仿宋" w:cs="仿宋" w:hint="eastAsia"/>
          <w:sz w:val="24"/>
          <w:szCs w:val="24"/>
        </w:rPr>
        <w:t>身份证号码：</w:t>
      </w:r>
    </w:p>
    <w:p w:rsidR="00783FE7" w:rsidRDefault="00783FE7" w:rsidP="00783FE7">
      <w:pPr>
        <w:spacing w:line="360" w:lineRule="auto"/>
        <w:ind w:firstLine="3570"/>
        <w:rPr>
          <w:rFonts w:ascii="仿宋" w:eastAsia="仿宋" w:hAnsi="仿宋" w:cs="仿宋"/>
          <w:sz w:val="24"/>
          <w:szCs w:val="24"/>
        </w:rPr>
      </w:pPr>
      <w:r>
        <w:rPr>
          <w:rFonts w:ascii="仿宋" w:eastAsia="仿宋" w:hAnsi="仿宋" w:cs="仿宋" w:hint="eastAsia"/>
          <w:sz w:val="24"/>
          <w:szCs w:val="24"/>
        </w:rPr>
        <w:t>联系</w:t>
      </w:r>
      <w:r>
        <w:rPr>
          <w:rFonts w:ascii="仿宋" w:eastAsia="仿宋" w:hAnsi="仿宋" w:cs="仿宋"/>
          <w:sz w:val="24"/>
          <w:szCs w:val="24"/>
        </w:rPr>
        <w:t>电话：</w:t>
      </w:r>
    </w:p>
    <w:p w:rsidR="00783FE7" w:rsidRDefault="00783FE7" w:rsidP="00783FE7">
      <w:pPr>
        <w:spacing w:line="360" w:lineRule="auto"/>
        <w:ind w:right="360" w:firstLineChars="900" w:firstLine="2160"/>
        <w:jc w:val="right"/>
        <w:rPr>
          <w:rFonts w:ascii="仿宋" w:eastAsia="仿宋" w:hAnsi="仿宋" w:cs="仿宋"/>
          <w:sz w:val="24"/>
          <w:szCs w:val="24"/>
        </w:rPr>
      </w:pPr>
      <w:r>
        <w:rPr>
          <w:rFonts w:ascii="仿宋" w:eastAsia="仿宋" w:hAnsi="仿宋" w:cs="仿宋" w:hint="eastAsia"/>
          <w:sz w:val="24"/>
          <w:szCs w:val="24"/>
        </w:rPr>
        <w:t>年 月 日</w:t>
      </w:r>
    </w:p>
    <w:p w:rsidR="00783FE7" w:rsidRDefault="00783FE7" w:rsidP="00783FE7">
      <w:pPr>
        <w:spacing w:line="360" w:lineRule="auto"/>
        <w:rPr>
          <w:rFonts w:ascii="仿宋" w:eastAsia="仿宋" w:hAnsi="仿宋" w:cs="仿宋_GB2312"/>
          <w:b/>
          <w:bCs/>
          <w:sz w:val="24"/>
          <w:szCs w:val="24"/>
        </w:rPr>
      </w:pPr>
    </w:p>
    <w:p w:rsidR="00783FE7" w:rsidRDefault="00783FE7" w:rsidP="00783FE7">
      <w:pPr>
        <w:spacing w:line="360" w:lineRule="auto"/>
        <w:rPr>
          <w:rFonts w:ascii="仿宋" w:eastAsia="仿宋" w:hAnsi="仿宋" w:cs="仿宋"/>
          <w:b/>
          <w:sz w:val="24"/>
          <w:szCs w:val="28"/>
        </w:rPr>
      </w:pPr>
      <w:r>
        <w:br w:type="page"/>
      </w:r>
      <w:r>
        <w:rPr>
          <w:rFonts w:ascii="仿宋" w:eastAsia="仿宋" w:hAnsi="仿宋" w:cs="仿宋" w:hint="eastAsia"/>
          <w:b/>
          <w:sz w:val="24"/>
          <w:szCs w:val="28"/>
        </w:rPr>
        <w:t>附件</w:t>
      </w:r>
      <w:r w:rsidR="00325FD2">
        <w:rPr>
          <w:rFonts w:ascii="仿宋" w:eastAsia="仿宋" w:hAnsi="仿宋" w:cs="仿宋" w:hint="eastAsia"/>
          <w:b/>
          <w:sz w:val="24"/>
          <w:szCs w:val="28"/>
        </w:rPr>
        <w:t>二</w:t>
      </w:r>
      <w:r>
        <w:rPr>
          <w:rFonts w:ascii="仿宋" w:eastAsia="仿宋" w:hAnsi="仿宋" w:cs="仿宋" w:hint="eastAsia"/>
          <w:b/>
          <w:sz w:val="24"/>
          <w:szCs w:val="28"/>
        </w:rPr>
        <w:t>：</w:t>
      </w:r>
    </w:p>
    <w:p w:rsidR="00783FE7" w:rsidRDefault="00783FE7" w:rsidP="00783FE7"/>
    <w:p w:rsidR="00783FE7" w:rsidRDefault="00783FE7" w:rsidP="00783FE7">
      <w:pPr>
        <w:spacing w:line="360" w:lineRule="auto"/>
        <w:jc w:val="center"/>
        <w:rPr>
          <w:rFonts w:ascii="仿宋" w:eastAsia="仿宋" w:hAnsi="仿宋"/>
          <w:b/>
          <w:bCs/>
          <w:sz w:val="28"/>
          <w:szCs w:val="28"/>
        </w:rPr>
      </w:pPr>
      <w:r>
        <w:rPr>
          <w:rFonts w:ascii="仿宋" w:eastAsia="仿宋" w:hAnsi="仿宋" w:hint="eastAsia"/>
          <w:b/>
          <w:bCs/>
          <w:sz w:val="28"/>
          <w:szCs w:val="28"/>
        </w:rPr>
        <w:t>响应真实性承诺书</w:t>
      </w:r>
    </w:p>
    <w:p w:rsidR="00783FE7" w:rsidRDefault="00783FE7" w:rsidP="00783FE7">
      <w:pPr>
        <w:spacing w:line="360" w:lineRule="auto"/>
        <w:jc w:val="center"/>
        <w:rPr>
          <w:rFonts w:ascii="仿宋" w:eastAsia="仿宋" w:hAnsi="仿宋" w:cs="仿宋"/>
          <w:b/>
          <w:bCs/>
          <w:sz w:val="28"/>
          <w:szCs w:val="28"/>
        </w:rPr>
      </w:pPr>
    </w:p>
    <w:p w:rsidR="00783FE7" w:rsidRDefault="00783FE7" w:rsidP="00783FE7">
      <w:pPr>
        <w:spacing w:line="360" w:lineRule="auto"/>
        <w:rPr>
          <w:rFonts w:ascii="仿宋" w:eastAsia="仿宋" w:hAnsi="仿宋" w:cs="仿宋"/>
          <w:sz w:val="24"/>
          <w:u w:val="single"/>
        </w:rPr>
      </w:pPr>
      <w:r>
        <w:rPr>
          <w:rFonts w:ascii="仿宋" w:eastAsia="仿宋" w:hAnsi="仿宋" w:cs="仿宋" w:hint="eastAsia"/>
          <w:sz w:val="24"/>
        </w:rPr>
        <w:t>致：</w:t>
      </w:r>
      <w:r>
        <w:rPr>
          <w:rFonts w:ascii="仿宋" w:eastAsia="仿宋" w:hAnsi="仿宋" w:cs="仿宋" w:hint="eastAsia"/>
          <w:sz w:val="24"/>
          <w:u w:val="single"/>
        </w:rPr>
        <w:t xml:space="preserve">              （采购人）</w:t>
      </w:r>
    </w:p>
    <w:p w:rsidR="00783FE7" w:rsidRDefault="00783FE7" w:rsidP="00783FE7">
      <w:pPr>
        <w:spacing w:line="360" w:lineRule="auto"/>
        <w:rPr>
          <w:rFonts w:ascii="仿宋" w:eastAsia="仿宋" w:hAnsi="仿宋" w:cs="仿宋"/>
          <w:sz w:val="24"/>
        </w:rPr>
      </w:pPr>
    </w:p>
    <w:p w:rsidR="00783FE7" w:rsidRDefault="00783FE7" w:rsidP="00783FE7">
      <w:pPr>
        <w:spacing w:line="360" w:lineRule="auto"/>
        <w:ind w:firstLineChars="200" w:firstLine="480"/>
        <w:rPr>
          <w:rFonts w:ascii="仿宋" w:eastAsia="仿宋" w:hAnsi="仿宋" w:cs="仿宋"/>
          <w:sz w:val="24"/>
        </w:rPr>
      </w:pPr>
      <w:r>
        <w:rPr>
          <w:rFonts w:ascii="仿宋" w:eastAsia="仿宋" w:hAnsi="仿宋" w:cs="仿宋" w:hint="eastAsia"/>
          <w:sz w:val="24"/>
        </w:rPr>
        <w:t>我公司郑重承诺提交的报名审查资料及响应文件中提供所有资料等内容</w:t>
      </w:r>
      <w:proofErr w:type="gramStart"/>
      <w:r>
        <w:rPr>
          <w:rFonts w:ascii="仿宋" w:eastAsia="仿宋" w:hAnsi="仿宋" w:cs="仿宋" w:hint="eastAsia"/>
          <w:sz w:val="24"/>
        </w:rPr>
        <w:t>均真实</w:t>
      </w:r>
      <w:proofErr w:type="gramEnd"/>
      <w:r>
        <w:rPr>
          <w:rFonts w:ascii="仿宋" w:eastAsia="仿宋" w:hAnsi="仿宋" w:cs="仿宋" w:hint="eastAsia"/>
          <w:sz w:val="24"/>
        </w:rPr>
        <w:t>有效，并对其所提交的所有资料内容的真实性负责，如有不实，我公司自愿承担由此引发的所有责任及接受相应的处罚。</w:t>
      </w:r>
    </w:p>
    <w:p w:rsidR="00783FE7" w:rsidRDefault="00783FE7" w:rsidP="00783FE7">
      <w:pPr>
        <w:pStyle w:val="p0"/>
        <w:wordWrap w:val="0"/>
        <w:spacing w:line="360" w:lineRule="auto"/>
        <w:ind w:firstLine="360"/>
        <w:jc w:val="right"/>
        <w:rPr>
          <w:rFonts w:ascii="仿宋" w:eastAsia="仿宋" w:hAnsi="仿宋" w:cs="仿宋"/>
          <w:sz w:val="24"/>
          <w:szCs w:val="24"/>
        </w:rPr>
      </w:pPr>
    </w:p>
    <w:p w:rsidR="00783FE7" w:rsidRDefault="00783FE7" w:rsidP="00783FE7">
      <w:pPr>
        <w:pStyle w:val="p0"/>
        <w:spacing w:line="360" w:lineRule="auto"/>
        <w:ind w:firstLine="360"/>
        <w:jc w:val="right"/>
        <w:rPr>
          <w:rFonts w:ascii="仿宋" w:eastAsia="仿宋" w:hAnsi="仿宋" w:cs="仿宋"/>
          <w:sz w:val="24"/>
          <w:szCs w:val="24"/>
        </w:rPr>
      </w:pPr>
    </w:p>
    <w:p w:rsidR="00783FE7" w:rsidRDefault="00783FE7" w:rsidP="00783FE7">
      <w:pPr>
        <w:pStyle w:val="p0"/>
        <w:spacing w:line="360" w:lineRule="auto"/>
        <w:ind w:firstLine="360"/>
        <w:jc w:val="right"/>
        <w:rPr>
          <w:rFonts w:ascii="仿宋" w:eastAsia="仿宋" w:hAnsi="仿宋" w:cs="仿宋"/>
          <w:sz w:val="24"/>
          <w:szCs w:val="24"/>
        </w:rPr>
      </w:pPr>
    </w:p>
    <w:p w:rsidR="00783FE7" w:rsidRDefault="00783FE7" w:rsidP="00783FE7">
      <w:pPr>
        <w:pStyle w:val="p0"/>
        <w:spacing w:line="360" w:lineRule="auto"/>
        <w:ind w:firstLine="360"/>
        <w:jc w:val="right"/>
        <w:rPr>
          <w:rFonts w:ascii="仿宋" w:eastAsia="仿宋" w:hAnsi="仿宋" w:cs="仿宋"/>
          <w:sz w:val="24"/>
          <w:szCs w:val="24"/>
        </w:rPr>
      </w:pPr>
    </w:p>
    <w:p w:rsidR="00783FE7" w:rsidRDefault="00783FE7" w:rsidP="00783FE7">
      <w:pPr>
        <w:pStyle w:val="p0"/>
        <w:spacing w:line="360" w:lineRule="auto"/>
        <w:ind w:firstLine="360"/>
        <w:jc w:val="right"/>
        <w:rPr>
          <w:rFonts w:ascii="仿宋" w:eastAsia="仿宋" w:hAnsi="仿宋" w:cs="仿宋"/>
          <w:sz w:val="24"/>
          <w:szCs w:val="24"/>
        </w:rPr>
      </w:pPr>
    </w:p>
    <w:p w:rsidR="00783FE7" w:rsidRDefault="00783FE7" w:rsidP="00783FE7">
      <w:pPr>
        <w:pStyle w:val="p0"/>
        <w:spacing w:line="360" w:lineRule="auto"/>
        <w:ind w:firstLine="360"/>
        <w:jc w:val="right"/>
        <w:rPr>
          <w:rFonts w:ascii="仿宋" w:eastAsia="仿宋" w:hAnsi="仿宋" w:cs="仿宋"/>
          <w:sz w:val="24"/>
          <w:szCs w:val="24"/>
        </w:rPr>
      </w:pPr>
    </w:p>
    <w:p w:rsidR="00783FE7" w:rsidRDefault="00783FE7" w:rsidP="00783FE7">
      <w:pPr>
        <w:pStyle w:val="p0"/>
        <w:spacing w:line="360" w:lineRule="auto"/>
        <w:ind w:firstLine="360"/>
        <w:jc w:val="right"/>
        <w:rPr>
          <w:rFonts w:ascii="仿宋" w:eastAsia="仿宋" w:hAnsi="仿宋" w:cs="仿宋"/>
          <w:sz w:val="24"/>
          <w:szCs w:val="24"/>
        </w:rPr>
      </w:pPr>
    </w:p>
    <w:p w:rsidR="00783FE7" w:rsidRDefault="00783FE7" w:rsidP="00783FE7">
      <w:pPr>
        <w:pStyle w:val="p0"/>
        <w:spacing w:line="360" w:lineRule="auto"/>
        <w:ind w:firstLine="360"/>
        <w:jc w:val="right"/>
        <w:rPr>
          <w:rFonts w:ascii="仿宋" w:eastAsia="仿宋" w:hAnsi="仿宋" w:cs="仿宋"/>
          <w:sz w:val="24"/>
          <w:szCs w:val="24"/>
        </w:rPr>
      </w:pPr>
      <w:r>
        <w:rPr>
          <w:rFonts w:ascii="仿宋" w:eastAsia="仿宋" w:hAnsi="仿宋" w:cs="仿宋" w:hint="eastAsia"/>
          <w:sz w:val="24"/>
          <w:szCs w:val="24"/>
        </w:rPr>
        <w:t>供应商：__________（盖单位章）</w:t>
      </w:r>
    </w:p>
    <w:p w:rsidR="00783FE7" w:rsidRDefault="00783FE7" w:rsidP="00783FE7">
      <w:pPr>
        <w:jc w:val="right"/>
        <w:rPr>
          <w:rFonts w:ascii="仿宋" w:eastAsia="仿宋" w:hAnsi="仿宋" w:cs="仿宋"/>
          <w:sz w:val="24"/>
          <w:szCs w:val="24"/>
        </w:rPr>
        <w:sectPr w:rsidR="00783FE7">
          <w:pgSz w:w="11906" w:h="16838"/>
          <w:pgMar w:top="1077" w:right="1418" w:bottom="1077" w:left="1418" w:header="1077" w:footer="624" w:gutter="0"/>
          <w:cols w:space="720"/>
          <w:docGrid w:linePitch="462" w:charSpace="6548"/>
        </w:sectPr>
      </w:pPr>
      <w:r>
        <w:rPr>
          <w:rFonts w:ascii="仿宋" w:eastAsia="仿宋" w:hAnsi="仿宋" w:cs="仿宋" w:hint="eastAsia"/>
          <w:sz w:val="24"/>
          <w:szCs w:val="24"/>
        </w:rPr>
        <w:t>______年______月______日</w:t>
      </w:r>
    </w:p>
    <w:p w:rsidR="00783FE7" w:rsidRDefault="00783FE7" w:rsidP="00783FE7">
      <w:pPr>
        <w:spacing w:line="220" w:lineRule="atLeast"/>
        <w:rPr>
          <w:rFonts w:ascii="仿宋" w:eastAsia="仿宋" w:hAnsi="仿宋"/>
          <w:b/>
          <w:sz w:val="24"/>
          <w:szCs w:val="24"/>
          <w:highlight w:val="red"/>
        </w:rPr>
      </w:pPr>
      <w:r>
        <w:rPr>
          <w:rFonts w:ascii="仿宋" w:eastAsia="仿宋" w:hAnsi="仿宋" w:hint="eastAsia"/>
          <w:b/>
          <w:sz w:val="24"/>
          <w:szCs w:val="24"/>
        </w:rPr>
        <w:t>附件</w:t>
      </w:r>
      <w:r w:rsidR="00325FD2">
        <w:rPr>
          <w:rFonts w:ascii="仿宋" w:eastAsia="仿宋" w:hAnsi="仿宋" w:hint="eastAsia"/>
          <w:b/>
          <w:sz w:val="24"/>
          <w:szCs w:val="24"/>
        </w:rPr>
        <w:t>三</w:t>
      </w:r>
      <w:r>
        <w:rPr>
          <w:rFonts w:ascii="仿宋" w:eastAsia="仿宋" w:hAnsi="仿宋" w:hint="eastAsia"/>
          <w:b/>
          <w:sz w:val="24"/>
          <w:szCs w:val="24"/>
        </w:rPr>
        <w:t>：异议函</w:t>
      </w:r>
    </w:p>
    <w:p w:rsidR="00783FE7" w:rsidRDefault="00783FE7" w:rsidP="00783FE7">
      <w:pPr>
        <w:spacing w:line="220" w:lineRule="atLeast"/>
        <w:jc w:val="center"/>
        <w:rPr>
          <w:rFonts w:ascii="仿宋" w:eastAsia="仿宋" w:hAnsi="仿宋"/>
          <w:b/>
          <w:sz w:val="32"/>
          <w:szCs w:val="24"/>
        </w:rPr>
      </w:pPr>
      <w:r>
        <w:rPr>
          <w:rFonts w:ascii="仿宋" w:eastAsia="仿宋" w:hAnsi="仿宋" w:hint="eastAsia"/>
          <w:b/>
          <w:sz w:val="32"/>
          <w:szCs w:val="24"/>
        </w:rPr>
        <w:t>异议函</w:t>
      </w:r>
    </w:p>
    <w:p w:rsidR="00783FE7" w:rsidRDefault="00783FE7" w:rsidP="00783FE7">
      <w:pPr>
        <w:tabs>
          <w:tab w:val="center" w:pos="4201"/>
          <w:tab w:val="right" w:leader="dot" w:pos="9298"/>
        </w:tabs>
        <w:autoSpaceDE w:val="0"/>
        <w:autoSpaceDN w:val="0"/>
        <w:spacing w:line="276" w:lineRule="auto"/>
        <w:rPr>
          <w:rFonts w:ascii="仿宋" w:eastAsia="仿宋" w:hAnsi="仿宋"/>
          <w:szCs w:val="21"/>
        </w:rPr>
      </w:pPr>
    </w:p>
    <w:p w:rsidR="00783FE7" w:rsidRDefault="00783FE7" w:rsidP="00783FE7">
      <w:pPr>
        <w:tabs>
          <w:tab w:val="center" w:pos="4201"/>
          <w:tab w:val="right" w:leader="dot" w:pos="9298"/>
        </w:tabs>
        <w:autoSpaceDE w:val="0"/>
        <w:autoSpaceDN w:val="0"/>
        <w:spacing w:line="360" w:lineRule="auto"/>
        <w:rPr>
          <w:rFonts w:ascii="仿宋" w:eastAsia="仿宋" w:hAnsi="仿宋"/>
          <w:sz w:val="24"/>
          <w:szCs w:val="24"/>
          <w:u w:val="single"/>
        </w:rPr>
      </w:pPr>
      <w:r>
        <w:rPr>
          <w:rFonts w:ascii="仿宋" w:eastAsia="仿宋" w:hAnsi="仿宋" w:hint="eastAsia"/>
          <w:sz w:val="24"/>
          <w:szCs w:val="24"/>
        </w:rPr>
        <w:t>致</w:t>
      </w:r>
      <w:r>
        <w:rPr>
          <w:rFonts w:ascii="仿宋" w:eastAsia="仿宋" w:hAnsi="仿宋" w:hint="eastAsia"/>
          <w:sz w:val="24"/>
          <w:szCs w:val="24"/>
          <w:u w:val="single"/>
        </w:rPr>
        <w:t>：                    （采购人）</w:t>
      </w:r>
    </w:p>
    <w:p w:rsidR="00783FE7" w:rsidRDefault="00783FE7" w:rsidP="00783FE7">
      <w:pPr>
        <w:tabs>
          <w:tab w:val="center" w:pos="4201"/>
          <w:tab w:val="right" w:leader="dot" w:pos="9298"/>
        </w:tabs>
        <w:autoSpaceDE w:val="0"/>
        <w:autoSpaceDN w:val="0"/>
        <w:spacing w:line="360" w:lineRule="auto"/>
        <w:ind w:firstLineChars="200" w:firstLine="480"/>
        <w:rPr>
          <w:rFonts w:ascii="仿宋" w:eastAsia="仿宋" w:hAnsi="仿宋" w:cs="宋体"/>
          <w:sz w:val="24"/>
          <w:szCs w:val="24"/>
        </w:rPr>
      </w:pPr>
    </w:p>
    <w:p w:rsidR="00783FE7" w:rsidRDefault="00783FE7" w:rsidP="00783FE7">
      <w:pPr>
        <w:tabs>
          <w:tab w:val="center" w:pos="4201"/>
          <w:tab w:val="right" w:leader="dot" w:pos="9298"/>
        </w:tabs>
        <w:autoSpaceDE w:val="0"/>
        <w:autoSpaceDN w:val="0"/>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我公司依法参与了贵公司于</w:t>
      </w:r>
      <w:r>
        <w:rPr>
          <w:rFonts w:ascii="仿宋" w:eastAsia="仿宋" w:hAnsi="仿宋" w:cs="宋体" w:hint="eastAsia"/>
          <w:sz w:val="24"/>
          <w:szCs w:val="24"/>
          <w:u w:val="single"/>
        </w:rPr>
        <w:t xml:space="preserve">       </w:t>
      </w:r>
      <w:r>
        <w:rPr>
          <w:rFonts w:ascii="仿宋" w:eastAsia="仿宋" w:hAnsi="仿宋" w:cs="宋体" w:hint="eastAsia"/>
          <w:sz w:val="24"/>
          <w:szCs w:val="24"/>
        </w:rPr>
        <w:t xml:space="preserve"> 年</w:t>
      </w:r>
      <w:r>
        <w:rPr>
          <w:rFonts w:ascii="仿宋" w:eastAsia="仿宋" w:hAnsi="仿宋" w:cs="宋体" w:hint="eastAsia"/>
          <w:sz w:val="24"/>
          <w:szCs w:val="24"/>
          <w:u w:val="single"/>
        </w:rPr>
        <w:t xml:space="preserve">      </w:t>
      </w:r>
      <w:r>
        <w:rPr>
          <w:rFonts w:ascii="仿宋" w:eastAsia="仿宋" w:hAnsi="仿宋" w:cs="宋体" w:hint="eastAsia"/>
          <w:sz w:val="24"/>
          <w:szCs w:val="24"/>
        </w:rPr>
        <w:t>月</w:t>
      </w:r>
      <w:r>
        <w:rPr>
          <w:rFonts w:ascii="仿宋" w:eastAsia="仿宋" w:hAnsi="仿宋" w:cs="宋体" w:hint="eastAsia"/>
          <w:sz w:val="24"/>
          <w:szCs w:val="24"/>
          <w:u w:val="single"/>
        </w:rPr>
        <w:t xml:space="preserve">      </w:t>
      </w:r>
      <w:r>
        <w:rPr>
          <w:rFonts w:ascii="仿宋" w:eastAsia="仿宋" w:hAnsi="仿宋" w:cs="宋体" w:hint="eastAsia"/>
          <w:sz w:val="24"/>
          <w:szCs w:val="24"/>
        </w:rPr>
        <w:t>日组织的项目名称为</w:t>
      </w:r>
      <w:r>
        <w:rPr>
          <w:rFonts w:ascii="仿宋" w:eastAsia="仿宋" w:hAnsi="仿宋" w:cs="宋体" w:hint="eastAsia"/>
          <w:sz w:val="24"/>
          <w:szCs w:val="24"/>
          <w:u w:val="single"/>
        </w:rPr>
        <w:t xml:space="preserve">                         </w:t>
      </w:r>
      <w:r>
        <w:rPr>
          <w:rFonts w:ascii="仿宋" w:eastAsia="仿宋" w:hAnsi="仿宋" w:cs="宋体" w:hint="eastAsia"/>
          <w:sz w:val="24"/>
          <w:szCs w:val="24"/>
        </w:rPr>
        <w:t>，项目编号为：</w:t>
      </w:r>
      <w:r>
        <w:rPr>
          <w:rFonts w:ascii="仿宋" w:eastAsia="仿宋" w:hAnsi="仿宋" w:cs="宋体" w:hint="eastAsia"/>
          <w:sz w:val="24"/>
          <w:szCs w:val="24"/>
          <w:u w:val="single"/>
        </w:rPr>
        <w:t xml:space="preserve">                 </w:t>
      </w:r>
      <w:r>
        <w:rPr>
          <w:rFonts w:ascii="仿宋" w:eastAsia="仿宋" w:hAnsi="仿宋" w:cs="宋体" w:hint="eastAsia"/>
          <w:sz w:val="24"/>
          <w:szCs w:val="24"/>
        </w:rPr>
        <w:t>，标段名称(标段号)：</w:t>
      </w:r>
      <w:r>
        <w:rPr>
          <w:rFonts w:ascii="仿宋" w:eastAsia="仿宋" w:hAnsi="仿宋" w:cs="宋体" w:hint="eastAsia"/>
          <w:sz w:val="24"/>
          <w:szCs w:val="24"/>
          <w:u w:val="single"/>
        </w:rPr>
        <w:t xml:space="preserve"> </w:t>
      </w:r>
      <w:r>
        <w:rPr>
          <w:rFonts w:ascii="仿宋" w:eastAsia="仿宋" w:hAnsi="仿宋" w:cs="宋体"/>
          <w:sz w:val="24"/>
          <w:szCs w:val="24"/>
          <w:u w:val="single"/>
        </w:rPr>
        <w:t xml:space="preserve">    </w:t>
      </w:r>
      <w:r>
        <w:rPr>
          <w:rFonts w:ascii="仿宋" w:eastAsia="仿宋" w:hAnsi="仿宋" w:cs="宋体" w:hint="eastAsia"/>
          <w:sz w:val="24"/>
          <w:szCs w:val="24"/>
          <w:u w:val="single"/>
        </w:rPr>
        <w:t xml:space="preserve"> </w:t>
      </w:r>
      <w:r>
        <w:rPr>
          <w:rFonts w:ascii="仿宋" w:eastAsia="仿宋" w:hAnsi="仿宋" w:cs="宋体" w:hint="eastAsia"/>
          <w:sz w:val="24"/>
          <w:szCs w:val="24"/>
        </w:rPr>
        <w:t>的采购活动，该项目目前正处于：</w:t>
      </w:r>
      <w:r>
        <w:rPr>
          <w:rFonts w:ascii="仿宋" w:eastAsia="仿宋" w:hAnsi="仿宋" w:cs="宋体" w:hint="eastAsia"/>
          <w:sz w:val="24"/>
          <w:szCs w:val="24"/>
          <w:u w:val="single"/>
        </w:rPr>
        <w:t xml:space="preserve">                     </w:t>
      </w:r>
      <w:r>
        <w:rPr>
          <w:rFonts w:ascii="仿宋" w:eastAsia="仿宋" w:hAnsi="仿宋" w:cs="宋体" w:hint="eastAsia"/>
          <w:sz w:val="24"/>
          <w:szCs w:val="24"/>
        </w:rPr>
        <w:t>。现我公司对</w:t>
      </w:r>
      <w:r>
        <w:rPr>
          <w:rFonts w:ascii="仿宋" w:eastAsia="仿宋" w:hAnsi="仿宋" w:cs="宋体" w:hint="eastAsia"/>
          <w:sz w:val="24"/>
          <w:szCs w:val="24"/>
          <w:u w:val="single"/>
        </w:rPr>
        <w:t xml:space="preserve">                  </w:t>
      </w:r>
      <w:r>
        <w:rPr>
          <w:rFonts w:ascii="仿宋" w:eastAsia="仿宋" w:hAnsi="仿宋" w:cs="宋体" w:hint="eastAsia"/>
          <w:sz w:val="24"/>
          <w:szCs w:val="24"/>
        </w:rPr>
        <w:t>提出异议。</w:t>
      </w:r>
    </w:p>
    <w:p w:rsidR="00783FE7" w:rsidRDefault="00783FE7" w:rsidP="00783FE7">
      <w:pPr>
        <w:tabs>
          <w:tab w:val="center" w:pos="4201"/>
          <w:tab w:val="right" w:leader="dot" w:pos="9298"/>
        </w:tabs>
        <w:autoSpaceDE w:val="0"/>
        <w:autoSpaceDN w:val="0"/>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一、被异议人</w:t>
      </w:r>
    </w:p>
    <w:p w:rsidR="00783FE7" w:rsidRDefault="00783FE7" w:rsidP="00783FE7">
      <w:pPr>
        <w:tabs>
          <w:tab w:val="center" w:pos="4201"/>
          <w:tab w:val="right" w:leader="dot" w:pos="9298"/>
        </w:tabs>
        <w:autoSpaceDE w:val="0"/>
        <w:autoSpaceDN w:val="0"/>
        <w:spacing w:line="360" w:lineRule="auto"/>
        <w:ind w:firstLineChars="200" w:firstLine="482"/>
        <w:rPr>
          <w:rFonts w:ascii="仿宋" w:eastAsia="仿宋" w:hAnsi="仿宋" w:cs="宋体"/>
          <w:sz w:val="24"/>
          <w:szCs w:val="24"/>
        </w:rPr>
      </w:pPr>
      <w:r>
        <w:rPr>
          <w:rFonts w:ascii="仿宋" w:eastAsia="仿宋" w:hAnsi="仿宋" w:cs="宋体" w:hint="eastAsia"/>
          <w:b/>
          <w:bCs/>
          <w:sz w:val="24"/>
          <w:szCs w:val="24"/>
        </w:rPr>
        <w:t xml:space="preserve">.......  </w:t>
      </w:r>
      <w:r>
        <w:rPr>
          <w:rFonts w:ascii="仿宋" w:eastAsia="仿宋" w:hAnsi="仿宋" w:cs="宋体" w:hint="eastAsia"/>
          <w:sz w:val="24"/>
          <w:szCs w:val="24"/>
        </w:rPr>
        <w:t xml:space="preserve">                                         </w:t>
      </w:r>
    </w:p>
    <w:p w:rsidR="00783FE7" w:rsidRDefault="00783FE7" w:rsidP="00783FE7">
      <w:pPr>
        <w:tabs>
          <w:tab w:val="center" w:pos="4201"/>
          <w:tab w:val="right" w:leader="dot" w:pos="9298"/>
        </w:tabs>
        <w:autoSpaceDE w:val="0"/>
        <w:autoSpaceDN w:val="0"/>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二、异议事项的基本事实</w:t>
      </w:r>
    </w:p>
    <w:p w:rsidR="00783FE7" w:rsidRDefault="00783FE7" w:rsidP="00783FE7">
      <w:pPr>
        <w:tabs>
          <w:tab w:val="center" w:pos="4201"/>
          <w:tab w:val="right" w:leader="dot" w:pos="9298"/>
        </w:tabs>
        <w:autoSpaceDE w:val="0"/>
        <w:autoSpaceDN w:val="0"/>
        <w:spacing w:line="360" w:lineRule="auto"/>
        <w:ind w:firstLineChars="200" w:firstLine="482"/>
        <w:rPr>
          <w:rFonts w:ascii="仿宋" w:eastAsia="仿宋" w:hAnsi="仿宋" w:cs="宋体"/>
          <w:sz w:val="24"/>
          <w:szCs w:val="24"/>
        </w:rPr>
      </w:pPr>
      <w:r>
        <w:rPr>
          <w:rFonts w:ascii="仿宋" w:eastAsia="仿宋" w:hAnsi="仿宋" w:cs="宋体" w:hint="eastAsia"/>
          <w:b/>
          <w:bCs/>
          <w:sz w:val="24"/>
          <w:szCs w:val="24"/>
        </w:rPr>
        <w:t xml:space="preserve">.......  </w:t>
      </w:r>
      <w:r>
        <w:rPr>
          <w:rFonts w:ascii="仿宋" w:eastAsia="仿宋" w:hAnsi="仿宋" w:cs="宋体" w:hint="eastAsia"/>
          <w:sz w:val="24"/>
          <w:szCs w:val="24"/>
        </w:rPr>
        <w:t xml:space="preserve">                                                             </w:t>
      </w:r>
    </w:p>
    <w:p w:rsidR="00783FE7" w:rsidRDefault="00783FE7" w:rsidP="00783FE7">
      <w:pPr>
        <w:tabs>
          <w:tab w:val="center" w:pos="4201"/>
          <w:tab w:val="right" w:leader="dot" w:pos="9298"/>
        </w:tabs>
        <w:autoSpaceDE w:val="0"/>
        <w:autoSpaceDN w:val="0"/>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 xml:space="preserve">三、请求及主张                                                                   </w:t>
      </w:r>
    </w:p>
    <w:p w:rsidR="00783FE7" w:rsidRDefault="00783FE7" w:rsidP="00783FE7">
      <w:pPr>
        <w:tabs>
          <w:tab w:val="center" w:pos="4201"/>
          <w:tab w:val="right" w:leader="dot" w:pos="9298"/>
        </w:tabs>
        <w:autoSpaceDE w:val="0"/>
        <w:autoSpaceDN w:val="0"/>
        <w:spacing w:line="360" w:lineRule="auto"/>
        <w:ind w:firstLineChars="200" w:firstLine="482"/>
        <w:rPr>
          <w:rFonts w:ascii="仿宋" w:eastAsia="仿宋" w:hAnsi="仿宋" w:cs="宋体"/>
          <w:sz w:val="24"/>
          <w:szCs w:val="24"/>
        </w:rPr>
      </w:pPr>
      <w:r>
        <w:rPr>
          <w:rFonts w:ascii="仿宋" w:eastAsia="仿宋" w:hAnsi="仿宋" w:cs="宋体" w:hint="eastAsia"/>
          <w:b/>
          <w:bCs/>
          <w:sz w:val="24"/>
          <w:szCs w:val="24"/>
        </w:rPr>
        <w:t xml:space="preserve">.......  </w:t>
      </w:r>
      <w:r>
        <w:rPr>
          <w:rFonts w:ascii="仿宋" w:eastAsia="仿宋" w:hAnsi="仿宋" w:cs="宋体" w:hint="eastAsia"/>
          <w:sz w:val="24"/>
          <w:szCs w:val="24"/>
        </w:rPr>
        <w:t xml:space="preserve">                                                             </w:t>
      </w:r>
    </w:p>
    <w:p w:rsidR="00783FE7" w:rsidRDefault="00783FE7" w:rsidP="00783FE7">
      <w:pPr>
        <w:tabs>
          <w:tab w:val="center" w:pos="4201"/>
          <w:tab w:val="right" w:leader="dot" w:pos="9298"/>
        </w:tabs>
        <w:autoSpaceDE w:val="0"/>
        <w:autoSpaceDN w:val="0"/>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 xml:space="preserve">四、法律依据、有效线索及相关材料                                      </w:t>
      </w:r>
    </w:p>
    <w:p w:rsidR="00783FE7" w:rsidRDefault="00783FE7" w:rsidP="00783FE7">
      <w:pPr>
        <w:tabs>
          <w:tab w:val="center" w:pos="4201"/>
          <w:tab w:val="right" w:leader="dot" w:pos="9298"/>
        </w:tabs>
        <w:autoSpaceDE w:val="0"/>
        <w:autoSpaceDN w:val="0"/>
        <w:spacing w:line="360" w:lineRule="auto"/>
        <w:ind w:firstLineChars="200" w:firstLine="482"/>
        <w:rPr>
          <w:rFonts w:ascii="仿宋" w:eastAsia="仿宋" w:hAnsi="仿宋" w:cs="宋体"/>
          <w:sz w:val="24"/>
          <w:szCs w:val="24"/>
        </w:rPr>
      </w:pPr>
      <w:r>
        <w:rPr>
          <w:rFonts w:ascii="仿宋" w:eastAsia="仿宋" w:hAnsi="仿宋" w:cs="宋体" w:hint="eastAsia"/>
          <w:b/>
          <w:bCs/>
          <w:sz w:val="24"/>
          <w:szCs w:val="24"/>
        </w:rPr>
        <w:t xml:space="preserve">.......  </w:t>
      </w:r>
      <w:r>
        <w:rPr>
          <w:rFonts w:ascii="仿宋" w:eastAsia="仿宋" w:hAnsi="仿宋" w:cs="宋体" w:hint="eastAsia"/>
          <w:sz w:val="24"/>
          <w:szCs w:val="24"/>
        </w:rPr>
        <w:t xml:space="preserve">                                                             </w:t>
      </w:r>
    </w:p>
    <w:p w:rsidR="00783FE7" w:rsidRDefault="00783FE7" w:rsidP="00783FE7">
      <w:pPr>
        <w:tabs>
          <w:tab w:val="center" w:pos="4201"/>
          <w:tab w:val="right" w:leader="dot" w:pos="9298"/>
        </w:tabs>
        <w:autoSpaceDE w:val="0"/>
        <w:autoSpaceDN w:val="0"/>
        <w:spacing w:line="360" w:lineRule="auto"/>
        <w:ind w:firstLineChars="200" w:firstLine="480"/>
        <w:rPr>
          <w:rFonts w:ascii="仿宋" w:eastAsia="仿宋" w:hAnsi="仿宋" w:cs="宋体"/>
          <w:sz w:val="24"/>
          <w:szCs w:val="24"/>
        </w:rPr>
      </w:pPr>
      <w:r>
        <w:rPr>
          <w:rFonts w:ascii="仿宋" w:eastAsia="仿宋" w:hAnsi="仿宋" w:cs="宋体" w:hint="eastAsia"/>
          <w:sz w:val="24"/>
          <w:szCs w:val="24"/>
        </w:rPr>
        <w:t>五、 附件： 1.异议授权函</w:t>
      </w:r>
    </w:p>
    <w:p w:rsidR="00783FE7" w:rsidRDefault="00783FE7" w:rsidP="00783FE7">
      <w:pPr>
        <w:spacing w:line="360" w:lineRule="auto"/>
        <w:ind w:firstLineChars="800" w:firstLine="1920"/>
        <w:jc w:val="left"/>
        <w:rPr>
          <w:rFonts w:ascii="仿宋" w:eastAsia="仿宋" w:hAnsi="仿宋" w:cs="宋体"/>
          <w:kern w:val="0"/>
          <w:sz w:val="24"/>
          <w:szCs w:val="24"/>
        </w:rPr>
      </w:pPr>
      <w:r>
        <w:rPr>
          <w:rFonts w:ascii="仿宋" w:eastAsia="仿宋" w:hAnsi="仿宋" w:cs="宋体" w:hint="eastAsia"/>
          <w:kern w:val="0"/>
          <w:sz w:val="24"/>
          <w:szCs w:val="24"/>
        </w:rPr>
        <w:t>2.营业执照复印件（加盖公章）</w:t>
      </w:r>
    </w:p>
    <w:p w:rsidR="00783FE7" w:rsidRDefault="00783FE7" w:rsidP="00783FE7">
      <w:pPr>
        <w:spacing w:line="360" w:lineRule="auto"/>
        <w:ind w:firstLineChars="800" w:firstLine="1920"/>
        <w:jc w:val="left"/>
        <w:rPr>
          <w:rFonts w:ascii="仿宋" w:eastAsia="仿宋" w:hAnsi="仿宋" w:cs="宋体"/>
          <w:kern w:val="0"/>
          <w:sz w:val="24"/>
          <w:szCs w:val="24"/>
        </w:rPr>
      </w:pPr>
      <w:r>
        <w:rPr>
          <w:rFonts w:ascii="仿宋" w:eastAsia="仿宋" w:hAnsi="仿宋" w:cs="宋体" w:hint="eastAsia"/>
          <w:kern w:val="0"/>
          <w:sz w:val="24"/>
          <w:szCs w:val="24"/>
        </w:rPr>
        <w:t>3.异议真实性承诺函</w:t>
      </w:r>
    </w:p>
    <w:p w:rsidR="00783FE7" w:rsidRDefault="00783FE7" w:rsidP="00783FE7">
      <w:pPr>
        <w:spacing w:afterLines="100" w:after="312" w:line="360" w:lineRule="auto"/>
        <w:ind w:firstLineChars="800" w:firstLine="1920"/>
        <w:jc w:val="left"/>
        <w:rPr>
          <w:rFonts w:ascii="仿宋" w:eastAsia="仿宋" w:hAnsi="仿宋" w:cs="宋体"/>
          <w:kern w:val="0"/>
          <w:sz w:val="24"/>
          <w:szCs w:val="24"/>
        </w:rPr>
      </w:pPr>
    </w:p>
    <w:p w:rsidR="00783FE7" w:rsidRDefault="00783FE7" w:rsidP="00783FE7">
      <w:pPr>
        <w:spacing w:afterLines="100" w:after="312" w:line="360" w:lineRule="auto"/>
        <w:ind w:firstLineChars="800" w:firstLine="1920"/>
        <w:jc w:val="left"/>
        <w:rPr>
          <w:rFonts w:ascii="仿宋" w:eastAsia="仿宋" w:hAnsi="仿宋" w:cs="宋体"/>
          <w:kern w:val="0"/>
          <w:sz w:val="24"/>
          <w:szCs w:val="24"/>
        </w:rPr>
      </w:pPr>
    </w:p>
    <w:p w:rsidR="00783FE7" w:rsidRDefault="00783FE7" w:rsidP="00783FE7">
      <w:pPr>
        <w:spacing w:afterLines="100" w:after="312" w:line="360" w:lineRule="auto"/>
        <w:ind w:firstLineChars="800" w:firstLine="1920"/>
        <w:jc w:val="left"/>
        <w:rPr>
          <w:rFonts w:ascii="仿宋" w:eastAsia="仿宋" w:hAnsi="仿宋" w:cs="宋体"/>
          <w:kern w:val="0"/>
          <w:sz w:val="24"/>
          <w:szCs w:val="24"/>
        </w:rPr>
      </w:pPr>
    </w:p>
    <w:p w:rsidR="00783FE7" w:rsidRDefault="00783FE7" w:rsidP="00783FE7">
      <w:pPr>
        <w:tabs>
          <w:tab w:val="center" w:pos="4201"/>
          <w:tab w:val="right" w:leader="dot" w:pos="9298"/>
        </w:tabs>
        <w:autoSpaceDE w:val="0"/>
        <w:autoSpaceDN w:val="0"/>
        <w:spacing w:line="360" w:lineRule="auto"/>
        <w:ind w:right="960" w:firstLineChars="1932" w:firstLine="4637"/>
        <w:rPr>
          <w:rFonts w:ascii="仿宋" w:eastAsia="仿宋" w:hAnsi="仿宋" w:cs="宋体"/>
          <w:sz w:val="24"/>
          <w:szCs w:val="24"/>
        </w:rPr>
      </w:pPr>
      <w:r>
        <w:rPr>
          <w:rFonts w:ascii="仿宋" w:eastAsia="仿宋" w:hAnsi="仿宋" w:cs="宋体" w:hint="eastAsia"/>
          <w:sz w:val="24"/>
          <w:szCs w:val="24"/>
        </w:rPr>
        <w:t>公司名称（公章）：</w:t>
      </w:r>
      <w:r>
        <w:rPr>
          <w:rFonts w:ascii="仿宋" w:eastAsia="仿宋" w:hAnsi="仿宋" w:cs="宋体" w:hint="eastAsia"/>
          <w:sz w:val="24"/>
          <w:szCs w:val="24"/>
          <w:u w:val="single"/>
        </w:rPr>
        <w:t xml:space="preserve">               </w:t>
      </w:r>
    </w:p>
    <w:p w:rsidR="00783FE7" w:rsidRDefault="00783FE7" w:rsidP="00783FE7">
      <w:pPr>
        <w:tabs>
          <w:tab w:val="center" w:pos="4201"/>
          <w:tab w:val="right" w:leader="dot" w:pos="9298"/>
        </w:tabs>
        <w:autoSpaceDE w:val="0"/>
        <w:autoSpaceDN w:val="0"/>
        <w:spacing w:line="360" w:lineRule="auto"/>
        <w:ind w:firstLineChars="200" w:firstLine="480"/>
        <w:rPr>
          <w:rFonts w:ascii="仿宋" w:eastAsia="仿宋" w:hAnsi="仿宋" w:cs="宋体"/>
          <w:kern w:val="0"/>
          <w:sz w:val="24"/>
          <w:szCs w:val="24"/>
        </w:rPr>
      </w:pPr>
      <w:r>
        <w:rPr>
          <w:rFonts w:ascii="仿宋" w:eastAsia="仿宋" w:hAnsi="仿宋" w:cs="宋体" w:hint="eastAsia"/>
          <w:sz w:val="24"/>
          <w:szCs w:val="24"/>
        </w:rPr>
        <w:t xml:space="preserve">                                   联系电话：</w:t>
      </w:r>
      <w:r>
        <w:rPr>
          <w:rFonts w:ascii="仿宋" w:eastAsia="仿宋" w:hAnsi="仿宋" w:cs="宋体" w:hint="eastAsia"/>
          <w:sz w:val="24"/>
          <w:szCs w:val="24"/>
          <w:u w:val="single"/>
        </w:rPr>
        <w:t xml:space="preserve">               </w:t>
      </w:r>
    </w:p>
    <w:p w:rsidR="00783FE7" w:rsidRDefault="00783FE7" w:rsidP="00783FE7">
      <w:pPr>
        <w:tabs>
          <w:tab w:val="center" w:pos="4201"/>
          <w:tab w:val="right" w:leader="dot" w:pos="9298"/>
        </w:tabs>
        <w:autoSpaceDE w:val="0"/>
        <w:autoSpaceDN w:val="0"/>
        <w:spacing w:line="360" w:lineRule="auto"/>
        <w:ind w:firstLineChars="200" w:firstLine="480"/>
        <w:rPr>
          <w:rFonts w:ascii="仿宋" w:eastAsia="仿宋" w:hAnsi="仿宋" w:cs="宋体"/>
          <w:szCs w:val="21"/>
        </w:rPr>
      </w:pPr>
      <w:r>
        <w:rPr>
          <w:rFonts w:ascii="仿宋" w:eastAsia="仿宋" w:hAnsi="仿宋" w:cs="宋体" w:hint="eastAsia"/>
          <w:kern w:val="0"/>
          <w:sz w:val="24"/>
          <w:szCs w:val="24"/>
        </w:rPr>
        <w:t xml:space="preserve">                                   联系地址：</w:t>
      </w:r>
      <w:r>
        <w:rPr>
          <w:rFonts w:ascii="仿宋" w:eastAsia="仿宋" w:hAnsi="仿宋" w:cs="宋体" w:hint="eastAsia"/>
          <w:sz w:val="24"/>
          <w:szCs w:val="24"/>
          <w:u w:val="single"/>
        </w:rPr>
        <w:t xml:space="preserve">               </w:t>
      </w:r>
      <w:r>
        <w:rPr>
          <w:rFonts w:ascii="仿宋" w:eastAsia="仿宋" w:hAnsi="仿宋" w:cs="宋体" w:hint="eastAsia"/>
          <w:sz w:val="24"/>
          <w:szCs w:val="24"/>
        </w:rPr>
        <w:t xml:space="preserve">         </w:t>
      </w:r>
      <w:r>
        <w:rPr>
          <w:rFonts w:ascii="仿宋" w:eastAsia="仿宋" w:hAnsi="仿宋" w:cs="宋体" w:hint="eastAsia"/>
          <w:szCs w:val="21"/>
        </w:rPr>
        <w:t xml:space="preserve">             </w:t>
      </w:r>
    </w:p>
    <w:p w:rsidR="00783FE7" w:rsidRDefault="00783FE7" w:rsidP="00783FE7">
      <w:pPr>
        <w:spacing w:line="360" w:lineRule="auto"/>
        <w:ind w:firstLineChars="200" w:firstLine="420"/>
        <w:rPr>
          <w:rFonts w:ascii="仿宋" w:eastAsia="仿宋" w:hAnsi="仿宋" w:cs="宋体"/>
          <w:color w:val="FF0000"/>
          <w:kern w:val="0"/>
          <w:szCs w:val="21"/>
        </w:rPr>
      </w:pPr>
    </w:p>
    <w:p w:rsidR="00783FE7" w:rsidRDefault="00783FE7" w:rsidP="00783FE7">
      <w:pPr>
        <w:spacing w:line="276" w:lineRule="auto"/>
        <w:ind w:firstLineChars="200" w:firstLine="420"/>
        <w:rPr>
          <w:rFonts w:ascii="仿宋" w:eastAsia="仿宋" w:hAnsi="仿宋" w:cs="宋体"/>
          <w:color w:val="FF0000"/>
          <w:kern w:val="0"/>
          <w:szCs w:val="21"/>
        </w:rPr>
      </w:pPr>
    </w:p>
    <w:p w:rsidR="00783FE7" w:rsidRDefault="00783FE7" w:rsidP="00783FE7">
      <w:pPr>
        <w:spacing w:line="220" w:lineRule="atLeast"/>
        <w:rPr>
          <w:rFonts w:ascii="仿宋" w:eastAsia="仿宋" w:hAnsi="仿宋"/>
          <w:b/>
          <w:sz w:val="24"/>
          <w:szCs w:val="24"/>
        </w:rPr>
      </w:pPr>
    </w:p>
    <w:p w:rsidR="00783FE7" w:rsidRDefault="00783FE7" w:rsidP="00783FE7">
      <w:pPr>
        <w:spacing w:line="220" w:lineRule="atLeast"/>
        <w:rPr>
          <w:rFonts w:ascii="仿宋" w:eastAsia="仿宋" w:hAnsi="仿宋"/>
          <w:b/>
          <w:sz w:val="24"/>
          <w:szCs w:val="24"/>
        </w:rPr>
      </w:pPr>
    </w:p>
    <w:p w:rsidR="00783FE7" w:rsidRDefault="00783FE7" w:rsidP="00783FE7">
      <w:pPr>
        <w:spacing w:line="220" w:lineRule="atLeast"/>
        <w:rPr>
          <w:rFonts w:ascii="仿宋" w:eastAsia="仿宋" w:hAnsi="仿宋"/>
          <w:b/>
          <w:sz w:val="24"/>
          <w:szCs w:val="24"/>
        </w:rPr>
      </w:pPr>
      <w:r>
        <w:rPr>
          <w:rFonts w:ascii="仿宋" w:eastAsia="仿宋" w:hAnsi="仿宋" w:hint="eastAsia"/>
          <w:b/>
          <w:sz w:val="24"/>
          <w:szCs w:val="24"/>
        </w:rPr>
        <w:t>附件</w:t>
      </w:r>
      <w:r w:rsidR="00325FD2">
        <w:rPr>
          <w:rFonts w:ascii="仿宋" w:eastAsia="仿宋" w:hAnsi="仿宋" w:hint="eastAsia"/>
          <w:b/>
          <w:sz w:val="24"/>
          <w:szCs w:val="24"/>
        </w:rPr>
        <w:t>四</w:t>
      </w:r>
      <w:r>
        <w:rPr>
          <w:rFonts w:ascii="仿宋" w:eastAsia="仿宋" w:hAnsi="仿宋" w:hint="eastAsia"/>
          <w:b/>
          <w:sz w:val="24"/>
          <w:szCs w:val="24"/>
        </w:rPr>
        <w:t>：异议授权函</w:t>
      </w:r>
    </w:p>
    <w:p w:rsidR="00783FE7" w:rsidRDefault="00783FE7" w:rsidP="00783FE7">
      <w:pPr>
        <w:spacing w:line="220" w:lineRule="atLeast"/>
        <w:jc w:val="center"/>
        <w:rPr>
          <w:rFonts w:ascii="仿宋" w:eastAsia="仿宋" w:hAnsi="仿宋"/>
          <w:b/>
          <w:sz w:val="32"/>
          <w:szCs w:val="24"/>
        </w:rPr>
      </w:pPr>
      <w:r>
        <w:rPr>
          <w:rFonts w:ascii="仿宋" w:eastAsia="仿宋" w:hAnsi="仿宋" w:hint="eastAsia"/>
          <w:b/>
          <w:sz w:val="32"/>
          <w:szCs w:val="24"/>
        </w:rPr>
        <w:t>异议授权函</w:t>
      </w:r>
    </w:p>
    <w:p w:rsidR="00783FE7" w:rsidRDefault="00783FE7" w:rsidP="00783FE7">
      <w:pPr>
        <w:autoSpaceDE w:val="0"/>
        <w:autoSpaceDN w:val="0"/>
        <w:adjustRightInd w:val="0"/>
        <w:snapToGrid w:val="0"/>
        <w:spacing w:line="360" w:lineRule="auto"/>
        <w:ind w:firstLineChars="200" w:firstLine="602"/>
        <w:jc w:val="center"/>
        <w:rPr>
          <w:rFonts w:ascii="仿宋" w:eastAsia="仿宋" w:hAnsi="仿宋"/>
          <w:b/>
          <w:bCs/>
          <w:sz w:val="30"/>
          <w:szCs w:val="30"/>
        </w:rPr>
      </w:pPr>
    </w:p>
    <w:p w:rsidR="00783FE7" w:rsidRDefault="00783FE7" w:rsidP="00783FE7">
      <w:pPr>
        <w:autoSpaceDE w:val="0"/>
        <w:autoSpaceDN w:val="0"/>
        <w:adjustRightInd w:val="0"/>
        <w:snapToGrid w:val="0"/>
        <w:spacing w:line="360" w:lineRule="auto"/>
        <w:ind w:firstLineChars="200" w:firstLine="480"/>
        <w:rPr>
          <w:rFonts w:ascii="仿宋" w:eastAsia="仿宋" w:hAnsi="仿宋"/>
          <w:bCs/>
          <w:sz w:val="24"/>
          <w:szCs w:val="24"/>
        </w:rPr>
      </w:pPr>
      <w:r>
        <w:rPr>
          <w:rFonts w:ascii="仿宋" w:eastAsia="仿宋" w:hAnsi="仿宋" w:hint="eastAsia"/>
          <w:bCs/>
          <w:sz w:val="24"/>
          <w:szCs w:val="24"/>
        </w:rPr>
        <w:t>致</w:t>
      </w:r>
      <w:r>
        <w:rPr>
          <w:rFonts w:ascii="仿宋" w:eastAsia="仿宋" w:hAnsi="仿宋" w:hint="eastAsia"/>
          <w:sz w:val="24"/>
          <w:szCs w:val="24"/>
          <w:u w:val="single"/>
        </w:rPr>
        <w:t>：                    （采购人）</w:t>
      </w:r>
    </w:p>
    <w:p w:rsidR="00783FE7" w:rsidRDefault="00783FE7" w:rsidP="00783FE7">
      <w:pPr>
        <w:adjustRightInd w:val="0"/>
        <w:snapToGrid w:val="0"/>
        <w:spacing w:beforeLines="50" w:before="156" w:line="360" w:lineRule="auto"/>
        <w:ind w:firstLineChars="200" w:firstLine="480"/>
        <w:jc w:val="left"/>
        <w:rPr>
          <w:rFonts w:ascii="仿宋" w:eastAsia="仿宋" w:hAnsi="仿宋"/>
          <w:sz w:val="24"/>
          <w:szCs w:val="24"/>
        </w:rPr>
      </w:pPr>
    </w:p>
    <w:p w:rsidR="00783FE7" w:rsidRDefault="00783FE7" w:rsidP="00783FE7">
      <w:pPr>
        <w:adjustRightInd w:val="0"/>
        <w:snapToGrid w:val="0"/>
        <w:spacing w:line="360" w:lineRule="auto"/>
        <w:ind w:firstLineChars="200" w:firstLine="480"/>
        <w:jc w:val="left"/>
        <w:rPr>
          <w:rFonts w:ascii="仿宋" w:eastAsia="仿宋" w:hAnsi="仿宋"/>
          <w:sz w:val="24"/>
          <w:szCs w:val="24"/>
        </w:rPr>
      </w:pPr>
      <w:r>
        <w:rPr>
          <w:rFonts w:ascii="仿宋" w:eastAsia="仿宋" w:hAnsi="仿宋"/>
          <w:sz w:val="24"/>
          <w:szCs w:val="24"/>
        </w:rPr>
        <w:t>_____________</w:t>
      </w:r>
      <w:r>
        <w:rPr>
          <w:rFonts w:ascii="仿宋" w:eastAsia="仿宋" w:hAnsi="仿宋" w:hint="eastAsia"/>
          <w:sz w:val="24"/>
          <w:szCs w:val="24"/>
        </w:rPr>
        <w:t>（供应商名称），中华人民共和国合法企业，法定地址：</w:t>
      </w:r>
      <w:r>
        <w:rPr>
          <w:rFonts w:ascii="仿宋" w:eastAsia="仿宋" w:hAnsi="仿宋"/>
          <w:sz w:val="24"/>
          <w:szCs w:val="24"/>
          <w:u w:val="single"/>
        </w:rPr>
        <w:t xml:space="preserve">             </w:t>
      </w:r>
      <w:r>
        <w:rPr>
          <w:rFonts w:ascii="仿宋" w:eastAsia="仿宋" w:hAnsi="仿宋" w:hint="eastAsia"/>
          <w:sz w:val="24"/>
          <w:szCs w:val="24"/>
          <w:u w:val="single"/>
        </w:rPr>
        <w:t xml:space="preserve">      </w:t>
      </w:r>
      <w:r>
        <w:rPr>
          <w:rFonts w:ascii="仿宋" w:eastAsia="仿宋" w:hAnsi="仿宋"/>
          <w:sz w:val="24"/>
          <w:szCs w:val="24"/>
          <w:u w:val="single"/>
        </w:rPr>
        <w:t xml:space="preserve">  </w:t>
      </w:r>
      <w:r>
        <w:rPr>
          <w:rFonts w:ascii="仿宋" w:eastAsia="仿宋" w:hAnsi="仿宋" w:hint="eastAsia"/>
          <w:sz w:val="24"/>
          <w:szCs w:val="24"/>
        </w:rPr>
        <w:t>。</w:t>
      </w:r>
    </w:p>
    <w:p w:rsidR="00783FE7" w:rsidRDefault="00783FE7" w:rsidP="00783FE7">
      <w:pPr>
        <w:adjustRightInd w:val="0"/>
        <w:snapToGrid w:val="0"/>
        <w:spacing w:line="360" w:lineRule="auto"/>
        <w:ind w:firstLineChars="200" w:firstLine="480"/>
        <w:jc w:val="left"/>
        <w:rPr>
          <w:rFonts w:ascii="仿宋" w:eastAsia="仿宋" w:hAnsi="仿宋"/>
          <w:sz w:val="24"/>
          <w:szCs w:val="24"/>
        </w:rPr>
      </w:pPr>
      <w:r>
        <w:rPr>
          <w:rFonts w:ascii="仿宋" w:eastAsia="仿宋" w:hAnsi="仿宋"/>
          <w:sz w:val="24"/>
          <w:szCs w:val="24"/>
        </w:rPr>
        <w:t>_____________</w:t>
      </w:r>
      <w:r>
        <w:rPr>
          <w:rFonts w:ascii="仿宋" w:eastAsia="仿宋" w:hAnsi="仿宋" w:hint="eastAsia"/>
          <w:sz w:val="24"/>
          <w:szCs w:val="24"/>
        </w:rPr>
        <w:t>（营业执照法定代表人）特授权</w:t>
      </w:r>
      <w:r>
        <w:rPr>
          <w:rFonts w:ascii="仿宋" w:eastAsia="仿宋" w:hAnsi="仿宋"/>
          <w:sz w:val="24"/>
          <w:szCs w:val="24"/>
        </w:rPr>
        <w:t>________</w:t>
      </w:r>
      <w:r>
        <w:rPr>
          <w:rFonts w:ascii="仿宋" w:eastAsia="仿宋" w:hAnsi="仿宋" w:hint="eastAsia"/>
          <w:sz w:val="24"/>
          <w:szCs w:val="24"/>
        </w:rPr>
        <w:t>代表我公司全权办理</w:t>
      </w:r>
      <w:r>
        <w:rPr>
          <w:rFonts w:ascii="仿宋" w:eastAsia="仿宋" w:hAnsi="仿宋"/>
          <w:sz w:val="24"/>
          <w:szCs w:val="24"/>
        </w:rPr>
        <w:t>____________</w:t>
      </w:r>
      <w:r>
        <w:rPr>
          <w:rFonts w:ascii="仿宋" w:eastAsia="仿宋" w:hAnsi="仿宋" w:hint="eastAsia"/>
          <w:sz w:val="24"/>
          <w:szCs w:val="24"/>
        </w:rPr>
        <w:t>（项目名称）</w:t>
      </w:r>
      <w:r>
        <w:rPr>
          <w:rFonts w:ascii="仿宋" w:eastAsia="仿宋" w:hAnsi="仿宋"/>
          <w:sz w:val="24"/>
          <w:szCs w:val="24"/>
          <w:u w:val="single"/>
        </w:rPr>
        <w:tab/>
      </w:r>
      <w:r>
        <w:rPr>
          <w:rFonts w:ascii="仿宋" w:eastAsia="仿宋" w:hAnsi="仿宋"/>
          <w:sz w:val="24"/>
          <w:szCs w:val="24"/>
          <w:u w:val="single"/>
        </w:rPr>
        <w:tab/>
      </w:r>
      <w:r>
        <w:rPr>
          <w:rFonts w:ascii="仿宋" w:eastAsia="仿宋" w:hAnsi="仿宋" w:hint="eastAsia"/>
          <w:sz w:val="24"/>
          <w:szCs w:val="24"/>
        </w:rPr>
        <w:t>（招标编号）</w:t>
      </w:r>
      <w:r>
        <w:rPr>
          <w:rFonts w:ascii="仿宋" w:eastAsia="仿宋" w:hAnsi="仿宋" w:hint="eastAsia"/>
          <w:sz w:val="24"/>
          <w:szCs w:val="24"/>
          <w:u w:val="single"/>
        </w:rPr>
        <w:t xml:space="preserve">    </w:t>
      </w:r>
      <w:r>
        <w:rPr>
          <w:rFonts w:ascii="仿宋" w:eastAsia="仿宋" w:hAnsi="仿宋" w:hint="eastAsia"/>
          <w:sz w:val="24"/>
          <w:szCs w:val="24"/>
        </w:rPr>
        <w:t>（标段号）</w:t>
      </w:r>
      <w:r>
        <w:rPr>
          <w:rFonts w:ascii="仿宋" w:eastAsia="仿宋" w:hAnsi="仿宋"/>
          <w:sz w:val="24"/>
          <w:szCs w:val="24"/>
          <w:u w:val="single"/>
        </w:rPr>
        <w:t xml:space="preserve">     </w:t>
      </w:r>
      <w:r>
        <w:rPr>
          <w:rFonts w:ascii="仿宋" w:eastAsia="仿宋" w:hAnsi="仿宋" w:hint="eastAsia"/>
          <w:sz w:val="24"/>
          <w:szCs w:val="24"/>
        </w:rPr>
        <w:t>（货物名称）项目的</w:t>
      </w:r>
      <w:r>
        <w:rPr>
          <w:rFonts w:ascii="仿宋" w:eastAsia="仿宋" w:hAnsi="仿宋" w:hint="eastAsia"/>
          <w:b/>
          <w:bCs/>
          <w:sz w:val="24"/>
          <w:szCs w:val="24"/>
        </w:rPr>
        <w:t>异议</w:t>
      </w:r>
      <w:r>
        <w:rPr>
          <w:rFonts w:ascii="仿宋" w:eastAsia="仿宋" w:hAnsi="仿宋" w:hint="eastAsia"/>
          <w:sz w:val="24"/>
          <w:szCs w:val="24"/>
        </w:rPr>
        <w:t>等具体工作，并签署全部有关的文件。我公司对被授权人签署的所有文件负全部责任。</w:t>
      </w:r>
    </w:p>
    <w:p w:rsidR="00783FE7" w:rsidRDefault="00783FE7" w:rsidP="00783FE7">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在收到撤销本授权的通知以前，本授权书一直有效。被授权人签署的所有文件（在本授权书有效期内签署的）不因授权的撤销而失效。</w:t>
      </w:r>
    </w:p>
    <w:p w:rsidR="00783FE7" w:rsidRDefault="00783FE7" w:rsidP="00783FE7">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被授权人不得转授权。</w:t>
      </w:r>
    </w:p>
    <w:p w:rsidR="00783FE7" w:rsidRDefault="00783FE7" w:rsidP="00783FE7">
      <w:pPr>
        <w:adjustRightInd w:val="0"/>
        <w:snapToGrid w:val="0"/>
        <w:spacing w:line="360" w:lineRule="auto"/>
        <w:ind w:firstLineChars="200" w:firstLine="480"/>
        <w:rPr>
          <w:rFonts w:ascii="仿宋" w:eastAsia="仿宋" w:hAnsi="仿宋"/>
          <w:sz w:val="24"/>
          <w:szCs w:val="24"/>
        </w:rPr>
      </w:pPr>
    </w:p>
    <w:p w:rsidR="00783FE7" w:rsidRDefault="00783FE7" w:rsidP="00783FE7">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被授权人签名：</w:t>
      </w:r>
      <w:r>
        <w:rPr>
          <w:rFonts w:ascii="仿宋" w:eastAsia="仿宋" w:hAnsi="仿宋"/>
          <w:sz w:val="24"/>
          <w:szCs w:val="24"/>
        </w:rPr>
        <w:t xml:space="preserve">_________   </w:t>
      </w:r>
      <w:r>
        <w:rPr>
          <w:rFonts w:ascii="仿宋" w:eastAsia="仿宋" w:hAnsi="仿宋" w:hint="eastAsia"/>
          <w:sz w:val="24"/>
          <w:szCs w:val="24"/>
        </w:rPr>
        <w:tab/>
      </w:r>
      <w:r>
        <w:rPr>
          <w:rFonts w:ascii="仿宋" w:eastAsia="仿宋" w:hAnsi="仿宋" w:hint="eastAsia"/>
          <w:sz w:val="24"/>
          <w:szCs w:val="24"/>
        </w:rPr>
        <w:tab/>
      </w:r>
      <w:r>
        <w:rPr>
          <w:rFonts w:ascii="仿宋" w:eastAsia="仿宋" w:hAnsi="仿宋" w:hint="eastAsia"/>
          <w:sz w:val="24"/>
          <w:szCs w:val="24"/>
        </w:rPr>
        <w:tab/>
      </w:r>
      <w:r>
        <w:rPr>
          <w:rFonts w:ascii="仿宋" w:eastAsia="仿宋" w:hAnsi="仿宋" w:hint="eastAsia"/>
          <w:sz w:val="24"/>
          <w:szCs w:val="24"/>
        </w:rPr>
        <w:tab/>
        <w:t xml:space="preserve">     授权人签名：</w:t>
      </w:r>
      <w:r>
        <w:rPr>
          <w:rFonts w:ascii="仿宋" w:eastAsia="仿宋" w:hAnsi="仿宋"/>
          <w:sz w:val="24"/>
          <w:szCs w:val="24"/>
        </w:rPr>
        <w:t>__________</w:t>
      </w:r>
    </w:p>
    <w:p w:rsidR="00783FE7" w:rsidRDefault="00783FE7" w:rsidP="00783FE7">
      <w:pPr>
        <w:adjustRightInd w:val="0"/>
        <w:snapToGrid w:val="0"/>
        <w:spacing w:line="360" w:lineRule="auto"/>
        <w:ind w:firstLineChars="200" w:firstLine="480"/>
        <w:rPr>
          <w:rFonts w:ascii="仿宋" w:eastAsia="仿宋" w:hAnsi="仿宋"/>
          <w:sz w:val="24"/>
          <w:szCs w:val="24"/>
          <w:u w:val="single"/>
        </w:rPr>
      </w:pPr>
      <w:r>
        <w:rPr>
          <w:rFonts w:ascii="仿宋" w:eastAsia="仿宋" w:hAnsi="仿宋" w:hint="eastAsia"/>
          <w:sz w:val="24"/>
          <w:szCs w:val="24"/>
        </w:rPr>
        <w:t>职务：</w:t>
      </w:r>
      <w:r>
        <w:rPr>
          <w:rFonts w:ascii="仿宋" w:eastAsia="仿宋" w:hAnsi="仿宋"/>
          <w:sz w:val="24"/>
          <w:szCs w:val="24"/>
        </w:rPr>
        <w:t xml:space="preserve"> _________  </w:t>
      </w:r>
      <w:r>
        <w:rPr>
          <w:rFonts w:ascii="仿宋" w:eastAsia="仿宋" w:hAnsi="仿宋" w:hint="eastAsia"/>
          <w:sz w:val="24"/>
          <w:szCs w:val="24"/>
        </w:rPr>
        <w:tab/>
      </w:r>
      <w:r>
        <w:rPr>
          <w:rFonts w:ascii="仿宋" w:eastAsia="仿宋" w:hAnsi="仿宋" w:hint="eastAsia"/>
          <w:sz w:val="24"/>
          <w:szCs w:val="24"/>
        </w:rPr>
        <w:tab/>
      </w:r>
      <w:r>
        <w:rPr>
          <w:rFonts w:ascii="仿宋" w:eastAsia="仿宋" w:hAnsi="仿宋" w:hint="eastAsia"/>
          <w:sz w:val="24"/>
          <w:szCs w:val="24"/>
        </w:rPr>
        <w:tab/>
      </w:r>
      <w:r>
        <w:rPr>
          <w:rFonts w:ascii="仿宋" w:eastAsia="仿宋" w:hAnsi="仿宋" w:hint="eastAsia"/>
          <w:sz w:val="24"/>
          <w:szCs w:val="24"/>
        </w:rPr>
        <w:tab/>
        <w:t xml:space="preserve">        </w:t>
      </w:r>
      <w:r>
        <w:rPr>
          <w:rFonts w:ascii="仿宋" w:eastAsia="仿宋" w:hAnsi="仿宋"/>
          <w:sz w:val="24"/>
          <w:szCs w:val="24"/>
        </w:rPr>
        <w:t xml:space="preserve">    </w:t>
      </w:r>
      <w:r>
        <w:rPr>
          <w:rFonts w:ascii="仿宋" w:eastAsia="仿宋" w:hAnsi="仿宋" w:hint="eastAsia"/>
          <w:sz w:val="24"/>
          <w:szCs w:val="24"/>
        </w:rPr>
        <w:t>职务：</w:t>
      </w:r>
      <w:r>
        <w:rPr>
          <w:rFonts w:ascii="仿宋" w:eastAsia="仿宋" w:hAnsi="仿宋"/>
          <w:sz w:val="24"/>
          <w:szCs w:val="24"/>
        </w:rPr>
        <w:t>__________</w:t>
      </w:r>
    </w:p>
    <w:p w:rsidR="00783FE7" w:rsidRDefault="00783FE7" w:rsidP="00783FE7">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联系电话：</w:t>
      </w:r>
      <w:r>
        <w:rPr>
          <w:rFonts w:ascii="仿宋" w:eastAsia="仿宋" w:hAnsi="仿宋"/>
          <w:sz w:val="24"/>
          <w:szCs w:val="24"/>
        </w:rPr>
        <w:t xml:space="preserve"> _________  </w:t>
      </w:r>
      <w:r>
        <w:rPr>
          <w:rFonts w:ascii="仿宋" w:eastAsia="仿宋" w:hAnsi="仿宋" w:hint="eastAsia"/>
          <w:sz w:val="24"/>
          <w:szCs w:val="24"/>
        </w:rPr>
        <w:t xml:space="preserve">                     联系电话：</w:t>
      </w:r>
      <w:r>
        <w:rPr>
          <w:rFonts w:ascii="仿宋" w:eastAsia="仿宋" w:hAnsi="仿宋"/>
          <w:sz w:val="24"/>
          <w:szCs w:val="24"/>
        </w:rPr>
        <w:t xml:space="preserve">__________ </w:t>
      </w:r>
    </w:p>
    <w:p w:rsidR="00783FE7" w:rsidRDefault="00783FE7" w:rsidP="00783FE7">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日期：</w:t>
      </w:r>
      <w:r>
        <w:rPr>
          <w:rFonts w:ascii="仿宋" w:eastAsia="仿宋" w:hAnsi="仿宋"/>
          <w:sz w:val="24"/>
          <w:szCs w:val="24"/>
        </w:rPr>
        <w:t xml:space="preserve"> _________                       </w:t>
      </w:r>
      <w:r>
        <w:rPr>
          <w:rFonts w:ascii="仿宋" w:eastAsia="仿宋" w:hAnsi="仿宋" w:hint="eastAsia"/>
          <w:sz w:val="24"/>
          <w:szCs w:val="24"/>
        </w:rPr>
        <w:t xml:space="preserve">    日期：</w:t>
      </w:r>
      <w:r>
        <w:rPr>
          <w:rFonts w:ascii="仿宋" w:eastAsia="仿宋" w:hAnsi="仿宋"/>
          <w:sz w:val="24"/>
          <w:szCs w:val="24"/>
        </w:rPr>
        <w:t xml:space="preserve">__________                        </w:t>
      </w:r>
    </w:p>
    <w:p w:rsidR="00783FE7" w:rsidRDefault="00783FE7" w:rsidP="00783FE7">
      <w:pPr>
        <w:spacing w:line="360" w:lineRule="auto"/>
        <w:ind w:right="601"/>
        <w:rPr>
          <w:rFonts w:ascii="仿宋" w:eastAsia="仿宋" w:hAnsi="仿宋"/>
          <w:sz w:val="24"/>
          <w:szCs w:val="24"/>
        </w:rPr>
      </w:pPr>
      <w:r>
        <w:rPr>
          <w:rFonts w:ascii="仿宋" w:eastAsia="仿宋" w:hAnsi="仿宋" w:hint="eastAsia"/>
          <w:color w:val="FF0000"/>
          <w:sz w:val="24"/>
          <w:szCs w:val="24"/>
        </w:rPr>
        <w:t>附：授权人身份证扫描件（正反面）及被授权人身份证扫描件（正反面）。</w:t>
      </w:r>
    </w:p>
    <w:p w:rsidR="00783FE7" w:rsidRDefault="00783FE7" w:rsidP="00783FE7">
      <w:pPr>
        <w:spacing w:line="360" w:lineRule="auto"/>
        <w:ind w:firstLineChars="200" w:firstLine="420"/>
        <w:rPr>
          <w:rFonts w:ascii="仿宋" w:eastAsia="仿宋" w:hAnsi="仿宋" w:cs="Arial"/>
          <w:szCs w:val="21"/>
        </w:rPr>
      </w:pPr>
      <w:r>
        <w:rPr>
          <w:noProof/>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0" t="0" r="19050" b="28575"/>
                <wp:wrapNone/>
                <wp:docPr id="30" name="圆角矩形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rsidR="00783FE7" w:rsidRDefault="00783FE7" w:rsidP="00783FE7">
                            <w:pPr>
                              <w:ind w:firstLine="420"/>
                              <w:jc w:val="center"/>
                              <w:rPr>
                                <w:rFonts w:ascii="Times New Roman"/>
                              </w:rPr>
                            </w:pPr>
                          </w:p>
                          <w:p w:rsidR="00783FE7" w:rsidRDefault="00783FE7" w:rsidP="00783FE7">
                            <w:pPr>
                              <w:ind w:firstLine="420"/>
                              <w:jc w:val="center"/>
                              <w:rPr>
                                <w:rFonts w:ascii="Times New Roman"/>
                              </w:rPr>
                            </w:pPr>
                            <w:r>
                              <w:rPr>
                                <w:rFonts w:ascii="Times New Roman" w:hint="eastAsia"/>
                                <w:highlight w:val="white"/>
                              </w:rPr>
                              <w:t>授权人身份证</w:t>
                            </w:r>
                            <w:r>
                              <w:rPr>
                                <w:rFonts w:ascii="Times New Roman" w:hint="eastAsia"/>
                              </w:rPr>
                              <w:t>扫描件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圆角矩形 30" o:spid="_x0000_s1026" style="position:absolute;left:0;text-align:left;margin-left:223.15pt;margin-top:.35pt;width:186pt;height:9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" filled="f" strokeweight=".5pt">
                <v:stroke dashstyle="dash"/>
                <v:textbox>
                  <w:txbxContent>
                    <w:p w:rsidR="00783FE7" w:rsidRDefault="00783FE7" w:rsidP="00783FE7">
                      <w:pPr>
                        <w:ind w:firstLine="420"/>
                        <w:jc w:val="center"/>
                        <w:rPr>
                          <w:rFonts w:ascii="Times New Roman"/>
                        </w:rPr>
                      </w:pPr>
                    </w:p>
                    <w:p w:rsidR="00783FE7" w:rsidRDefault="00783FE7" w:rsidP="00783FE7">
                      <w:pPr>
                        <w:ind w:firstLine="420"/>
                        <w:jc w:val="center"/>
                        <w:rPr>
                          <w:rFonts w:ascii="Times New Roman"/>
                        </w:rPr>
                      </w:pPr>
                      <w:r>
                        <w:rPr>
                          <w:rFonts w:ascii="Times New Roman" w:hint="eastAsia"/>
                          <w:highlight w:val="white"/>
                        </w:rPr>
                        <w:t>授权人身份证</w:t>
                      </w:r>
                      <w:r>
                        <w:rPr>
                          <w:rFonts w:ascii="Times New Roman" w:hint="eastAsia"/>
                        </w:rPr>
                        <w:t>扫描件</w:t>
                      </w:r>
                    </w:p>
                  </w:txbxContent>
                </v:textbox>
              </v:round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0" t="0" r="19050" b="28575"/>
                <wp:wrapNone/>
                <wp:docPr id="25" name="圆角矩形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rsidR="00783FE7" w:rsidRDefault="00783FE7" w:rsidP="00783FE7">
                            <w:pPr>
                              <w:ind w:firstLine="420"/>
                              <w:jc w:val="center"/>
                              <w:rPr>
                                <w:rFonts w:ascii="Times New Roman"/>
                              </w:rPr>
                            </w:pPr>
                          </w:p>
                          <w:p w:rsidR="00783FE7" w:rsidRDefault="00783FE7" w:rsidP="00783FE7">
                            <w:pPr>
                              <w:ind w:firstLine="420"/>
                              <w:jc w:val="center"/>
                              <w:rPr>
                                <w:rFonts w:ascii="Times New Roman"/>
                              </w:rPr>
                            </w:pPr>
                            <w:r>
                              <w:rPr>
                                <w:rFonts w:ascii="Times New Roman" w:hint="eastAsia"/>
                                <w:highlight w:val="white"/>
                              </w:rPr>
                              <w:t>授权人身份证扫描件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圆角矩形 25" o:spid="_x0000_s1027" style="position:absolute;left:0;text-align:left;margin-left:15.2pt;margin-top:2.55pt;width:186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" filled="f" strokeweight=".5pt">
                <v:stroke dashstyle="dash"/>
                <v:textbox>
                  <w:txbxContent>
                    <w:p w:rsidR="00783FE7" w:rsidRDefault="00783FE7" w:rsidP="00783FE7">
                      <w:pPr>
                        <w:ind w:firstLine="420"/>
                        <w:jc w:val="center"/>
                        <w:rPr>
                          <w:rFonts w:ascii="Times New Roman"/>
                        </w:rPr>
                      </w:pPr>
                    </w:p>
                    <w:p w:rsidR="00783FE7" w:rsidRDefault="00783FE7" w:rsidP="00783FE7">
                      <w:pPr>
                        <w:ind w:firstLine="420"/>
                        <w:jc w:val="center"/>
                        <w:rPr>
                          <w:rFonts w:ascii="Times New Roman"/>
                        </w:rPr>
                      </w:pPr>
                      <w:r>
                        <w:rPr>
                          <w:rFonts w:ascii="Times New Roman" w:hint="eastAsia"/>
                          <w:highlight w:val="white"/>
                        </w:rPr>
                        <w:t>授权人身份证扫描件</w:t>
                      </w:r>
                    </w:p>
                  </w:txbxContent>
                </v:textbox>
              </v:roundrect>
            </w:pict>
          </mc:Fallback>
        </mc:AlternateContent>
      </w:r>
    </w:p>
    <w:p w:rsidR="00783FE7" w:rsidRDefault="00783FE7" w:rsidP="00783FE7">
      <w:pPr>
        <w:spacing w:line="360" w:lineRule="auto"/>
        <w:ind w:firstLineChars="200" w:firstLine="420"/>
        <w:rPr>
          <w:rFonts w:ascii="仿宋" w:eastAsia="仿宋" w:hAnsi="仿宋" w:cs="Arial"/>
          <w:szCs w:val="21"/>
        </w:rPr>
      </w:pPr>
    </w:p>
    <w:p w:rsidR="00783FE7" w:rsidRDefault="00783FE7" w:rsidP="00783FE7">
      <w:pPr>
        <w:spacing w:line="360" w:lineRule="auto"/>
        <w:ind w:firstLineChars="200" w:firstLine="420"/>
        <w:rPr>
          <w:rFonts w:ascii="仿宋" w:eastAsia="仿宋" w:hAnsi="仿宋" w:cs="Arial"/>
          <w:szCs w:val="21"/>
        </w:rPr>
      </w:pPr>
    </w:p>
    <w:p w:rsidR="00783FE7" w:rsidRDefault="00783FE7" w:rsidP="00783FE7">
      <w:pPr>
        <w:spacing w:line="360" w:lineRule="auto"/>
        <w:ind w:firstLineChars="200" w:firstLine="420"/>
        <w:rPr>
          <w:rFonts w:ascii="仿宋" w:eastAsia="仿宋" w:hAnsi="仿宋" w:cs="Arial"/>
          <w:szCs w:val="21"/>
        </w:rPr>
      </w:pPr>
      <w:r>
        <w:rPr>
          <w:noProof/>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0" t="0" r="28575" b="19050"/>
                <wp:wrapNone/>
                <wp:docPr id="24" name="椭圆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rsidR="00783FE7" w:rsidRDefault="00783FE7" w:rsidP="00783FE7">
                            <w:pPr>
                              <w:rPr>
                                <w:rFonts w:ascii="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椭圆 24" o:spid="_x0000_s1028" style="position:absolute;left:0;text-align:left;margin-left:160.75pt;margin-top:1.95pt;width:99.75pt;height: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" filled="f" strokeweight=".5pt">
                <v:stroke dashstyle="dash"/>
                <v:textbox>
                  <w:txbxContent>
                    <w:p w:rsidR="00783FE7" w:rsidRDefault="00783FE7" w:rsidP="00783FE7">
                      <w:pPr>
                        <w:rPr>
                          <w:rFonts w:ascii="Times New Roman"/>
                        </w:rPr>
                      </w:pPr>
                    </w:p>
                  </w:txbxContent>
                </v:textbox>
              </v:oval>
            </w:pict>
          </mc:Fallback>
        </mc:AlternateContent>
      </w:r>
    </w:p>
    <w:p w:rsidR="00783FE7" w:rsidRDefault="00783FE7" w:rsidP="00783FE7">
      <w:pPr>
        <w:spacing w:line="360" w:lineRule="auto"/>
        <w:ind w:firstLineChars="200" w:firstLine="420"/>
        <w:rPr>
          <w:rFonts w:ascii="仿宋" w:eastAsia="仿宋" w:hAnsi="仿宋" w:cs="Arial"/>
          <w:szCs w:val="21"/>
        </w:rPr>
      </w:pPr>
      <w:r>
        <w:rPr>
          <w:noProof/>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94740" cy="466725"/>
                <wp:effectExtent l="0" t="0" r="0" b="9525"/>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740" cy="466725"/>
                        </a:xfrm>
                        <a:prstGeom prst="rect">
                          <a:avLst/>
                        </a:prstGeom>
                        <a:noFill/>
                        <a:ln>
                          <a:noFill/>
                        </a:ln>
                        <a:effectLst/>
                      </wps:spPr>
                      <wps:txbx>
                        <w:txbxContent>
                          <w:p w:rsidR="00783FE7" w:rsidRDefault="00783FE7" w:rsidP="00783FE7">
                            <w:pPr>
                              <w:rPr>
                                <w:rFonts w:ascii="Times New Roman"/>
                              </w:rPr>
                            </w:pPr>
                            <w:r>
                              <w:rPr>
                                <w:rFonts w:ascii="Times New Roman" w:hint="eastAsia"/>
                                <w:highlight w:val="white"/>
                              </w:rPr>
                              <w:t>加盖单位公章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1" o:spid="_x0000_s1029" type="#_x0000_t202" style="position:absolute;left:0;text-align:left;margin-left:161pt;margin-top:8.65pt;width:86.2pt;height:36.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" filled="f" stroked="f">
                <v:textbox>
                  <w:txbxContent>
                    <w:p w:rsidR="00783FE7" w:rsidRDefault="00783FE7" w:rsidP="00783FE7">
                      <w:pPr>
                        <w:rPr>
                          <w:rFonts w:ascii="Times New Roman"/>
                        </w:rPr>
                      </w:pPr>
                      <w:r>
                        <w:rPr>
                          <w:rFonts w:ascii="Times New Roman" w:hint="eastAsia"/>
                          <w:highlight w:val="white"/>
                        </w:rPr>
                        <w:t>加盖单位公章</w:t>
                      </w:r>
                    </w:p>
                  </w:txbxContent>
                </v:textbox>
              </v:shape>
            </w:pict>
          </mc:Fallback>
        </mc:AlternateContent>
      </w:r>
    </w:p>
    <w:p w:rsidR="00783FE7" w:rsidRDefault="00783FE7" w:rsidP="00783FE7">
      <w:pPr>
        <w:spacing w:line="360" w:lineRule="auto"/>
        <w:ind w:firstLineChars="200" w:firstLine="420"/>
        <w:rPr>
          <w:rFonts w:ascii="仿宋" w:eastAsia="仿宋" w:hAnsi="仿宋"/>
          <w:szCs w:val="21"/>
        </w:rPr>
      </w:pPr>
      <w:r>
        <w:rPr>
          <w:noProof/>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0" t="0" r="19050" b="28575"/>
                <wp:wrapNone/>
                <wp:docPr id="26" name="圆角矩形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rsidR="00783FE7" w:rsidRDefault="00783FE7" w:rsidP="00783FE7">
                            <w:pPr>
                              <w:ind w:firstLine="420"/>
                              <w:jc w:val="center"/>
                              <w:rPr>
                                <w:rFonts w:ascii="Times New Roman"/>
                              </w:rPr>
                            </w:pPr>
                          </w:p>
                          <w:p w:rsidR="00783FE7" w:rsidRDefault="00783FE7" w:rsidP="00783FE7">
                            <w:pPr>
                              <w:ind w:firstLine="420"/>
                              <w:jc w:val="center"/>
                              <w:rPr>
                                <w:rFonts w:ascii="Times New Roman"/>
                              </w:rPr>
                            </w:pPr>
                            <w:r>
                              <w:rPr>
                                <w:rFonts w:ascii="Times New Roman" w:hint="eastAsia"/>
                                <w:highlight w:val="white"/>
                              </w:rPr>
                              <w:t>被授权人身份证</w:t>
                            </w:r>
                            <w:r>
                              <w:rPr>
                                <w:rFonts w:ascii="Times New Roman" w:hint="eastAsia"/>
                              </w:rPr>
                              <w:t>扫描件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圆角矩形 26" o:spid="_x0000_s1030" style="position:absolute;left:0;text-align:left;margin-left:223.8pt;margin-top:1.2pt;width:186pt;height:9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" filled="f" strokeweight=".5pt">
                <v:stroke dashstyle="dash"/>
                <v:textbox>
                  <w:txbxContent>
                    <w:p w:rsidR="00783FE7" w:rsidRDefault="00783FE7" w:rsidP="00783FE7">
                      <w:pPr>
                        <w:ind w:firstLine="420"/>
                        <w:jc w:val="center"/>
                        <w:rPr>
                          <w:rFonts w:ascii="Times New Roman"/>
                        </w:rPr>
                      </w:pPr>
                    </w:p>
                    <w:p w:rsidR="00783FE7" w:rsidRDefault="00783FE7" w:rsidP="00783FE7">
                      <w:pPr>
                        <w:ind w:firstLine="420"/>
                        <w:jc w:val="center"/>
                        <w:rPr>
                          <w:rFonts w:ascii="Times New Roman"/>
                        </w:rPr>
                      </w:pPr>
                      <w:r>
                        <w:rPr>
                          <w:rFonts w:ascii="Times New Roman" w:hint="eastAsia"/>
                          <w:highlight w:val="white"/>
                        </w:rPr>
                        <w:t>被授权人身份证</w:t>
                      </w:r>
                      <w:r>
                        <w:rPr>
                          <w:rFonts w:ascii="Times New Roman" w:hint="eastAsia"/>
                        </w:rPr>
                        <w:t>扫描件</w:t>
                      </w:r>
                    </w:p>
                  </w:txbxContent>
                </v:textbox>
              </v:round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0" t="0" r="19050" b="28575"/>
                <wp:wrapNone/>
                <wp:docPr id="23" name="圆角矩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rsidR="00783FE7" w:rsidRDefault="00783FE7" w:rsidP="00783FE7">
                            <w:pPr>
                              <w:ind w:firstLine="420"/>
                              <w:jc w:val="center"/>
                              <w:rPr>
                                <w:rFonts w:ascii="Times New Roman"/>
                              </w:rPr>
                            </w:pPr>
                          </w:p>
                          <w:p w:rsidR="00783FE7" w:rsidRDefault="00783FE7" w:rsidP="00783FE7">
                            <w:pPr>
                              <w:ind w:firstLine="420"/>
                              <w:jc w:val="center"/>
                              <w:rPr>
                                <w:rFonts w:ascii="Times New Roman"/>
                              </w:rPr>
                            </w:pPr>
                            <w:r>
                              <w:rPr>
                                <w:rFonts w:ascii="Times New Roman" w:hint="eastAsia"/>
                                <w:highlight w:val="white"/>
                              </w:rPr>
                              <w:t>被授权人身</w:t>
                            </w:r>
                            <w:r>
                              <w:rPr>
                                <w:rFonts w:ascii="Times New Roman" w:hint="eastAsia"/>
                              </w:rPr>
                              <w:t>份证扫描件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圆角矩形 23" o:spid="_x0000_s1031" style="position:absolute;left:0;text-align:left;margin-left:14.1pt;margin-top:1.3pt;width:186pt;height:9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" filled="f" strokeweight=".5pt">
                <v:stroke dashstyle="dash"/>
                <v:textbox>
                  <w:txbxContent>
                    <w:p w:rsidR="00783FE7" w:rsidRDefault="00783FE7" w:rsidP="00783FE7">
                      <w:pPr>
                        <w:ind w:firstLine="420"/>
                        <w:jc w:val="center"/>
                        <w:rPr>
                          <w:rFonts w:ascii="Times New Roman"/>
                        </w:rPr>
                      </w:pPr>
                    </w:p>
                    <w:p w:rsidR="00783FE7" w:rsidRDefault="00783FE7" w:rsidP="00783FE7">
                      <w:pPr>
                        <w:ind w:firstLine="420"/>
                        <w:jc w:val="center"/>
                        <w:rPr>
                          <w:rFonts w:ascii="Times New Roman"/>
                        </w:rPr>
                      </w:pPr>
                      <w:r>
                        <w:rPr>
                          <w:rFonts w:ascii="Times New Roman" w:hint="eastAsia"/>
                          <w:highlight w:val="white"/>
                        </w:rPr>
                        <w:t>被授权人身</w:t>
                      </w:r>
                      <w:r>
                        <w:rPr>
                          <w:rFonts w:ascii="Times New Roman" w:hint="eastAsia"/>
                        </w:rPr>
                        <w:t>份证扫描件</w:t>
                      </w:r>
                    </w:p>
                  </w:txbxContent>
                </v:textbox>
              </v:roundrect>
            </w:pict>
          </mc:Fallback>
        </mc:AlternateContent>
      </w:r>
    </w:p>
    <w:p w:rsidR="00783FE7" w:rsidRDefault="00783FE7" w:rsidP="00783FE7">
      <w:pPr>
        <w:spacing w:line="360" w:lineRule="auto"/>
        <w:ind w:firstLineChars="200" w:firstLine="420"/>
        <w:rPr>
          <w:rFonts w:ascii="仿宋" w:eastAsia="仿宋" w:hAnsi="仿宋"/>
          <w:szCs w:val="21"/>
        </w:rPr>
      </w:pPr>
    </w:p>
    <w:p w:rsidR="00783FE7" w:rsidRDefault="00783FE7" w:rsidP="00783FE7">
      <w:pPr>
        <w:spacing w:line="220" w:lineRule="atLeast"/>
        <w:rPr>
          <w:rFonts w:ascii="仿宋" w:eastAsia="仿宋" w:hAnsi="仿宋"/>
          <w:b/>
          <w:sz w:val="24"/>
          <w:szCs w:val="24"/>
        </w:rPr>
      </w:pPr>
    </w:p>
    <w:p w:rsidR="00783FE7" w:rsidRDefault="00783FE7" w:rsidP="00783FE7">
      <w:pPr>
        <w:spacing w:line="220" w:lineRule="atLeast"/>
        <w:rPr>
          <w:rFonts w:ascii="仿宋" w:eastAsia="仿宋" w:hAnsi="仿宋"/>
          <w:b/>
          <w:sz w:val="24"/>
          <w:szCs w:val="24"/>
        </w:rPr>
      </w:pPr>
    </w:p>
    <w:p w:rsidR="00783FE7" w:rsidRDefault="00783FE7" w:rsidP="00783FE7">
      <w:pPr>
        <w:spacing w:line="220" w:lineRule="atLeast"/>
        <w:rPr>
          <w:rFonts w:ascii="仿宋" w:eastAsia="仿宋" w:hAnsi="仿宋"/>
          <w:b/>
          <w:sz w:val="24"/>
          <w:szCs w:val="24"/>
        </w:rPr>
      </w:pPr>
    </w:p>
    <w:p w:rsidR="00783FE7" w:rsidRDefault="00783FE7" w:rsidP="00783FE7">
      <w:pPr>
        <w:spacing w:line="220" w:lineRule="atLeast"/>
        <w:rPr>
          <w:rFonts w:ascii="仿宋" w:eastAsia="仿宋" w:hAnsi="仿宋"/>
          <w:b/>
          <w:sz w:val="24"/>
          <w:szCs w:val="24"/>
        </w:rPr>
      </w:pPr>
      <w:r>
        <w:rPr>
          <w:rFonts w:ascii="仿宋" w:eastAsia="仿宋" w:hAnsi="仿宋" w:hint="eastAsia"/>
          <w:b/>
          <w:sz w:val="24"/>
          <w:szCs w:val="24"/>
        </w:rPr>
        <w:t>附件</w:t>
      </w:r>
      <w:r w:rsidR="00325FD2">
        <w:rPr>
          <w:rFonts w:ascii="仿宋" w:eastAsia="仿宋" w:hAnsi="仿宋" w:hint="eastAsia"/>
          <w:b/>
          <w:sz w:val="24"/>
          <w:szCs w:val="24"/>
        </w:rPr>
        <w:t>五</w:t>
      </w:r>
      <w:bookmarkStart w:id="5" w:name="_GoBack"/>
      <w:bookmarkEnd w:id="5"/>
      <w:r>
        <w:rPr>
          <w:rFonts w:ascii="仿宋" w:eastAsia="仿宋" w:hAnsi="仿宋" w:hint="eastAsia"/>
          <w:b/>
          <w:sz w:val="24"/>
          <w:szCs w:val="24"/>
        </w:rPr>
        <w:t>：异议真实性承诺函</w:t>
      </w:r>
    </w:p>
    <w:p w:rsidR="00783FE7" w:rsidRDefault="00783FE7" w:rsidP="00783FE7">
      <w:pPr>
        <w:spacing w:line="220" w:lineRule="atLeast"/>
        <w:jc w:val="center"/>
        <w:rPr>
          <w:rFonts w:ascii="仿宋" w:eastAsia="仿宋" w:hAnsi="仿宋"/>
          <w:b/>
          <w:sz w:val="32"/>
          <w:szCs w:val="24"/>
        </w:rPr>
      </w:pPr>
    </w:p>
    <w:p w:rsidR="00783FE7" w:rsidRDefault="00783FE7" w:rsidP="00783FE7">
      <w:pPr>
        <w:spacing w:line="220" w:lineRule="atLeast"/>
        <w:jc w:val="center"/>
        <w:rPr>
          <w:rFonts w:ascii="仿宋" w:eastAsia="仿宋" w:hAnsi="仿宋"/>
          <w:b/>
          <w:sz w:val="32"/>
          <w:szCs w:val="24"/>
        </w:rPr>
      </w:pPr>
      <w:r>
        <w:rPr>
          <w:rFonts w:ascii="仿宋" w:eastAsia="仿宋" w:hAnsi="仿宋" w:hint="eastAsia"/>
          <w:b/>
          <w:sz w:val="32"/>
          <w:szCs w:val="24"/>
        </w:rPr>
        <w:t>异议真实性承诺函</w:t>
      </w:r>
    </w:p>
    <w:p w:rsidR="00783FE7" w:rsidRDefault="00783FE7" w:rsidP="00783FE7">
      <w:pPr>
        <w:autoSpaceDE w:val="0"/>
        <w:autoSpaceDN w:val="0"/>
        <w:adjustRightInd w:val="0"/>
        <w:snapToGrid w:val="0"/>
        <w:spacing w:line="360" w:lineRule="auto"/>
        <w:ind w:firstLineChars="200" w:firstLine="602"/>
        <w:jc w:val="center"/>
        <w:rPr>
          <w:rFonts w:ascii="仿宋" w:eastAsia="仿宋" w:hAnsi="仿宋"/>
          <w:b/>
          <w:bCs/>
          <w:sz w:val="30"/>
          <w:szCs w:val="30"/>
        </w:rPr>
      </w:pPr>
    </w:p>
    <w:p w:rsidR="00783FE7" w:rsidRDefault="00783FE7" w:rsidP="00783FE7">
      <w:pPr>
        <w:adjustRightInd w:val="0"/>
        <w:snapToGrid w:val="0"/>
        <w:spacing w:beforeLines="50" w:before="156" w:line="360" w:lineRule="auto"/>
        <w:ind w:firstLineChars="200" w:firstLine="480"/>
        <w:rPr>
          <w:rFonts w:ascii="仿宋" w:eastAsia="仿宋" w:hAnsi="仿宋"/>
          <w:sz w:val="24"/>
          <w:szCs w:val="24"/>
        </w:rPr>
      </w:pPr>
      <w:r>
        <w:rPr>
          <w:rFonts w:ascii="仿宋" w:eastAsia="仿宋" w:hAnsi="仿宋" w:hint="eastAsia"/>
          <w:sz w:val="24"/>
          <w:szCs w:val="24"/>
        </w:rPr>
        <w:t>致</w:t>
      </w:r>
      <w:r>
        <w:rPr>
          <w:rFonts w:ascii="仿宋" w:eastAsia="仿宋" w:hAnsi="仿宋" w:hint="eastAsia"/>
          <w:sz w:val="24"/>
          <w:szCs w:val="24"/>
          <w:u w:val="single"/>
        </w:rPr>
        <w:t>：                    （采购人）</w:t>
      </w:r>
    </w:p>
    <w:p w:rsidR="00783FE7" w:rsidRDefault="00783FE7" w:rsidP="00783FE7">
      <w:pPr>
        <w:adjustRightInd w:val="0"/>
        <w:snapToGrid w:val="0"/>
        <w:spacing w:line="360" w:lineRule="auto"/>
        <w:ind w:firstLineChars="200" w:firstLine="480"/>
        <w:rPr>
          <w:rFonts w:ascii="仿宋" w:eastAsia="仿宋" w:hAnsi="仿宋"/>
          <w:sz w:val="24"/>
          <w:szCs w:val="24"/>
        </w:rPr>
      </w:pPr>
    </w:p>
    <w:p w:rsidR="00783FE7" w:rsidRDefault="00783FE7" w:rsidP="00783FE7">
      <w:pPr>
        <w:adjustRightInd w:val="0"/>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我公司参与贵公司组织采购的</w:t>
      </w:r>
      <w:r>
        <w:rPr>
          <w:rFonts w:ascii="仿宋" w:eastAsia="仿宋" w:hAnsi="仿宋" w:hint="eastAsia"/>
          <w:sz w:val="24"/>
          <w:szCs w:val="24"/>
          <w:u w:val="single"/>
        </w:rPr>
        <w:t xml:space="preserve">     </w:t>
      </w:r>
      <w:r>
        <w:rPr>
          <w:rFonts w:ascii="仿宋" w:eastAsia="仿宋" w:hAnsi="仿宋" w:hint="eastAsia"/>
          <w:sz w:val="24"/>
          <w:szCs w:val="24"/>
        </w:rPr>
        <w:t>（项目名称）</w:t>
      </w:r>
      <w:r>
        <w:rPr>
          <w:rFonts w:ascii="仿宋" w:eastAsia="仿宋" w:hAnsi="仿宋" w:hint="eastAsia"/>
          <w:sz w:val="24"/>
          <w:szCs w:val="24"/>
          <w:u w:val="single"/>
        </w:rPr>
        <w:t xml:space="preserve">     </w:t>
      </w:r>
      <w:r>
        <w:rPr>
          <w:rFonts w:ascii="仿宋" w:eastAsia="仿宋" w:hAnsi="仿宋" w:hint="eastAsia"/>
          <w:sz w:val="24"/>
          <w:szCs w:val="24"/>
        </w:rPr>
        <w:t>（采购编号）</w:t>
      </w:r>
      <w:r>
        <w:rPr>
          <w:rFonts w:ascii="仿宋" w:eastAsia="仿宋" w:hAnsi="仿宋" w:hint="eastAsia"/>
          <w:sz w:val="24"/>
          <w:szCs w:val="24"/>
          <w:u w:val="single"/>
        </w:rPr>
        <w:t xml:space="preserve">     </w:t>
      </w:r>
      <w:r>
        <w:rPr>
          <w:rFonts w:ascii="仿宋" w:eastAsia="仿宋" w:hAnsi="仿宋" w:hint="eastAsia"/>
          <w:sz w:val="24"/>
          <w:szCs w:val="24"/>
        </w:rPr>
        <w:t>（标段号及标段名称），我公司承诺所提交的异议</w:t>
      </w:r>
      <w:proofErr w:type="gramStart"/>
      <w:r>
        <w:rPr>
          <w:rFonts w:ascii="仿宋" w:eastAsia="仿宋" w:hAnsi="仿宋" w:hint="eastAsia"/>
          <w:sz w:val="24"/>
          <w:szCs w:val="24"/>
        </w:rPr>
        <w:t>函内容</w:t>
      </w:r>
      <w:proofErr w:type="gramEnd"/>
      <w:r>
        <w:rPr>
          <w:rFonts w:ascii="仿宋" w:eastAsia="仿宋" w:hAnsi="仿宋" w:hint="eastAsia"/>
          <w:sz w:val="24"/>
          <w:szCs w:val="24"/>
        </w:rPr>
        <w:t>真实有效，所附线索及相关证明材料来源合法。若我公司捏造事实、提供虚假材料，提出恶意或不真实异议，扰乱正常采购秩序的，自愿接受贵公司《物资供应商不良行为管理办法》相关处理。</w:t>
      </w:r>
    </w:p>
    <w:p w:rsidR="00783FE7" w:rsidRDefault="00783FE7" w:rsidP="00783FE7">
      <w:pPr>
        <w:adjustRightInd w:val="0"/>
        <w:snapToGrid w:val="0"/>
        <w:spacing w:line="360" w:lineRule="auto"/>
        <w:ind w:firstLineChars="300" w:firstLine="720"/>
        <w:rPr>
          <w:rFonts w:ascii="仿宋" w:eastAsia="仿宋" w:hAnsi="仿宋"/>
          <w:sz w:val="24"/>
          <w:szCs w:val="24"/>
        </w:rPr>
      </w:pPr>
    </w:p>
    <w:p w:rsidR="00783FE7" w:rsidRDefault="00783FE7" w:rsidP="00783FE7">
      <w:pPr>
        <w:adjustRightInd w:val="0"/>
        <w:snapToGrid w:val="0"/>
        <w:spacing w:line="360" w:lineRule="auto"/>
        <w:ind w:firstLineChars="300" w:firstLine="720"/>
        <w:rPr>
          <w:rFonts w:ascii="仿宋" w:eastAsia="仿宋" w:hAnsi="仿宋"/>
          <w:sz w:val="24"/>
          <w:szCs w:val="24"/>
        </w:rPr>
      </w:pPr>
    </w:p>
    <w:p w:rsidR="00783FE7" w:rsidRDefault="00783FE7" w:rsidP="00783FE7">
      <w:pPr>
        <w:adjustRightInd w:val="0"/>
        <w:snapToGrid w:val="0"/>
        <w:spacing w:line="360" w:lineRule="auto"/>
        <w:ind w:firstLineChars="300" w:firstLine="720"/>
        <w:rPr>
          <w:rFonts w:ascii="仿宋" w:eastAsia="仿宋" w:hAnsi="仿宋"/>
          <w:sz w:val="24"/>
          <w:szCs w:val="24"/>
        </w:rPr>
      </w:pPr>
    </w:p>
    <w:p w:rsidR="00783FE7" w:rsidRDefault="00783FE7" w:rsidP="00783FE7">
      <w:pPr>
        <w:adjustRightInd w:val="0"/>
        <w:snapToGrid w:val="0"/>
        <w:spacing w:line="360" w:lineRule="auto"/>
        <w:ind w:firstLineChars="300" w:firstLine="720"/>
        <w:rPr>
          <w:rFonts w:ascii="仿宋" w:eastAsia="仿宋" w:hAnsi="仿宋"/>
          <w:sz w:val="24"/>
          <w:szCs w:val="24"/>
        </w:rPr>
      </w:pPr>
    </w:p>
    <w:p w:rsidR="00783FE7" w:rsidRDefault="00783FE7" w:rsidP="00783FE7">
      <w:pPr>
        <w:adjustRightInd w:val="0"/>
        <w:snapToGrid w:val="0"/>
        <w:spacing w:line="360" w:lineRule="auto"/>
        <w:ind w:firstLineChars="300" w:firstLine="720"/>
        <w:rPr>
          <w:rFonts w:ascii="仿宋" w:eastAsia="仿宋" w:hAnsi="仿宋"/>
          <w:sz w:val="24"/>
          <w:szCs w:val="24"/>
        </w:rPr>
      </w:pPr>
    </w:p>
    <w:p w:rsidR="00783FE7" w:rsidRDefault="00783FE7" w:rsidP="00783FE7">
      <w:pPr>
        <w:adjustRightInd w:val="0"/>
        <w:snapToGrid w:val="0"/>
        <w:spacing w:line="360" w:lineRule="auto"/>
        <w:ind w:firstLineChars="2200" w:firstLine="5280"/>
        <w:rPr>
          <w:rFonts w:ascii="仿宋" w:eastAsia="仿宋" w:hAnsi="仿宋"/>
          <w:sz w:val="24"/>
          <w:szCs w:val="24"/>
        </w:rPr>
      </w:pPr>
      <w:r>
        <w:rPr>
          <w:rFonts w:ascii="仿宋" w:eastAsia="仿宋" w:hAnsi="仿宋" w:hint="eastAsia"/>
          <w:sz w:val="24"/>
          <w:szCs w:val="24"/>
        </w:rPr>
        <w:t xml:space="preserve">公司名称（公章）：               </w:t>
      </w:r>
    </w:p>
    <w:p w:rsidR="00783FE7" w:rsidRDefault="00783FE7" w:rsidP="00783FE7">
      <w:pPr>
        <w:adjustRightInd w:val="0"/>
        <w:snapToGrid w:val="0"/>
        <w:spacing w:line="360" w:lineRule="auto"/>
        <w:jc w:val="right"/>
        <w:rPr>
          <w:rFonts w:ascii="仿宋" w:eastAsia="仿宋" w:hAnsi="仿宋"/>
          <w:sz w:val="24"/>
          <w:szCs w:val="24"/>
        </w:rPr>
      </w:pPr>
      <w:r>
        <w:rPr>
          <w:rFonts w:ascii="仿宋" w:eastAsia="仿宋" w:hAnsi="仿宋" w:hint="eastAsia"/>
          <w:sz w:val="24"/>
          <w:szCs w:val="24"/>
        </w:rPr>
        <w:t xml:space="preserve">法定代表人或其授权委托人（签字）：  </w:t>
      </w:r>
    </w:p>
    <w:p w:rsidR="00783FE7" w:rsidRDefault="00783FE7" w:rsidP="00783FE7">
      <w:pPr>
        <w:adjustRightInd w:val="0"/>
        <w:snapToGrid w:val="0"/>
        <w:spacing w:line="360" w:lineRule="auto"/>
        <w:ind w:firstLineChars="2200" w:firstLine="5280"/>
        <w:rPr>
          <w:rFonts w:ascii="仿宋" w:eastAsia="仿宋" w:hAnsi="仿宋"/>
          <w:sz w:val="24"/>
          <w:szCs w:val="24"/>
        </w:rPr>
      </w:pPr>
      <w:r>
        <w:rPr>
          <w:rFonts w:ascii="仿宋" w:eastAsia="仿宋" w:hAnsi="仿宋" w:hint="eastAsia"/>
          <w:sz w:val="24"/>
          <w:szCs w:val="24"/>
        </w:rPr>
        <w:t>电话：</w:t>
      </w:r>
    </w:p>
    <w:p w:rsidR="00783FE7" w:rsidRDefault="00783FE7" w:rsidP="00783FE7">
      <w:pPr>
        <w:adjustRightInd w:val="0"/>
        <w:snapToGrid w:val="0"/>
        <w:spacing w:line="360" w:lineRule="auto"/>
        <w:ind w:firstLineChars="2200" w:firstLine="5280"/>
        <w:rPr>
          <w:rFonts w:ascii="仿宋" w:eastAsia="仿宋" w:hAnsi="仿宋"/>
          <w:sz w:val="24"/>
          <w:szCs w:val="24"/>
        </w:rPr>
      </w:pPr>
    </w:p>
    <w:p w:rsidR="00783FE7" w:rsidRDefault="00783FE7" w:rsidP="00783FE7">
      <w:pPr>
        <w:widowControl/>
        <w:spacing w:line="360" w:lineRule="auto"/>
        <w:ind w:right="960"/>
        <w:jc w:val="right"/>
        <w:rPr>
          <w:rFonts w:ascii="仿宋" w:eastAsia="仿宋" w:hAnsi="仿宋"/>
          <w:sz w:val="24"/>
          <w:szCs w:val="24"/>
        </w:rPr>
      </w:pPr>
      <w:r>
        <w:rPr>
          <w:rFonts w:ascii="仿宋" w:eastAsia="仿宋" w:hAnsi="仿宋" w:hint="eastAsia"/>
          <w:sz w:val="24"/>
          <w:szCs w:val="24"/>
        </w:rPr>
        <w:t>年      月      日</w:t>
      </w:r>
    </w:p>
    <w:p w:rsidR="00AA6913" w:rsidRPr="00783FE7" w:rsidRDefault="00AA6913" w:rsidP="00783FE7"/>
    <w:sectPr w:rsidR="00AA6913" w:rsidRPr="00783FE7" w:rsidSect="00262AA2">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7F3" w:rsidRDefault="003777F3" w:rsidP="002510DA">
      <w:r>
        <w:separator/>
      </w:r>
    </w:p>
  </w:endnote>
  <w:endnote w:type="continuationSeparator" w:id="0">
    <w:p w:rsidR="003777F3" w:rsidRDefault="003777F3" w:rsidP="00251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EU-F1">
    <w:altName w:val="宋体"/>
    <w:charset w:val="86"/>
    <w:family w:val="auto"/>
    <w:pitch w:val="default"/>
    <w:sig w:usb0="00000000" w:usb1="00000000" w:usb2="00000010" w:usb3="00000000" w:csb0="00040000" w:csb1="00000000"/>
  </w:font>
  <w:font w:name="隶书">
    <w:panose1 w:val="02010509060101010101"/>
    <w:charset w:val="86"/>
    <w:family w:val="modern"/>
    <w:pitch w:val="fixed"/>
    <w:sig w:usb0="00000001" w:usb1="080E0000" w:usb2="00000010" w:usb3="00000000" w:csb0="00040000" w:csb1="00000000"/>
  </w:font>
  <w:font w:name="汉仪大宋简">
    <w:altName w:val="宋体"/>
    <w:charset w:val="86"/>
    <w:family w:val="modern"/>
    <w:pitch w:val="default"/>
    <w:sig w:usb0="00000000" w:usb1="00000000" w:usb2="00000012" w:usb3="00000000" w:csb0="00040000" w:csb1="00000000"/>
  </w:font>
  <w:font w:name="方正小标宋简体">
    <w:altName w:val="仿宋_GB2312"/>
    <w:charset w:val="86"/>
    <w:family w:val="auto"/>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华文新魏">
    <w:panose1 w:val="02010800040101010101"/>
    <w:charset w:val="86"/>
    <w:family w:val="auto"/>
    <w:pitch w:val="variable"/>
    <w:sig w:usb0="00000001" w:usb1="080F0000" w:usb2="00000010" w:usb3="00000000" w:csb0="00040000" w:csb1="00000000"/>
  </w:font>
  <w:font w:name="楷体_GB2312">
    <w:altName w:val="楷体"/>
    <w:charset w:val="86"/>
    <w:family w:val="auto"/>
    <w:pitch w:val="default"/>
    <w:sig w:usb0="00000001" w:usb1="080E0000" w:usb2="00000000" w:usb3="00000000" w:csb0="00040000" w:csb1="00000000"/>
  </w:font>
  <w:font w:name="Plotter">
    <w:altName w:val="Times New Roman"/>
    <w:charset w:val="00"/>
    <w:family w:val="roman"/>
    <w:pitch w:val="default"/>
    <w:sig w:usb0="00000000" w:usb1="00000000" w:usb2="00000000" w:usb3="00000000" w:csb0="00000001" w:csb1="00000000"/>
  </w:font>
  <w:font w:name="长城仿宋">
    <w:altName w:val="宋体"/>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E-F1">
    <w:altName w:val="Malgun Gothic"/>
    <w:charset w:val="81"/>
    <w:family w:val="auto"/>
    <w:pitch w:val="default"/>
    <w:sig w:usb0="00000000" w:usb1="00000000" w:usb2="00000033" w:usb3="00000000" w:csb0="00080000" w:csb1="00000000"/>
  </w:font>
  <w:font w:name="MingLiU">
    <w:altName w:val="細明體"/>
    <w:panose1 w:val="02020509000000000000"/>
    <w:charset w:val="88"/>
    <w:family w:val="modern"/>
    <w:pitch w:val="fixed"/>
    <w:sig w:usb0="A00002FF" w:usb1="28CFFCFA" w:usb2="00000016" w:usb3="00000000" w:csb0="00100001" w:csb1="00000000"/>
  </w:font>
  <w:font w:name="Monotype Corsiva">
    <w:panose1 w:val="03010101010201010101"/>
    <w:charset w:val="00"/>
    <w:family w:val="script"/>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onsolas">
    <w:panose1 w:val="020B0609020204030204"/>
    <w:charset w:val="00"/>
    <w:family w:val="modern"/>
    <w:pitch w:val="fixed"/>
    <w:sig w:usb0="E10002FF" w:usb1="4000FCFF" w:usb2="00000009" w:usb3="00000000" w:csb0="0000019F" w:csb1="00000000"/>
  </w:font>
  <w:font w:name="方正中等线简体">
    <w:altName w:val="宋体"/>
    <w:charset w:val="86"/>
    <w:family w:val="script"/>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昆仑仿宋">
    <w:altName w:val="黑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新宋体">
    <w:panose1 w:val="02010609030101010101"/>
    <w:charset w:val="86"/>
    <w:family w:val="modern"/>
    <w:pitch w:val="fixed"/>
    <w:sig w:usb0="00000003" w:usb1="288F0000" w:usb2="00000016" w:usb3="00000000" w:csb0="00040001" w:csb1="00000000"/>
  </w:font>
  <w:font w:name="长城楷体">
    <w:altName w:val="宋体"/>
    <w:charset w:val="86"/>
    <w:family w:val="modern"/>
    <w:pitch w:val="default"/>
    <w:sig w:usb0="00000000" w:usb1="00000000" w:usb2="00000010" w:usb3="00000000" w:csb0="00040000" w:csb1="00000000"/>
  </w:font>
  <w:font w:name="昆仑楷体">
    <w:altName w:val="黑体"/>
    <w:charset w:val="86"/>
    <w:family w:val="modern"/>
    <w:pitch w:val="default"/>
    <w:sig w:usb0="00000000" w:usb1="00000000" w:usb2="00000010" w:usb3="00000000" w:csb0="00040000" w:csb1="00000000"/>
  </w:font>
  <w:font w:name="Geneva">
    <w:altName w:val="Arial"/>
    <w:charset w:val="00"/>
    <w:family w:val="swiss"/>
    <w:pitch w:val="default"/>
    <w:sig w:usb0="00000000" w:usb1="00000000" w:usb2="00000000" w:usb3="00000000" w:csb0="00000001" w:csb1="00000000"/>
  </w:font>
  <w:font w:name="Arial Narrow Regular">
    <w:altName w:val="Times New Roman"/>
    <w:charset w:val="00"/>
    <w:family w:val="auto"/>
    <w:pitch w:val="default"/>
    <w:sig w:usb0="00000000" w:usb1="00000000" w:usb2="00000000" w:usb3="00000000" w:csb0="00000001" w:csb1="00000000"/>
  </w:font>
  <w:font w:name="方正仿宋_GBK">
    <w:altName w:val="微软雅黑"/>
    <w:charset w:val="86"/>
    <w:family w:val="script"/>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方正黑体简体">
    <w:altName w:val="微软雅黑"/>
    <w:charset w:val="86"/>
    <w:family w:val="auto"/>
    <w:pitch w:val="default"/>
    <w:sig w:usb0="00000001" w:usb1="080E0000" w:usb2="00000000" w:usb3="00000000" w:csb0="00040000" w:csb1="00000000"/>
  </w:font>
  <w:font w:name="方正小标宋_GBK">
    <w:altName w:val="微软雅黑"/>
    <w:charset w:val="86"/>
    <w:family w:val="script"/>
    <w:pitch w:val="default"/>
    <w:sig w:usb0="00000000" w:usb1="00000000" w:usb2="00000000" w:usb3="00000000" w:csb0="00040000" w:csb1="00000000"/>
  </w:font>
  <w:font w:name="Futura Bk">
    <w:altName w:val="Segoe UI"/>
    <w:charset w:val="00"/>
    <w:family w:val="swiss"/>
    <w:pitch w:val="default"/>
    <w:sig w:usb0="00000000" w:usb1="00000000" w:usb2="00000000" w:usb3="00000000" w:csb0="00000001" w:csb1="00000000"/>
  </w:font>
  <w:font w:name="宋体-18030">
    <w:altName w:val="宋体"/>
    <w:charset w:val="86"/>
    <w:family w:val="modern"/>
    <w:pitch w:val="default"/>
    <w:sig w:usb0="00000000" w:usb1="00000000" w:usb2="000A005E"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F6C" w:rsidRDefault="00574F6C">
    <w:pPr>
      <w:pStyle w:val="a5"/>
      <w:framePr w:wrap="around" w:vAnchor="text" w:hAnchor="margin" w:xAlign="center" w:y="1"/>
      <w:rPr>
        <w:rStyle w:val="aff6"/>
      </w:rPr>
    </w:pPr>
    <w:r>
      <w:fldChar w:fldCharType="begin"/>
    </w:r>
    <w:r>
      <w:rPr>
        <w:rStyle w:val="aff6"/>
      </w:rPr>
      <w:instrText xml:space="preserve">PAGE  </w:instrText>
    </w:r>
    <w:r>
      <w:fldChar w:fldCharType="separate"/>
    </w:r>
    <w:r w:rsidR="00325FD2">
      <w:rPr>
        <w:rStyle w:val="aff6"/>
        <w:noProof/>
      </w:rPr>
      <w:t>6</w:t>
    </w:r>
    <w:r>
      <w:fldChar w:fldCharType="end"/>
    </w:r>
  </w:p>
  <w:p w:rsidR="00574F6C" w:rsidRDefault="00574F6C">
    <w:pPr>
      <w:pStyle w:val="a5"/>
      <w:ind w:right="360"/>
      <w:jc w:val="center"/>
      <w:rPr>
        <w:rFonts w:ascii="宋体" w:hAnsi="宋体"/>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7F3" w:rsidRDefault="003777F3" w:rsidP="002510DA">
      <w:r>
        <w:separator/>
      </w:r>
    </w:p>
  </w:footnote>
  <w:footnote w:type="continuationSeparator" w:id="0">
    <w:p w:rsidR="003777F3" w:rsidRDefault="003777F3" w:rsidP="00251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F6C" w:rsidRDefault="00574F6C">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127FA4"/>
    <w:multiLevelType w:val="singleLevel"/>
    <w:tmpl w:val="FD127FA4"/>
    <w:lvl w:ilvl="0">
      <w:start w:val="2"/>
      <w:numFmt w:val="decimal"/>
      <w:suff w:val="nothing"/>
      <w:lvlText w:val="%1、"/>
      <w:lvlJc w:val="left"/>
    </w:lvl>
  </w:abstractNum>
  <w:abstractNum w:abstractNumId="1">
    <w:nsid w:val="FFFFFF7C"/>
    <w:multiLevelType w:val="singleLevel"/>
    <w:tmpl w:val="FFFFFF7C"/>
    <w:lvl w:ilvl="0">
      <w:start w:val="1"/>
      <w:numFmt w:val="decimal"/>
      <w:lvlText w:val="%1."/>
      <w:lvlJc w:val="left"/>
      <w:pPr>
        <w:tabs>
          <w:tab w:val="num" w:pos="2040"/>
        </w:tabs>
        <w:ind w:left="2040" w:hanging="360"/>
      </w:pPr>
    </w:lvl>
  </w:abstractNum>
  <w:abstractNum w:abstractNumId="2">
    <w:nsid w:val="FFFFFF7D"/>
    <w:multiLevelType w:val="singleLevel"/>
    <w:tmpl w:val="FFFFFF7D"/>
    <w:lvl w:ilvl="0">
      <w:start w:val="1"/>
      <w:numFmt w:val="decimal"/>
      <w:lvlText w:val="%1."/>
      <w:lvlJc w:val="left"/>
      <w:pPr>
        <w:tabs>
          <w:tab w:val="num" w:pos="1620"/>
        </w:tabs>
        <w:ind w:left="1620" w:hanging="360"/>
      </w:pPr>
    </w:lvl>
  </w:abstractNum>
  <w:abstractNum w:abstractNumId="3">
    <w:nsid w:val="FFFFFF7E"/>
    <w:multiLevelType w:val="singleLevel"/>
    <w:tmpl w:val="FFFFFF7E"/>
    <w:lvl w:ilvl="0">
      <w:start w:val="1"/>
      <w:numFmt w:val="decimal"/>
      <w:lvlText w:val="%1."/>
      <w:lvlJc w:val="left"/>
      <w:pPr>
        <w:tabs>
          <w:tab w:val="num" w:pos="1200"/>
        </w:tabs>
        <w:ind w:left="1200" w:hanging="360"/>
      </w:pPr>
    </w:lvl>
  </w:abstractNum>
  <w:abstractNum w:abstractNumId="4">
    <w:nsid w:val="FFFFFF7F"/>
    <w:multiLevelType w:val="singleLevel"/>
    <w:tmpl w:val="FFFFFF7F"/>
    <w:lvl w:ilvl="0">
      <w:start w:val="1"/>
      <w:numFmt w:val="decimal"/>
      <w:lvlText w:val="%1."/>
      <w:lvlJc w:val="left"/>
      <w:pPr>
        <w:tabs>
          <w:tab w:val="num" w:pos="780"/>
        </w:tabs>
        <w:ind w:left="780" w:hanging="360"/>
      </w:pPr>
    </w:lvl>
  </w:abstractNum>
  <w:abstractNum w:abstractNumId="5">
    <w:nsid w:val="FFFFFF80"/>
    <w:multiLevelType w:val="singleLevel"/>
    <w:tmpl w:val="FFFFFF80"/>
    <w:lvl w:ilvl="0">
      <w:start w:val="1"/>
      <w:numFmt w:val="bullet"/>
      <w:lvlText w:val=""/>
      <w:lvlJc w:val="left"/>
      <w:pPr>
        <w:tabs>
          <w:tab w:val="num" w:pos="2040"/>
        </w:tabs>
        <w:ind w:left="2040" w:hanging="360"/>
      </w:pPr>
      <w:rPr>
        <w:rFonts w:ascii="Wingdings" w:hAnsi="Wingdings" w:hint="default"/>
      </w:rPr>
    </w:lvl>
  </w:abstractNum>
  <w:abstractNum w:abstractNumId="6">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7">
    <w:nsid w:val="FFFFFF89"/>
    <w:multiLevelType w:val="singleLevel"/>
    <w:tmpl w:val="FFFFFF89"/>
    <w:lvl w:ilvl="0">
      <w:start w:val="1"/>
      <w:numFmt w:val="bullet"/>
      <w:lvlText w:val=""/>
      <w:lvlJc w:val="left"/>
      <w:pPr>
        <w:tabs>
          <w:tab w:val="num" w:pos="360"/>
        </w:tabs>
        <w:ind w:left="360" w:hanging="360"/>
      </w:pPr>
      <w:rPr>
        <w:rFonts w:ascii="Wingdings" w:hAnsi="Wingdings" w:hint="default"/>
      </w:rPr>
    </w:lvl>
  </w:abstractNum>
  <w:abstractNum w:abstractNumId="8">
    <w:nsid w:val="00000001"/>
    <w:multiLevelType w:val="singleLevel"/>
    <w:tmpl w:val="00000001"/>
    <w:lvl w:ilvl="0">
      <w:start w:val="1"/>
      <w:numFmt w:val="decimal"/>
      <w:suff w:val="nothing"/>
      <w:lvlText w:val="（%1）"/>
      <w:lvlJc w:val="left"/>
    </w:lvl>
  </w:abstractNum>
  <w:abstractNum w:abstractNumId="9">
    <w:nsid w:val="0000000D"/>
    <w:multiLevelType w:val="singleLevel"/>
    <w:tmpl w:val="0000000D"/>
    <w:lvl w:ilvl="0">
      <w:start w:val="1"/>
      <w:numFmt w:val="bullet"/>
      <w:pStyle w:val="130101"/>
      <w:lvlText w:val=""/>
      <w:lvlJc w:val="left"/>
      <w:pPr>
        <w:tabs>
          <w:tab w:val="left" w:pos="780"/>
        </w:tabs>
        <w:ind w:left="780" w:hanging="360"/>
      </w:pPr>
      <w:rPr>
        <w:rFonts w:ascii="Wingdings" w:hAnsi="Wingdings" w:hint="default"/>
      </w:rPr>
    </w:lvl>
  </w:abstractNum>
  <w:abstractNum w:abstractNumId="10">
    <w:nsid w:val="0000001D"/>
    <w:multiLevelType w:val="singleLevel"/>
    <w:tmpl w:val="0000001D"/>
    <w:lvl w:ilvl="0">
      <w:start w:val="2"/>
      <w:numFmt w:val="upperLetter"/>
      <w:suff w:val="nothing"/>
      <w:lvlText w:val="%1、"/>
      <w:lvlJc w:val="left"/>
    </w:lvl>
  </w:abstractNum>
  <w:abstractNum w:abstractNumId="11">
    <w:nsid w:val="0000001E"/>
    <w:multiLevelType w:val="singleLevel"/>
    <w:tmpl w:val="0000001E"/>
    <w:lvl w:ilvl="0">
      <w:start w:val="1"/>
      <w:numFmt w:val="decimal"/>
      <w:suff w:val="nothing"/>
      <w:lvlText w:val="（%1）"/>
      <w:lvlJc w:val="left"/>
    </w:lvl>
  </w:abstractNum>
  <w:abstractNum w:abstractNumId="12">
    <w:nsid w:val="012800B8"/>
    <w:multiLevelType w:val="multilevel"/>
    <w:tmpl w:val="012800B8"/>
    <w:lvl w:ilvl="0">
      <w:start w:val="1"/>
      <w:numFmt w:val="none"/>
      <w:lvlText w:val="图"/>
      <w:lvlJc w:val="left"/>
      <w:pPr>
        <w:tabs>
          <w:tab w:val="num" w:pos="360"/>
        </w:tabs>
        <w:ind w:left="0" w:firstLine="0"/>
      </w:pPr>
      <w:rPr>
        <w:rFonts w:ascii="黑体" w:eastAsia="黑体" w:hint="eastAsia"/>
        <w:b/>
        <w:i w:val="0"/>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i w:val="0"/>
        <w:spacing w:val="0"/>
        <w:w w:val="100"/>
        <w:kern w:val="21"/>
        <w:sz w:val="21"/>
      </w:rPr>
    </w:lvl>
    <w:lvl w:ilvl="2">
      <w:start w:val="1"/>
      <w:numFmt w:val="decimal"/>
      <w:suff w:val="nothing"/>
      <w:lvlText w:val="%1%2.%3　"/>
      <w:lvlJc w:val="left"/>
      <w:pPr>
        <w:ind w:left="0" w:firstLine="0"/>
      </w:pPr>
      <w:rPr>
        <w:rFonts w:ascii="黑体" w:eastAsia="黑体" w:hAnsi="Times New Roman" w:hint="eastAsia"/>
        <w:b/>
        <w:i w:val="0"/>
        <w:sz w:val="21"/>
      </w:rPr>
    </w:lvl>
    <w:lvl w:ilvl="3">
      <w:start w:val="1"/>
      <w:numFmt w:val="decimal"/>
      <w:suff w:val="nothing"/>
      <w:lvlText w:val="%1%2.%3.%4　"/>
      <w:lvlJc w:val="left"/>
      <w:pPr>
        <w:ind w:left="0" w:firstLine="0"/>
      </w:pPr>
      <w:rPr>
        <w:rFonts w:ascii="黑体" w:eastAsia="黑体" w:hAnsi="Times New Roman" w:hint="eastAsia"/>
        <w:b/>
        <w:i w:val="0"/>
        <w:sz w:val="21"/>
      </w:rPr>
    </w:lvl>
    <w:lvl w:ilvl="4">
      <w:start w:val="1"/>
      <w:numFmt w:val="decimal"/>
      <w:suff w:val="nothing"/>
      <w:lvlText w:val="%1%2.%3.%4.%5　"/>
      <w:lvlJc w:val="left"/>
      <w:pPr>
        <w:ind w:left="0" w:firstLine="0"/>
      </w:pPr>
      <w:rPr>
        <w:rFonts w:ascii="黑体" w:eastAsia="黑体" w:hAnsi="Times New Roman" w:hint="eastAsia"/>
        <w:b/>
        <w:i w:val="0"/>
        <w:sz w:val="21"/>
      </w:rPr>
    </w:lvl>
    <w:lvl w:ilvl="5">
      <w:start w:val="1"/>
      <w:numFmt w:val="decimal"/>
      <w:suff w:val="nothing"/>
      <w:lvlText w:val="%1%2.%3.%4.%5.%6　"/>
      <w:lvlJc w:val="left"/>
      <w:pPr>
        <w:ind w:left="0" w:firstLine="0"/>
      </w:pPr>
      <w:rPr>
        <w:rFonts w:ascii="黑体" w:eastAsia="黑体" w:hAnsi="Times New Roman" w:hint="eastAsia"/>
        <w:b/>
        <w:i w:val="0"/>
        <w:sz w:val="21"/>
      </w:rPr>
    </w:lvl>
    <w:lvl w:ilvl="6">
      <w:start w:val="1"/>
      <w:numFmt w:val="decimal"/>
      <w:suff w:val="nothing"/>
      <w:lvlText w:val="%1%2.%3.%4.%5.%6.%7　"/>
      <w:lvlJc w:val="left"/>
      <w:pPr>
        <w:ind w:left="0" w:firstLine="0"/>
      </w:pPr>
      <w:rPr>
        <w:rFonts w:ascii="黑体" w:eastAsia="黑体" w:hAnsi="Times New Roman" w:hint="eastAsia"/>
        <w:b/>
        <w:i w:val="0"/>
        <w:sz w:val="21"/>
      </w:r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nsid w:val="064B3823"/>
    <w:multiLevelType w:val="singleLevel"/>
    <w:tmpl w:val="064B3823"/>
    <w:lvl w:ilvl="0">
      <w:start w:val="1"/>
      <w:numFmt w:val="decimal"/>
      <w:suff w:val="nothing"/>
      <w:lvlText w:val="（%1）"/>
      <w:lvlJc w:val="left"/>
    </w:lvl>
  </w:abstractNum>
  <w:abstractNum w:abstractNumId="15">
    <w:nsid w:val="087406A2"/>
    <w:multiLevelType w:val="multilevel"/>
    <w:tmpl w:val="087406A2"/>
    <w:lvl w:ilvl="0">
      <w:start w:val="1"/>
      <w:numFmt w:val="none"/>
      <w:lvlText w:val="%1示例"/>
      <w:lvlJc w:val="left"/>
      <w:pPr>
        <w:tabs>
          <w:tab w:val="num" w:pos="1140"/>
        </w:tabs>
        <w:ind w:left="20" w:firstLine="400"/>
      </w:pPr>
      <w:rPr>
        <w:rFonts w:ascii="宋体" w:eastAsia="宋体" w:hAnsi="Times New Roman" w:hint="eastAsia"/>
        <w:b w:val="0"/>
        <w:i w:val="0"/>
        <w:sz w:val="1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09227E31"/>
    <w:multiLevelType w:val="multilevel"/>
    <w:tmpl w:val="09227E31"/>
    <w:lvl w:ilvl="0">
      <w:start w:val="1"/>
      <w:numFmt w:val="none"/>
      <w:suff w:val="nothing"/>
      <w:lvlText w:val=""/>
      <w:lvlJc w:val="left"/>
      <w:pPr>
        <w:ind w:left="0" w:firstLine="0"/>
      </w:pPr>
      <w:rPr>
        <w:rFonts w:ascii="黑体" w:eastAsia="黑体" w:hAnsi="Times New Roman" w:hint="eastAsia"/>
        <w:b/>
        <w:i w:val="0"/>
        <w:sz w:val="21"/>
      </w:rPr>
    </w:lvl>
    <w:lvl w:ilvl="1">
      <w:start w:val="1"/>
      <w:numFmt w:val="decimal"/>
      <w:lvlText w:val="表%2"/>
      <w:lvlJc w:val="left"/>
      <w:pPr>
        <w:tabs>
          <w:tab w:val="num" w:pos="360"/>
        </w:tabs>
        <w:ind w:left="0" w:firstLine="0"/>
      </w:pPr>
      <w:rPr>
        <w:rFonts w:ascii="黑体" w:eastAsia="黑体" w:hAnsi="Times New Roman" w:hint="eastAsia"/>
        <w:b/>
        <w:i w:val="0"/>
        <w:sz w:val="20"/>
      </w:rPr>
    </w:lvl>
    <w:lvl w:ilvl="2">
      <w:start w:val="1"/>
      <w:numFmt w:val="none"/>
      <w:suff w:val="nothing"/>
      <w:lvlText w:val="%1表%2(续)"/>
      <w:lvlJc w:val="left"/>
      <w:pPr>
        <w:ind w:left="0" w:firstLine="0"/>
      </w:pPr>
      <w:rPr>
        <w:rFonts w:ascii="宋体" w:eastAsia="宋体" w:hAnsi="Times New Roman" w:hint="eastAsia"/>
        <w:b w:val="0"/>
        <w:i w:val="0"/>
        <w:sz w:val="18"/>
      </w:rPr>
    </w:lvl>
    <w:lvl w:ilvl="3">
      <w:start w:val="1"/>
      <w:numFmt w:val="decimal"/>
      <w:suff w:val="nothing"/>
      <w:lvlText w:val="%1%2.%3.%4　"/>
      <w:lvlJc w:val="left"/>
      <w:pPr>
        <w:ind w:left="0" w:firstLine="0"/>
      </w:pPr>
      <w:rPr>
        <w:rFonts w:ascii="Times New Roman" w:eastAsia="黑体" w:hAnsi="Times New Roman" w:cs="Times New Roman" w:hint="default"/>
        <w:b w:val="0"/>
        <w:i w:val="0"/>
        <w:sz w:val="21"/>
      </w:rPr>
    </w:lvl>
    <w:lvl w:ilvl="4">
      <w:start w:val="1"/>
      <w:numFmt w:val="decimal"/>
      <w:suff w:val="nothing"/>
      <w:lvlText w:val="%1%2.%3.%4.%5　"/>
      <w:lvlJc w:val="left"/>
      <w:pPr>
        <w:ind w:left="0" w:firstLine="0"/>
      </w:pPr>
      <w:rPr>
        <w:rFonts w:ascii="Times New Roman" w:eastAsia="黑体" w:hAnsi="Times New Roman" w:cs="Times New Roman" w:hint="default"/>
        <w:b w:val="0"/>
        <w:i w:val="0"/>
        <w:sz w:val="21"/>
      </w:rPr>
    </w:lvl>
    <w:lvl w:ilvl="5">
      <w:start w:val="1"/>
      <w:numFmt w:val="decimal"/>
      <w:suff w:val="nothing"/>
      <w:lvlText w:val="%1%2.%3.%4.%5.%6　"/>
      <w:lvlJc w:val="left"/>
      <w:pPr>
        <w:ind w:left="0" w:firstLine="0"/>
      </w:pPr>
      <w:rPr>
        <w:rFonts w:ascii="Times New Roman" w:eastAsia="黑体" w:hAnsi="Times New Roman" w:cs="Times New Roman" w:hint="default"/>
        <w:b w:val="0"/>
        <w:i w:val="0"/>
        <w:sz w:val="21"/>
      </w:rPr>
    </w:lvl>
    <w:lvl w:ilvl="6">
      <w:start w:val="1"/>
      <w:numFmt w:val="decimal"/>
      <w:suff w:val="nothing"/>
      <w:lvlText w:val="%1%2.%3.%4.%5.%6.%7　"/>
      <w:lvlJc w:val="left"/>
      <w:pPr>
        <w:ind w:left="0" w:firstLine="0"/>
      </w:pPr>
      <w:rPr>
        <w:rFonts w:ascii="Times New Roman" w:eastAsia="黑体" w:hAnsi="Times New Roman" w:cs="Times New Roman" w:hint="default"/>
        <w:b w:val="0"/>
        <w:i w:val="0"/>
        <w:sz w:val="21"/>
      </w:rPr>
    </w:lvl>
    <w:lvl w:ilvl="7">
      <w:start w:val="1"/>
      <w:numFmt w:val="decimal"/>
      <w:lvlText w:val="%1.%2.%3.%4.%5.%6.%7.%8"/>
      <w:lvlJc w:val="left"/>
      <w:pPr>
        <w:tabs>
          <w:tab w:val="num" w:pos="3969"/>
        </w:tabs>
        <w:ind w:left="3969" w:hanging="1418"/>
      </w:pPr>
    </w:lvl>
    <w:lvl w:ilvl="8">
      <w:start w:val="1"/>
      <w:numFmt w:val="decimal"/>
      <w:lvlText w:val="%1.%2.%3.%4.%5.%6.%7.%8.%9"/>
      <w:lvlJc w:val="left"/>
      <w:pPr>
        <w:tabs>
          <w:tab w:val="num" w:pos="4677"/>
        </w:tabs>
        <w:ind w:left="4677" w:hanging="1700"/>
      </w:pPr>
    </w:lvl>
  </w:abstractNum>
  <w:abstractNum w:abstractNumId="17">
    <w:nsid w:val="0D145A43"/>
    <w:multiLevelType w:val="multilevel"/>
    <w:tmpl w:val="0D145A43"/>
    <w:lvl w:ilvl="0">
      <w:start w:val="1"/>
      <w:numFmt w:val="decimal"/>
      <w:pStyle w:val="a"/>
      <w:lvlText w:val="1.%1"/>
      <w:lvlJc w:val="left"/>
      <w:pPr>
        <w:tabs>
          <w:tab w:val="left" w:pos="0"/>
        </w:tabs>
        <w:ind w:left="0" w:firstLine="0"/>
      </w:pPr>
      <w:rPr>
        <w:rFonts w:hint="eastAsia"/>
      </w:rPr>
    </w:lvl>
    <w:lvl w:ilvl="1">
      <w:start w:val="1"/>
      <w:numFmt w:val="lowerLetter"/>
      <w:lvlText w:val="%2)"/>
      <w:lvlJc w:val="left"/>
      <w:pPr>
        <w:tabs>
          <w:tab w:val="left" w:pos="840"/>
        </w:tabs>
        <w:ind w:left="840" w:hanging="420"/>
      </w:pPr>
    </w:lvl>
    <w:lvl w:ilvl="2">
      <w:start w:val="1"/>
      <w:numFmt w:val="decimal"/>
      <w:lvlText w:val="1.%3"/>
      <w:lvlJc w:val="left"/>
      <w:pPr>
        <w:tabs>
          <w:tab w:val="left" w:pos="840"/>
        </w:tabs>
        <w:ind w:left="840" w:firstLine="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nsid w:val="1B136F61"/>
    <w:multiLevelType w:val="multilevel"/>
    <w:tmpl w:val="1B136F61"/>
    <w:lvl w:ilvl="0">
      <w:start w:val="1"/>
      <w:numFmt w:val="none"/>
      <w:lvlText w:val="表"/>
      <w:lvlJc w:val="left"/>
      <w:pPr>
        <w:tabs>
          <w:tab w:val="num" w:pos="360"/>
        </w:tabs>
        <w:ind w:left="0" w:firstLine="0"/>
      </w:pPr>
      <w:rPr>
        <w:rFonts w:ascii="黑体" w:eastAsia="黑体" w:hint="eastAsia"/>
        <w:b/>
        <w:i w:val="0"/>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1B802614"/>
    <w:multiLevelType w:val="multilevel"/>
    <w:tmpl w:val="1B802614"/>
    <w:lvl w:ilvl="0">
      <w:start w:val="1"/>
      <w:numFmt w:val="decimal"/>
      <w:lvlText w:val="%1  "/>
      <w:lvlJc w:val="left"/>
      <w:pPr>
        <w:tabs>
          <w:tab w:val="num" w:pos="360"/>
        </w:tabs>
        <w:ind w:left="0" w:firstLine="0"/>
      </w:pPr>
      <w:rPr>
        <w:rFonts w:ascii="黑体" w:eastAsia="黑体" w:hint="eastAsia"/>
        <w:b/>
        <w:i w:val="0"/>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21EE406E"/>
    <w:multiLevelType w:val="singleLevel"/>
    <w:tmpl w:val="21EE406E"/>
    <w:lvl w:ilvl="0">
      <w:start w:val="3"/>
      <w:numFmt w:val="chineseCounting"/>
      <w:suff w:val="nothing"/>
      <w:lvlText w:val="%1、"/>
      <w:lvlJc w:val="left"/>
      <w:rPr>
        <w:rFonts w:hint="eastAsia"/>
      </w:rPr>
    </w:lvl>
  </w:abstractNum>
  <w:abstractNum w:abstractNumId="21">
    <w:nsid w:val="264A17CC"/>
    <w:multiLevelType w:val="multilevel"/>
    <w:tmpl w:val="264A17CC"/>
    <w:lvl w:ilvl="0">
      <w:start w:val="1"/>
      <w:numFmt w:val="none"/>
      <w:lvlText w:val="表"/>
      <w:lvlJc w:val="left"/>
      <w:pPr>
        <w:tabs>
          <w:tab w:val="num" w:pos="360"/>
        </w:tabs>
        <w:ind w:left="0" w:firstLine="0"/>
      </w:pPr>
      <w:rPr>
        <w:rFonts w:ascii="宋体" w:eastAsia="宋体" w:hAnsi="Times New Roman" w:hint="eastAsia"/>
        <w:b w:val="0"/>
        <w:i w:val="0"/>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27799118"/>
    <w:multiLevelType w:val="singleLevel"/>
    <w:tmpl w:val="27799118"/>
    <w:lvl w:ilvl="0">
      <w:start w:val="1"/>
      <w:numFmt w:val="chineseCounting"/>
      <w:suff w:val="nothing"/>
      <w:lvlText w:val="%1、"/>
      <w:lvlJc w:val="left"/>
      <w:pPr>
        <w:ind w:left="-140"/>
      </w:pPr>
      <w:rPr>
        <w:rFonts w:hint="eastAsia"/>
      </w:rPr>
    </w:lvl>
  </w:abstractNum>
  <w:abstractNum w:abstractNumId="23">
    <w:nsid w:val="2C574EC6"/>
    <w:multiLevelType w:val="multilevel"/>
    <w:tmpl w:val="2C574EC6"/>
    <w:lvl w:ilvl="0">
      <w:start w:val="1"/>
      <w:numFmt w:val="japaneseCounting"/>
      <w:lvlText w:val="第%1章"/>
      <w:lvlJc w:val="left"/>
      <w:pPr>
        <w:ind w:left="1875" w:hanging="187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2F645736"/>
    <w:multiLevelType w:val="multilevel"/>
    <w:tmpl w:val="2F6457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30F86686"/>
    <w:multiLevelType w:val="multilevel"/>
    <w:tmpl w:val="30F866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32215617"/>
    <w:multiLevelType w:val="multilevel"/>
    <w:tmpl w:val="32215617"/>
    <w:lvl w:ilvl="0">
      <w:start w:val="1"/>
      <w:numFmt w:val="decimal"/>
      <w:lvlText w:val="0.%1"/>
      <w:lvlJc w:val="left"/>
      <w:pPr>
        <w:tabs>
          <w:tab w:val="num" w:pos="360"/>
        </w:tabs>
        <w:ind w:left="0" w:firstLine="0"/>
      </w:pPr>
      <w:rPr>
        <w:rFonts w:ascii="黑体" w:eastAsia="黑体" w:hAnsi="Times New Roman" w:hint="eastAsia"/>
        <w:b/>
        <w:i w:val="0"/>
        <w:sz w:val="21"/>
      </w:rPr>
    </w:lvl>
    <w:lvl w:ilvl="1">
      <w:start w:val="1"/>
      <w:numFmt w:val="decimal"/>
      <w:lvlText w:val="0.%1.%2"/>
      <w:lvlJc w:val="left"/>
      <w:pPr>
        <w:tabs>
          <w:tab w:val="num" w:pos="720"/>
        </w:tabs>
        <w:ind w:left="0" w:firstLine="0"/>
      </w:pPr>
      <w:rPr>
        <w:rFonts w:ascii="黑体" w:eastAsia="黑体" w:hAnsi="Times New Roman" w:hint="eastAsia"/>
        <w:b/>
        <w:i w:val="0"/>
        <w:sz w:val="21"/>
      </w:rPr>
    </w:lvl>
    <w:lvl w:ilvl="2">
      <w:start w:val="1"/>
      <w:numFmt w:val="decimal"/>
      <w:lvlText w:val="0.%2.%3"/>
      <w:lvlJc w:val="left"/>
      <w:pPr>
        <w:tabs>
          <w:tab w:val="num" w:pos="720"/>
        </w:tabs>
        <w:ind w:left="0" w:firstLine="0"/>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27">
    <w:nsid w:val="38F31D24"/>
    <w:multiLevelType w:val="singleLevel"/>
    <w:tmpl w:val="38F31D24"/>
    <w:lvl w:ilvl="0">
      <w:start w:val="1"/>
      <w:numFmt w:val="decimal"/>
      <w:suff w:val="nothing"/>
      <w:lvlText w:val="（%1）"/>
      <w:lvlJc w:val="left"/>
    </w:lvl>
  </w:abstractNum>
  <w:abstractNum w:abstractNumId="28">
    <w:nsid w:val="399D759B"/>
    <w:multiLevelType w:val="multilevel"/>
    <w:tmpl w:val="399D759B"/>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3CA65D55"/>
    <w:multiLevelType w:val="multilevel"/>
    <w:tmpl w:val="3CA65D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407E65F9"/>
    <w:multiLevelType w:val="multilevel"/>
    <w:tmpl w:val="407E65F9"/>
    <w:lvl w:ilvl="0">
      <w:start w:val="1"/>
      <w:numFmt w:val="none"/>
      <w:lvlText w:val="%1·　"/>
      <w:lvlJc w:val="left"/>
      <w:pPr>
        <w:tabs>
          <w:tab w:val="num" w:pos="1140"/>
        </w:tabs>
        <w:ind w:left="737" w:hanging="317"/>
      </w:pPr>
      <w:rPr>
        <w:rFonts w:ascii="宋体" w:eastAsia="宋体" w:hAnsi="Times New Roman" w:hint="eastAsia"/>
        <w:b w:val="0"/>
        <w:i w:val="0"/>
        <w:sz w:val="21"/>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41A64E98"/>
    <w:multiLevelType w:val="multilevel"/>
    <w:tmpl w:val="41A64E98"/>
    <w:lvl w:ilvl="0">
      <w:start w:val="1"/>
      <w:numFmt w:val="decimal"/>
      <w:lvlText w:val="0.%1"/>
      <w:lvlJc w:val="left"/>
      <w:pPr>
        <w:tabs>
          <w:tab w:val="num" w:pos="360"/>
        </w:tabs>
        <w:ind w:left="0" w:firstLine="0"/>
      </w:pPr>
      <w:rPr>
        <w:rFonts w:ascii="宋体" w:eastAsia="宋体" w:hAnsi="Times New Roman" w:hint="eastAsia"/>
        <w:b/>
        <w:i w:val="0"/>
        <w:sz w:val="21"/>
      </w:rPr>
    </w:lvl>
    <w:lvl w:ilvl="1">
      <w:start w:val="1"/>
      <w:numFmt w:val="decimal"/>
      <w:lvlText w:val="0.%1.%2"/>
      <w:lvlJc w:val="left"/>
      <w:pPr>
        <w:tabs>
          <w:tab w:val="num" w:pos="720"/>
        </w:tabs>
        <w:ind w:left="0" w:firstLine="0"/>
      </w:pPr>
      <w:rPr>
        <w:rFonts w:ascii="黑体" w:eastAsia="黑体" w:hAnsi="Times New Roman" w:hint="eastAsia"/>
        <w:b/>
        <w:i w:val="0"/>
        <w:sz w:val="21"/>
      </w:rPr>
    </w:lvl>
    <w:lvl w:ilvl="2">
      <w:start w:val="1"/>
      <w:numFmt w:val="decimal"/>
      <w:lvlText w:val="0.%2.%3  "/>
      <w:lvlJc w:val="left"/>
      <w:pPr>
        <w:ind w:left="-32767" w:firstLine="0"/>
      </w:pPr>
    </w:lvl>
    <w:lvl w:ilvl="3">
      <w:start w:val="1"/>
      <w:numFmt w:val="decimal"/>
      <w:lvlText w:val="%1.%2.%3.%4"/>
      <w:lvlJc w:val="left"/>
      <w:pPr>
        <w:tabs>
          <w:tab w:val="num" w:pos="1984"/>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32">
    <w:nsid w:val="478338B5"/>
    <w:multiLevelType w:val="multilevel"/>
    <w:tmpl w:val="478338B5"/>
    <w:lvl w:ilvl="0">
      <w:start w:val="1"/>
      <w:numFmt w:val="none"/>
      <w:suff w:val="nothing"/>
      <w:lvlText w:val=""/>
      <w:lvlJc w:val="left"/>
      <w:pPr>
        <w:ind w:left="420" w:firstLine="0"/>
      </w:pPr>
      <w:rPr>
        <w:rFonts w:ascii="黑体" w:eastAsia="黑体" w:hAnsi="Times New Roman" w:hint="eastAsia"/>
        <w:b/>
        <w:i w:val="0"/>
        <w:sz w:val="28"/>
      </w:rPr>
    </w:lvl>
    <w:lvl w:ilvl="1">
      <w:start w:val="1"/>
      <w:numFmt w:val="lowerLetter"/>
      <w:suff w:val="nothing"/>
      <w:lvlText w:val="%1%2)  "/>
      <w:lvlJc w:val="left"/>
      <w:pPr>
        <w:ind w:left="420" w:hanging="420"/>
      </w:pPr>
      <w:rPr>
        <w:rFonts w:ascii="黑体" w:eastAsia="黑体" w:hAnsi="Times New Roman" w:hint="eastAsia"/>
        <w:b/>
        <w:i w:val="0"/>
        <w:sz w:val="21"/>
      </w:rPr>
    </w:lvl>
    <w:lvl w:ilvl="2">
      <w:start w:val="1"/>
      <w:numFmt w:val="decimal"/>
      <w:suff w:val="nothing"/>
      <w:lvlText w:val="    %3)　"/>
      <w:lvlJc w:val="left"/>
      <w:pPr>
        <w:ind w:left="0" w:firstLine="0"/>
      </w:pPr>
      <w:rPr>
        <w:rFonts w:ascii="黑体" w:eastAsia="黑体" w:hAnsi="Times New Roman" w:hint="eastAsia"/>
        <w:b/>
        <w:i w:val="0"/>
        <w:sz w:val="21"/>
      </w:rPr>
    </w:lvl>
    <w:lvl w:ilvl="3">
      <w:start w:val="1"/>
      <w:numFmt w:val="decimal"/>
      <w:suff w:val="nothing"/>
      <w:lvlText w:val="%1%2.%3.%4　"/>
      <w:lvlJc w:val="left"/>
      <w:pPr>
        <w:ind w:left="420" w:firstLine="0"/>
      </w:pPr>
      <w:rPr>
        <w:rFonts w:ascii="黑体" w:eastAsia="黑体" w:hAnsi="Times New Roman" w:hint="eastAsia"/>
        <w:b/>
        <w:i w:val="0"/>
        <w:sz w:val="21"/>
      </w:rPr>
    </w:lvl>
    <w:lvl w:ilvl="4">
      <w:start w:val="1"/>
      <w:numFmt w:val="decimal"/>
      <w:lvlRestart w:val="2"/>
      <w:suff w:val="nothing"/>
      <w:lvlText w:val="%2.0.%5  "/>
      <w:lvlJc w:val="left"/>
      <w:pPr>
        <w:ind w:left="420" w:firstLine="0"/>
      </w:pPr>
      <w:rPr>
        <w:rFonts w:ascii="黑体" w:eastAsia="黑体" w:hAnsi="Times New Roman" w:hint="eastAsia"/>
        <w:b/>
        <w:i w:val="0"/>
        <w:sz w:val="21"/>
      </w:rPr>
    </w:lvl>
    <w:lvl w:ilvl="5">
      <w:start w:val="1"/>
      <w:numFmt w:val="decimal"/>
      <w:suff w:val="nothing"/>
      <w:lvlText w:val="      %6)  "/>
      <w:lvlJc w:val="left"/>
      <w:pPr>
        <w:ind w:left="1441" w:hanging="1021"/>
      </w:pPr>
      <w:rPr>
        <w:rFonts w:ascii="黑体" w:eastAsia="黑体" w:hAnsi="Times New Roman" w:hint="eastAsia"/>
        <w:b/>
        <w:i w:val="0"/>
        <w:sz w:val="21"/>
      </w:rPr>
    </w:lvl>
    <w:lvl w:ilvl="6">
      <w:start w:val="1"/>
      <w:numFmt w:val="decimal"/>
      <w:lvlRestart w:val="4"/>
      <w:suff w:val="nothing"/>
      <w:lvlText w:val="表 %2.%3.%4-%7  "/>
      <w:lvlJc w:val="left"/>
      <w:pPr>
        <w:ind w:left="420" w:firstLine="0"/>
      </w:pPr>
      <w:rPr>
        <w:rFonts w:ascii="黑体" w:eastAsia="黑体" w:hAnsi="Times New Roman" w:hint="eastAsia"/>
        <w:b/>
        <w:i w:val="0"/>
        <w:sz w:val="21"/>
      </w:rPr>
    </w:lvl>
    <w:lvl w:ilvl="7">
      <w:start w:val="1"/>
      <w:numFmt w:val="decimal"/>
      <w:lvlRestart w:val="4"/>
      <w:suff w:val="nothing"/>
      <w:lvlText w:val="图 %2.%3.%4-%8  "/>
      <w:lvlJc w:val="left"/>
      <w:pPr>
        <w:ind w:left="420" w:firstLine="0"/>
      </w:pPr>
      <w:rPr>
        <w:rFonts w:ascii="黑体" w:eastAsia="黑体" w:hint="eastAsia"/>
        <w:b/>
        <w:i w:val="0"/>
        <w:sz w:val="21"/>
      </w:rPr>
    </w:lvl>
    <w:lvl w:ilvl="8">
      <w:start w:val="1"/>
      <w:numFmt w:val="decimal"/>
      <w:lvlRestart w:val="5"/>
      <w:suff w:val="nothing"/>
      <w:lvlText w:val="    %9  "/>
      <w:lvlJc w:val="left"/>
      <w:pPr>
        <w:ind w:left="420" w:firstLine="0"/>
      </w:pPr>
      <w:rPr>
        <w:rFonts w:ascii="黑体" w:eastAsia="黑体" w:hAnsi="华文细黑" w:hint="eastAsia"/>
        <w:b/>
        <w:i w:val="0"/>
        <w:sz w:val="21"/>
      </w:rPr>
    </w:lvl>
  </w:abstractNum>
  <w:abstractNum w:abstractNumId="33">
    <w:nsid w:val="478D3174"/>
    <w:multiLevelType w:val="multilevel"/>
    <w:tmpl w:val="478D3174"/>
    <w:lvl w:ilvl="0">
      <w:start w:val="1"/>
      <w:numFmt w:val="japaneseCounting"/>
      <w:lvlText w:val="%1、"/>
      <w:lvlJc w:val="left"/>
      <w:pPr>
        <w:tabs>
          <w:tab w:val="num" w:pos="1282"/>
        </w:tabs>
        <w:ind w:left="1282" w:hanging="720"/>
      </w:pPr>
      <w:rPr>
        <w:rFonts w:hint="default"/>
        <w:color w:val="000000"/>
      </w:rPr>
    </w:lvl>
    <w:lvl w:ilvl="1">
      <w:start w:val="1"/>
      <w:numFmt w:val="lowerLetter"/>
      <w:lvlText w:val="%2)"/>
      <w:lvlJc w:val="left"/>
      <w:pPr>
        <w:tabs>
          <w:tab w:val="num" w:pos="1402"/>
        </w:tabs>
        <w:ind w:left="1402" w:hanging="420"/>
      </w:pPr>
    </w:lvl>
    <w:lvl w:ilvl="2">
      <w:start w:val="1"/>
      <w:numFmt w:val="lowerRoman"/>
      <w:lvlText w:val="%3."/>
      <w:lvlJc w:val="right"/>
      <w:pPr>
        <w:tabs>
          <w:tab w:val="num" w:pos="1822"/>
        </w:tabs>
        <w:ind w:left="1822" w:hanging="420"/>
      </w:pPr>
    </w:lvl>
    <w:lvl w:ilvl="3">
      <w:start w:val="1"/>
      <w:numFmt w:val="decimal"/>
      <w:lvlText w:val="%4."/>
      <w:lvlJc w:val="left"/>
      <w:pPr>
        <w:tabs>
          <w:tab w:val="num" w:pos="2242"/>
        </w:tabs>
        <w:ind w:left="2242" w:hanging="420"/>
      </w:pPr>
    </w:lvl>
    <w:lvl w:ilvl="4">
      <w:start w:val="1"/>
      <w:numFmt w:val="lowerLetter"/>
      <w:lvlText w:val="%5)"/>
      <w:lvlJc w:val="left"/>
      <w:pPr>
        <w:tabs>
          <w:tab w:val="num" w:pos="2662"/>
        </w:tabs>
        <w:ind w:left="2662" w:hanging="420"/>
      </w:pPr>
    </w:lvl>
    <w:lvl w:ilvl="5">
      <w:start w:val="1"/>
      <w:numFmt w:val="lowerRoman"/>
      <w:lvlText w:val="%6."/>
      <w:lvlJc w:val="right"/>
      <w:pPr>
        <w:tabs>
          <w:tab w:val="num" w:pos="3082"/>
        </w:tabs>
        <w:ind w:left="3082" w:hanging="420"/>
      </w:pPr>
    </w:lvl>
    <w:lvl w:ilvl="6">
      <w:start w:val="1"/>
      <w:numFmt w:val="decimal"/>
      <w:lvlText w:val="%7."/>
      <w:lvlJc w:val="left"/>
      <w:pPr>
        <w:tabs>
          <w:tab w:val="num" w:pos="3502"/>
        </w:tabs>
        <w:ind w:left="3502" w:hanging="420"/>
      </w:pPr>
    </w:lvl>
    <w:lvl w:ilvl="7">
      <w:start w:val="1"/>
      <w:numFmt w:val="lowerLetter"/>
      <w:lvlText w:val="%8)"/>
      <w:lvlJc w:val="left"/>
      <w:pPr>
        <w:tabs>
          <w:tab w:val="num" w:pos="3922"/>
        </w:tabs>
        <w:ind w:left="3922" w:hanging="420"/>
      </w:pPr>
    </w:lvl>
    <w:lvl w:ilvl="8">
      <w:start w:val="1"/>
      <w:numFmt w:val="lowerRoman"/>
      <w:lvlText w:val="%9."/>
      <w:lvlJc w:val="right"/>
      <w:pPr>
        <w:tabs>
          <w:tab w:val="num" w:pos="4342"/>
        </w:tabs>
        <w:ind w:left="4342" w:hanging="420"/>
      </w:pPr>
    </w:lvl>
  </w:abstractNum>
  <w:abstractNum w:abstractNumId="34">
    <w:nsid w:val="496E4D7B"/>
    <w:multiLevelType w:val="multilevel"/>
    <w:tmpl w:val="496E4D7B"/>
    <w:lvl w:ilvl="0">
      <w:start w:val="1"/>
      <w:numFmt w:val="none"/>
      <w:lvlText w:val="%1注"/>
      <w:lvlJc w:val="left"/>
      <w:pPr>
        <w:tabs>
          <w:tab w:val="num" w:pos="900"/>
        </w:tabs>
        <w:ind w:left="900" w:hanging="500"/>
      </w:pPr>
      <w:rPr>
        <w:rFonts w:ascii="宋体" w:eastAsia="宋体" w:hAnsi="Times New Roman" w:hint="eastAsia"/>
        <w:b w:val="0"/>
        <w:i w:val="0"/>
        <w:sz w:val="1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55E02EF4"/>
    <w:multiLevelType w:val="multilevel"/>
    <w:tmpl w:val="55E02EF4"/>
    <w:lvl w:ilvl="0">
      <w:start w:val="1"/>
      <w:numFmt w:val="decimal"/>
      <w:lvlText w:val="图%1"/>
      <w:lvlJc w:val="left"/>
      <w:pPr>
        <w:tabs>
          <w:tab w:val="num" w:pos="360"/>
        </w:tabs>
        <w:ind w:left="0" w:firstLine="0"/>
      </w:pPr>
      <w:rPr>
        <w:rFonts w:ascii="黑体" w:eastAsia="黑体" w:hint="eastAsia"/>
        <w:b/>
        <w:i w:val="0"/>
        <w:sz w:val="20"/>
      </w:rPr>
    </w:lvl>
    <w:lvl w:ilvl="1">
      <w:start w:val="1"/>
      <w:numFmt w:val="lowerLetter"/>
      <w:lvlText w:val="%2)"/>
      <w:lvlJc w:val="left"/>
      <w:pPr>
        <w:tabs>
          <w:tab w:val="num" w:pos="840"/>
        </w:tabs>
        <w:ind w:left="840" w:hanging="4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69DF544E"/>
    <w:multiLevelType w:val="multilevel"/>
    <w:tmpl w:val="69DF544E"/>
    <w:lvl w:ilvl="0">
      <w:start w:val="1"/>
      <w:numFmt w:val="bullet"/>
      <w:lvlText w:val=""/>
      <w:lvlJc w:val="left"/>
      <w:pPr>
        <w:tabs>
          <w:tab w:val="num" w:pos="840"/>
        </w:tabs>
        <w:ind w:left="840" w:hanging="420"/>
      </w:pPr>
      <w:rPr>
        <w:rFonts w:ascii="Wingdings" w:hAnsi="Wingdings" w:hint="default"/>
        <w:color w:val="auto"/>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37">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80" w:firstLine="0"/>
      </w:pPr>
      <w:rPr>
        <w:rFonts w:ascii="宋体" w:eastAsia="宋体" w:hAnsi="宋体" w:hint="eastAsia"/>
        <w:b w:val="0"/>
        <w:i w:val="0"/>
        <w:sz w:val="21"/>
      </w:rPr>
    </w:lvl>
    <w:lvl w:ilvl="2">
      <w:start w:val="1"/>
      <w:numFmt w:val="decimal"/>
      <w:suff w:val="nothing"/>
      <w:lvlText w:val="%1%2.%3　"/>
      <w:lvlJc w:val="left"/>
      <w:pPr>
        <w:ind w:left="0" w:firstLine="0"/>
      </w:pPr>
      <w:rPr>
        <w:rFonts w:ascii="宋体" w:eastAsia="宋体" w:hAnsi="宋体" w:hint="eastAsia"/>
        <w:b w:val="0"/>
        <w:i w:val="0"/>
        <w:sz w:val="21"/>
      </w:rPr>
    </w:lvl>
    <w:lvl w:ilvl="3">
      <w:start w:val="1"/>
      <w:numFmt w:val="decimal"/>
      <w:suff w:val="nothing"/>
      <w:lvlText w:val="%1%2.%3.%4　"/>
      <w:lvlJc w:val="left"/>
      <w:pPr>
        <w:ind w:left="900" w:firstLine="0"/>
      </w:pPr>
      <w:rPr>
        <w:rFonts w:ascii="宋体" w:eastAsia="宋体" w:hAnsi="宋体"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nsid w:val="6DBF04F4"/>
    <w:multiLevelType w:val="multilevel"/>
    <w:tmpl w:val="6DBF04F4"/>
    <w:lvl w:ilvl="0">
      <w:start w:val="1"/>
      <w:numFmt w:val="none"/>
      <w:lvlText w:val="%1注："/>
      <w:lvlJc w:val="left"/>
      <w:pPr>
        <w:tabs>
          <w:tab w:val="num" w:pos="1140"/>
        </w:tabs>
        <w:ind w:left="840" w:hanging="420"/>
      </w:pPr>
      <w:rPr>
        <w:rFonts w:ascii="宋体" w:eastAsia="宋体" w:hAnsi="Times New Roman" w:hint="eastAsia"/>
        <w:b w:val="0"/>
        <w:i w:val="0"/>
        <w:sz w:val="18"/>
      </w:rPr>
    </w:lvl>
    <w:lvl w:ilvl="1">
      <w:start w:val="1"/>
      <w:numFmt w:val="lowerLetter"/>
      <w:lvlRestart w:val="0"/>
      <w:lvlText w:val="%2)"/>
      <w:lvlJc w:val="left"/>
      <w:pPr>
        <w:tabs>
          <w:tab w:val="num" w:pos="839"/>
        </w:tabs>
        <w:ind w:left="839" w:hanging="419"/>
      </w:pPr>
      <w:rPr>
        <w:b w:val="0"/>
        <w:i w:val="0"/>
        <w:sz w:val="18"/>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763A6836"/>
    <w:multiLevelType w:val="multilevel"/>
    <w:tmpl w:val="763A6836"/>
    <w:lvl w:ilvl="0">
      <w:start w:val="1"/>
      <w:numFmt w:val="none"/>
      <w:suff w:val="nothing"/>
      <w:lvlText w:val=""/>
      <w:lvlJc w:val="left"/>
      <w:pPr>
        <w:ind w:left="0" w:firstLine="0"/>
      </w:pPr>
      <w:rPr>
        <w:rFonts w:ascii="黑体" w:eastAsia="黑体" w:hAnsi="Times New Roman" w:hint="eastAsia"/>
        <w:b/>
        <w:i w:val="0"/>
        <w:sz w:val="28"/>
      </w:rPr>
    </w:lvl>
    <w:lvl w:ilvl="1">
      <w:start w:val="1"/>
      <w:numFmt w:val="decimal"/>
      <w:suff w:val="nothing"/>
      <w:lvlText w:val="%1%2 "/>
      <w:lvlJc w:val="left"/>
      <w:pPr>
        <w:ind w:left="0" w:firstLine="0"/>
      </w:pPr>
      <w:rPr>
        <w:rFonts w:ascii="黑体" w:eastAsia="黑体" w:hAnsi="Times New Roman" w:hint="eastAsia"/>
        <w:b/>
        <w:i w:val="0"/>
        <w:sz w:val="28"/>
      </w:rPr>
    </w:lvl>
    <w:lvl w:ilvl="2">
      <w:start w:val="1"/>
      <w:numFmt w:val="decimal"/>
      <w:suff w:val="nothing"/>
      <w:lvlText w:val="%1%2.%3　"/>
      <w:lvlJc w:val="left"/>
      <w:pPr>
        <w:ind w:left="0" w:firstLine="0"/>
      </w:pPr>
      <w:rPr>
        <w:rFonts w:ascii="黑体" w:eastAsia="黑体" w:hAnsi="Times New Roman" w:hint="eastAsia"/>
        <w:b/>
        <w:i w:val="0"/>
        <w:sz w:val="21"/>
      </w:rPr>
    </w:lvl>
    <w:lvl w:ilvl="3">
      <w:start w:val="1"/>
      <w:numFmt w:val="decimal"/>
      <w:suff w:val="nothing"/>
      <w:lvlText w:val="%1%2.%3.%4　"/>
      <w:lvlJc w:val="left"/>
      <w:pPr>
        <w:ind w:left="0" w:firstLine="0"/>
      </w:pPr>
      <w:rPr>
        <w:rFonts w:ascii="黑体" w:eastAsia="黑体" w:hAnsi="Times New Roman" w:hint="eastAsia"/>
        <w:b/>
        <w:i w:val="0"/>
        <w:sz w:val="21"/>
      </w:rPr>
    </w:lvl>
    <w:lvl w:ilvl="4">
      <w:start w:val="1"/>
      <w:numFmt w:val="decimal"/>
      <w:suff w:val="nothing"/>
      <w:lvlText w:val="表%1%2.%3.%4-%5 "/>
      <w:lvlJc w:val="left"/>
      <w:pPr>
        <w:ind w:left="0" w:firstLine="0"/>
      </w:pPr>
      <w:rPr>
        <w:rFonts w:ascii="黑体" w:eastAsia="黑体" w:hAnsi="Times New Roman" w:hint="eastAsia"/>
        <w:b/>
        <w:i w:val="0"/>
        <w:sz w:val="21"/>
      </w:rPr>
    </w:lvl>
    <w:lvl w:ilvl="5">
      <w:start w:val="1"/>
      <w:numFmt w:val="decimal"/>
      <w:lvlRestart w:val="4"/>
      <w:suff w:val="nothing"/>
      <w:lvlText w:val="%1图%2.%3.%4-%6 "/>
      <w:lvlJc w:val="left"/>
      <w:pPr>
        <w:ind w:left="0" w:firstLine="0"/>
      </w:pPr>
      <w:rPr>
        <w:rFonts w:ascii="黑体" w:eastAsia="黑体" w:hAnsi="Times New Roman" w:hint="eastAsia"/>
        <w:b/>
        <w:i w:val="0"/>
        <w:sz w:val="21"/>
      </w:rPr>
    </w:lvl>
    <w:lvl w:ilvl="6">
      <w:start w:val="1"/>
      <w:numFmt w:val="decimal"/>
      <w:lvlRestart w:val="4"/>
      <w:suff w:val="nothing"/>
      <w:lvlText w:val="(%2.%3.%4-%7)"/>
      <w:lvlJc w:val="center"/>
      <w:pPr>
        <w:ind w:left="288" w:firstLine="288"/>
      </w:pPr>
      <w:rPr>
        <w:rFonts w:ascii="黑体" w:eastAsia="黑体" w:hAnsi="Times New Roman" w:hint="eastAsia"/>
        <w:b/>
        <w:i w:val="0"/>
        <w:sz w:val="21"/>
      </w:rPr>
    </w:lvl>
    <w:lvl w:ilvl="7">
      <w:start w:val="1"/>
      <w:numFmt w:val="decimal"/>
      <w:lvlRestart w:val="2"/>
      <w:lvlText w:val="    %1%8"/>
      <w:lvlJc w:val="left"/>
      <w:pPr>
        <w:tabs>
          <w:tab w:val="num" w:pos="720"/>
        </w:tabs>
        <w:ind w:left="0" w:firstLine="0"/>
      </w:pPr>
      <w:rPr>
        <w:rFonts w:ascii="黑体" w:eastAsia="黑体" w:hint="eastAsia"/>
        <w:b/>
        <w:i w:val="0"/>
        <w:sz w:val="21"/>
      </w:rPr>
    </w:lvl>
    <w:lvl w:ilvl="8">
      <w:start w:val="1"/>
      <w:numFmt w:val="decimal"/>
      <w:lvlRestart w:val="2"/>
      <w:lvlText w:val="%2.0.%9"/>
      <w:lvlJc w:val="left"/>
      <w:pPr>
        <w:tabs>
          <w:tab w:val="num" w:pos="720"/>
        </w:tabs>
        <w:ind w:left="0" w:firstLine="0"/>
      </w:pPr>
      <w:rPr>
        <w:rFonts w:ascii="黑体" w:eastAsia="黑体" w:hAnsi="华文细黑" w:hint="eastAsia"/>
        <w:b/>
        <w:i w:val="0"/>
        <w:sz w:val="21"/>
      </w:rPr>
    </w:lvl>
  </w:abstractNum>
  <w:abstractNum w:abstractNumId="40">
    <w:nsid w:val="76933334"/>
    <w:multiLevelType w:val="multilevel"/>
    <w:tmpl w:val="76933334"/>
    <w:lvl w:ilvl="0">
      <w:start w:val="1"/>
      <w:numFmt w:val="none"/>
      <w:lvlText w:val="%1——"/>
      <w:lvlJc w:val="left"/>
      <w:pPr>
        <w:tabs>
          <w:tab w:val="num" w:pos="1080"/>
        </w:tabs>
        <w:ind w:left="780" w:hanging="420"/>
      </w:pPr>
      <w:rPr>
        <w:rFonts w:hint="eastAsia"/>
      </w:rPr>
    </w:lvl>
    <w:lvl w:ilvl="1">
      <w:start w:val="1"/>
      <w:numFmt w:val="decimal"/>
      <w:lvlText w:val="%2"/>
      <w:lvlJc w:val="left"/>
      <w:pPr>
        <w:tabs>
          <w:tab w:val="num" w:pos="-1560"/>
        </w:tabs>
        <w:ind w:left="-1560" w:hanging="360"/>
      </w:pPr>
      <w:rPr>
        <w:rFonts w:hint="eastAsia"/>
      </w:rPr>
    </w:lvl>
    <w:lvl w:ilvl="2">
      <w:start w:val="1"/>
      <w:numFmt w:val="lowerRoman"/>
      <w:lvlText w:val="%3."/>
      <w:lvlJc w:val="right"/>
      <w:pPr>
        <w:tabs>
          <w:tab w:val="num" w:pos="-1080"/>
        </w:tabs>
        <w:ind w:left="-1080" w:hanging="420"/>
      </w:pPr>
    </w:lvl>
    <w:lvl w:ilvl="3">
      <w:start w:val="1"/>
      <w:numFmt w:val="decimal"/>
      <w:lvlText w:val="%4."/>
      <w:lvlJc w:val="left"/>
      <w:pPr>
        <w:tabs>
          <w:tab w:val="num" w:pos="-660"/>
        </w:tabs>
        <w:ind w:left="-660" w:hanging="420"/>
      </w:pPr>
    </w:lvl>
    <w:lvl w:ilvl="4">
      <w:start w:val="4"/>
      <w:numFmt w:val="decimal"/>
      <w:lvlText w:val="%5．"/>
      <w:lvlJc w:val="left"/>
      <w:pPr>
        <w:tabs>
          <w:tab w:val="num" w:pos="360"/>
        </w:tabs>
        <w:ind w:left="360" w:hanging="360"/>
      </w:pPr>
      <w:rPr>
        <w:rFonts w:hint="default"/>
      </w:rPr>
    </w:lvl>
    <w:lvl w:ilvl="5">
      <w:start w:val="5"/>
      <w:numFmt w:val="decimal"/>
      <w:lvlText w:val="%6．"/>
      <w:lvlJc w:val="left"/>
      <w:pPr>
        <w:tabs>
          <w:tab w:val="num" w:pos="120"/>
        </w:tabs>
        <w:ind w:left="120" w:hanging="360"/>
      </w:pPr>
      <w:rPr>
        <w:rFonts w:hint="default"/>
      </w:rPr>
    </w:lvl>
    <w:lvl w:ilvl="6">
      <w:start w:val="1"/>
      <w:numFmt w:val="decimal"/>
      <w:lvlText w:val="%7."/>
      <w:lvlJc w:val="left"/>
      <w:pPr>
        <w:tabs>
          <w:tab w:val="num" w:pos="600"/>
        </w:tabs>
        <w:ind w:left="600" w:hanging="420"/>
      </w:pPr>
    </w:lvl>
    <w:lvl w:ilvl="7">
      <w:start w:val="1"/>
      <w:numFmt w:val="lowerLetter"/>
      <w:lvlText w:val="%8)"/>
      <w:lvlJc w:val="left"/>
      <w:pPr>
        <w:tabs>
          <w:tab w:val="num" w:pos="1020"/>
        </w:tabs>
        <w:ind w:left="1020" w:hanging="420"/>
      </w:pPr>
    </w:lvl>
    <w:lvl w:ilvl="8">
      <w:start w:val="1"/>
      <w:numFmt w:val="lowerRoman"/>
      <w:lvlText w:val="%9."/>
      <w:lvlJc w:val="right"/>
      <w:pPr>
        <w:tabs>
          <w:tab w:val="num" w:pos="1440"/>
        </w:tabs>
        <w:ind w:left="1440" w:hanging="420"/>
      </w:pPr>
    </w:lvl>
  </w:abstractNum>
  <w:abstractNum w:abstractNumId="41">
    <w:nsid w:val="79DF51F4"/>
    <w:multiLevelType w:val="singleLevel"/>
    <w:tmpl w:val="79DF51F4"/>
    <w:lvl w:ilvl="0">
      <w:start w:val="1"/>
      <w:numFmt w:val="decimal"/>
      <w:suff w:val="nothing"/>
      <w:lvlText w:val="（%1）"/>
      <w:lvlJc w:val="left"/>
    </w:lvl>
  </w:abstractNum>
  <w:abstractNum w:abstractNumId="42">
    <w:nsid w:val="7A392848"/>
    <w:multiLevelType w:val="singleLevel"/>
    <w:tmpl w:val="7A392848"/>
    <w:lvl w:ilvl="0">
      <w:start w:val="10"/>
      <w:numFmt w:val="chineseCounting"/>
      <w:suff w:val="nothing"/>
      <w:lvlText w:val="%1、"/>
      <w:lvlJc w:val="left"/>
      <w:rPr>
        <w:rFonts w:hint="eastAsia"/>
      </w:rPr>
    </w:lvl>
  </w:abstractNum>
  <w:num w:numId="1">
    <w:abstractNumId w:val="9"/>
  </w:num>
  <w:num w:numId="2">
    <w:abstractNumId w:val="17"/>
  </w:num>
  <w:num w:numId="3">
    <w:abstractNumId w:val="22"/>
  </w:num>
  <w:num w:numId="4">
    <w:abstractNumId w:val="36"/>
  </w:num>
  <w:num w:numId="5">
    <w:abstractNumId w:val="35"/>
  </w:num>
  <w:num w:numId="6">
    <w:abstractNumId w:val="37"/>
  </w:num>
  <w:num w:numId="7">
    <w:abstractNumId w:val="6"/>
  </w:num>
  <w:num w:numId="8">
    <w:abstractNumId w:val="38"/>
  </w:num>
  <w:num w:numId="9">
    <w:abstractNumId w:val="34"/>
  </w:num>
  <w:num w:numId="10">
    <w:abstractNumId w:val="32"/>
  </w:num>
  <w:num w:numId="11">
    <w:abstractNumId w:val="39"/>
  </w:num>
  <w:num w:numId="12">
    <w:abstractNumId w:val="18"/>
  </w:num>
  <w:num w:numId="13">
    <w:abstractNumId w:val="29"/>
  </w:num>
  <w:num w:numId="14">
    <w:abstractNumId w:val="13"/>
  </w:num>
  <w:num w:numId="15">
    <w:abstractNumId w:val="5"/>
  </w:num>
  <w:num w:numId="16">
    <w:abstractNumId w:val="30"/>
  </w:num>
  <w:num w:numId="17">
    <w:abstractNumId w:val="16"/>
  </w:num>
  <w:num w:numId="18">
    <w:abstractNumId w:val="2"/>
  </w:num>
  <w:num w:numId="19">
    <w:abstractNumId w:val="26"/>
  </w:num>
  <w:num w:numId="20">
    <w:abstractNumId w:val="19"/>
  </w:num>
  <w:num w:numId="21">
    <w:abstractNumId w:val="15"/>
  </w:num>
  <w:num w:numId="22">
    <w:abstractNumId w:val="4"/>
  </w:num>
  <w:num w:numId="23">
    <w:abstractNumId w:val="33"/>
  </w:num>
  <w:num w:numId="24">
    <w:abstractNumId w:val="31"/>
  </w:num>
  <w:num w:numId="25">
    <w:abstractNumId w:val="1"/>
  </w:num>
  <w:num w:numId="26">
    <w:abstractNumId w:val="3"/>
  </w:num>
  <w:num w:numId="27">
    <w:abstractNumId w:val="40"/>
  </w:num>
  <w:num w:numId="28">
    <w:abstractNumId w:val="24"/>
  </w:num>
  <w:num w:numId="29">
    <w:abstractNumId w:val="12"/>
  </w:num>
  <w:num w:numId="30">
    <w:abstractNumId w:val="7"/>
  </w:num>
  <w:num w:numId="31">
    <w:abstractNumId w:val="28"/>
  </w:num>
  <w:num w:numId="32">
    <w:abstractNumId w:val="21"/>
  </w:num>
  <w:num w:numId="33">
    <w:abstractNumId w:val="23"/>
  </w:num>
  <w:num w:numId="34">
    <w:abstractNumId w:val="14"/>
  </w:num>
  <w:num w:numId="35">
    <w:abstractNumId w:val="11"/>
  </w:num>
  <w:num w:numId="36">
    <w:abstractNumId w:val="8"/>
  </w:num>
  <w:num w:numId="37">
    <w:abstractNumId w:val="10"/>
    <w:lvlOverride w:ilvl="0">
      <w:startOverride w:val="2"/>
    </w:lvlOverride>
  </w:num>
  <w:num w:numId="38">
    <w:abstractNumId w:val="25"/>
  </w:num>
  <w:num w:numId="39">
    <w:abstractNumId w:val="20"/>
  </w:num>
  <w:num w:numId="40">
    <w:abstractNumId w:val="0"/>
  </w:num>
  <w:num w:numId="41">
    <w:abstractNumId w:val="42"/>
  </w:num>
  <w:num w:numId="42">
    <w:abstractNumId w:val="27"/>
  </w:num>
  <w:num w:numId="43">
    <w:abstractNumId w:val="4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114"/>
    <w:rsid w:val="000032BB"/>
    <w:rsid w:val="0001660E"/>
    <w:rsid w:val="00037E66"/>
    <w:rsid w:val="00052782"/>
    <w:rsid w:val="00060593"/>
    <w:rsid w:val="0006345A"/>
    <w:rsid w:val="0006650D"/>
    <w:rsid w:val="00072F54"/>
    <w:rsid w:val="00075AF2"/>
    <w:rsid w:val="00077A80"/>
    <w:rsid w:val="00085BCE"/>
    <w:rsid w:val="000924C6"/>
    <w:rsid w:val="000A7728"/>
    <w:rsid w:val="000B02F8"/>
    <w:rsid w:val="000B110F"/>
    <w:rsid w:val="000C06D0"/>
    <w:rsid w:val="000C2DE2"/>
    <w:rsid w:val="000E1361"/>
    <w:rsid w:val="00101BE6"/>
    <w:rsid w:val="001138E9"/>
    <w:rsid w:val="00121B3D"/>
    <w:rsid w:val="00121C10"/>
    <w:rsid w:val="00123A7C"/>
    <w:rsid w:val="001279B9"/>
    <w:rsid w:val="00127B0C"/>
    <w:rsid w:val="001379E9"/>
    <w:rsid w:val="001442A7"/>
    <w:rsid w:val="0014515E"/>
    <w:rsid w:val="00150CCB"/>
    <w:rsid w:val="00151930"/>
    <w:rsid w:val="00163624"/>
    <w:rsid w:val="00163C7C"/>
    <w:rsid w:val="00164564"/>
    <w:rsid w:val="00170B6F"/>
    <w:rsid w:val="001978A5"/>
    <w:rsid w:val="001A1008"/>
    <w:rsid w:val="001C0143"/>
    <w:rsid w:val="001D1B5A"/>
    <w:rsid w:val="001D1FD4"/>
    <w:rsid w:val="001D47D0"/>
    <w:rsid w:val="001E6A1E"/>
    <w:rsid w:val="001F0727"/>
    <w:rsid w:val="00202119"/>
    <w:rsid w:val="00205C5B"/>
    <w:rsid w:val="00207B38"/>
    <w:rsid w:val="002202DD"/>
    <w:rsid w:val="002346E2"/>
    <w:rsid w:val="00243204"/>
    <w:rsid w:val="002461B1"/>
    <w:rsid w:val="002470D5"/>
    <w:rsid w:val="0025093C"/>
    <w:rsid w:val="002510DA"/>
    <w:rsid w:val="00262AA2"/>
    <w:rsid w:val="00272C95"/>
    <w:rsid w:val="00272F60"/>
    <w:rsid w:val="002764D1"/>
    <w:rsid w:val="002775B6"/>
    <w:rsid w:val="0028010D"/>
    <w:rsid w:val="002A3A36"/>
    <w:rsid w:val="002A5CE5"/>
    <w:rsid w:val="002B2ABF"/>
    <w:rsid w:val="002B57EC"/>
    <w:rsid w:val="002B73F2"/>
    <w:rsid w:val="002B7DAA"/>
    <w:rsid w:val="002C073A"/>
    <w:rsid w:val="002C084D"/>
    <w:rsid w:val="002D0A3A"/>
    <w:rsid w:val="002D3E0D"/>
    <w:rsid w:val="002D7483"/>
    <w:rsid w:val="002F5337"/>
    <w:rsid w:val="002F577A"/>
    <w:rsid w:val="002F7C77"/>
    <w:rsid w:val="00300824"/>
    <w:rsid w:val="003019DB"/>
    <w:rsid w:val="00303292"/>
    <w:rsid w:val="0030342A"/>
    <w:rsid w:val="00313ACE"/>
    <w:rsid w:val="0031516F"/>
    <w:rsid w:val="00317C34"/>
    <w:rsid w:val="00325D25"/>
    <w:rsid w:val="00325FD2"/>
    <w:rsid w:val="0032765A"/>
    <w:rsid w:val="0034394C"/>
    <w:rsid w:val="00347FBF"/>
    <w:rsid w:val="003613C4"/>
    <w:rsid w:val="00370D34"/>
    <w:rsid w:val="003777F3"/>
    <w:rsid w:val="00383A7B"/>
    <w:rsid w:val="003A3819"/>
    <w:rsid w:val="003A7060"/>
    <w:rsid w:val="003A7E5F"/>
    <w:rsid w:val="003B299B"/>
    <w:rsid w:val="003B6F26"/>
    <w:rsid w:val="003C301E"/>
    <w:rsid w:val="003E68CD"/>
    <w:rsid w:val="003F71C5"/>
    <w:rsid w:val="00402276"/>
    <w:rsid w:val="00405454"/>
    <w:rsid w:val="00415B4C"/>
    <w:rsid w:val="004218E3"/>
    <w:rsid w:val="0042379A"/>
    <w:rsid w:val="00432F9B"/>
    <w:rsid w:val="00441310"/>
    <w:rsid w:val="004444F0"/>
    <w:rsid w:val="004663C1"/>
    <w:rsid w:val="0048344B"/>
    <w:rsid w:val="004A3529"/>
    <w:rsid w:val="004A4EAC"/>
    <w:rsid w:val="004B164C"/>
    <w:rsid w:val="004B4B77"/>
    <w:rsid w:val="004C4F91"/>
    <w:rsid w:val="004E0E75"/>
    <w:rsid w:val="004F04A5"/>
    <w:rsid w:val="00503A1B"/>
    <w:rsid w:val="00506A27"/>
    <w:rsid w:val="00510C64"/>
    <w:rsid w:val="00527E36"/>
    <w:rsid w:val="00533D0E"/>
    <w:rsid w:val="00540ADD"/>
    <w:rsid w:val="005467DF"/>
    <w:rsid w:val="00546938"/>
    <w:rsid w:val="00562EBB"/>
    <w:rsid w:val="0056569D"/>
    <w:rsid w:val="00565BA4"/>
    <w:rsid w:val="00567099"/>
    <w:rsid w:val="00574533"/>
    <w:rsid w:val="00574F6C"/>
    <w:rsid w:val="005959F7"/>
    <w:rsid w:val="005A3739"/>
    <w:rsid w:val="005B55CB"/>
    <w:rsid w:val="005C366F"/>
    <w:rsid w:val="005D1269"/>
    <w:rsid w:val="005D19E2"/>
    <w:rsid w:val="005D3188"/>
    <w:rsid w:val="005D57F9"/>
    <w:rsid w:val="005E1538"/>
    <w:rsid w:val="005E2DC9"/>
    <w:rsid w:val="005E4915"/>
    <w:rsid w:val="005E4CBB"/>
    <w:rsid w:val="005E6248"/>
    <w:rsid w:val="005E77B9"/>
    <w:rsid w:val="005F54C8"/>
    <w:rsid w:val="00613F85"/>
    <w:rsid w:val="006231F6"/>
    <w:rsid w:val="00626BC3"/>
    <w:rsid w:val="006275C5"/>
    <w:rsid w:val="00633725"/>
    <w:rsid w:val="00652579"/>
    <w:rsid w:val="00656B69"/>
    <w:rsid w:val="006664EF"/>
    <w:rsid w:val="00667198"/>
    <w:rsid w:val="006762F7"/>
    <w:rsid w:val="006776D3"/>
    <w:rsid w:val="00680092"/>
    <w:rsid w:val="00681A61"/>
    <w:rsid w:val="00693CA9"/>
    <w:rsid w:val="006946CF"/>
    <w:rsid w:val="006A132B"/>
    <w:rsid w:val="006A608A"/>
    <w:rsid w:val="006C1C96"/>
    <w:rsid w:val="006C589D"/>
    <w:rsid w:val="006D2BAE"/>
    <w:rsid w:val="006D448D"/>
    <w:rsid w:val="006E49D6"/>
    <w:rsid w:val="006F1FDE"/>
    <w:rsid w:val="00701873"/>
    <w:rsid w:val="00705FA1"/>
    <w:rsid w:val="007107B3"/>
    <w:rsid w:val="007312E0"/>
    <w:rsid w:val="007362F5"/>
    <w:rsid w:val="0073684A"/>
    <w:rsid w:val="00744A66"/>
    <w:rsid w:val="00752980"/>
    <w:rsid w:val="00753037"/>
    <w:rsid w:val="0076592C"/>
    <w:rsid w:val="00765E32"/>
    <w:rsid w:val="00783AA9"/>
    <w:rsid w:val="00783FE7"/>
    <w:rsid w:val="00787724"/>
    <w:rsid w:val="0079286F"/>
    <w:rsid w:val="007A2F30"/>
    <w:rsid w:val="007B1DC9"/>
    <w:rsid w:val="007B5043"/>
    <w:rsid w:val="007B75AA"/>
    <w:rsid w:val="0080351C"/>
    <w:rsid w:val="00807EBA"/>
    <w:rsid w:val="00827D0F"/>
    <w:rsid w:val="00830274"/>
    <w:rsid w:val="00832E41"/>
    <w:rsid w:val="00843AC8"/>
    <w:rsid w:val="00844326"/>
    <w:rsid w:val="00844C51"/>
    <w:rsid w:val="00850A7C"/>
    <w:rsid w:val="0085443E"/>
    <w:rsid w:val="00862BB1"/>
    <w:rsid w:val="008701E2"/>
    <w:rsid w:val="008703B1"/>
    <w:rsid w:val="008863CB"/>
    <w:rsid w:val="00886BE1"/>
    <w:rsid w:val="008A0A63"/>
    <w:rsid w:val="008A233C"/>
    <w:rsid w:val="008A2D85"/>
    <w:rsid w:val="008A6296"/>
    <w:rsid w:val="008C2BC5"/>
    <w:rsid w:val="008C50DC"/>
    <w:rsid w:val="008D0161"/>
    <w:rsid w:val="008D0354"/>
    <w:rsid w:val="008E3EC1"/>
    <w:rsid w:val="008E7C91"/>
    <w:rsid w:val="008F48F8"/>
    <w:rsid w:val="008F7E95"/>
    <w:rsid w:val="009044F7"/>
    <w:rsid w:val="0090543F"/>
    <w:rsid w:val="009169AA"/>
    <w:rsid w:val="00920923"/>
    <w:rsid w:val="009235FC"/>
    <w:rsid w:val="00943AAD"/>
    <w:rsid w:val="00951998"/>
    <w:rsid w:val="00952477"/>
    <w:rsid w:val="00955180"/>
    <w:rsid w:val="00973B6D"/>
    <w:rsid w:val="00974AFA"/>
    <w:rsid w:val="00992F86"/>
    <w:rsid w:val="0099677A"/>
    <w:rsid w:val="009A1A48"/>
    <w:rsid w:val="009A25D9"/>
    <w:rsid w:val="009A2DBF"/>
    <w:rsid w:val="009B0851"/>
    <w:rsid w:val="009B6FFF"/>
    <w:rsid w:val="009C0911"/>
    <w:rsid w:val="009C62A0"/>
    <w:rsid w:val="009D11C0"/>
    <w:rsid w:val="009E29A2"/>
    <w:rsid w:val="009E4E95"/>
    <w:rsid w:val="009F09AA"/>
    <w:rsid w:val="009F466B"/>
    <w:rsid w:val="00A24E09"/>
    <w:rsid w:val="00A47324"/>
    <w:rsid w:val="00A55FA6"/>
    <w:rsid w:val="00A563DB"/>
    <w:rsid w:val="00A60B06"/>
    <w:rsid w:val="00A6261D"/>
    <w:rsid w:val="00A6686F"/>
    <w:rsid w:val="00A7467D"/>
    <w:rsid w:val="00A769D9"/>
    <w:rsid w:val="00A84FBC"/>
    <w:rsid w:val="00A87415"/>
    <w:rsid w:val="00A90595"/>
    <w:rsid w:val="00A955BE"/>
    <w:rsid w:val="00A95739"/>
    <w:rsid w:val="00A97D13"/>
    <w:rsid w:val="00AA1E03"/>
    <w:rsid w:val="00AA6913"/>
    <w:rsid w:val="00AB0934"/>
    <w:rsid w:val="00AB5FD0"/>
    <w:rsid w:val="00AE6A3D"/>
    <w:rsid w:val="00AE7E19"/>
    <w:rsid w:val="00AF03D3"/>
    <w:rsid w:val="00AF1DB1"/>
    <w:rsid w:val="00B01EBB"/>
    <w:rsid w:val="00B0300E"/>
    <w:rsid w:val="00B130B7"/>
    <w:rsid w:val="00B26346"/>
    <w:rsid w:val="00B27F12"/>
    <w:rsid w:val="00B359D4"/>
    <w:rsid w:val="00B52439"/>
    <w:rsid w:val="00B53DE4"/>
    <w:rsid w:val="00B54D94"/>
    <w:rsid w:val="00B709B5"/>
    <w:rsid w:val="00B72C2F"/>
    <w:rsid w:val="00B73A3B"/>
    <w:rsid w:val="00B747D2"/>
    <w:rsid w:val="00B76FDA"/>
    <w:rsid w:val="00BC0352"/>
    <w:rsid w:val="00BC2E25"/>
    <w:rsid w:val="00BC6702"/>
    <w:rsid w:val="00BD0E77"/>
    <w:rsid w:val="00BD340F"/>
    <w:rsid w:val="00C14234"/>
    <w:rsid w:val="00C150BC"/>
    <w:rsid w:val="00C152DE"/>
    <w:rsid w:val="00C22F18"/>
    <w:rsid w:val="00C25E1D"/>
    <w:rsid w:val="00C555FB"/>
    <w:rsid w:val="00C70823"/>
    <w:rsid w:val="00C75071"/>
    <w:rsid w:val="00C804A1"/>
    <w:rsid w:val="00C813AE"/>
    <w:rsid w:val="00C82463"/>
    <w:rsid w:val="00C850AB"/>
    <w:rsid w:val="00C8686D"/>
    <w:rsid w:val="00C90793"/>
    <w:rsid w:val="00C96114"/>
    <w:rsid w:val="00C977F5"/>
    <w:rsid w:val="00CB0B13"/>
    <w:rsid w:val="00CB2A18"/>
    <w:rsid w:val="00CC1874"/>
    <w:rsid w:val="00CC6C25"/>
    <w:rsid w:val="00CD2BA2"/>
    <w:rsid w:val="00CE10DF"/>
    <w:rsid w:val="00CE20D8"/>
    <w:rsid w:val="00CE580D"/>
    <w:rsid w:val="00CF24C8"/>
    <w:rsid w:val="00CF3CF8"/>
    <w:rsid w:val="00D0012C"/>
    <w:rsid w:val="00D035DC"/>
    <w:rsid w:val="00D20163"/>
    <w:rsid w:val="00D23C84"/>
    <w:rsid w:val="00D33D07"/>
    <w:rsid w:val="00D4564E"/>
    <w:rsid w:val="00D7758A"/>
    <w:rsid w:val="00D9139A"/>
    <w:rsid w:val="00DA4A22"/>
    <w:rsid w:val="00DB3516"/>
    <w:rsid w:val="00DB6927"/>
    <w:rsid w:val="00DC6E1C"/>
    <w:rsid w:val="00E12259"/>
    <w:rsid w:val="00E22659"/>
    <w:rsid w:val="00E23DAF"/>
    <w:rsid w:val="00E24F01"/>
    <w:rsid w:val="00E26C2C"/>
    <w:rsid w:val="00E30FB2"/>
    <w:rsid w:val="00E32A9E"/>
    <w:rsid w:val="00E63E93"/>
    <w:rsid w:val="00E67AE4"/>
    <w:rsid w:val="00E75422"/>
    <w:rsid w:val="00E83DEB"/>
    <w:rsid w:val="00E852CE"/>
    <w:rsid w:val="00EA2DA2"/>
    <w:rsid w:val="00EB0A27"/>
    <w:rsid w:val="00EC4463"/>
    <w:rsid w:val="00ED41EB"/>
    <w:rsid w:val="00ED4B0A"/>
    <w:rsid w:val="00EE0546"/>
    <w:rsid w:val="00EF6DC8"/>
    <w:rsid w:val="00F03717"/>
    <w:rsid w:val="00F063FA"/>
    <w:rsid w:val="00F10FC9"/>
    <w:rsid w:val="00F25BA9"/>
    <w:rsid w:val="00F26DF9"/>
    <w:rsid w:val="00F340D8"/>
    <w:rsid w:val="00F36535"/>
    <w:rsid w:val="00F569C7"/>
    <w:rsid w:val="00F90033"/>
    <w:rsid w:val="00F94416"/>
    <w:rsid w:val="00F9480C"/>
    <w:rsid w:val="00FA6727"/>
    <w:rsid w:val="00FB2DB0"/>
    <w:rsid w:val="00FB5E18"/>
    <w:rsid w:val="00FB7EFB"/>
    <w:rsid w:val="00FC01E3"/>
    <w:rsid w:val="00FC5A3B"/>
    <w:rsid w:val="00FC74BC"/>
    <w:rsid w:val="00FD3C1C"/>
    <w:rsid w:val="00FD4113"/>
    <w:rsid w:val="00FD4614"/>
    <w:rsid w:val="00FE01DB"/>
    <w:rsid w:val="00FE399B"/>
    <w:rsid w:val="00FE64F8"/>
    <w:rsid w:val="00FF4425"/>
    <w:rsid w:val="00FF64AD"/>
    <w:rsid w:val="00FF6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nhideWhenUsed="0"/>
    <w:lsdException w:name="heading 2" w:uiPriority="9"/>
    <w:lsdException w:name="index 3" w:uiPriority="99" w:qFormat="0"/>
    <w:lsdException w:name="index 4" w:uiPriority="99" w:qFormat="0"/>
    <w:lsdException w:name="index 6" w:uiPriority="99" w:qFormat="0"/>
    <w:lsdException w:name="index 7" w:uiPriority="99" w:qFormat="0"/>
    <w:lsdException w:name="index 8" w:uiPriority="99" w:qFormat="0"/>
    <w:lsdException w:name="index 9" w:uiPriority="99" w:qFormat="0"/>
    <w:lsdException w:name="toc 1" w:uiPriority="39"/>
    <w:lsdException w:name="toc 2" w:uiPriority="39"/>
    <w:lsdException w:name="toc 3" w:uiPriority="39"/>
    <w:lsdException w:name="footer" w:uiPriority="99"/>
    <w:lsdException w:name="table of authorities" w:uiPriority="99" w:qFormat="0"/>
    <w:lsdException w:name="toa heading" w:uiPriority="99" w:qFormat="0"/>
    <w:lsdException w:name="Title" w:semiHidden="0" w:unhideWhenUsed="0"/>
    <w:lsdException w:name="Default Paragraph Font" w:uiPriority="1" w:qFormat="0"/>
    <w:lsdException w:name="Subtitle" w:semiHidden="0" w:unhideWhenUsed="0"/>
    <w:lsdException w:name="Hyperlink" w:uiPriority="99"/>
    <w:lsdException w:name="FollowedHyperlink" w:uiPriority="99"/>
    <w:lsdException w:name="Strong" w:semiHidden="0" w:unhideWhenUsed="0"/>
    <w:lsdException w:name="Emphasis" w:semiHidden="0" w:unhideWhenUsed="0"/>
    <w:lsdException w:name="HTML Top of Form" w:uiPriority="99" w:qFormat="0"/>
    <w:lsdException w:name="HTML Bottom of Form" w:uiPriority="99" w:qFormat="0"/>
    <w:lsdException w:name="Normal Table" w:uiPriority="99" w:qFormat="0"/>
    <w:lsdException w:name="No List" w:uiPriority="99" w:qFormat="0"/>
    <w:lsdException w:name="Outline List 1" w:uiPriority="99" w:qFormat="0"/>
    <w:lsdException w:name="Outline List 2" w:uiPriority="99" w:qFormat="0"/>
    <w:lsdException w:name="Outline List 3" w:uiPriority="99" w:qFormat="0"/>
    <w:lsdException w:name="Table Grid" w:semiHidden="0" w:unhideWhenUsed="0"/>
    <w:lsdException w:name="Placeholder Text" w:unhideWhenUsed="0" w:qFormat="0"/>
    <w:lsdException w:name="No Spacing" w:semiHidden="0" w:uiPriority="1" w:unhideWhenUsed="0"/>
    <w:lsdException w:name="Light Shading" w:semiHidden="0" w:uiPriority="60" w:unhideWhenUsed="0" w:qFormat="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nhideWhenUsed="0" w:qFormat="0"/>
    <w:lsdException w:name="List Paragraph" w:semiHidden="0" w:uiPriority="99" w:unhideWhenUsed="0"/>
    <w:lsdException w:name="Quote" w:semiHidden="0" w:unhideWhenUsed="0"/>
    <w:lsdException w:name="Intense Quote" w:semiHidden="0" w:uiPriority="30" w:unhideWhenUsed="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72" w:unhideWhenUsed="0" w:qFormat="0"/>
    <w:lsdException w:name="Colorful Grid Accent 1" w:semiHidden="0" w:uiPriority="73" w:unhideWhenUsed="0" w:qFormat="0"/>
    <w:lsdException w:name="Light Shading Accent 2" w:semiHidden="0" w:uiPriority="60" w:unhideWhenUsed="0" w:qFormat="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iPriority="67" w:unhideWhenUsed="0" w:qFormat="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qFormat="0"/>
    <w:lsdException w:name="Light List Accent 3" w:semiHidden="0" w:uiPriority="61" w:unhideWhenUsed="0" w:qFormat="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70" w:unhideWhenUsed="0" w:qFormat="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qFormat="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qFormat="0"/>
    <w:lsdException w:name="Medium Grid 2 Accent 6" w:semiHidden="0" w:uiPriority="68" w:unhideWhenUsed="0" w:qFormat="0"/>
    <w:lsdException w:name="Medium Grid 3 Accent 6" w:semiHidden="0" w:uiPriority="69" w:unhideWhenUsed="0" w:qFormat="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0">
    <w:name w:val="Normal"/>
    <w:qFormat/>
    <w:rsid w:val="002510DA"/>
    <w:pPr>
      <w:widowControl w:val="0"/>
      <w:jc w:val="both"/>
    </w:pPr>
    <w:rPr>
      <w:rFonts w:ascii="Calibri" w:eastAsia="宋体" w:hAnsi="Calibri" w:cs="Times New Roman"/>
    </w:rPr>
  </w:style>
  <w:style w:type="paragraph" w:styleId="1">
    <w:name w:val="heading 1"/>
    <w:basedOn w:val="a0"/>
    <w:next w:val="a0"/>
    <w:link w:val="1Char"/>
    <w:qFormat/>
    <w:rsid w:val="002510DA"/>
    <w:pPr>
      <w:keepNext/>
      <w:keepLines/>
      <w:spacing w:before="340" w:after="330" w:line="576" w:lineRule="auto"/>
      <w:outlineLvl w:val="0"/>
    </w:pPr>
    <w:rPr>
      <w:rFonts w:ascii="Times New Roman" w:hAnsi="Times New Roman"/>
      <w:b/>
      <w:kern w:val="44"/>
      <w:sz w:val="44"/>
      <w:szCs w:val="20"/>
    </w:rPr>
  </w:style>
  <w:style w:type="paragraph" w:styleId="2">
    <w:name w:val="heading 2"/>
    <w:basedOn w:val="a0"/>
    <w:next w:val="a0"/>
    <w:link w:val="2Char"/>
    <w:uiPriority w:val="9"/>
    <w:qFormat/>
    <w:rsid w:val="002510DA"/>
    <w:pPr>
      <w:keepNext/>
      <w:keepLines/>
      <w:spacing w:before="260" w:after="260" w:line="412" w:lineRule="auto"/>
      <w:outlineLvl w:val="1"/>
    </w:pPr>
    <w:rPr>
      <w:rFonts w:ascii="Arial" w:eastAsia="黑体" w:hAnsi="Arial"/>
      <w:b/>
      <w:sz w:val="32"/>
      <w:szCs w:val="20"/>
    </w:rPr>
  </w:style>
  <w:style w:type="paragraph" w:styleId="3">
    <w:name w:val="heading 3"/>
    <w:basedOn w:val="a0"/>
    <w:next w:val="a0"/>
    <w:link w:val="3Char"/>
    <w:qFormat/>
    <w:rsid w:val="002510DA"/>
    <w:pPr>
      <w:keepNext/>
      <w:keepLines/>
      <w:spacing w:before="260" w:after="260" w:line="412" w:lineRule="auto"/>
      <w:ind w:firstLineChars="49" w:firstLine="49"/>
      <w:outlineLvl w:val="2"/>
    </w:pPr>
    <w:rPr>
      <w:rFonts w:ascii="黑体" w:eastAsia="黑体"/>
      <w:sz w:val="28"/>
      <w:szCs w:val="20"/>
    </w:rPr>
  </w:style>
  <w:style w:type="paragraph" w:styleId="4">
    <w:name w:val="heading 4"/>
    <w:basedOn w:val="a0"/>
    <w:next w:val="a0"/>
    <w:link w:val="4Char"/>
    <w:qFormat/>
    <w:rsid w:val="002510DA"/>
    <w:pPr>
      <w:keepNext/>
      <w:keepLines/>
      <w:spacing w:before="280" w:after="290" w:line="376" w:lineRule="auto"/>
      <w:outlineLvl w:val="3"/>
    </w:pPr>
    <w:rPr>
      <w:rFonts w:ascii="Arial" w:eastAsia="黑体" w:hAnsi="Arial"/>
      <w:b/>
      <w:bCs/>
      <w:sz w:val="28"/>
      <w:szCs w:val="28"/>
    </w:rPr>
  </w:style>
  <w:style w:type="paragraph" w:styleId="5">
    <w:name w:val="heading 5"/>
    <w:basedOn w:val="a0"/>
    <w:next w:val="a0"/>
    <w:link w:val="5Char"/>
    <w:qFormat/>
    <w:rsid w:val="002510DA"/>
    <w:pPr>
      <w:keepNext/>
      <w:keepLines/>
      <w:spacing w:line="360" w:lineRule="auto"/>
      <w:outlineLvl w:val="4"/>
    </w:pPr>
    <w:rPr>
      <w:rFonts w:ascii="Times New Roman" w:eastAsia="黑体" w:hAnsi="Times New Roman"/>
      <w:bCs/>
      <w:szCs w:val="28"/>
    </w:rPr>
  </w:style>
  <w:style w:type="paragraph" w:styleId="6">
    <w:name w:val="heading 6"/>
    <w:basedOn w:val="a0"/>
    <w:next w:val="a0"/>
    <w:link w:val="6Char"/>
    <w:qFormat/>
    <w:rsid w:val="002510DA"/>
    <w:pPr>
      <w:keepNext/>
      <w:keepLines/>
      <w:spacing w:before="240" w:after="64" w:line="320" w:lineRule="auto"/>
      <w:outlineLvl w:val="5"/>
    </w:pPr>
    <w:rPr>
      <w:rFonts w:ascii="Arial" w:eastAsia="黑体" w:hAnsi="Arial"/>
      <w:b/>
      <w:bCs/>
      <w:sz w:val="24"/>
      <w:szCs w:val="24"/>
    </w:rPr>
  </w:style>
  <w:style w:type="paragraph" w:styleId="7">
    <w:name w:val="heading 7"/>
    <w:basedOn w:val="a0"/>
    <w:next w:val="a0"/>
    <w:link w:val="7Char"/>
    <w:qFormat/>
    <w:rsid w:val="002510DA"/>
    <w:pPr>
      <w:keepNext/>
      <w:keepLines/>
      <w:spacing w:before="240" w:after="64" w:line="320" w:lineRule="auto"/>
      <w:outlineLvl w:val="6"/>
    </w:pPr>
    <w:rPr>
      <w:rFonts w:ascii="Times New Roman" w:hAnsi="Times New Roman"/>
      <w:b/>
      <w:bCs/>
      <w:sz w:val="24"/>
      <w:szCs w:val="24"/>
    </w:rPr>
  </w:style>
  <w:style w:type="paragraph" w:styleId="8">
    <w:name w:val="heading 8"/>
    <w:basedOn w:val="a0"/>
    <w:next w:val="a0"/>
    <w:link w:val="8Char"/>
    <w:qFormat/>
    <w:rsid w:val="002510DA"/>
    <w:pPr>
      <w:keepNext/>
      <w:keepLines/>
      <w:spacing w:before="240" w:after="64" w:line="320" w:lineRule="auto"/>
      <w:outlineLvl w:val="7"/>
    </w:pPr>
    <w:rPr>
      <w:rFonts w:ascii="Arial" w:eastAsia="黑体" w:hAnsi="Arial"/>
      <w:sz w:val="24"/>
      <w:szCs w:val="24"/>
    </w:rPr>
  </w:style>
  <w:style w:type="paragraph" w:styleId="9">
    <w:name w:val="heading 9"/>
    <w:basedOn w:val="a0"/>
    <w:next w:val="a0"/>
    <w:link w:val="9Char"/>
    <w:qFormat/>
    <w:rsid w:val="002510DA"/>
    <w:pPr>
      <w:keepNext/>
      <w:keepLines/>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nhideWhenUsed/>
    <w:qFormat/>
    <w:rsid w:val="002510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qFormat/>
    <w:rsid w:val="002510DA"/>
    <w:rPr>
      <w:sz w:val="18"/>
      <w:szCs w:val="18"/>
    </w:rPr>
  </w:style>
  <w:style w:type="paragraph" w:styleId="a5">
    <w:name w:val="footer"/>
    <w:basedOn w:val="a0"/>
    <w:link w:val="Char0"/>
    <w:uiPriority w:val="99"/>
    <w:unhideWhenUsed/>
    <w:qFormat/>
    <w:rsid w:val="002510DA"/>
    <w:pPr>
      <w:tabs>
        <w:tab w:val="center" w:pos="4153"/>
        <w:tab w:val="right" w:pos="8306"/>
      </w:tabs>
      <w:snapToGrid w:val="0"/>
      <w:jc w:val="left"/>
    </w:pPr>
    <w:rPr>
      <w:sz w:val="18"/>
      <w:szCs w:val="18"/>
    </w:rPr>
  </w:style>
  <w:style w:type="character" w:customStyle="1" w:styleId="Char0">
    <w:name w:val="页脚 Char"/>
    <w:basedOn w:val="a1"/>
    <w:link w:val="a5"/>
    <w:uiPriority w:val="99"/>
    <w:qFormat/>
    <w:rsid w:val="002510DA"/>
    <w:rPr>
      <w:sz w:val="18"/>
      <w:szCs w:val="18"/>
    </w:rPr>
  </w:style>
  <w:style w:type="character" w:customStyle="1" w:styleId="1Char">
    <w:name w:val="标题 1 Char"/>
    <w:basedOn w:val="a1"/>
    <w:link w:val="1"/>
    <w:qFormat/>
    <w:rsid w:val="002510DA"/>
    <w:rPr>
      <w:rFonts w:ascii="Times New Roman" w:eastAsia="宋体" w:hAnsi="Times New Roman" w:cs="Times New Roman"/>
      <w:b/>
      <w:kern w:val="44"/>
      <w:sz w:val="44"/>
      <w:szCs w:val="20"/>
    </w:rPr>
  </w:style>
  <w:style w:type="character" w:customStyle="1" w:styleId="2Char">
    <w:name w:val="标题 2 Char"/>
    <w:basedOn w:val="a1"/>
    <w:link w:val="2"/>
    <w:uiPriority w:val="9"/>
    <w:qFormat/>
    <w:rsid w:val="002510DA"/>
    <w:rPr>
      <w:rFonts w:ascii="Arial" w:eastAsia="黑体" w:hAnsi="Arial" w:cs="Times New Roman"/>
      <w:b/>
      <w:sz w:val="32"/>
      <w:szCs w:val="20"/>
    </w:rPr>
  </w:style>
  <w:style w:type="character" w:customStyle="1" w:styleId="3Char">
    <w:name w:val="标题 3 Char"/>
    <w:basedOn w:val="a1"/>
    <w:link w:val="3"/>
    <w:qFormat/>
    <w:rsid w:val="002510DA"/>
    <w:rPr>
      <w:rFonts w:ascii="黑体" w:eastAsia="黑体" w:hAnsi="Calibri" w:cs="Times New Roman"/>
      <w:sz w:val="28"/>
      <w:szCs w:val="20"/>
    </w:rPr>
  </w:style>
  <w:style w:type="character" w:customStyle="1" w:styleId="4Char">
    <w:name w:val="标题 4 Char"/>
    <w:basedOn w:val="a1"/>
    <w:link w:val="4"/>
    <w:qFormat/>
    <w:rsid w:val="002510DA"/>
    <w:rPr>
      <w:rFonts w:ascii="Arial" w:eastAsia="黑体" w:hAnsi="Arial" w:cs="Times New Roman"/>
      <w:b/>
      <w:bCs/>
      <w:sz w:val="28"/>
      <w:szCs w:val="28"/>
    </w:rPr>
  </w:style>
  <w:style w:type="character" w:customStyle="1" w:styleId="5Char">
    <w:name w:val="标题 5 Char"/>
    <w:basedOn w:val="a1"/>
    <w:link w:val="5"/>
    <w:qFormat/>
    <w:rsid w:val="002510DA"/>
    <w:rPr>
      <w:rFonts w:ascii="Times New Roman" w:eastAsia="黑体" w:hAnsi="Times New Roman" w:cs="Times New Roman"/>
      <w:bCs/>
      <w:szCs w:val="28"/>
    </w:rPr>
  </w:style>
  <w:style w:type="character" w:customStyle="1" w:styleId="6Char">
    <w:name w:val="标题 6 Char"/>
    <w:basedOn w:val="a1"/>
    <w:link w:val="6"/>
    <w:qFormat/>
    <w:rsid w:val="002510DA"/>
    <w:rPr>
      <w:rFonts w:ascii="Arial" w:eastAsia="黑体" w:hAnsi="Arial" w:cs="Times New Roman"/>
      <w:b/>
      <w:bCs/>
      <w:sz w:val="24"/>
      <w:szCs w:val="24"/>
    </w:rPr>
  </w:style>
  <w:style w:type="character" w:customStyle="1" w:styleId="7Char">
    <w:name w:val="标题 7 Char"/>
    <w:basedOn w:val="a1"/>
    <w:link w:val="7"/>
    <w:qFormat/>
    <w:rsid w:val="002510DA"/>
    <w:rPr>
      <w:rFonts w:ascii="Times New Roman" w:eastAsia="宋体" w:hAnsi="Times New Roman" w:cs="Times New Roman"/>
      <w:b/>
      <w:bCs/>
      <w:sz w:val="24"/>
      <w:szCs w:val="24"/>
    </w:rPr>
  </w:style>
  <w:style w:type="character" w:customStyle="1" w:styleId="8Char">
    <w:name w:val="标题 8 Char"/>
    <w:basedOn w:val="a1"/>
    <w:link w:val="8"/>
    <w:qFormat/>
    <w:rsid w:val="002510DA"/>
    <w:rPr>
      <w:rFonts w:ascii="Arial" w:eastAsia="黑体" w:hAnsi="Arial" w:cs="Times New Roman"/>
      <w:sz w:val="24"/>
      <w:szCs w:val="24"/>
    </w:rPr>
  </w:style>
  <w:style w:type="character" w:customStyle="1" w:styleId="9Char">
    <w:name w:val="标题 9 Char"/>
    <w:basedOn w:val="a1"/>
    <w:link w:val="9"/>
    <w:qFormat/>
    <w:rsid w:val="002510DA"/>
    <w:rPr>
      <w:rFonts w:ascii="Arial" w:eastAsia="黑体" w:hAnsi="Arial" w:cs="Times New Roman"/>
      <w:szCs w:val="21"/>
    </w:rPr>
  </w:style>
  <w:style w:type="paragraph" w:styleId="30">
    <w:name w:val="List 3"/>
    <w:basedOn w:val="a0"/>
    <w:qFormat/>
    <w:rsid w:val="002510DA"/>
    <w:pPr>
      <w:ind w:left="1260" w:hanging="420"/>
    </w:pPr>
    <w:rPr>
      <w:rFonts w:ascii="Times New Roman" w:hAnsi="Times New Roman"/>
      <w:szCs w:val="24"/>
    </w:rPr>
  </w:style>
  <w:style w:type="paragraph" w:styleId="70">
    <w:name w:val="toc 7"/>
    <w:basedOn w:val="a0"/>
    <w:next w:val="a0"/>
    <w:qFormat/>
    <w:rsid w:val="002510DA"/>
    <w:pPr>
      <w:ind w:leftChars="1200" w:left="1200"/>
    </w:pPr>
  </w:style>
  <w:style w:type="paragraph" w:styleId="20">
    <w:name w:val="List Number 2"/>
    <w:basedOn w:val="a0"/>
    <w:qFormat/>
    <w:rsid w:val="002510DA"/>
    <w:pPr>
      <w:tabs>
        <w:tab w:val="left" w:pos="780"/>
      </w:tabs>
    </w:pPr>
    <w:rPr>
      <w:rFonts w:ascii="Times New Roman" w:hAnsi="Times New Roman"/>
      <w:szCs w:val="24"/>
    </w:rPr>
  </w:style>
  <w:style w:type="paragraph" w:styleId="a6">
    <w:name w:val="Note Heading"/>
    <w:basedOn w:val="a0"/>
    <w:next w:val="a0"/>
    <w:link w:val="Char1"/>
    <w:qFormat/>
    <w:rsid w:val="002510DA"/>
    <w:pPr>
      <w:jc w:val="center"/>
    </w:pPr>
    <w:rPr>
      <w:rFonts w:ascii="Times New Roman" w:hAnsi="Times New Roman"/>
      <w:szCs w:val="24"/>
    </w:rPr>
  </w:style>
  <w:style w:type="character" w:customStyle="1" w:styleId="Char1">
    <w:name w:val="注释标题 Char"/>
    <w:basedOn w:val="a1"/>
    <w:link w:val="a6"/>
    <w:qFormat/>
    <w:rsid w:val="002510DA"/>
    <w:rPr>
      <w:rFonts w:ascii="Times New Roman" w:eastAsia="宋体" w:hAnsi="Times New Roman" w:cs="Times New Roman"/>
      <w:szCs w:val="24"/>
    </w:rPr>
  </w:style>
  <w:style w:type="paragraph" w:styleId="40">
    <w:name w:val="List Bullet 4"/>
    <w:basedOn w:val="a0"/>
    <w:qFormat/>
    <w:rsid w:val="002510DA"/>
    <w:pPr>
      <w:tabs>
        <w:tab w:val="left" w:pos="1620"/>
      </w:tabs>
    </w:pPr>
    <w:rPr>
      <w:rFonts w:ascii="Times New Roman" w:hAnsi="Times New Roman"/>
      <w:szCs w:val="24"/>
    </w:rPr>
  </w:style>
  <w:style w:type="paragraph" w:styleId="a7">
    <w:name w:val="E-mail Signature"/>
    <w:basedOn w:val="a0"/>
    <w:link w:val="Char2"/>
    <w:qFormat/>
    <w:rsid w:val="002510DA"/>
    <w:rPr>
      <w:rFonts w:ascii="Times New Roman" w:hAnsi="Times New Roman"/>
      <w:szCs w:val="24"/>
    </w:rPr>
  </w:style>
  <w:style w:type="character" w:customStyle="1" w:styleId="Char2">
    <w:name w:val="电子邮件签名 Char"/>
    <w:basedOn w:val="a1"/>
    <w:link w:val="a7"/>
    <w:qFormat/>
    <w:rsid w:val="002510DA"/>
    <w:rPr>
      <w:rFonts w:ascii="Times New Roman" w:eastAsia="宋体" w:hAnsi="Times New Roman" w:cs="Times New Roman"/>
      <w:szCs w:val="24"/>
    </w:rPr>
  </w:style>
  <w:style w:type="paragraph" w:styleId="a8">
    <w:name w:val="List Number"/>
    <w:basedOn w:val="a0"/>
    <w:qFormat/>
    <w:rsid w:val="002510DA"/>
    <w:pPr>
      <w:tabs>
        <w:tab w:val="left" w:pos="0"/>
        <w:tab w:val="left" w:pos="360"/>
      </w:tabs>
    </w:pPr>
    <w:rPr>
      <w:rFonts w:ascii="Times New Roman" w:hAnsi="Times New Roman"/>
      <w:szCs w:val="24"/>
    </w:rPr>
  </w:style>
  <w:style w:type="paragraph" w:styleId="a9">
    <w:name w:val="Normal Indent"/>
    <w:basedOn w:val="a0"/>
    <w:link w:val="Char3"/>
    <w:qFormat/>
    <w:rsid w:val="002510DA"/>
    <w:pPr>
      <w:ind w:firstLine="420"/>
    </w:pPr>
  </w:style>
  <w:style w:type="character" w:customStyle="1" w:styleId="Char3">
    <w:name w:val="正文缩进 Char"/>
    <w:link w:val="a9"/>
    <w:qFormat/>
    <w:rsid w:val="002510DA"/>
    <w:rPr>
      <w:rFonts w:ascii="Calibri" w:eastAsia="宋体" w:hAnsi="Calibri" w:cs="Times New Roman"/>
    </w:rPr>
  </w:style>
  <w:style w:type="paragraph" w:styleId="aa">
    <w:name w:val="caption"/>
    <w:basedOn w:val="a0"/>
    <w:next w:val="a0"/>
    <w:qFormat/>
    <w:rsid w:val="002510DA"/>
    <w:pPr>
      <w:spacing w:line="480" w:lineRule="auto"/>
    </w:pPr>
    <w:rPr>
      <w:rFonts w:ascii="华文中宋" w:eastAsia="华文中宋" w:hAnsi="华文中宋"/>
      <w:kern w:val="0"/>
      <w:position w:val="-6"/>
      <w:sz w:val="36"/>
      <w:szCs w:val="20"/>
    </w:rPr>
  </w:style>
  <w:style w:type="paragraph" w:styleId="50">
    <w:name w:val="index 5"/>
    <w:basedOn w:val="a0"/>
    <w:next w:val="a0"/>
    <w:qFormat/>
    <w:rsid w:val="002510DA"/>
    <w:pPr>
      <w:ind w:leftChars="800" w:left="800"/>
    </w:pPr>
    <w:rPr>
      <w:rFonts w:ascii="宋体" w:hAnsi="Times New Roman"/>
      <w:kern w:val="0"/>
      <w:position w:val="-6"/>
      <w:sz w:val="32"/>
      <w:szCs w:val="20"/>
    </w:rPr>
  </w:style>
  <w:style w:type="paragraph" w:styleId="ab">
    <w:name w:val="List Bullet"/>
    <w:basedOn w:val="a0"/>
    <w:link w:val="Char4"/>
    <w:qFormat/>
    <w:rsid w:val="002510DA"/>
    <w:pPr>
      <w:tabs>
        <w:tab w:val="left" w:pos="360"/>
        <w:tab w:val="left" w:pos="780"/>
      </w:tabs>
      <w:ind w:left="780" w:hanging="360"/>
    </w:pPr>
    <w:rPr>
      <w:rFonts w:ascii="Times New Roman" w:hAnsi="Times New Roman"/>
      <w:szCs w:val="24"/>
    </w:rPr>
  </w:style>
  <w:style w:type="character" w:customStyle="1" w:styleId="Char4">
    <w:name w:val="列表项目符号 Char"/>
    <w:link w:val="ab"/>
    <w:qFormat/>
    <w:rsid w:val="002510DA"/>
    <w:rPr>
      <w:rFonts w:ascii="Times New Roman" w:eastAsia="宋体" w:hAnsi="Times New Roman" w:cs="Times New Roman"/>
      <w:szCs w:val="24"/>
    </w:rPr>
  </w:style>
  <w:style w:type="paragraph" w:styleId="ac">
    <w:name w:val="envelope address"/>
    <w:basedOn w:val="a0"/>
    <w:qFormat/>
    <w:rsid w:val="002510DA"/>
    <w:pPr>
      <w:snapToGrid w:val="0"/>
      <w:ind w:left="2880"/>
    </w:pPr>
    <w:rPr>
      <w:rFonts w:ascii="Arial" w:hAnsi="Arial" w:cs="Arial"/>
      <w:sz w:val="24"/>
      <w:szCs w:val="24"/>
    </w:rPr>
  </w:style>
  <w:style w:type="paragraph" w:styleId="ad">
    <w:name w:val="Document Map"/>
    <w:basedOn w:val="a0"/>
    <w:link w:val="Char5"/>
    <w:qFormat/>
    <w:rsid w:val="002510DA"/>
    <w:rPr>
      <w:rFonts w:ascii="宋体" w:cs="宋体"/>
      <w:sz w:val="18"/>
      <w:szCs w:val="18"/>
    </w:rPr>
  </w:style>
  <w:style w:type="character" w:customStyle="1" w:styleId="Char5">
    <w:name w:val="文档结构图 Char"/>
    <w:basedOn w:val="a1"/>
    <w:link w:val="ad"/>
    <w:qFormat/>
    <w:rsid w:val="002510DA"/>
    <w:rPr>
      <w:rFonts w:ascii="宋体" w:eastAsia="宋体" w:hAnsi="Calibri" w:cs="宋体"/>
      <w:sz w:val="18"/>
      <w:szCs w:val="18"/>
    </w:rPr>
  </w:style>
  <w:style w:type="paragraph" w:styleId="ae">
    <w:name w:val="annotation text"/>
    <w:basedOn w:val="a0"/>
    <w:link w:val="Char6"/>
    <w:qFormat/>
    <w:rsid w:val="002510DA"/>
    <w:pPr>
      <w:jc w:val="left"/>
    </w:pPr>
    <w:rPr>
      <w:rFonts w:ascii="Times New Roman" w:hAnsi="Times New Roman"/>
      <w:szCs w:val="20"/>
    </w:rPr>
  </w:style>
  <w:style w:type="character" w:customStyle="1" w:styleId="Char6">
    <w:name w:val="批注文字 Char"/>
    <w:basedOn w:val="a1"/>
    <w:link w:val="ae"/>
    <w:qFormat/>
    <w:rsid w:val="002510DA"/>
    <w:rPr>
      <w:rFonts w:ascii="Times New Roman" w:eastAsia="宋体" w:hAnsi="Times New Roman" w:cs="Times New Roman"/>
      <w:szCs w:val="20"/>
    </w:rPr>
  </w:style>
  <w:style w:type="paragraph" w:styleId="af">
    <w:name w:val="Salutation"/>
    <w:basedOn w:val="a0"/>
    <w:next w:val="a0"/>
    <w:link w:val="Char7"/>
    <w:qFormat/>
    <w:rsid w:val="002510DA"/>
    <w:rPr>
      <w:rFonts w:ascii="Times New Roman" w:hAnsi="Times New Roman"/>
      <w:szCs w:val="24"/>
    </w:rPr>
  </w:style>
  <w:style w:type="character" w:customStyle="1" w:styleId="Char7">
    <w:name w:val="称呼 Char"/>
    <w:basedOn w:val="a1"/>
    <w:link w:val="af"/>
    <w:qFormat/>
    <w:rsid w:val="002510DA"/>
    <w:rPr>
      <w:rFonts w:ascii="Times New Roman" w:eastAsia="宋体" w:hAnsi="Times New Roman" w:cs="Times New Roman"/>
      <w:szCs w:val="24"/>
    </w:rPr>
  </w:style>
  <w:style w:type="paragraph" w:styleId="31">
    <w:name w:val="Body Text 3"/>
    <w:basedOn w:val="a0"/>
    <w:link w:val="3Char0"/>
    <w:qFormat/>
    <w:rsid w:val="002510DA"/>
    <w:rPr>
      <w:rFonts w:ascii="宋体"/>
      <w:sz w:val="24"/>
      <w:szCs w:val="20"/>
    </w:rPr>
  </w:style>
  <w:style w:type="character" w:customStyle="1" w:styleId="3Char0">
    <w:name w:val="正文文本 3 Char"/>
    <w:basedOn w:val="a1"/>
    <w:link w:val="31"/>
    <w:qFormat/>
    <w:rsid w:val="002510DA"/>
    <w:rPr>
      <w:rFonts w:ascii="宋体" w:eastAsia="宋体" w:hAnsi="Calibri" w:cs="Times New Roman"/>
      <w:sz w:val="24"/>
      <w:szCs w:val="20"/>
    </w:rPr>
  </w:style>
  <w:style w:type="paragraph" w:styleId="af0">
    <w:name w:val="Closing"/>
    <w:basedOn w:val="a0"/>
    <w:link w:val="Char8"/>
    <w:qFormat/>
    <w:rsid w:val="002510DA"/>
    <w:pPr>
      <w:ind w:left="4320"/>
    </w:pPr>
    <w:rPr>
      <w:rFonts w:ascii="Times New Roman" w:hAnsi="Times New Roman"/>
      <w:szCs w:val="24"/>
    </w:rPr>
  </w:style>
  <w:style w:type="character" w:customStyle="1" w:styleId="Char8">
    <w:name w:val="结束语 Char"/>
    <w:basedOn w:val="a1"/>
    <w:link w:val="af0"/>
    <w:qFormat/>
    <w:rsid w:val="002510DA"/>
    <w:rPr>
      <w:rFonts w:ascii="Times New Roman" w:eastAsia="宋体" w:hAnsi="Times New Roman" w:cs="Times New Roman"/>
      <w:szCs w:val="24"/>
    </w:rPr>
  </w:style>
  <w:style w:type="paragraph" w:styleId="32">
    <w:name w:val="List Bullet 3"/>
    <w:basedOn w:val="a0"/>
    <w:qFormat/>
    <w:rsid w:val="002510DA"/>
    <w:pPr>
      <w:tabs>
        <w:tab w:val="left" w:pos="1200"/>
      </w:tabs>
    </w:pPr>
    <w:rPr>
      <w:rFonts w:ascii="Times New Roman" w:hAnsi="Times New Roman"/>
      <w:szCs w:val="24"/>
    </w:rPr>
  </w:style>
  <w:style w:type="paragraph" w:styleId="af1">
    <w:name w:val="Body Text"/>
    <w:basedOn w:val="a0"/>
    <w:link w:val="Char9"/>
    <w:qFormat/>
    <w:rsid w:val="002510DA"/>
    <w:pPr>
      <w:spacing w:after="120"/>
    </w:pPr>
    <w:rPr>
      <w:rFonts w:ascii="Times New Roman" w:hAnsi="Times New Roman"/>
      <w:szCs w:val="24"/>
    </w:rPr>
  </w:style>
  <w:style w:type="character" w:customStyle="1" w:styleId="Char9">
    <w:name w:val="正文文本 Char"/>
    <w:basedOn w:val="a1"/>
    <w:link w:val="af1"/>
    <w:qFormat/>
    <w:rsid w:val="002510DA"/>
    <w:rPr>
      <w:rFonts w:ascii="Times New Roman" w:eastAsia="宋体" w:hAnsi="Times New Roman" w:cs="Times New Roman"/>
      <w:szCs w:val="24"/>
    </w:rPr>
  </w:style>
  <w:style w:type="paragraph" w:styleId="af2">
    <w:name w:val="Body Text Indent"/>
    <w:basedOn w:val="a0"/>
    <w:link w:val="Chara"/>
    <w:unhideWhenUsed/>
    <w:qFormat/>
    <w:rsid w:val="002510DA"/>
    <w:pPr>
      <w:spacing w:after="120"/>
      <w:ind w:leftChars="200" w:left="420"/>
    </w:pPr>
  </w:style>
  <w:style w:type="character" w:customStyle="1" w:styleId="Chara">
    <w:name w:val="正文文本缩进 Char"/>
    <w:basedOn w:val="a1"/>
    <w:link w:val="af2"/>
    <w:qFormat/>
    <w:rsid w:val="002510DA"/>
    <w:rPr>
      <w:rFonts w:ascii="Calibri" w:eastAsia="宋体" w:hAnsi="Calibri" w:cs="Times New Roman"/>
    </w:rPr>
  </w:style>
  <w:style w:type="paragraph" w:styleId="33">
    <w:name w:val="List Number 3"/>
    <w:basedOn w:val="a0"/>
    <w:qFormat/>
    <w:rsid w:val="002510DA"/>
    <w:pPr>
      <w:tabs>
        <w:tab w:val="left" w:pos="567"/>
        <w:tab w:val="left" w:pos="1200"/>
      </w:tabs>
      <w:ind w:left="567" w:hanging="567"/>
    </w:pPr>
    <w:rPr>
      <w:rFonts w:ascii="Times New Roman" w:hAnsi="Times New Roman"/>
      <w:szCs w:val="24"/>
    </w:rPr>
  </w:style>
  <w:style w:type="paragraph" w:styleId="21">
    <w:name w:val="List 2"/>
    <w:basedOn w:val="a0"/>
    <w:qFormat/>
    <w:rsid w:val="002510DA"/>
    <w:pPr>
      <w:ind w:left="840" w:hanging="420"/>
    </w:pPr>
    <w:rPr>
      <w:rFonts w:ascii="Times New Roman" w:hAnsi="Times New Roman"/>
      <w:szCs w:val="24"/>
    </w:rPr>
  </w:style>
  <w:style w:type="paragraph" w:styleId="af3">
    <w:name w:val="List Continue"/>
    <w:basedOn w:val="a0"/>
    <w:qFormat/>
    <w:rsid w:val="002510DA"/>
    <w:pPr>
      <w:spacing w:after="120"/>
      <w:ind w:left="420"/>
    </w:pPr>
    <w:rPr>
      <w:rFonts w:ascii="Times New Roman" w:hAnsi="Times New Roman"/>
      <w:szCs w:val="24"/>
    </w:rPr>
  </w:style>
  <w:style w:type="paragraph" w:styleId="af4">
    <w:name w:val="Block Text"/>
    <w:basedOn w:val="a0"/>
    <w:qFormat/>
    <w:rsid w:val="002510DA"/>
    <w:pPr>
      <w:spacing w:after="120"/>
      <w:ind w:left="1440" w:right="1440"/>
    </w:pPr>
    <w:rPr>
      <w:rFonts w:ascii="Times New Roman" w:hAnsi="Times New Roman"/>
      <w:szCs w:val="24"/>
    </w:rPr>
  </w:style>
  <w:style w:type="paragraph" w:styleId="22">
    <w:name w:val="List Bullet 2"/>
    <w:basedOn w:val="a0"/>
    <w:qFormat/>
    <w:rsid w:val="002510DA"/>
    <w:pPr>
      <w:tabs>
        <w:tab w:val="left" w:pos="0"/>
        <w:tab w:val="left" w:pos="780"/>
      </w:tabs>
    </w:pPr>
    <w:rPr>
      <w:rFonts w:ascii="Times New Roman" w:hAnsi="Times New Roman"/>
      <w:szCs w:val="24"/>
    </w:rPr>
  </w:style>
  <w:style w:type="paragraph" w:styleId="HTML">
    <w:name w:val="HTML Address"/>
    <w:basedOn w:val="a0"/>
    <w:link w:val="HTMLChar"/>
    <w:qFormat/>
    <w:rsid w:val="002510DA"/>
    <w:rPr>
      <w:rFonts w:ascii="Times New Roman" w:hAnsi="Times New Roman"/>
      <w:i/>
      <w:iCs/>
      <w:szCs w:val="24"/>
    </w:rPr>
  </w:style>
  <w:style w:type="character" w:customStyle="1" w:styleId="HTMLChar">
    <w:name w:val="HTML 地址 Char"/>
    <w:basedOn w:val="a1"/>
    <w:link w:val="HTML"/>
    <w:qFormat/>
    <w:rsid w:val="002510DA"/>
    <w:rPr>
      <w:rFonts w:ascii="Times New Roman" w:eastAsia="宋体" w:hAnsi="Times New Roman" w:cs="Times New Roman"/>
      <w:i/>
      <w:iCs/>
      <w:szCs w:val="24"/>
    </w:rPr>
  </w:style>
  <w:style w:type="paragraph" w:styleId="51">
    <w:name w:val="toc 5"/>
    <w:basedOn w:val="a0"/>
    <w:next w:val="a0"/>
    <w:qFormat/>
    <w:rsid w:val="002510DA"/>
    <w:pPr>
      <w:ind w:leftChars="800" w:left="800"/>
    </w:pPr>
  </w:style>
  <w:style w:type="paragraph" w:styleId="34">
    <w:name w:val="toc 3"/>
    <w:basedOn w:val="a0"/>
    <w:next w:val="a0"/>
    <w:uiPriority w:val="39"/>
    <w:qFormat/>
    <w:rsid w:val="002510DA"/>
    <w:pPr>
      <w:ind w:leftChars="400" w:left="400"/>
    </w:pPr>
  </w:style>
  <w:style w:type="paragraph" w:styleId="af5">
    <w:name w:val="Plain Text"/>
    <w:basedOn w:val="a0"/>
    <w:link w:val="Charb"/>
    <w:qFormat/>
    <w:rsid w:val="002510DA"/>
    <w:rPr>
      <w:rFonts w:ascii="宋体"/>
    </w:rPr>
  </w:style>
  <w:style w:type="character" w:customStyle="1" w:styleId="Charb">
    <w:name w:val="纯文本 Char"/>
    <w:basedOn w:val="a1"/>
    <w:link w:val="af5"/>
    <w:qFormat/>
    <w:rsid w:val="002510DA"/>
    <w:rPr>
      <w:rFonts w:ascii="宋体" w:eastAsia="宋体" w:hAnsi="Calibri" w:cs="Times New Roman"/>
    </w:rPr>
  </w:style>
  <w:style w:type="paragraph" w:styleId="52">
    <w:name w:val="List Bullet 5"/>
    <w:basedOn w:val="a0"/>
    <w:qFormat/>
    <w:rsid w:val="002510DA"/>
    <w:pPr>
      <w:tabs>
        <w:tab w:val="left" w:pos="0"/>
        <w:tab w:val="left" w:pos="2040"/>
      </w:tabs>
    </w:pPr>
    <w:rPr>
      <w:rFonts w:ascii="Times New Roman" w:hAnsi="Times New Roman"/>
      <w:szCs w:val="24"/>
    </w:rPr>
  </w:style>
  <w:style w:type="paragraph" w:styleId="41">
    <w:name w:val="List Number 4"/>
    <w:basedOn w:val="a0"/>
    <w:qFormat/>
    <w:rsid w:val="002510DA"/>
    <w:pPr>
      <w:tabs>
        <w:tab w:val="left" w:pos="1620"/>
      </w:tabs>
      <w:ind w:left="425" w:hanging="425"/>
    </w:pPr>
    <w:rPr>
      <w:rFonts w:ascii="Times New Roman" w:hAnsi="Times New Roman"/>
      <w:szCs w:val="24"/>
    </w:rPr>
  </w:style>
  <w:style w:type="paragraph" w:styleId="80">
    <w:name w:val="toc 8"/>
    <w:basedOn w:val="a0"/>
    <w:next w:val="a0"/>
    <w:qFormat/>
    <w:rsid w:val="002510DA"/>
    <w:pPr>
      <w:ind w:leftChars="1400" w:left="1400"/>
    </w:pPr>
  </w:style>
  <w:style w:type="paragraph" w:styleId="af6">
    <w:name w:val="Date"/>
    <w:basedOn w:val="a0"/>
    <w:next w:val="a0"/>
    <w:link w:val="Charc"/>
    <w:qFormat/>
    <w:rsid w:val="002510DA"/>
    <w:pPr>
      <w:ind w:leftChars="2500" w:left="2500"/>
    </w:pPr>
    <w:rPr>
      <w:rFonts w:ascii="Times New Roman" w:hAnsi="Times New Roman"/>
      <w:szCs w:val="20"/>
    </w:rPr>
  </w:style>
  <w:style w:type="character" w:customStyle="1" w:styleId="Charc">
    <w:name w:val="日期 Char"/>
    <w:basedOn w:val="a1"/>
    <w:link w:val="af6"/>
    <w:qFormat/>
    <w:rsid w:val="002510DA"/>
    <w:rPr>
      <w:rFonts w:ascii="Times New Roman" w:eastAsia="宋体" w:hAnsi="Times New Roman" w:cs="Times New Roman"/>
      <w:szCs w:val="20"/>
    </w:rPr>
  </w:style>
  <w:style w:type="paragraph" w:styleId="23">
    <w:name w:val="Body Text Indent 2"/>
    <w:basedOn w:val="a0"/>
    <w:link w:val="2Char0"/>
    <w:qFormat/>
    <w:rsid w:val="002510DA"/>
    <w:pPr>
      <w:spacing w:after="120" w:line="480" w:lineRule="auto"/>
      <w:ind w:left="420"/>
    </w:pPr>
    <w:rPr>
      <w:rFonts w:ascii="Times New Roman" w:hAnsi="Times New Roman"/>
      <w:szCs w:val="24"/>
    </w:rPr>
  </w:style>
  <w:style w:type="character" w:customStyle="1" w:styleId="2Char0">
    <w:name w:val="正文文本缩进 2 Char"/>
    <w:basedOn w:val="a1"/>
    <w:link w:val="23"/>
    <w:qFormat/>
    <w:rsid w:val="002510DA"/>
    <w:rPr>
      <w:rFonts w:ascii="Times New Roman" w:eastAsia="宋体" w:hAnsi="Times New Roman" w:cs="Times New Roman"/>
      <w:szCs w:val="24"/>
    </w:rPr>
  </w:style>
  <w:style w:type="paragraph" w:styleId="53">
    <w:name w:val="List Continue 5"/>
    <w:basedOn w:val="a0"/>
    <w:qFormat/>
    <w:rsid w:val="002510DA"/>
    <w:pPr>
      <w:spacing w:after="120"/>
      <w:ind w:left="2100"/>
    </w:pPr>
    <w:rPr>
      <w:rFonts w:ascii="Times New Roman" w:hAnsi="Times New Roman"/>
      <w:szCs w:val="24"/>
    </w:rPr>
  </w:style>
  <w:style w:type="paragraph" w:styleId="af7">
    <w:name w:val="Balloon Text"/>
    <w:basedOn w:val="a0"/>
    <w:link w:val="Chard"/>
    <w:qFormat/>
    <w:rsid w:val="002510DA"/>
    <w:rPr>
      <w:rFonts w:ascii="Times New Roman" w:hAnsi="Times New Roman"/>
      <w:sz w:val="18"/>
      <w:szCs w:val="20"/>
    </w:rPr>
  </w:style>
  <w:style w:type="character" w:customStyle="1" w:styleId="Chard">
    <w:name w:val="批注框文本 Char"/>
    <w:basedOn w:val="a1"/>
    <w:link w:val="af7"/>
    <w:qFormat/>
    <w:rsid w:val="002510DA"/>
    <w:rPr>
      <w:rFonts w:ascii="Times New Roman" w:eastAsia="宋体" w:hAnsi="Times New Roman" w:cs="Times New Roman"/>
      <w:sz w:val="18"/>
      <w:szCs w:val="20"/>
    </w:rPr>
  </w:style>
  <w:style w:type="paragraph" w:styleId="af8">
    <w:name w:val="envelope return"/>
    <w:basedOn w:val="a0"/>
    <w:qFormat/>
    <w:rsid w:val="002510DA"/>
    <w:pPr>
      <w:snapToGrid w:val="0"/>
    </w:pPr>
    <w:rPr>
      <w:rFonts w:ascii="Arial" w:hAnsi="Arial" w:cs="Arial"/>
      <w:szCs w:val="24"/>
    </w:rPr>
  </w:style>
  <w:style w:type="paragraph" w:styleId="af9">
    <w:name w:val="Signature"/>
    <w:basedOn w:val="a0"/>
    <w:link w:val="Chare"/>
    <w:qFormat/>
    <w:rsid w:val="002510DA"/>
    <w:pPr>
      <w:ind w:left="4320"/>
    </w:pPr>
    <w:rPr>
      <w:rFonts w:ascii="Times New Roman" w:hAnsi="Times New Roman"/>
      <w:szCs w:val="24"/>
    </w:rPr>
  </w:style>
  <w:style w:type="character" w:customStyle="1" w:styleId="Chare">
    <w:name w:val="签名 Char"/>
    <w:basedOn w:val="a1"/>
    <w:link w:val="af9"/>
    <w:qFormat/>
    <w:rsid w:val="002510DA"/>
    <w:rPr>
      <w:rFonts w:ascii="Times New Roman" w:eastAsia="宋体" w:hAnsi="Times New Roman" w:cs="Times New Roman"/>
      <w:szCs w:val="24"/>
    </w:rPr>
  </w:style>
  <w:style w:type="paragraph" w:styleId="10">
    <w:name w:val="toc 1"/>
    <w:basedOn w:val="a0"/>
    <w:next w:val="a0"/>
    <w:uiPriority w:val="39"/>
    <w:qFormat/>
    <w:rsid w:val="002510DA"/>
  </w:style>
  <w:style w:type="paragraph" w:styleId="42">
    <w:name w:val="List Continue 4"/>
    <w:basedOn w:val="a0"/>
    <w:qFormat/>
    <w:rsid w:val="002510DA"/>
    <w:pPr>
      <w:spacing w:after="120"/>
      <w:ind w:left="1680"/>
    </w:pPr>
    <w:rPr>
      <w:rFonts w:ascii="Times New Roman" w:hAnsi="Times New Roman"/>
      <w:szCs w:val="24"/>
    </w:rPr>
  </w:style>
  <w:style w:type="paragraph" w:styleId="43">
    <w:name w:val="toc 4"/>
    <w:basedOn w:val="a0"/>
    <w:next w:val="a0"/>
    <w:qFormat/>
    <w:rsid w:val="002510DA"/>
    <w:pPr>
      <w:ind w:leftChars="600" w:left="600"/>
    </w:pPr>
  </w:style>
  <w:style w:type="paragraph" w:styleId="11">
    <w:name w:val="index 1"/>
    <w:basedOn w:val="a0"/>
    <w:next w:val="a0"/>
    <w:autoRedefine/>
    <w:unhideWhenUsed/>
    <w:qFormat/>
    <w:rsid w:val="002510DA"/>
  </w:style>
  <w:style w:type="paragraph" w:styleId="afa">
    <w:name w:val="index heading"/>
    <w:basedOn w:val="a0"/>
    <w:next w:val="11"/>
    <w:qFormat/>
    <w:rsid w:val="002510DA"/>
    <w:pPr>
      <w:adjustRightInd w:val="0"/>
      <w:spacing w:line="490" w:lineRule="exact"/>
      <w:ind w:firstLine="556"/>
      <w:textAlignment w:val="baseline"/>
    </w:pPr>
    <w:rPr>
      <w:rFonts w:ascii="Times New Roman" w:eastAsia="仿宋_GB2312" w:hAnsi="Times New Roman"/>
      <w:kern w:val="0"/>
      <w:sz w:val="28"/>
      <w:szCs w:val="20"/>
    </w:rPr>
  </w:style>
  <w:style w:type="paragraph" w:styleId="afb">
    <w:name w:val="Subtitle"/>
    <w:basedOn w:val="a0"/>
    <w:link w:val="Charf"/>
    <w:qFormat/>
    <w:rsid w:val="002510DA"/>
    <w:pPr>
      <w:spacing w:before="240" w:after="60" w:line="312" w:lineRule="auto"/>
      <w:jc w:val="center"/>
      <w:outlineLvl w:val="1"/>
    </w:pPr>
    <w:rPr>
      <w:rFonts w:ascii="Arial" w:hAnsi="Arial" w:cs="Arial"/>
      <w:b/>
      <w:bCs/>
      <w:kern w:val="28"/>
      <w:sz w:val="32"/>
      <w:szCs w:val="32"/>
    </w:rPr>
  </w:style>
  <w:style w:type="character" w:customStyle="1" w:styleId="Charf">
    <w:name w:val="副标题 Char"/>
    <w:basedOn w:val="a1"/>
    <w:link w:val="afb"/>
    <w:qFormat/>
    <w:rsid w:val="002510DA"/>
    <w:rPr>
      <w:rFonts w:ascii="Arial" w:eastAsia="宋体" w:hAnsi="Arial" w:cs="Arial"/>
      <w:b/>
      <w:bCs/>
      <w:kern w:val="28"/>
      <w:sz w:val="32"/>
      <w:szCs w:val="32"/>
    </w:rPr>
  </w:style>
  <w:style w:type="paragraph" w:styleId="54">
    <w:name w:val="List Number 5"/>
    <w:basedOn w:val="a0"/>
    <w:qFormat/>
    <w:rsid w:val="002510DA"/>
    <w:pPr>
      <w:tabs>
        <w:tab w:val="left" w:pos="2040"/>
      </w:tabs>
    </w:pPr>
    <w:rPr>
      <w:rFonts w:ascii="Times New Roman" w:hAnsi="Times New Roman"/>
      <w:szCs w:val="24"/>
    </w:rPr>
  </w:style>
  <w:style w:type="paragraph" w:styleId="afc">
    <w:name w:val="List"/>
    <w:basedOn w:val="a0"/>
    <w:qFormat/>
    <w:rsid w:val="002510DA"/>
    <w:pPr>
      <w:ind w:left="420" w:hanging="420"/>
    </w:pPr>
    <w:rPr>
      <w:rFonts w:ascii="Times New Roman" w:hAnsi="Times New Roman"/>
      <w:szCs w:val="24"/>
    </w:rPr>
  </w:style>
  <w:style w:type="paragraph" w:styleId="afd">
    <w:name w:val="footnote text"/>
    <w:basedOn w:val="a0"/>
    <w:link w:val="Charf0"/>
    <w:qFormat/>
    <w:rsid w:val="002510DA"/>
    <w:pPr>
      <w:snapToGrid w:val="0"/>
      <w:ind w:leftChars="200" w:left="400" w:hangingChars="200" w:hanging="200"/>
      <w:jc w:val="left"/>
    </w:pPr>
    <w:rPr>
      <w:rFonts w:ascii="Times New Roman" w:hAnsi="Times New Roman"/>
      <w:sz w:val="18"/>
      <w:szCs w:val="18"/>
    </w:rPr>
  </w:style>
  <w:style w:type="character" w:customStyle="1" w:styleId="Charf0">
    <w:name w:val="脚注文本 Char"/>
    <w:basedOn w:val="a1"/>
    <w:link w:val="afd"/>
    <w:qFormat/>
    <w:rsid w:val="002510DA"/>
    <w:rPr>
      <w:rFonts w:ascii="Times New Roman" w:eastAsia="宋体" w:hAnsi="Times New Roman" w:cs="Times New Roman"/>
      <w:sz w:val="18"/>
      <w:szCs w:val="18"/>
    </w:rPr>
  </w:style>
  <w:style w:type="paragraph" w:styleId="60">
    <w:name w:val="toc 6"/>
    <w:basedOn w:val="a0"/>
    <w:next w:val="a0"/>
    <w:qFormat/>
    <w:rsid w:val="002510DA"/>
    <w:pPr>
      <w:ind w:leftChars="1000" w:left="1000"/>
    </w:pPr>
  </w:style>
  <w:style w:type="paragraph" w:styleId="55">
    <w:name w:val="List 5"/>
    <w:basedOn w:val="a0"/>
    <w:qFormat/>
    <w:rsid w:val="002510DA"/>
    <w:pPr>
      <w:ind w:left="2100" w:hanging="420"/>
    </w:pPr>
    <w:rPr>
      <w:rFonts w:ascii="Times New Roman" w:hAnsi="Times New Roman"/>
      <w:szCs w:val="24"/>
    </w:rPr>
  </w:style>
  <w:style w:type="paragraph" w:styleId="35">
    <w:name w:val="Body Text Indent 3"/>
    <w:basedOn w:val="a0"/>
    <w:link w:val="3Char1"/>
    <w:qFormat/>
    <w:rsid w:val="002510DA"/>
    <w:pPr>
      <w:spacing w:after="120"/>
      <w:ind w:leftChars="200" w:left="200"/>
    </w:pPr>
    <w:rPr>
      <w:sz w:val="16"/>
      <w:szCs w:val="16"/>
    </w:rPr>
  </w:style>
  <w:style w:type="character" w:customStyle="1" w:styleId="3Char1">
    <w:name w:val="正文文本缩进 3 Char"/>
    <w:basedOn w:val="a1"/>
    <w:link w:val="35"/>
    <w:qFormat/>
    <w:rsid w:val="002510DA"/>
    <w:rPr>
      <w:rFonts w:ascii="Calibri" w:eastAsia="宋体" w:hAnsi="Calibri" w:cs="Times New Roman"/>
      <w:sz w:val="16"/>
      <w:szCs w:val="16"/>
    </w:rPr>
  </w:style>
  <w:style w:type="paragraph" w:styleId="afe">
    <w:name w:val="table of figures"/>
    <w:basedOn w:val="a0"/>
    <w:next w:val="a0"/>
    <w:qFormat/>
    <w:rsid w:val="002510DA"/>
    <w:pPr>
      <w:ind w:leftChars="200" w:left="200" w:hangingChars="200" w:hanging="200"/>
    </w:pPr>
    <w:rPr>
      <w:rFonts w:ascii="Times New Roman" w:hAnsi="Times New Roman"/>
      <w:szCs w:val="24"/>
    </w:rPr>
  </w:style>
  <w:style w:type="paragraph" w:styleId="24">
    <w:name w:val="toc 2"/>
    <w:basedOn w:val="a0"/>
    <w:next w:val="a0"/>
    <w:uiPriority w:val="39"/>
    <w:qFormat/>
    <w:rsid w:val="002510DA"/>
    <w:pPr>
      <w:ind w:leftChars="200" w:left="200"/>
    </w:pPr>
  </w:style>
  <w:style w:type="paragraph" w:styleId="90">
    <w:name w:val="toc 9"/>
    <w:basedOn w:val="a0"/>
    <w:next w:val="a0"/>
    <w:qFormat/>
    <w:rsid w:val="002510DA"/>
    <w:pPr>
      <w:ind w:leftChars="1600" w:left="1600"/>
    </w:pPr>
  </w:style>
  <w:style w:type="paragraph" w:styleId="25">
    <w:name w:val="Body Text 2"/>
    <w:basedOn w:val="a0"/>
    <w:link w:val="2Char1"/>
    <w:qFormat/>
    <w:rsid w:val="002510DA"/>
    <w:pPr>
      <w:spacing w:after="120" w:line="480" w:lineRule="auto"/>
    </w:pPr>
    <w:rPr>
      <w:rFonts w:ascii="Times New Roman" w:hAnsi="Times New Roman"/>
      <w:szCs w:val="24"/>
    </w:rPr>
  </w:style>
  <w:style w:type="character" w:customStyle="1" w:styleId="2Char1">
    <w:name w:val="正文文本 2 Char"/>
    <w:basedOn w:val="a1"/>
    <w:link w:val="25"/>
    <w:qFormat/>
    <w:rsid w:val="002510DA"/>
    <w:rPr>
      <w:rFonts w:ascii="Times New Roman" w:eastAsia="宋体" w:hAnsi="Times New Roman" w:cs="Times New Roman"/>
      <w:szCs w:val="24"/>
    </w:rPr>
  </w:style>
  <w:style w:type="paragraph" w:styleId="44">
    <w:name w:val="List 4"/>
    <w:basedOn w:val="a0"/>
    <w:qFormat/>
    <w:rsid w:val="002510DA"/>
    <w:pPr>
      <w:ind w:left="1680" w:hanging="420"/>
    </w:pPr>
    <w:rPr>
      <w:rFonts w:ascii="Times New Roman" w:hAnsi="Times New Roman"/>
      <w:szCs w:val="24"/>
    </w:rPr>
  </w:style>
  <w:style w:type="paragraph" w:styleId="26">
    <w:name w:val="List Continue 2"/>
    <w:basedOn w:val="a0"/>
    <w:qFormat/>
    <w:rsid w:val="002510DA"/>
    <w:pPr>
      <w:spacing w:after="120"/>
      <w:ind w:left="840"/>
    </w:pPr>
    <w:rPr>
      <w:rFonts w:ascii="Times New Roman" w:hAnsi="Times New Roman"/>
      <w:szCs w:val="24"/>
    </w:rPr>
  </w:style>
  <w:style w:type="paragraph" w:styleId="aff">
    <w:name w:val="Message Header"/>
    <w:basedOn w:val="a0"/>
    <w:link w:val="Charf1"/>
    <w:qFormat/>
    <w:rsid w:val="002510D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Charf1">
    <w:name w:val="信息标题 Char"/>
    <w:basedOn w:val="a1"/>
    <w:link w:val="aff"/>
    <w:qFormat/>
    <w:rsid w:val="002510DA"/>
    <w:rPr>
      <w:rFonts w:ascii="Arial" w:eastAsia="宋体" w:hAnsi="Arial" w:cs="Arial"/>
      <w:sz w:val="24"/>
      <w:szCs w:val="24"/>
      <w:shd w:val="pct20" w:color="auto" w:fill="auto"/>
    </w:rPr>
  </w:style>
  <w:style w:type="paragraph" w:styleId="HTML0">
    <w:name w:val="HTML Preformatted"/>
    <w:basedOn w:val="a0"/>
    <w:link w:val="HTMLChar0"/>
    <w:qFormat/>
    <w:rsid w:val="002510DA"/>
    <w:rPr>
      <w:rFonts w:ascii="Courier New" w:hAnsi="Courier New" w:cs="Courier New"/>
      <w:sz w:val="20"/>
      <w:szCs w:val="20"/>
    </w:rPr>
  </w:style>
  <w:style w:type="character" w:customStyle="1" w:styleId="HTMLChar0">
    <w:name w:val="HTML 预设格式 Char"/>
    <w:basedOn w:val="a1"/>
    <w:link w:val="HTML0"/>
    <w:qFormat/>
    <w:rsid w:val="002510DA"/>
    <w:rPr>
      <w:rFonts w:ascii="Courier New" w:eastAsia="宋体" w:hAnsi="Courier New" w:cs="Courier New"/>
      <w:sz w:val="20"/>
      <w:szCs w:val="20"/>
    </w:rPr>
  </w:style>
  <w:style w:type="paragraph" w:styleId="aff0">
    <w:name w:val="Normal (Web)"/>
    <w:basedOn w:val="a0"/>
    <w:link w:val="Charf2"/>
    <w:unhideWhenUsed/>
    <w:qFormat/>
    <w:rsid w:val="002510DA"/>
    <w:pPr>
      <w:spacing w:before="100" w:beforeAutospacing="1" w:after="100" w:afterAutospacing="1"/>
      <w:jc w:val="left"/>
    </w:pPr>
    <w:rPr>
      <w:rFonts w:ascii="Times New Roman" w:hAnsi="Times New Roman"/>
      <w:kern w:val="0"/>
      <w:sz w:val="24"/>
      <w:szCs w:val="20"/>
    </w:rPr>
  </w:style>
  <w:style w:type="character" w:customStyle="1" w:styleId="Charf2">
    <w:name w:val="普通(网站) Char"/>
    <w:link w:val="aff0"/>
    <w:qFormat/>
    <w:rsid w:val="002510DA"/>
    <w:rPr>
      <w:rFonts w:ascii="Times New Roman" w:eastAsia="宋体" w:hAnsi="Times New Roman" w:cs="Times New Roman"/>
      <w:kern w:val="0"/>
      <w:sz w:val="24"/>
      <w:szCs w:val="20"/>
    </w:rPr>
  </w:style>
  <w:style w:type="paragraph" w:styleId="36">
    <w:name w:val="List Continue 3"/>
    <w:basedOn w:val="a0"/>
    <w:qFormat/>
    <w:rsid w:val="002510DA"/>
    <w:pPr>
      <w:spacing w:after="120"/>
      <w:ind w:left="1260"/>
    </w:pPr>
    <w:rPr>
      <w:rFonts w:ascii="Times New Roman" w:hAnsi="Times New Roman"/>
      <w:szCs w:val="24"/>
    </w:rPr>
  </w:style>
  <w:style w:type="paragraph" w:styleId="aff1">
    <w:name w:val="Title"/>
    <w:basedOn w:val="a0"/>
    <w:next w:val="a0"/>
    <w:link w:val="Charf3"/>
    <w:qFormat/>
    <w:rsid w:val="002510DA"/>
    <w:pPr>
      <w:autoSpaceDE w:val="0"/>
      <w:autoSpaceDN w:val="0"/>
      <w:adjustRightInd w:val="0"/>
      <w:snapToGrid w:val="0"/>
      <w:spacing w:before="100" w:after="100"/>
      <w:jc w:val="center"/>
      <w:textAlignment w:val="baseline"/>
    </w:pPr>
    <w:rPr>
      <w:rFonts w:ascii="Arial" w:hAnsi="Arial"/>
      <w:kern w:val="0"/>
      <w:sz w:val="32"/>
      <w:szCs w:val="32"/>
    </w:rPr>
  </w:style>
  <w:style w:type="character" w:customStyle="1" w:styleId="Charf3">
    <w:name w:val="标题 Char"/>
    <w:basedOn w:val="a1"/>
    <w:link w:val="aff1"/>
    <w:qFormat/>
    <w:rsid w:val="002510DA"/>
    <w:rPr>
      <w:rFonts w:ascii="Arial" w:eastAsia="宋体" w:hAnsi="Arial" w:cs="Times New Roman"/>
      <w:kern w:val="0"/>
      <w:sz w:val="32"/>
      <w:szCs w:val="32"/>
    </w:rPr>
  </w:style>
  <w:style w:type="paragraph" w:styleId="aff2">
    <w:name w:val="annotation subject"/>
    <w:basedOn w:val="ae"/>
    <w:next w:val="ae"/>
    <w:link w:val="Charf4"/>
    <w:qFormat/>
    <w:rsid w:val="002510DA"/>
  </w:style>
  <w:style w:type="character" w:customStyle="1" w:styleId="Charf4">
    <w:name w:val="批注主题 Char"/>
    <w:basedOn w:val="Char6"/>
    <w:link w:val="aff2"/>
    <w:qFormat/>
    <w:rsid w:val="002510DA"/>
    <w:rPr>
      <w:rFonts w:ascii="Times New Roman" w:eastAsia="宋体" w:hAnsi="Times New Roman" w:cs="Times New Roman"/>
      <w:szCs w:val="20"/>
    </w:rPr>
  </w:style>
  <w:style w:type="paragraph" w:styleId="aff3">
    <w:name w:val="Body Text First Indent"/>
    <w:basedOn w:val="af1"/>
    <w:link w:val="Charf5"/>
    <w:qFormat/>
    <w:rsid w:val="002510DA"/>
    <w:pPr>
      <w:ind w:firstLine="420"/>
    </w:pPr>
  </w:style>
  <w:style w:type="character" w:customStyle="1" w:styleId="Charf5">
    <w:name w:val="正文首行缩进 Char"/>
    <w:basedOn w:val="Char9"/>
    <w:link w:val="aff3"/>
    <w:qFormat/>
    <w:rsid w:val="002510DA"/>
    <w:rPr>
      <w:rFonts w:ascii="Times New Roman" w:eastAsia="宋体" w:hAnsi="Times New Roman" w:cs="Times New Roman"/>
      <w:szCs w:val="24"/>
    </w:rPr>
  </w:style>
  <w:style w:type="paragraph" w:styleId="27">
    <w:name w:val="Body Text First Indent 2"/>
    <w:basedOn w:val="af2"/>
    <w:link w:val="2Char2"/>
    <w:qFormat/>
    <w:rsid w:val="002510DA"/>
    <w:pPr>
      <w:ind w:leftChars="0" w:left="0" w:firstLine="420"/>
    </w:pPr>
    <w:rPr>
      <w:rFonts w:ascii="Times New Roman" w:hAnsi="Times New Roman"/>
      <w:sz w:val="24"/>
      <w:szCs w:val="24"/>
    </w:rPr>
  </w:style>
  <w:style w:type="character" w:customStyle="1" w:styleId="2Char2">
    <w:name w:val="正文首行缩进 2 Char"/>
    <w:basedOn w:val="Chara"/>
    <w:link w:val="27"/>
    <w:qFormat/>
    <w:rsid w:val="002510DA"/>
    <w:rPr>
      <w:rFonts w:ascii="Times New Roman" w:eastAsia="宋体" w:hAnsi="Times New Roman" w:cs="Times New Roman"/>
      <w:sz w:val="24"/>
      <w:szCs w:val="24"/>
    </w:rPr>
  </w:style>
  <w:style w:type="table" w:styleId="aff4">
    <w:name w:val="Table Grid"/>
    <w:basedOn w:val="a2"/>
    <w:qFormat/>
    <w:rsid w:val="002510D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qFormat/>
    <w:rsid w:val="002510DA"/>
    <w:rPr>
      <w:b/>
      <w:bCs/>
    </w:rPr>
  </w:style>
  <w:style w:type="character" w:styleId="aff6">
    <w:name w:val="page number"/>
    <w:basedOn w:val="a1"/>
    <w:qFormat/>
    <w:rsid w:val="002510DA"/>
  </w:style>
  <w:style w:type="character" w:styleId="aff7">
    <w:name w:val="FollowedHyperlink"/>
    <w:uiPriority w:val="99"/>
    <w:qFormat/>
    <w:rsid w:val="002510DA"/>
    <w:rPr>
      <w:color w:val="800080"/>
      <w:u w:val="single"/>
    </w:rPr>
  </w:style>
  <w:style w:type="character" w:styleId="aff8">
    <w:name w:val="Emphasis"/>
    <w:qFormat/>
    <w:rsid w:val="002510DA"/>
    <w:rPr>
      <w:i/>
      <w:iCs/>
    </w:rPr>
  </w:style>
  <w:style w:type="character" w:styleId="aff9">
    <w:name w:val="line number"/>
    <w:basedOn w:val="a1"/>
    <w:qFormat/>
    <w:rsid w:val="002510DA"/>
  </w:style>
  <w:style w:type="character" w:styleId="HTML1">
    <w:name w:val="HTML Definition"/>
    <w:qFormat/>
    <w:rsid w:val="002510DA"/>
    <w:rPr>
      <w:i/>
      <w:iCs/>
    </w:rPr>
  </w:style>
  <w:style w:type="character" w:styleId="HTML2">
    <w:name w:val="HTML Typewriter"/>
    <w:qFormat/>
    <w:rsid w:val="002510DA"/>
    <w:rPr>
      <w:rFonts w:ascii="Courier New" w:hAnsi="Courier New" w:cs="Courier New"/>
      <w:sz w:val="20"/>
      <w:szCs w:val="20"/>
    </w:rPr>
  </w:style>
  <w:style w:type="character" w:styleId="HTML3">
    <w:name w:val="HTML Acronym"/>
    <w:basedOn w:val="a1"/>
    <w:qFormat/>
    <w:rsid w:val="002510DA"/>
  </w:style>
  <w:style w:type="character" w:styleId="HTML4">
    <w:name w:val="HTML Variable"/>
    <w:qFormat/>
    <w:rsid w:val="002510DA"/>
    <w:rPr>
      <w:i/>
      <w:iCs/>
    </w:rPr>
  </w:style>
  <w:style w:type="character" w:styleId="affa">
    <w:name w:val="Hyperlink"/>
    <w:basedOn w:val="a1"/>
    <w:uiPriority w:val="99"/>
    <w:qFormat/>
    <w:rsid w:val="002510DA"/>
    <w:rPr>
      <w:color w:val="0000FF"/>
      <w:u w:val="single"/>
    </w:rPr>
  </w:style>
  <w:style w:type="character" w:styleId="HTML5">
    <w:name w:val="HTML Code"/>
    <w:qFormat/>
    <w:rsid w:val="002510DA"/>
    <w:rPr>
      <w:rFonts w:ascii="Courier New" w:hAnsi="Courier New" w:cs="Courier New"/>
      <w:sz w:val="20"/>
      <w:szCs w:val="20"/>
    </w:rPr>
  </w:style>
  <w:style w:type="character" w:styleId="affb">
    <w:name w:val="annotation reference"/>
    <w:qFormat/>
    <w:rsid w:val="002510DA"/>
    <w:rPr>
      <w:sz w:val="21"/>
    </w:rPr>
  </w:style>
  <w:style w:type="character" w:styleId="HTML6">
    <w:name w:val="HTML Cite"/>
    <w:qFormat/>
    <w:rsid w:val="002510DA"/>
    <w:rPr>
      <w:i/>
      <w:iCs/>
    </w:rPr>
  </w:style>
  <w:style w:type="character" w:styleId="HTML7">
    <w:name w:val="HTML Keyboard"/>
    <w:qFormat/>
    <w:rsid w:val="002510DA"/>
    <w:rPr>
      <w:rFonts w:ascii="Courier New" w:hAnsi="Courier New" w:cs="Courier New"/>
      <w:sz w:val="20"/>
      <w:szCs w:val="20"/>
    </w:rPr>
  </w:style>
  <w:style w:type="character" w:styleId="HTML8">
    <w:name w:val="HTML Sample"/>
    <w:qFormat/>
    <w:rsid w:val="002510DA"/>
    <w:rPr>
      <w:rFonts w:ascii="Courier New" w:hAnsi="Courier New" w:cs="Courier New"/>
    </w:rPr>
  </w:style>
  <w:style w:type="character" w:customStyle="1" w:styleId="stylekwd">
    <w:name w:val="style_kwd"/>
    <w:basedOn w:val="a1"/>
    <w:qFormat/>
    <w:rsid w:val="002510DA"/>
  </w:style>
  <w:style w:type="character" w:customStyle="1" w:styleId="Char10">
    <w:name w:val="批注文字 Char1"/>
    <w:qFormat/>
    <w:rsid w:val="002510DA"/>
    <w:rPr>
      <w:rFonts w:ascii="Times New Roman" w:eastAsia="宋体" w:hAnsi="Times New Roman" w:cs="Times New Roman"/>
      <w:sz w:val="20"/>
      <w:szCs w:val="20"/>
      <w:lang w:bidi="ar-SA"/>
    </w:rPr>
  </w:style>
  <w:style w:type="character" w:customStyle="1" w:styleId="CommentTextChar">
    <w:name w:val="Comment Text Char"/>
    <w:qFormat/>
    <w:rsid w:val="002510DA"/>
  </w:style>
  <w:style w:type="paragraph" w:customStyle="1" w:styleId="12">
    <w:name w:val="修订1"/>
    <w:qFormat/>
    <w:rsid w:val="002510DA"/>
    <w:rPr>
      <w:rFonts w:ascii="Times New Roman" w:eastAsia="宋体" w:hAnsi="Times New Roman" w:cs="Times New Roman"/>
      <w:szCs w:val="20"/>
    </w:rPr>
  </w:style>
  <w:style w:type="paragraph" w:customStyle="1" w:styleId="Style23">
    <w:name w:val="_Style 23"/>
    <w:basedOn w:val="a0"/>
    <w:qFormat/>
    <w:rsid w:val="002510DA"/>
    <w:pPr>
      <w:widowControl/>
      <w:spacing w:after="160" w:line="240" w:lineRule="exact"/>
      <w:jc w:val="left"/>
    </w:pPr>
  </w:style>
  <w:style w:type="paragraph" w:customStyle="1" w:styleId="TOC1">
    <w:name w:val="TOC 标题1"/>
    <w:basedOn w:val="1"/>
    <w:next w:val="a0"/>
    <w:qFormat/>
    <w:rsid w:val="002510DA"/>
    <w:pPr>
      <w:widowControl/>
      <w:spacing w:before="480" w:after="0" w:line="276" w:lineRule="auto"/>
      <w:jc w:val="left"/>
      <w:outlineLvl w:val="9"/>
    </w:pPr>
    <w:rPr>
      <w:rFonts w:ascii="Cambria" w:hAnsi="Cambria"/>
      <w:color w:val="365F91"/>
      <w:kern w:val="0"/>
      <w:sz w:val="28"/>
    </w:rPr>
  </w:style>
  <w:style w:type="character" w:customStyle="1" w:styleId="font161">
    <w:name w:val="font161"/>
    <w:qFormat/>
    <w:rsid w:val="002510DA"/>
    <w:rPr>
      <w:b/>
      <w:bCs/>
      <w:sz w:val="32"/>
      <w:szCs w:val="32"/>
    </w:rPr>
  </w:style>
  <w:style w:type="character" w:customStyle="1" w:styleId="headline-content5">
    <w:name w:val="headline-content5"/>
    <w:basedOn w:val="a1"/>
    <w:qFormat/>
    <w:rsid w:val="002510DA"/>
    <w:rPr>
      <w:sz w:val="28"/>
      <w:szCs w:val="28"/>
    </w:rPr>
  </w:style>
  <w:style w:type="paragraph" w:customStyle="1" w:styleId="New">
    <w:name w:val="正文 New"/>
    <w:qFormat/>
    <w:rsid w:val="002510DA"/>
    <w:pPr>
      <w:spacing w:after="200" w:line="276" w:lineRule="auto"/>
    </w:pPr>
    <w:rPr>
      <w:rFonts w:ascii="Calibri" w:eastAsia="宋体" w:hAnsi="Calibri" w:cs="Times New Roman"/>
      <w:kern w:val="0"/>
      <w:sz w:val="22"/>
    </w:rPr>
  </w:style>
  <w:style w:type="paragraph" w:customStyle="1" w:styleId="xl65">
    <w:name w:val="xl65"/>
    <w:basedOn w:val="a0"/>
    <w:qFormat/>
    <w:rsid w:val="002510DA"/>
    <w:pPr>
      <w:widowControl/>
      <w:spacing w:before="100" w:beforeAutospacing="1" w:after="100" w:afterAutospacing="1"/>
      <w:jc w:val="center"/>
    </w:pPr>
    <w:rPr>
      <w:rFonts w:ascii="仿宋" w:eastAsia="仿宋" w:hAnsi="仿宋" w:cs="宋体"/>
      <w:b/>
      <w:bCs/>
      <w:kern w:val="0"/>
      <w:sz w:val="24"/>
      <w:szCs w:val="24"/>
    </w:rPr>
  </w:style>
  <w:style w:type="paragraph" w:customStyle="1" w:styleId="xl66">
    <w:name w:val="xl66"/>
    <w:basedOn w:val="a0"/>
    <w:qFormat/>
    <w:rsid w:val="002510DA"/>
    <w:pPr>
      <w:widowControl/>
      <w:spacing w:before="100" w:beforeAutospacing="1" w:after="100" w:afterAutospacing="1"/>
      <w:jc w:val="center"/>
    </w:pPr>
    <w:rPr>
      <w:rFonts w:ascii="仿宋" w:eastAsia="仿宋" w:hAnsi="仿宋" w:cs="宋体"/>
      <w:kern w:val="0"/>
      <w:sz w:val="24"/>
      <w:szCs w:val="24"/>
    </w:rPr>
  </w:style>
  <w:style w:type="paragraph" w:customStyle="1" w:styleId="xl67">
    <w:name w:val="xl67"/>
    <w:basedOn w:val="a0"/>
    <w:qFormat/>
    <w:rsid w:val="002510DA"/>
    <w:pPr>
      <w:widowControl/>
      <w:spacing w:before="100" w:beforeAutospacing="1" w:after="100" w:afterAutospacing="1"/>
      <w:jc w:val="center"/>
    </w:pPr>
    <w:rPr>
      <w:rFonts w:ascii="仿宋" w:eastAsia="仿宋" w:hAnsi="仿宋" w:cs="宋体"/>
      <w:color w:val="FF0000"/>
      <w:kern w:val="0"/>
      <w:sz w:val="24"/>
      <w:szCs w:val="24"/>
    </w:rPr>
  </w:style>
  <w:style w:type="paragraph" w:customStyle="1" w:styleId="xl68">
    <w:name w:val="xl68"/>
    <w:basedOn w:val="a0"/>
    <w:qFormat/>
    <w:rsid w:val="002510DA"/>
    <w:pPr>
      <w:widowControl/>
      <w:spacing w:before="100" w:beforeAutospacing="1" w:after="100" w:afterAutospacing="1"/>
      <w:jc w:val="center"/>
    </w:pPr>
    <w:rPr>
      <w:rFonts w:ascii="仿宋" w:eastAsia="仿宋" w:hAnsi="仿宋" w:cs="宋体"/>
      <w:color w:val="C00000"/>
      <w:kern w:val="0"/>
      <w:sz w:val="24"/>
      <w:szCs w:val="24"/>
    </w:rPr>
  </w:style>
  <w:style w:type="paragraph" w:customStyle="1" w:styleId="xl69">
    <w:name w:val="xl69"/>
    <w:basedOn w:val="a0"/>
    <w:qFormat/>
    <w:rsid w:val="002510DA"/>
    <w:pPr>
      <w:widowControl/>
      <w:spacing w:before="100" w:beforeAutospacing="1" w:after="100" w:afterAutospacing="1"/>
      <w:jc w:val="center"/>
    </w:pPr>
    <w:rPr>
      <w:rFonts w:ascii="仿宋" w:eastAsia="仿宋" w:hAnsi="仿宋" w:cs="宋体"/>
      <w:b/>
      <w:bCs/>
      <w:color w:val="FF0000"/>
      <w:kern w:val="0"/>
      <w:sz w:val="24"/>
      <w:szCs w:val="24"/>
    </w:rPr>
  </w:style>
  <w:style w:type="paragraph" w:customStyle="1" w:styleId="xl70">
    <w:name w:val="xl70"/>
    <w:basedOn w:val="a0"/>
    <w:qFormat/>
    <w:rsid w:val="002510DA"/>
    <w:pPr>
      <w:widowControl/>
      <w:spacing w:before="100" w:beforeAutospacing="1" w:after="100" w:afterAutospacing="1"/>
      <w:jc w:val="left"/>
    </w:pPr>
    <w:rPr>
      <w:rFonts w:ascii="宋体" w:hAnsi="宋体" w:cs="宋体"/>
      <w:kern w:val="0"/>
      <w:sz w:val="24"/>
      <w:szCs w:val="24"/>
    </w:rPr>
  </w:style>
  <w:style w:type="paragraph" w:customStyle="1" w:styleId="xl71">
    <w:name w:val="xl71"/>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b/>
      <w:bCs/>
      <w:kern w:val="0"/>
      <w:sz w:val="20"/>
      <w:szCs w:val="20"/>
    </w:rPr>
  </w:style>
  <w:style w:type="paragraph" w:customStyle="1" w:styleId="xl72">
    <w:name w:val="xl7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0"/>
    <w:qFormat/>
    <w:rsid w:val="002510DA"/>
    <w:pPr>
      <w:widowControl/>
      <w:spacing w:before="100" w:beforeAutospacing="1" w:after="100" w:afterAutospacing="1"/>
      <w:jc w:val="center"/>
    </w:pPr>
    <w:rPr>
      <w:rFonts w:ascii="宋体" w:hAnsi="宋体" w:cs="宋体"/>
      <w:kern w:val="0"/>
      <w:sz w:val="20"/>
      <w:szCs w:val="20"/>
    </w:rPr>
  </w:style>
  <w:style w:type="paragraph" w:customStyle="1" w:styleId="xl74">
    <w:name w:val="xl74"/>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75">
    <w:name w:val="xl75"/>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xl76">
    <w:name w:val="xl76"/>
    <w:basedOn w:val="a0"/>
    <w:qFormat/>
    <w:rsid w:val="002510DA"/>
    <w:pPr>
      <w:widowControl/>
      <w:spacing w:before="100" w:beforeAutospacing="1" w:after="100" w:afterAutospacing="1"/>
      <w:jc w:val="center"/>
    </w:pPr>
    <w:rPr>
      <w:rFonts w:ascii="宋体" w:hAnsi="宋体" w:cs="宋体"/>
      <w:kern w:val="0"/>
      <w:sz w:val="20"/>
      <w:szCs w:val="20"/>
    </w:rPr>
  </w:style>
  <w:style w:type="paragraph" w:customStyle="1" w:styleId="xl77">
    <w:name w:val="xl77"/>
    <w:basedOn w:val="a0"/>
    <w:qFormat/>
    <w:rsid w:val="002510DA"/>
    <w:pPr>
      <w:widowControl/>
      <w:pBdr>
        <w:top w:val="single" w:sz="4" w:space="0" w:color="auto"/>
        <w:bottom w:val="single" w:sz="4" w:space="0" w:color="auto"/>
      </w:pBdr>
      <w:spacing w:before="100" w:beforeAutospacing="1" w:after="100" w:afterAutospacing="1"/>
      <w:jc w:val="center"/>
    </w:pPr>
    <w:rPr>
      <w:rFonts w:ascii="仿宋" w:eastAsia="仿宋" w:hAnsi="仿宋" w:cs="宋体"/>
      <w:b/>
      <w:bCs/>
      <w:kern w:val="0"/>
      <w:sz w:val="20"/>
      <w:szCs w:val="20"/>
    </w:rPr>
  </w:style>
  <w:style w:type="paragraph" w:customStyle="1" w:styleId="xl78">
    <w:name w:val="xl78"/>
    <w:basedOn w:val="a0"/>
    <w:qFormat/>
    <w:rsid w:val="002510DA"/>
    <w:pPr>
      <w:widowControl/>
      <w:pBdr>
        <w:top w:val="single" w:sz="4" w:space="0" w:color="auto"/>
        <w:left w:val="single" w:sz="4" w:space="0" w:color="auto"/>
        <w:bottom w:val="single" w:sz="4" w:space="0" w:color="auto"/>
      </w:pBdr>
      <w:spacing w:before="100" w:beforeAutospacing="1" w:after="100" w:afterAutospacing="1"/>
      <w:jc w:val="center"/>
    </w:pPr>
    <w:rPr>
      <w:rFonts w:ascii="仿宋" w:eastAsia="仿宋" w:hAnsi="仿宋" w:cs="宋体"/>
      <w:b/>
      <w:bCs/>
      <w:kern w:val="0"/>
      <w:sz w:val="20"/>
      <w:szCs w:val="20"/>
    </w:rPr>
  </w:style>
  <w:style w:type="paragraph" w:customStyle="1" w:styleId="xl79">
    <w:name w:val="xl79"/>
    <w:basedOn w:val="a0"/>
    <w:qFormat/>
    <w:rsid w:val="002510DA"/>
    <w:pPr>
      <w:widowControl/>
      <w:spacing w:before="100" w:beforeAutospacing="1" w:after="100" w:afterAutospacing="1"/>
      <w:jc w:val="center"/>
    </w:pPr>
    <w:rPr>
      <w:rFonts w:ascii="宋体" w:hAnsi="宋体" w:cs="宋体"/>
      <w:b/>
      <w:bCs/>
      <w:kern w:val="0"/>
      <w:sz w:val="32"/>
      <w:szCs w:val="32"/>
    </w:rPr>
  </w:style>
  <w:style w:type="paragraph" w:customStyle="1" w:styleId="xl80">
    <w:name w:val="xl80"/>
    <w:basedOn w:val="a0"/>
    <w:qFormat/>
    <w:rsid w:val="002510DA"/>
    <w:pPr>
      <w:widowControl/>
      <w:spacing w:before="100" w:beforeAutospacing="1" w:after="100" w:afterAutospacing="1"/>
      <w:jc w:val="center"/>
    </w:pPr>
    <w:rPr>
      <w:rFonts w:ascii="宋体" w:hAnsi="宋体" w:cs="宋体"/>
      <w:b/>
      <w:bCs/>
      <w:kern w:val="0"/>
      <w:sz w:val="20"/>
      <w:szCs w:val="20"/>
    </w:rPr>
  </w:style>
  <w:style w:type="paragraph" w:customStyle="1" w:styleId="xl81">
    <w:name w:val="xl81"/>
    <w:basedOn w:val="a0"/>
    <w:qFormat/>
    <w:rsid w:val="002510DA"/>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120">
    <w:name w:val="样式12"/>
    <w:basedOn w:val="a0"/>
    <w:link w:val="12Char"/>
    <w:qFormat/>
    <w:rsid w:val="002510DA"/>
    <w:pPr>
      <w:tabs>
        <w:tab w:val="left" w:pos="680"/>
      </w:tabs>
      <w:spacing w:line="360" w:lineRule="auto"/>
      <w:ind w:left="680" w:rightChars="15" w:right="31" w:hanging="680"/>
    </w:pPr>
    <w:rPr>
      <w:rFonts w:ascii="宋体" w:hAnsi="宋体"/>
      <w:sz w:val="24"/>
      <w:szCs w:val="24"/>
    </w:rPr>
  </w:style>
  <w:style w:type="paragraph" w:customStyle="1" w:styleId="13">
    <w:name w:val="样式13"/>
    <w:basedOn w:val="af2"/>
    <w:link w:val="13Char"/>
    <w:qFormat/>
    <w:rsid w:val="002510DA"/>
    <w:pPr>
      <w:tabs>
        <w:tab w:val="left" w:pos="567"/>
        <w:tab w:val="left" w:pos="1080"/>
      </w:tabs>
      <w:spacing w:after="0" w:line="360" w:lineRule="auto"/>
      <w:ind w:leftChars="0" w:left="0" w:hanging="567"/>
      <w:outlineLvl w:val="3"/>
    </w:pPr>
    <w:rPr>
      <w:rFonts w:ascii="宋体" w:hAnsi="宋体"/>
      <w:sz w:val="24"/>
      <w:szCs w:val="24"/>
    </w:rPr>
  </w:style>
  <w:style w:type="paragraph" w:customStyle="1" w:styleId="14">
    <w:name w:val="列出段落1"/>
    <w:basedOn w:val="a0"/>
    <w:link w:val="affc"/>
    <w:qFormat/>
    <w:rsid w:val="002510DA"/>
    <w:pPr>
      <w:ind w:firstLineChars="200" w:firstLine="420"/>
    </w:pPr>
  </w:style>
  <w:style w:type="character" w:customStyle="1" w:styleId="affc">
    <w:name w:val="列表段落 字符"/>
    <w:link w:val="14"/>
    <w:uiPriority w:val="34"/>
    <w:qFormat/>
    <w:rsid w:val="002510DA"/>
    <w:rPr>
      <w:rFonts w:ascii="Calibri" w:eastAsia="宋体" w:hAnsi="Calibri" w:cs="Times New Roman"/>
    </w:rPr>
  </w:style>
  <w:style w:type="paragraph" w:customStyle="1" w:styleId="affd">
    <w:name w:val="标准"/>
    <w:basedOn w:val="a0"/>
    <w:qFormat/>
    <w:rsid w:val="002510DA"/>
    <w:pPr>
      <w:autoSpaceDE w:val="0"/>
      <w:autoSpaceDN w:val="0"/>
      <w:adjustRightInd w:val="0"/>
      <w:spacing w:line="480" w:lineRule="auto"/>
      <w:jc w:val="center"/>
      <w:textAlignment w:val="baseline"/>
    </w:pPr>
    <w:rPr>
      <w:rFonts w:ascii="宋体" w:hAnsi="Times New Roman"/>
      <w:kern w:val="0"/>
      <w:position w:val="-6"/>
      <w:sz w:val="24"/>
      <w:szCs w:val="20"/>
    </w:rPr>
  </w:style>
  <w:style w:type="paragraph" w:customStyle="1" w:styleId="15">
    <w:name w:val="样式1"/>
    <w:basedOn w:val="a0"/>
    <w:link w:val="1CharChar"/>
    <w:qFormat/>
    <w:rsid w:val="002510DA"/>
    <w:pPr>
      <w:spacing w:line="480" w:lineRule="auto"/>
    </w:pPr>
    <w:rPr>
      <w:rFonts w:ascii="EU-F1" w:eastAsia="黑体" w:hAnsi="Times New Roman"/>
      <w:kern w:val="0"/>
      <w:sz w:val="20"/>
      <w:szCs w:val="21"/>
    </w:rPr>
  </w:style>
  <w:style w:type="character" w:customStyle="1" w:styleId="1CharChar">
    <w:name w:val="样式1 Char Char"/>
    <w:link w:val="15"/>
    <w:qFormat/>
    <w:locked/>
    <w:rsid w:val="002510DA"/>
    <w:rPr>
      <w:rFonts w:ascii="EU-F1" w:eastAsia="黑体" w:hAnsi="Times New Roman" w:cs="Times New Roman"/>
      <w:kern w:val="0"/>
      <w:sz w:val="20"/>
      <w:szCs w:val="21"/>
    </w:rPr>
  </w:style>
  <w:style w:type="paragraph" w:customStyle="1" w:styleId="affe">
    <w:name w:val="一级条标题"/>
    <w:next w:val="a0"/>
    <w:uiPriority w:val="99"/>
    <w:qFormat/>
    <w:rsid w:val="002510DA"/>
    <w:pPr>
      <w:spacing w:beforeLines="50" w:afterLines="50"/>
      <w:outlineLvl w:val="2"/>
    </w:pPr>
    <w:rPr>
      <w:rFonts w:ascii="黑体" w:eastAsia="黑体" w:hAnsi="Times New Roman" w:cs="Times New Roman"/>
      <w:kern w:val="0"/>
      <w:szCs w:val="21"/>
    </w:rPr>
  </w:style>
  <w:style w:type="character" w:customStyle="1" w:styleId="CharChar">
    <w:name w:val="段 Char Char"/>
    <w:link w:val="afff"/>
    <w:qFormat/>
    <w:rsid w:val="002510DA"/>
    <w:rPr>
      <w:rFonts w:ascii="宋体"/>
    </w:rPr>
  </w:style>
  <w:style w:type="paragraph" w:customStyle="1" w:styleId="afff">
    <w:name w:val="段"/>
    <w:link w:val="CharChar"/>
    <w:uiPriority w:val="99"/>
    <w:qFormat/>
    <w:rsid w:val="002510DA"/>
    <w:pPr>
      <w:ind w:firstLineChars="200" w:firstLine="200"/>
      <w:jc w:val="both"/>
    </w:pPr>
    <w:rPr>
      <w:rFonts w:ascii="宋体"/>
    </w:rPr>
  </w:style>
  <w:style w:type="paragraph" w:customStyle="1" w:styleId="56">
    <w:name w:val="列出段落5"/>
    <w:basedOn w:val="a0"/>
    <w:uiPriority w:val="99"/>
    <w:unhideWhenUsed/>
    <w:qFormat/>
    <w:rsid w:val="002510DA"/>
    <w:pPr>
      <w:ind w:firstLineChars="200" w:firstLine="420"/>
    </w:pPr>
    <w:rPr>
      <w:rFonts w:ascii="宋体" w:hAnsi="Times New Roman"/>
      <w:kern w:val="0"/>
      <w:position w:val="-6"/>
      <w:sz w:val="32"/>
      <w:szCs w:val="20"/>
    </w:rPr>
  </w:style>
  <w:style w:type="paragraph" w:customStyle="1" w:styleId="110">
    <w:name w:val="列出段落11"/>
    <w:basedOn w:val="a0"/>
    <w:qFormat/>
    <w:rsid w:val="002510DA"/>
    <w:pPr>
      <w:ind w:firstLineChars="200" w:firstLine="420"/>
    </w:pPr>
    <w:rPr>
      <w:rFonts w:cs="黑体"/>
      <w:kern w:val="0"/>
      <w:position w:val="-6"/>
      <w:sz w:val="32"/>
    </w:rPr>
  </w:style>
  <w:style w:type="paragraph" w:customStyle="1" w:styleId="121">
    <w:name w:val="列出段落12"/>
    <w:basedOn w:val="a0"/>
    <w:uiPriority w:val="34"/>
    <w:qFormat/>
    <w:rsid w:val="002510DA"/>
    <w:pPr>
      <w:ind w:firstLineChars="200" w:firstLine="420"/>
    </w:pPr>
    <w:rPr>
      <w:szCs w:val="24"/>
    </w:rPr>
  </w:style>
  <w:style w:type="paragraph" w:customStyle="1" w:styleId="afff0">
    <w:name w:val="列表正文"/>
    <w:basedOn w:val="a9"/>
    <w:qFormat/>
    <w:rsid w:val="002510DA"/>
    <w:pPr>
      <w:tabs>
        <w:tab w:val="left" w:pos="780"/>
        <w:tab w:val="left" w:pos="2835"/>
      </w:tabs>
      <w:adjustRightInd w:val="0"/>
      <w:snapToGrid w:val="0"/>
      <w:spacing w:line="300" w:lineRule="auto"/>
      <w:ind w:left="780" w:firstLine="0"/>
      <w:jc w:val="left"/>
      <w:textAlignment w:val="baseline"/>
    </w:pPr>
    <w:rPr>
      <w:rFonts w:ascii="宋体" w:eastAsia="仿宋_GB2312" w:hAnsi="Times New Roman"/>
      <w:kern w:val="0"/>
      <w:sz w:val="28"/>
      <w:szCs w:val="20"/>
    </w:rPr>
  </w:style>
  <w:style w:type="paragraph" w:customStyle="1" w:styleId="afff1">
    <w:name w:val="列表文字"/>
    <w:basedOn w:val="a0"/>
    <w:qFormat/>
    <w:rsid w:val="002510DA"/>
    <w:pPr>
      <w:tabs>
        <w:tab w:val="left" w:pos="-122"/>
        <w:tab w:val="left" w:pos="420"/>
      </w:tabs>
      <w:ind w:left="-122"/>
    </w:pPr>
    <w:rPr>
      <w:rFonts w:ascii="仿宋_GB2312" w:eastAsia="仿宋_GB2312" w:hAnsi="Times New Roman"/>
      <w:kern w:val="0"/>
      <w:sz w:val="34"/>
      <w:szCs w:val="20"/>
    </w:rPr>
  </w:style>
  <w:style w:type="character" w:customStyle="1" w:styleId="afff2">
    <w:name w:val="发布"/>
    <w:qFormat/>
    <w:rsid w:val="002510DA"/>
    <w:rPr>
      <w:rFonts w:ascii="黑体" w:eastAsia="黑体"/>
      <w:spacing w:val="22"/>
      <w:w w:val="100"/>
      <w:position w:val="3"/>
      <w:sz w:val="28"/>
    </w:rPr>
  </w:style>
  <w:style w:type="character" w:customStyle="1" w:styleId="2CharChar">
    <w:name w:val="标题 2 Char Char"/>
    <w:qFormat/>
    <w:rsid w:val="002510DA"/>
    <w:rPr>
      <w:rFonts w:eastAsia="黑体"/>
      <w:sz w:val="21"/>
      <w:szCs w:val="21"/>
      <w:lang w:val="en-US" w:eastAsia="zh-CN" w:bidi="ar-SA"/>
    </w:rPr>
  </w:style>
  <w:style w:type="character" w:customStyle="1" w:styleId="CharChar0">
    <w:name w:val="一级条标题 Char Char"/>
    <w:qFormat/>
    <w:rsid w:val="002510DA"/>
    <w:rPr>
      <w:rFonts w:ascii="宋体" w:eastAsia="宋体"/>
      <w:b/>
      <w:bCs/>
      <w:sz w:val="21"/>
      <w:lang w:val="en-US" w:eastAsia="zh-CN" w:bidi="ar-SA"/>
    </w:rPr>
  </w:style>
  <w:style w:type="character" w:customStyle="1" w:styleId="hChar">
    <w:name w:val="h Char"/>
    <w:aliases w:val="Ò³Ã¼ Char Char"/>
    <w:qFormat/>
    <w:rsid w:val="002510DA"/>
    <w:rPr>
      <w:rFonts w:eastAsia="宋体"/>
      <w:kern w:val="2"/>
      <w:sz w:val="18"/>
      <w:szCs w:val="18"/>
      <w:lang w:val="en-US" w:eastAsia="zh-CN" w:bidi="ar-SA"/>
    </w:rPr>
  </w:style>
  <w:style w:type="character" w:customStyle="1" w:styleId="afff3">
    <w:name w:val="个人撰写风格"/>
    <w:qFormat/>
    <w:rsid w:val="002510DA"/>
    <w:rPr>
      <w:rFonts w:ascii="Arial" w:eastAsia="宋体" w:hAnsi="Arial" w:cs="Arial"/>
      <w:color w:val="auto"/>
      <w:sz w:val="20"/>
    </w:rPr>
  </w:style>
  <w:style w:type="character" w:customStyle="1" w:styleId="BalloonTextChar">
    <w:name w:val="Balloon Text Char"/>
    <w:qFormat/>
    <w:rsid w:val="002510DA"/>
    <w:rPr>
      <w:rFonts w:cs="Times New Roman"/>
      <w:kern w:val="2"/>
      <w:sz w:val="18"/>
      <w:szCs w:val="18"/>
    </w:rPr>
  </w:style>
  <w:style w:type="character" w:customStyle="1" w:styleId="1Char1">
    <w:name w:val="标题 1 Char1"/>
    <w:qFormat/>
    <w:rsid w:val="002510DA"/>
    <w:rPr>
      <w:rFonts w:eastAsia="宋体"/>
      <w:b/>
      <w:bCs/>
      <w:kern w:val="44"/>
      <w:sz w:val="28"/>
      <w:szCs w:val="28"/>
      <w:lang w:val="en-US" w:eastAsia="zh-CN" w:bidi="ar-SA"/>
    </w:rPr>
  </w:style>
  <w:style w:type="character" w:customStyle="1" w:styleId="CharChar1">
    <w:name w:val="章标题 Char Char"/>
    <w:qFormat/>
    <w:rsid w:val="002510DA"/>
    <w:rPr>
      <w:rFonts w:ascii="黑体" w:eastAsia="华文细黑"/>
      <w:b/>
      <w:bCs/>
      <w:sz w:val="32"/>
      <w:lang w:val="en-US" w:eastAsia="zh-CN" w:bidi="ar-SA"/>
    </w:rPr>
  </w:style>
  <w:style w:type="character" w:customStyle="1" w:styleId="CharChar2">
    <w:name w:val="一级标题 Char Char"/>
    <w:qFormat/>
    <w:rsid w:val="002510DA"/>
    <w:rPr>
      <w:rFonts w:ascii="隶书" w:eastAsia="黑体"/>
      <w:b/>
      <w:bCs/>
      <w:kern w:val="2"/>
      <w:sz w:val="30"/>
      <w:szCs w:val="30"/>
      <w:lang w:val="en-US" w:eastAsia="zh-CN" w:bidi="ar-SA"/>
    </w:rPr>
  </w:style>
  <w:style w:type="character" w:customStyle="1" w:styleId="jlCharCharCharCharChar">
    <w:name w:val="jl 正文 Char Char Char Char Char"/>
    <w:qFormat/>
    <w:rsid w:val="002510DA"/>
    <w:rPr>
      <w:rFonts w:ascii="宋体" w:eastAsia="宋体"/>
      <w:sz w:val="24"/>
      <w:szCs w:val="24"/>
      <w:lang w:val="en-US" w:eastAsia="zh-CN" w:bidi="ar-SA"/>
    </w:rPr>
  </w:style>
  <w:style w:type="character" w:customStyle="1" w:styleId="CharChar3">
    <w:name w:val="二级条标题 Char Char"/>
    <w:qFormat/>
    <w:rsid w:val="002510DA"/>
    <w:rPr>
      <w:rFonts w:ascii="宋体" w:eastAsia="宋体"/>
      <w:b/>
      <w:bCs/>
      <w:sz w:val="21"/>
      <w:szCs w:val="21"/>
      <w:lang w:val="en-US" w:eastAsia="zh-CN" w:bidi="ar-SA"/>
    </w:rPr>
  </w:style>
  <w:style w:type="character" w:customStyle="1" w:styleId="PlainTextCharCharCharCharChar">
    <w:name w:val="Plain Text Char Char Char Char Char"/>
    <w:aliases w:val="Plain Text Char Char Char Char1,Plain Text Char Char Char Char Char Char Char Char Char,Plain Text Char Char Char1,Plain Text Char Char Char Char Char Char Char Char Char Char Char Char,普通文字 Char Char Char Char1"/>
    <w:qFormat/>
    <w:rsid w:val="002510DA"/>
    <w:rPr>
      <w:rFonts w:ascii="宋体" w:eastAsia="宋体" w:hAnsi="Courier New"/>
      <w:kern w:val="2"/>
      <w:sz w:val="21"/>
      <w:lang w:val="en-US" w:eastAsia="zh-CN" w:bidi="ar-SA"/>
    </w:rPr>
  </w:style>
  <w:style w:type="character" w:customStyle="1" w:styleId="CharChar4">
    <w:name w:val="三级标题 Char Char"/>
    <w:qFormat/>
    <w:rsid w:val="002510DA"/>
    <w:rPr>
      <w:rFonts w:eastAsia="宋体"/>
      <w:b/>
      <w:bCs/>
      <w:sz w:val="24"/>
      <w:szCs w:val="24"/>
      <w:lang w:val="en-US" w:eastAsia="zh-CN" w:bidi="ar-SA"/>
    </w:rPr>
  </w:style>
  <w:style w:type="character" w:customStyle="1" w:styleId="CharChar5">
    <w:name w:val="列表项目符号 Char Char"/>
    <w:qFormat/>
    <w:rsid w:val="002510DA"/>
    <w:rPr>
      <w:rFonts w:eastAsia="宋体"/>
      <w:kern w:val="2"/>
      <w:sz w:val="21"/>
      <w:szCs w:val="24"/>
      <w:lang w:val="en-US" w:eastAsia="zh-CN" w:bidi="ar-SA"/>
    </w:rPr>
  </w:style>
  <w:style w:type="character" w:customStyle="1" w:styleId="CharChar29">
    <w:name w:val="Char Char29"/>
    <w:qFormat/>
    <w:rsid w:val="002510DA"/>
    <w:rPr>
      <w:rFonts w:eastAsia="汉仪大宋简"/>
      <w:kern w:val="44"/>
      <w:sz w:val="22"/>
      <w:szCs w:val="22"/>
      <w:lang w:val="en-US" w:eastAsia="zh-CN" w:bidi="ar-SA"/>
    </w:rPr>
  </w:style>
  <w:style w:type="character" w:customStyle="1" w:styleId="2CharChar0">
    <w:name w:val="朱2 Char Char"/>
    <w:link w:val="28"/>
    <w:qFormat/>
    <w:rsid w:val="002510DA"/>
    <w:rPr>
      <w:rFonts w:ascii="EU-F1" w:eastAsia="黑体"/>
      <w:bCs/>
      <w:color w:val="000000"/>
      <w:kern w:val="21"/>
      <w:szCs w:val="21"/>
    </w:rPr>
  </w:style>
  <w:style w:type="paragraph" w:customStyle="1" w:styleId="28">
    <w:name w:val="朱2"/>
    <w:basedOn w:val="29"/>
    <w:link w:val="2CharChar0"/>
    <w:qFormat/>
    <w:rsid w:val="002510DA"/>
    <w:pPr>
      <w:keepLines w:val="0"/>
      <w:spacing w:line="312" w:lineRule="exact"/>
      <w:ind w:firstLine="0"/>
      <w:jc w:val="both"/>
      <w:textAlignment w:val="baseline"/>
      <w:outlineLvl w:val="0"/>
    </w:pPr>
    <w:rPr>
      <w:rFonts w:ascii="EU-F1" w:hAnsiTheme="minorHAnsi" w:cstheme="minorBidi"/>
      <w:b w:val="0"/>
      <w:bCs/>
      <w:color w:val="000000"/>
      <w:kern w:val="21"/>
      <w:sz w:val="21"/>
      <w:szCs w:val="21"/>
    </w:rPr>
  </w:style>
  <w:style w:type="paragraph" w:customStyle="1" w:styleId="29">
    <w:name w:val="样式2"/>
    <w:basedOn w:val="2"/>
    <w:link w:val="2CharChar1"/>
    <w:qFormat/>
    <w:rsid w:val="002510DA"/>
    <w:pPr>
      <w:tabs>
        <w:tab w:val="left" w:pos="567"/>
        <w:tab w:val="left" w:pos="850"/>
      </w:tabs>
      <w:topLinePunct/>
      <w:spacing w:before="0" w:after="0" w:line="960" w:lineRule="auto"/>
      <w:ind w:firstLine="420"/>
      <w:jc w:val="left"/>
    </w:pPr>
    <w:rPr>
      <w:rFonts w:ascii="Times New Roman" w:hAnsi="Times New Roman" w:cs="宋体"/>
      <w:sz w:val="36"/>
      <w:szCs w:val="36"/>
    </w:rPr>
  </w:style>
  <w:style w:type="character" w:customStyle="1" w:styleId="2CharChar1">
    <w:name w:val="样式2 Char Char"/>
    <w:link w:val="29"/>
    <w:qFormat/>
    <w:rsid w:val="002510DA"/>
    <w:rPr>
      <w:rFonts w:ascii="Times New Roman" w:eastAsia="黑体" w:hAnsi="Times New Roman" w:cs="宋体"/>
      <w:b/>
      <w:sz w:val="36"/>
      <w:szCs w:val="36"/>
    </w:rPr>
  </w:style>
  <w:style w:type="character" w:customStyle="1" w:styleId="3CharChar">
    <w:name w:val="标题 3 Char Char"/>
    <w:qFormat/>
    <w:rsid w:val="002510DA"/>
    <w:rPr>
      <w:rFonts w:ascii="Arial" w:eastAsia="宋体" w:hAnsi="Arial" w:cs="Arial"/>
      <w:b/>
      <w:bCs/>
      <w:kern w:val="2"/>
      <w:sz w:val="32"/>
      <w:szCs w:val="32"/>
      <w:lang w:val="en-US" w:eastAsia="zh-CN" w:bidi="ar-SA"/>
    </w:rPr>
  </w:style>
  <w:style w:type="character" w:customStyle="1" w:styleId="HeaderChar">
    <w:name w:val="Header Char"/>
    <w:qFormat/>
    <w:rsid w:val="002510DA"/>
    <w:rPr>
      <w:rFonts w:eastAsia="仿宋_GB2312" w:cs="Times New Roman"/>
      <w:kern w:val="2"/>
      <w:sz w:val="18"/>
      <w:szCs w:val="18"/>
    </w:rPr>
  </w:style>
  <w:style w:type="character" w:customStyle="1" w:styleId="CharCharCharChar">
    <w:name w:val="批注主题 Char Char Char Char"/>
    <w:qFormat/>
    <w:rsid w:val="002510DA"/>
    <w:rPr>
      <w:b/>
      <w:kern w:val="2"/>
      <w:sz w:val="21"/>
    </w:rPr>
  </w:style>
  <w:style w:type="character" w:customStyle="1" w:styleId="CharChar6">
    <w:name w:val="纯文本 Char Char"/>
    <w:qFormat/>
    <w:rsid w:val="002510DA"/>
    <w:rPr>
      <w:rFonts w:ascii="宋体" w:eastAsia="宋体" w:hAnsi="Courier New"/>
      <w:kern w:val="2"/>
      <w:sz w:val="21"/>
      <w:lang w:val="en-US" w:eastAsia="zh-CN" w:bidi="ar-SA"/>
    </w:rPr>
  </w:style>
  <w:style w:type="character" w:customStyle="1" w:styleId="CharChar7">
    <w:name w:val="批注文字 Char Char"/>
    <w:qFormat/>
    <w:rsid w:val="002510DA"/>
    <w:rPr>
      <w:kern w:val="2"/>
      <w:sz w:val="21"/>
    </w:rPr>
  </w:style>
  <w:style w:type="character" w:customStyle="1" w:styleId="11Char">
    <w:name w:val="节标题 1.1 Char"/>
    <w:aliases w:val="h2 Char,l2 Char,2nd level Char,Titre2 Char,2 Char,Header 2 Char,b2 Char,1.1标题2 Char Char,l2 Char Char"/>
    <w:qFormat/>
    <w:rsid w:val="002510DA"/>
    <w:rPr>
      <w:rFonts w:eastAsia="黑体"/>
      <w:bCs/>
      <w:kern w:val="2"/>
      <w:sz w:val="21"/>
      <w:szCs w:val="21"/>
      <w:lang w:val="en-US" w:eastAsia="zh-CN" w:bidi="ar-SA"/>
    </w:rPr>
  </w:style>
  <w:style w:type="character" w:customStyle="1" w:styleId="2CharCharChar">
    <w:name w:val="样式2 Char Char Char"/>
    <w:qFormat/>
    <w:rsid w:val="002510DA"/>
    <w:rPr>
      <w:rFonts w:ascii="EU-F1" w:eastAsia="黑体"/>
      <w:color w:val="000000"/>
      <w:kern w:val="2"/>
      <w:sz w:val="21"/>
      <w:szCs w:val="21"/>
      <w:lang w:val="en-US" w:eastAsia="zh-CN" w:bidi="ar-SA"/>
    </w:rPr>
  </w:style>
  <w:style w:type="character" w:customStyle="1" w:styleId="2CharChar2">
    <w:name w:val="样式 2 Char Char"/>
    <w:link w:val="2a"/>
    <w:qFormat/>
    <w:rsid w:val="002510DA"/>
    <w:rPr>
      <w:rFonts w:ascii="EU-F1" w:eastAsia="黑体"/>
      <w:bCs/>
      <w:szCs w:val="21"/>
    </w:rPr>
  </w:style>
  <w:style w:type="paragraph" w:customStyle="1" w:styleId="2a">
    <w:name w:val="样式 2"/>
    <w:basedOn w:val="2"/>
    <w:link w:val="2CharChar2"/>
    <w:qFormat/>
    <w:rsid w:val="002510DA"/>
    <w:pPr>
      <w:keepNext w:val="0"/>
      <w:keepLines w:val="0"/>
      <w:topLinePunct/>
      <w:spacing w:before="0" w:after="0" w:line="312" w:lineRule="exact"/>
    </w:pPr>
    <w:rPr>
      <w:rFonts w:ascii="EU-F1" w:hAnsiTheme="minorHAnsi" w:cstheme="minorBidi"/>
      <w:b w:val="0"/>
      <w:bCs/>
      <w:sz w:val="21"/>
      <w:szCs w:val="21"/>
    </w:rPr>
  </w:style>
  <w:style w:type="character" w:customStyle="1" w:styleId="3Char10">
    <w:name w:val="标题 3 Char1"/>
    <w:qFormat/>
    <w:rsid w:val="002510DA"/>
    <w:rPr>
      <w:rFonts w:eastAsia="宋体"/>
      <w:b/>
      <w:kern w:val="2"/>
      <w:sz w:val="28"/>
      <w:lang w:val="en-US" w:eastAsia="zh-CN" w:bidi="ar-SA"/>
    </w:rPr>
  </w:style>
  <w:style w:type="character" w:customStyle="1" w:styleId="unnamed13">
    <w:name w:val="unnamed13"/>
    <w:qFormat/>
    <w:rsid w:val="002510DA"/>
    <w:rPr>
      <w:spacing w:val="12"/>
      <w:sz w:val="20"/>
    </w:rPr>
  </w:style>
  <w:style w:type="character" w:customStyle="1" w:styleId="1CharChar0">
    <w:name w:val="样式 样式1 + Char Char"/>
    <w:link w:val="16"/>
    <w:qFormat/>
    <w:rsid w:val="002510DA"/>
    <w:rPr>
      <w:rFonts w:eastAsia="汉仪大宋简" w:cs="宋体"/>
      <w:b/>
      <w:bCs/>
      <w:sz w:val="22"/>
    </w:rPr>
  </w:style>
  <w:style w:type="paragraph" w:customStyle="1" w:styleId="16">
    <w:name w:val="样式 样式1 +"/>
    <w:basedOn w:val="15"/>
    <w:link w:val="1CharChar0"/>
    <w:qFormat/>
    <w:rsid w:val="002510DA"/>
    <w:pPr>
      <w:keepNext/>
      <w:ind w:firstLine="420"/>
      <w:outlineLvl w:val="0"/>
    </w:pPr>
    <w:rPr>
      <w:rFonts w:asciiTheme="minorHAnsi" w:eastAsia="汉仪大宋简" w:hAnsiTheme="minorHAnsi" w:cs="宋体"/>
      <w:b/>
      <w:bCs/>
      <w:kern w:val="2"/>
      <w:sz w:val="22"/>
      <w:szCs w:val="22"/>
    </w:rPr>
  </w:style>
  <w:style w:type="character" w:customStyle="1" w:styleId="afff4">
    <w:name w:val="个人答复风格"/>
    <w:qFormat/>
    <w:rsid w:val="002510DA"/>
    <w:rPr>
      <w:rFonts w:ascii="Arial" w:eastAsia="宋体" w:hAnsi="Arial" w:cs="Arial"/>
      <w:color w:val="auto"/>
      <w:sz w:val="20"/>
    </w:rPr>
  </w:style>
  <w:style w:type="character" w:customStyle="1" w:styleId="CharChar8">
    <w:name w:val="图片 Char Char"/>
    <w:link w:val="afff5"/>
    <w:qFormat/>
    <w:rsid w:val="002510DA"/>
    <w:rPr>
      <w:rFonts w:eastAsia="宋体"/>
      <w:szCs w:val="21"/>
    </w:rPr>
  </w:style>
  <w:style w:type="paragraph" w:customStyle="1" w:styleId="afff5">
    <w:name w:val="图片"/>
    <w:basedOn w:val="a0"/>
    <w:link w:val="CharChar8"/>
    <w:qFormat/>
    <w:rsid w:val="002510DA"/>
    <w:pPr>
      <w:topLinePunct/>
      <w:snapToGrid w:val="0"/>
      <w:spacing w:before="160" w:after="160"/>
      <w:jc w:val="center"/>
    </w:pPr>
    <w:rPr>
      <w:rFonts w:asciiTheme="minorHAnsi" w:hAnsiTheme="minorHAnsi" w:cstheme="minorBidi"/>
      <w:szCs w:val="21"/>
    </w:rPr>
  </w:style>
  <w:style w:type="character" w:customStyle="1" w:styleId="3CharChar0">
    <w:name w:val="样式 3 Char Char"/>
    <w:link w:val="37"/>
    <w:qFormat/>
    <w:rsid w:val="002510DA"/>
    <w:rPr>
      <w:rFonts w:eastAsia="宋体"/>
      <w:kern w:val="21"/>
      <w:szCs w:val="21"/>
    </w:rPr>
  </w:style>
  <w:style w:type="paragraph" w:customStyle="1" w:styleId="37">
    <w:name w:val="样式 3"/>
    <w:basedOn w:val="a0"/>
    <w:link w:val="3CharChar0"/>
    <w:qFormat/>
    <w:rsid w:val="002510DA"/>
    <w:pPr>
      <w:topLinePunct/>
      <w:ind w:left="840" w:hanging="420"/>
    </w:pPr>
    <w:rPr>
      <w:rFonts w:asciiTheme="minorHAnsi" w:hAnsiTheme="minorHAnsi" w:cstheme="minorBidi"/>
      <w:kern w:val="21"/>
      <w:szCs w:val="21"/>
    </w:rPr>
  </w:style>
  <w:style w:type="character" w:customStyle="1" w:styleId="afff6">
    <w:name w:val="图中文字"/>
    <w:qFormat/>
    <w:rsid w:val="002510DA"/>
    <w:rPr>
      <w:rFonts w:ascii="Times New Roman" w:eastAsia="宋体"/>
      <w:sz w:val="15"/>
    </w:rPr>
  </w:style>
  <w:style w:type="character" w:customStyle="1" w:styleId="2CharChar3">
    <w:name w:val="正文文本 2 Char Char"/>
    <w:qFormat/>
    <w:rsid w:val="002510DA"/>
    <w:rPr>
      <w:rFonts w:eastAsia="宋体"/>
      <w:kern w:val="2"/>
      <w:sz w:val="21"/>
      <w:szCs w:val="21"/>
      <w:lang w:val="en-US" w:eastAsia="zh-CN" w:bidi="ar-SA"/>
    </w:rPr>
  </w:style>
  <w:style w:type="character" w:customStyle="1" w:styleId="BodyTextIndentChar">
    <w:name w:val="Body Text Indent Char"/>
    <w:qFormat/>
    <w:rsid w:val="002510DA"/>
    <w:rPr>
      <w:rFonts w:cs="Times New Roman"/>
      <w:sz w:val="24"/>
    </w:rPr>
  </w:style>
  <w:style w:type="character" w:customStyle="1" w:styleId="afff7">
    <w:name w:val="样式 五号 非加宽量 / 紧缩量"/>
    <w:qFormat/>
    <w:rsid w:val="002510DA"/>
    <w:rPr>
      <w:spacing w:val="-20"/>
      <w:kern w:val="0"/>
      <w:sz w:val="21"/>
      <w:szCs w:val="21"/>
    </w:rPr>
  </w:style>
  <w:style w:type="character" w:customStyle="1" w:styleId="CharChar16">
    <w:name w:val="Char Char16"/>
    <w:qFormat/>
    <w:rsid w:val="002510DA"/>
    <w:rPr>
      <w:rFonts w:ascii="Arial" w:eastAsia="黑体" w:hAnsi="Arial"/>
      <w:b/>
      <w:bCs/>
      <w:kern w:val="2"/>
      <w:sz w:val="32"/>
      <w:szCs w:val="32"/>
      <w:lang w:val="en-US" w:eastAsia="zh-CN" w:bidi="ar-SA"/>
    </w:rPr>
  </w:style>
  <w:style w:type="character" w:customStyle="1" w:styleId="CharChar9">
    <w:name w:val="表头 Char Char"/>
    <w:link w:val="afff8"/>
    <w:qFormat/>
    <w:rsid w:val="002510DA"/>
    <w:rPr>
      <w:rFonts w:ascii="EU-F1" w:eastAsia="黑体"/>
      <w:szCs w:val="21"/>
    </w:rPr>
  </w:style>
  <w:style w:type="paragraph" w:customStyle="1" w:styleId="afff8">
    <w:name w:val="表头"/>
    <w:basedOn w:val="a0"/>
    <w:link w:val="CharChar9"/>
    <w:qFormat/>
    <w:rsid w:val="002510DA"/>
    <w:pPr>
      <w:topLinePunct/>
      <w:spacing w:before="160" w:after="60" w:line="312" w:lineRule="exact"/>
      <w:jc w:val="center"/>
    </w:pPr>
    <w:rPr>
      <w:rFonts w:ascii="EU-F1" w:eastAsia="黑体" w:hAnsiTheme="minorHAnsi" w:cstheme="minorBidi"/>
      <w:szCs w:val="21"/>
    </w:rPr>
  </w:style>
  <w:style w:type="character" w:customStyle="1" w:styleId="CharChara">
    <w:name w:val="报告标题 Char Char"/>
    <w:qFormat/>
    <w:rsid w:val="002510DA"/>
    <w:rPr>
      <w:rFonts w:ascii="宋体" w:eastAsia="宋体" w:hAnsi="宋体"/>
      <w:bCs/>
      <w:kern w:val="2"/>
      <w:sz w:val="21"/>
      <w:szCs w:val="21"/>
      <w:lang w:val="en-US" w:eastAsia="zh-CN" w:bidi="ar-SA"/>
    </w:rPr>
  </w:style>
  <w:style w:type="character" w:customStyle="1" w:styleId="30015CharChar">
    <w:name w:val="标题 3 + 四 段前: 0 磅 段后: 0 磅 行距: 1.5 倍行距 Char Char"/>
    <w:qFormat/>
    <w:rsid w:val="002510DA"/>
    <w:rPr>
      <w:rFonts w:eastAsia="宋体" w:cs="宋体"/>
      <w:b/>
      <w:bCs/>
      <w:kern w:val="2"/>
      <w:sz w:val="28"/>
      <w:szCs w:val="28"/>
      <w:lang w:val="en-US" w:eastAsia="zh-CN" w:bidi="ar-SA"/>
    </w:rPr>
  </w:style>
  <w:style w:type="character" w:customStyle="1" w:styleId="4CharChar">
    <w:name w:val="标题 4 Char Char"/>
    <w:qFormat/>
    <w:rsid w:val="002510DA"/>
    <w:rPr>
      <w:rFonts w:ascii="黑体" w:eastAsia="黑体" w:hAnsi="宋体"/>
      <w:b/>
      <w:kern w:val="2"/>
      <w:sz w:val="21"/>
      <w:lang w:val="en-US" w:eastAsia="zh-CN"/>
    </w:rPr>
  </w:style>
  <w:style w:type="character" w:customStyle="1" w:styleId="jlCharCharCharChar">
    <w:name w:val="jl 正文 Char Char Char Char"/>
    <w:link w:val="jlCharChar"/>
    <w:qFormat/>
    <w:rsid w:val="002510DA"/>
    <w:rPr>
      <w:rFonts w:ascii="宋体" w:eastAsia="宋体"/>
      <w:sz w:val="24"/>
      <w:szCs w:val="24"/>
    </w:rPr>
  </w:style>
  <w:style w:type="paragraph" w:customStyle="1" w:styleId="jlCharChar">
    <w:name w:val="jl 正文 Char Char"/>
    <w:basedOn w:val="a0"/>
    <w:link w:val="jlCharCharCharChar"/>
    <w:qFormat/>
    <w:rsid w:val="002510DA"/>
    <w:pPr>
      <w:autoSpaceDE w:val="0"/>
      <w:autoSpaceDN w:val="0"/>
      <w:adjustRightInd w:val="0"/>
      <w:ind w:firstLineChars="200" w:firstLine="200"/>
      <w:jc w:val="left"/>
      <w:textAlignment w:val="baseline"/>
    </w:pPr>
    <w:rPr>
      <w:rFonts w:ascii="宋体" w:hAnsiTheme="minorHAnsi" w:cstheme="minorBidi"/>
      <w:sz w:val="24"/>
      <w:szCs w:val="24"/>
    </w:rPr>
  </w:style>
  <w:style w:type="character" w:customStyle="1" w:styleId="1CharChar1">
    <w:name w:val="标题 1 Char Char"/>
    <w:qFormat/>
    <w:rsid w:val="002510DA"/>
    <w:rPr>
      <w:rFonts w:eastAsia="黑体"/>
      <w:kern w:val="44"/>
      <w:sz w:val="28"/>
      <w:szCs w:val="28"/>
      <w:lang w:val="en-US" w:eastAsia="zh-CN" w:bidi="ar-SA"/>
    </w:rPr>
  </w:style>
  <w:style w:type="character" w:customStyle="1" w:styleId="jlCharCharChar">
    <w:name w:val="jl 三级 Char Char Char"/>
    <w:link w:val="jlChar"/>
    <w:qFormat/>
    <w:rsid w:val="002510DA"/>
    <w:rPr>
      <w:rFonts w:ascii="宋体" w:eastAsia="宋体" w:hAnsi="宋体"/>
      <w:b/>
      <w:color w:val="000000"/>
      <w:sz w:val="24"/>
      <w:szCs w:val="24"/>
    </w:rPr>
  </w:style>
  <w:style w:type="paragraph" w:customStyle="1" w:styleId="jlChar">
    <w:name w:val="jl 三级 Char"/>
    <w:basedOn w:val="a0"/>
    <w:link w:val="jlCharCharChar"/>
    <w:qFormat/>
    <w:rsid w:val="002510DA"/>
    <w:pPr>
      <w:autoSpaceDE w:val="0"/>
      <w:autoSpaceDN w:val="0"/>
      <w:adjustRightInd w:val="0"/>
      <w:spacing w:beforeLines="50" w:afterLines="50"/>
      <w:ind w:firstLineChars="200" w:firstLine="480"/>
      <w:jc w:val="left"/>
      <w:textAlignment w:val="baseline"/>
      <w:outlineLvl w:val="2"/>
    </w:pPr>
    <w:rPr>
      <w:rFonts w:ascii="宋体" w:hAnsi="宋体" w:cstheme="minorBidi"/>
      <w:b/>
      <w:color w:val="000000"/>
      <w:sz w:val="24"/>
      <w:szCs w:val="24"/>
    </w:rPr>
  </w:style>
  <w:style w:type="character" w:customStyle="1" w:styleId="CharCharb">
    <w:name w:val="普通文字 Char Char"/>
    <w:qFormat/>
    <w:rsid w:val="002510DA"/>
    <w:rPr>
      <w:rFonts w:ascii="宋体" w:eastAsia="宋体" w:hAnsi="Courier New"/>
      <w:kern w:val="2"/>
      <w:sz w:val="21"/>
      <w:lang w:val="en-US" w:eastAsia="zh-CN" w:bidi="ar-SA"/>
    </w:rPr>
  </w:style>
  <w:style w:type="character" w:customStyle="1" w:styleId="CharCharc">
    <w:name w:val="正文格式 Char Char"/>
    <w:link w:val="afff9"/>
    <w:qFormat/>
    <w:rsid w:val="002510DA"/>
    <w:rPr>
      <w:rFonts w:ascii="宋体" w:eastAsia="宋体" w:hAnsi="宋体"/>
      <w:bCs/>
      <w:szCs w:val="21"/>
    </w:rPr>
  </w:style>
  <w:style w:type="paragraph" w:customStyle="1" w:styleId="afff9">
    <w:name w:val="正文格式"/>
    <w:basedOn w:val="a0"/>
    <w:link w:val="CharCharc"/>
    <w:qFormat/>
    <w:rsid w:val="002510DA"/>
    <w:pPr>
      <w:topLinePunct/>
      <w:ind w:firstLineChars="200" w:firstLine="420"/>
    </w:pPr>
    <w:rPr>
      <w:rFonts w:ascii="宋体" w:hAnsi="宋体" w:cstheme="minorBidi"/>
      <w:bCs/>
      <w:szCs w:val="21"/>
    </w:rPr>
  </w:style>
  <w:style w:type="character" w:customStyle="1" w:styleId="Arial">
    <w:name w:val="样式 Arial"/>
    <w:qFormat/>
    <w:rsid w:val="002510DA"/>
    <w:rPr>
      <w:rFonts w:ascii="Times New Roman" w:eastAsia="宋体" w:hAnsi="Times New Roman" w:cs="Times New Roman" w:hint="default"/>
      <w:sz w:val="21"/>
      <w:szCs w:val="21"/>
    </w:rPr>
  </w:style>
  <w:style w:type="character" w:customStyle="1" w:styleId="2Char10">
    <w:name w:val="样式2 Char1"/>
    <w:qFormat/>
    <w:rsid w:val="002510DA"/>
    <w:rPr>
      <w:rFonts w:ascii="宋体" w:eastAsia="黑体" w:cs="Arial"/>
      <w:kern w:val="2"/>
      <w:sz w:val="21"/>
      <w:szCs w:val="21"/>
      <w:lang w:val="en-US" w:eastAsia="zh-CN" w:bidi="ar-SA"/>
    </w:rPr>
  </w:style>
  <w:style w:type="character" w:customStyle="1" w:styleId="2CharChar4">
    <w:name w:val="报告标题2 Char Char"/>
    <w:qFormat/>
    <w:rsid w:val="002510DA"/>
    <w:rPr>
      <w:rFonts w:ascii="方正小标宋简体" w:eastAsia="宋体" w:hAnsi="宋体" w:cs="Arial"/>
      <w:b/>
      <w:bCs/>
      <w:color w:val="000000"/>
      <w:kern w:val="2"/>
      <w:sz w:val="21"/>
      <w:szCs w:val="24"/>
      <w:lang w:val="en-US" w:eastAsia="zh-CN" w:bidi="ar-SA"/>
    </w:rPr>
  </w:style>
  <w:style w:type="character" w:customStyle="1" w:styleId="2b">
    <w:name w:val="样式 标题 2 + 宋体 五号 加粗"/>
    <w:qFormat/>
    <w:rsid w:val="002510DA"/>
    <w:rPr>
      <w:rFonts w:ascii="宋体" w:eastAsia="宋体" w:hAnsi="宋体"/>
      <w:b/>
      <w:kern w:val="44"/>
      <w:sz w:val="21"/>
      <w:szCs w:val="21"/>
    </w:rPr>
  </w:style>
  <w:style w:type="character" w:customStyle="1" w:styleId="11CharChar">
    <w:name w:val="样式 标题 1 + 加粗1 Char Char"/>
    <w:qFormat/>
    <w:rsid w:val="002510DA"/>
    <w:rPr>
      <w:rFonts w:ascii="汉仪大宋简" w:eastAsia="黑体"/>
      <w:bCs/>
      <w:kern w:val="44"/>
      <w:sz w:val="28"/>
      <w:szCs w:val="28"/>
      <w:lang w:val="en-US" w:eastAsia="zh-CN" w:bidi="ar-SA"/>
    </w:rPr>
  </w:style>
  <w:style w:type="character" w:customStyle="1" w:styleId="CharChard">
    <w:name w:val="标题 Char Char"/>
    <w:qFormat/>
    <w:rsid w:val="002510DA"/>
    <w:rPr>
      <w:rFonts w:ascii="Arial" w:eastAsia="宋体" w:hAnsi="Arial" w:cs="Arial"/>
      <w:b/>
      <w:bCs/>
      <w:kern w:val="2"/>
      <w:sz w:val="32"/>
      <w:szCs w:val="32"/>
      <w:lang w:val="en-US" w:eastAsia="zh-CN" w:bidi="ar-SA"/>
    </w:rPr>
  </w:style>
  <w:style w:type="character" w:customStyle="1" w:styleId="3CharChar1">
    <w:name w:val="样式 样式3 + Char Char"/>
    <w:link w:val="38"/>
    <w:qFormat/>
    <w:rsid w:val="002510DA"/>
    <w:rPr>
      <w:rFonts w:ascii="EU-F1" w:eastAsia="黑体" w:hAnsi="Arial"/>
      <w:b/>
      <w:color w:val="000000"/>
      <w:szCs w:val="21"/>
    </w:rPr>
  </w:style>
  <w:style w:type="paragraph" w:customStyle="1" w:styleId="38">
    <w:name w:val="样式 样式3 +"/>
    <w:basedOn w:val="39"/>
    <w:link w:val="3CharChar1"/>
    <w:qFormat/>
    <w:rsid w:val="002510DA"/>
    <w:pPr>
      <w:spacing w:line="312" w:lineRule="exact"/>
      <w:outlineLvl w:val="9"/>
    </w:pPr>
    <w:rPr>
      <w:rFonts w:ascii="EU-F1" w:cstheme="minorBidi"/>
      <w:color w:val="000000"/>
      <w:sz w:val="21"/>
      <w:szCs w:val="21"/>
    </w:rPr>
  </w:style>
  <w:style w:type="paragraph" w:customStyle="1" w:styleId="39">
    <w:name w:val="样式3"/>
    <w:basedOn w:val="3"/>
    <w:link w:val="3CharChar2"/>
    <w:qFormat/>
    <w:rsid w:val="002510DA"/>
    <w:pPr>
      <w:tabs>
        <w:tab w:val="left" w:pos="709"/>
      </w:tabs>
      <w:topLinePunct/>
      <w:spacing w:before="0" w:after="0" w:line="720" w:lineRule="auto"/>
      <w:ind w:firstLineChars="0" w:firstLine="0"/>
      <w:jc w:val="left"/>
    </w:pPr>
    <w:rPr>
      <w:rFonts w:ascii="Arial" w:hAnsi="Arial"/>
      <w:b/>
      <w:sz w:val="30"/>
      <w:szCs w:val="30"/>
    </w:rPr>
  </w:style>
  <w:style w:type="character" w:customStyle="1" w:styleId="3CharChar2">
    <w:name w:val="样式3 Char Char"/>
    <w:link w:val="39"/>
    <w:qFormat/>
    <w:rsid w:val="002510DA"/>
    <w:rPr>
      <w:rFonts w:ascii="Arial" w:eastAsia="黑体" w:hAnsi="Arial" w:cs="Times New Roman"/>
      <w:b/>
      <w:sz w:val="30"/>
      <w:szCs w:val="30"/>
    </w:rPr>
  </w:style>
  <w:style w:type="character" w:customStyle="1" w:styleId="17">
    <w:name w:val="占位符文本1"/>
    <w:qFormat/>
    <w:rsid w:val="002510DA"/>
    <w:rPr>
      <w:color w:val="808080"/>
    </w:rPr>
  </w:style>
  <w:style w:type="character" w:customStyle="1" w:styleId="songti12px">
    <w:name w:val="songti12px"/>
    <w:basedOn w:val="a1"/>
    <w:qFormat/>
    <w:rsid w:val="002510DA"/>
  </w:style>
  <w:style w:type="character" w:customStyle="1" w:styleId="2CharChar5">
    <w:name w:val="样式 标题 2 + 五号 Char Char"/>
    <w:link w:val="2c"/>
    <w:qFormat/>
    <w:rsid w:val="002510DA"/>
    <w:rPr>
      <w:rFonts w:eastAsia="黑体"/>
      <w:bCs/>
      <w:szCs w:val="21"/>
    </w:rPr>
  </w:style>
  <w:style w:type="paragraph" w:customStyle="1" w:styleId="2c">
    <w:name w:val="样式 标题 2 + 五号"/>
    <w:basedOn w:val="2"/>
    <w:link w:val="2CharChar5"/>
    <w:qFormat/>
    <w:rsid w:val="002510DA"/>
    <w:pPr>
      <w:keepNext w:val="0"/>
      <w:topLinePunct/>
      <w:autoSpaceDE w:val="0"/>
      <w:autoSpaceDN w:val="0"/>
      <w:adjustRightInd w:val="0"/>
      <w:spacing w:before="0" w:after="0" w:line="240" w:lineRule="auto"/>
      <w:ind w:firstLine="420"/>
      <w:textAlignment w:val="baseline"/>
    </w:pPr>
    <w:rPr>
      <w:rFonts w:asciiTheme="minorHAnsi" w:hAnsiTheme="minorHAnsi" w:cstheme="minorBidi"/>
      <w:b w:val="0"/>
      <w:bCs/>
      <w:sz w:val="21"/>
      <w:szCs w:val="21"/>
    </w:rPr>
  </w:style>
  <w:style w:type="character" w:customStyle="1" w:styleId="6CharChar">
    <w:name w:val="样式6 Char Char"/>
    <w:link w:val="61"/>
    <w:qFormat/>
    <w:rsid w:val="002510DA"/>
    <w:rPr>
      <w:rFonts w:eastAsia="黑体"/>
      <w:szCs w:val="21"/>
    </w:rPr>
  </w:style>
  <w:style w:type="paragraph" w:customStyle="1" w:styleId="61">
    <w:name w:val="样式6"/>
    <w:basedOn w:val="a0"/>
    <w:link w:val="6CharChar"/>
    <w:qFormat/>
    <w:rsid w:val="002510DA"/>
    <w:pPr>
      <w:topLinePunct/>
      <w:spacing w:before="160" w:after="60"/>
      <w:jc w:val="center"/>
    </w:pPr>
    <w:rPr>
      <w:rFonts w:asciiTheme="minorHAnsi" w:eastAsia="黑体" w:hAnsiTheme="minorHAnsi" w:cstheme="minorBidi"/>
      <w:szCs w:val="21"/>
    </w:rPr>
  </w:style>
  <w:style w:type="character" w:customStyle="1" w:styleId="unnamed51">
    <w:name w:val="unnamed51"/>
    <w:qFormat/>
    <w:rsid w:val="002510DA"/>
    <w:rPr>
      <w:spacing w:val="0"/>
      <w:sz w:val="20"/>
    </w:rPr>
  </w:style>
  <w:style w:type="character" w:customStyle="1" w:styleId="CharChare">
    <w:name w:val="图说 Char Char"/>
    <w:link w:val="afffa"/>
    <w:qFormat/>
    <w:rsid w:val="002510DA"/>
    <w:rPr>
      <w:rFonts w:ascii="EU-F1" w:eastAsia="黑体" w:cs="宋体"/>
      <w:szCs w:val="21"/>
    </w:rPr>
  </w:style>
  <w:style w:type="paragraph" w:customStyle="1" w:styleId="afffa">
    <w:name w:val="图说"/>
    <w:basedOn w:val="a0"/>
    <w:link w:val="CharChare"/>
    <w:qFormat/>
    <w:rsid w:val="002510DA"/>
    <w:pPr>
      <w:topLinePunct/>
      <w:spacing w:before="60" w:after="160" w:line="312" w:lineRule="exact"/>
      <w:jc w:val="center"/>
    </w:pPr>
    <w:rPr>
      <w:rFonts w:ascii="EU-F1" w:eastAsia="黑体" w:hAnsiTheme="minorHAnsi" w:cs="宋体"/>
      <w:szCs w:val="21"/>
    </w:rPr>
  </w:style>
  <w:style w:type="character" w:customStyle="1" w:styleId="1Char0">
    <w:name w:val="章标题 1 Char"/>
    <w:aliases w:val="-*+ Char,h1 Char,1st level Char,Section Head Char,l1 Char,b1 Char Char,featurehead Char,标题yjm1 Char,章节标题 Char,Heading 0 Char,H1 Char,1 Char,H11 Char,H12 Char,H13 Char,H14 Char,H15 Char,H16 Char,H17 Char,PIM 1 Char,Title1 Char,I1 Char"/>
    <w:qFormat/>
    <w:rsid w:val="002510DA"/>
    <w:rPr>
      <w:rFonts w:eastAsia="黑体"/>
      <w:kern w:val="44"/>
      <w:sz w:val="28"/>
      <w:szCs w:val="28"/>
      <w:lang w:val="en-US" w:eastAsia="zh-CN" w:bidi="ar-SA"/>
    </w:rPr>
  </w:style>
  <w:style w:type="character" w:customStyle="1" w:styleId="1CharChar2">
    <w:name w:val="报告标题1 Char Char"/>
    <w:qFormat/>
    <w:rsid w:val="002510DA"/>
    <w:rPr>
      <w:rFonts w:eastAsia="宋体"/>
      <w:bCs/>
      <w:kern w:val="2"/>
      <w:sz w:val="21"/>
      <w:szCs w:val="21"/>
      <w:lang w:val="en-US" w:eastAsia="zh-CN" w:bidi="ar-SA"/>
    </w:rPr>
  </w:style>
  <w:style w:type="character" w:customStyle="1" w:styleId="1CharChar3">
    <w:name w:val="样式 标题 1 + 加粗 Char Char"/>
    <w:qFormat/>
    <w:rsid w:val="002510DA"/>
    <w:rPr>
      <w:rFonts w:eastAsia="黑体"/>
      <w:b/>
      <w:bCs/>
      <w:kern w:val="44"/>
      <w:sz w:val="28"/>
      <w:szCs w:val="28"/>
      <w:lang w:val="en-US" w:eastAsia="zh-CN" w:bidi="ar-SA"/>
    </w:rPr>
  </w:style>
  <w:style w:type="character" w:customStyle="1" w:styleId="wangChar1">
    <w:name w:val="wang正文 Char1"/>
    <w:qFormat/>
    <w:rsid w:val="002510DA"/>
    <w:rPr>
      <w:rFonts w:eastAsia="宋体"/>
      <w:sz w:val="21"/>
      <w:szCs w:val="24"/>
      <w:lang w:val="en-US" w:eastAsia="zh-CN" w:bidi="ar-SA"/>
    </w:rPr>
  </w:style>
  <w:style w:type="character" w:customStyle="1" w:styleId="wangCharChar">
    <w:name w:val="wang正文 Char Char"/>
    <w:link w:val="wang"/>
    <w:qFormat/>
    <w:rsid w:val="002510DA"/>
    <w:rPr>
      <w:rFonts w:eastAsia="宋体"/>
      <w:szCs w:val="24"/>
    </w:rPr>
  </w:style>
  <w:style w:type="paragraph" w:customStyle="1" w:styleId="wang">
    <w:name w:val="wang正文"/>
    <w:basedOn w:val="a0"/>
    <w:link w:val="wangCharChar"/>
    <w:qFormat/>
    <w:rsid w:val="002510DA"/>
    <w:pPr>
      <w:tabs>
        <w:tab w:val="left" w:pos="6840"/>
      </w:tabs>
      <w:topLinePunct/>
      <w:ind w:firstLine="420"/>
    </w:pPr>
    <w:rPr>
      <w:rFonts w:asciiTheme="minorHAnsi" w:hAnsiTheme="minorHAnsi" w:cstheme="minorBidi"/>
      <w:szCs w:val="24"/>
    </w:rPr>
  </w:style>
  <w:style w:type="character" w:customStyle="1" w:styleId="CharCharf">
    <w:name w:val="封面标题 Char Char"/>
    <w:link w:val="afffb"/>
    <w:qFormat/>
    <w:rsid w:val="002510DA"/>
    <w:rPr>
      <w:rFonts w:ascii="Calibri" w:hAnsi="Calibri"/>
      <w:sz w:val="72"/>
      <w:szCs w:val="72"/>
    </w:rPr>
  </w:style>
  <w:style w:type="paragraph" w:customStyle="1" w:styleId="afffb">
    <w:name w:val="封面标题"/>
    <w:next w:val="a0"/>
    <w:link w:val="CharCharf"/>
    <w:qFormat/>
    <w:rsid w:val="002510DA"/>
    <w:pPr>
      <w:spacing w:line="360" w:lineRule="auto"/>
      <w:jc w:val="center"/>
    </w:pPr>
    <w:rPr>
      <w:rFonts w:ascii="Calibri" w:hAnsi="Calibri"/>
      <w:sz w:val="72"/>
      <w:szCs w:val="72"/>
    </w:rPr>
  </w:style>
  <w:style w:type="character" w:customStyle="1" w:styleId="1CharChar4">
    <w:name w:val="样式 样式1 + 非加粗 Char Char"/>
    <w:link w:val="18"/>
    <w:qFormat/>
    <w:rsid w:val="002510DA"/>
    <w:rPr>
      <w:rFonts w:eastAsia="汉仪大宋简" w:cs="宋体"/>
      <w:b/>
      <w:sz w:val="22"/>
    </w:rPr>
  </w:style>
  <w:style w:type="paragraph" w:customStyle="1" w:styleId="18">
    <w:name w:val="样式 样式1 + 非加粗"/>
    <w:basedOn w:val="15"/>
    <w:link w:val="1CharChar4"/>
    <w:qFormat/>
    <w:rsid w:val="002510DA"/>
    <w:pPr>
      <w:keepNext/>
      <w:ind w:firstLine="420"/>
      <w:outlineLvl w:val="0"/>
    </w:pPr>
    <w:rPr>
      <w:rFonts w:asciiTheme="minorHAnsi" w:eastAsia="汉仪大宋简" w:hAnsiTheme="minorHAnsi" w:cs="宋体"/>
      <w:b/>
      <w:kern w:val="2"/>
      <w:sz w:val="22"/>
      <w:szCs w:val="22"/>
    </w:rPr>
  </w:style>
  <w:style w:type="character" w:customStyle="1" w:styleId="CharCharf0">
    <w:name w:val="页眉 Char Char"/>
    <w:qFormat/>
    <w:rsid w:val="002510DA"/>
    <w:rPr>
      <w:rFonts w:eastAsia="宋体"/>
      <w:kern w:val="2"/>
      <w:sz w:val="18"/>
      <w:lang w:val="en-US" w:eastAsia="zh-CN" w:bidi="ar-SA"/>
    </w:rPr>
  </w:style>
  <w:style w:type="character" w:customStyle="1" w:styleId="Footer-EvenCharChar">
    <w:name w:val="Footer-Even Char Char"/>
    <w:qFormat/>
    <w:rsid w:val="002510DA"/>
    <w:rPr>
      <w:sz w:val="18"/>
    </w:rPr>
  </w:style>
  <w:style w:type="character" w:customStyle="1" w:styleId="CharCharf1">
    <w:name w:val="页脚 Char Char"/>
    <w:link w:val="footer1"/>
    <w:qFormat/>
    <w:rsid w:val="002510DA"/>
    <w:rPr>
      <w:rFonts w:eastAsia="宋体"/>
      <w:kern w:val="2"/>
      <w:sz w:val="18"/>
      <w:lang w:val="en-US" w:eastAsia="zh-CN" w:bidi="ar-SA"/>
    </w:rPr>
  </w:style>
  <w:style w:type="character" w:customStyle="1" w:styleId="3CharChar3">
    <w:name w:val="报告标题3 Char Char"/>
    <w:qFormat/>
    <w:rsid w:val="002510DA"/>
    <w:rPr>
      <w:rFonts w:ascii="方正小标宋简体" w:eastAsia="宋体" w:hAnsi="宋体" w:cs="Arial"/>
      <w:b/>
      <w:bCs/>
      <w:color w:val="000000"/>
      <w:kern w:val="2"/>
      <w:sz w:val="21"/>
      <w:szCs w:val="21"/>
      <w:lang w:val="en-US" w:eastAsia="zh-CN" w:bidi="ar-SA"/>
    </w:rPr>
  </w:style>
  <w:style w:type="character" w:customStyle="1" w:styleId="2Char11">
    <w:name w:val="正文文本缩进 2 Char1"/>
    <w:basedOn w:val="a1"/>
    <w:semiHidden/>
    <w:qFormat/>
    <w:rsid w:val="002510DA"/>
    <w:rPr>
      <w:rFonts w:ascii="Calibri" w:eastAsia="宋体" w:hAnsi="Calibri"/>
      <w:kern w:val="2"/>
      <w:sz w:val="21"/>
      <w:szCs w:val="22"/>
    </w:rPr>
  </w:style>
  <w:style w:type="character" w:customStyle="1" w:styleId="Char11">
    <w:name w:val="签名 Char1"/>
    <w:basedOn w:val="a1"/>
    <w:semiHidden/>
    <w:qFormat/>
    <w:rsid w:val="002510DA"/>
    <w:rPr>
      <w:rFonts w:ascii="Calibri" w:eastAsia="宋体" w:hAnsi="Calibri"/>
      <w:kern w:val="2"/>
      <w:sz w:val="21"/>
      <w:szCs w:val="22"/>
    </w:rPr>
  </w:style>
  <w:style w:type="character" w:customStyle="1" w:styleId="Char12">
    <w:name w:val="电子邮件签名 Char1"/>
    <w:basedOn w:val="a1"/>
    <w:semiHidden/>
    <w:qFormat/>
    <w:rsid w:val="002510DA"/>
    <w:rPr>
      <w:rFonts w:ascii="Calibri" w:eastAsia="宋体" w:hAnsi="Calibri"/>
      <w:kern w:val="2"/>
      <w:sz w:val="21"/>
      <w:szCs w:val="22"/>
    </w:rPr>
  </w:style>
  <w:style w:type="character" w:customStyle="1" w:styleId="Char13">
    <w:name w:val="正文文本 Char1"/>
    <w:basedOn w:val="a1"/>
    <w:qFormat/>
    <w:rsid w:val="002510DA"/>
    <w:rPr>
      <w:rFonts w:ascii="Calibri" w:eastAsia="宋体" w:hAnsi="Calibri"/>
      <w:kern w:val="2"/>
      <w:sz w:val="21"/>
      <w:szCs w:val="22"/>
    </w:rPr>
  </w:style>
  <w:style w:type="character" w:customStyle="1" w:styleId="2Char12">
    <w:name w:val="正文文本 2 Char1"/>
    <w:basedOn w:val="a1"/>
    <w:qFormat/>
    <w:rsid w:val="002510DA"/>
    <w:rPr>
      <w:rFonts w:ascii="Calibri" w:eastAsia="宋体" w:hAnsi="Calibri"/>
      <w:kern w:val="2"/>
      <w:sz w:val="21"/>
      <w:szCs w:val="22"/>
    </w:rPr>
  </w:style>
  <w:style w:type="character" w:customStyle="1" w:styleId="2Char13">
    <w:name w:val="正文首行缩进 2 Char1"/>
    <w:basedOn w:val="Chara"/>
    <w:uiPriority w:val="99"/>
    <w:qFormat/>
    <w:rsid w:val="002510DA"/>
    <w:rPr>
      <w:rFonts w:ascii="Calibri" w:eastAsia="宋体" w:hAnsi="Calibri" w:cs="Times New Roman"/>
      <w:kern w:val="2"/>
      <w:sz w:val="21"/>
      <w:szCs w:val="22"/>
    </w:rPr>
  </w:style>
  <w:style w:type="character" w:customStyle="1" w:styleId="Char14">
    <w:name w:val="信息标题 Char1"/>
    <w:basedOn w:val="a1"/>
    <w:semiHidden/>
    <w:qFormat/>
    <w:rsid w:val="002510DA"/>
    <w:rPr>
      <w:rFonts w:asciiTheme="majorHAnsi" w:eastAsiaTheme="majorEastAsia" w:hAnsiTheme="majorHAnsi" w:cstheme="majorBidi"/>
      <w:kern w:val="2"/>
      <w:sz w:val="24"/>
      <w:szCs w:val="24"/>
      <w:shd w:val="pct20" w:color="auto" w:fill="auto"/>
    </w:rPr>
  </w:style>
  <w:style w:type="character" w:customStyle="1" w:styleId="HTMLChar1">
    <w:name w:val="HTML 地址 Char1"/>
    <w:basedOn w:val="a1"/>
    <w:semiHidden/>
    <w:qFormat/>
    <w:rsid w:val="002510DA"/>
    <w:rPr>
      <w:rFonts w:ascii="Calibri" w:eastAsia="宋体" w:hAnsi="Calibri"/>
      <w:i/>
      <w:iCs/>
      <w:kern w:val="2"/>
      <w:sz w:val="21"/>
      <w:szCs w:val="22"/>
    </w:rPr>
  </w:style>
  <w:style w:type="character" w:customStyle="1" w:styleId="Char15">
    <w:name w:val="结束语 Char1"/>
    <w:basedOn w:val="a1"/>
    <w:semiHidden/>
    <w:qFormat/>
    <w:rsid w:val="002510DA"/>
    <w:rPr>
      <w:rFonts w:ascii="Calibri" w:eastAsia="宋体" w:hAnsi="Calibri"/>
      <w:kern w:val="2"/>
      <w:sz w:val="21"/>
      <w:szCs w:val="22"/>
    </w:rPr>
  </w:style>
  <w:style w:type="character" w:customStyle="1" w:styleId="Char16">
    <w:name w:val="正文首行缩进 Char1"/>
    <w:basedOn w:val="Char13"/>
    <w:qFormat/>
    <w:rsid w:val="002510DA"/>
    <w:rPr>
      <w:rFonts w:ascii="Calibri" w:eastAsia="宋体" w:hAnsi="Calibri"/>
      <w:kern w:val="2"/>
      <w:sz w:val="21"/>
      <w:szCs w:val="22"/>
    </w:rPr>
  </w:style>
  <w:style w:type="character" w:customStyle="1" w:styleId="Char17">
    <w:name w:val="称呼 Char1"/>
    <w:basedOn w:val="a1"/>
    <w:qFormat/>
    <w:rsid w:val="002510DA"/>
    <w:rPr>
      <w:rFonts w:ascii="Calibri" w:eastAsia="宋体" w:hAnsi="Calibri"/>
      <w:kern w:val="2"/>
      <w:sz w:val="21"/>
      <w:szCs w:val="22"/>
    </w:rPr>
  </w:style>
  <w:style w:type="character" w:customStyle="1" w:styleId="Char18">
    <w:name w:val="副标题 Char1"/>
    <w:basedOn w:val="a1"/>
    <w:qFormat/>
    <w:rsid w:val="002510DA"/>
    <w:rPr>
      <w:rFonts w:asciiTheme="majorHAnsi" w:eastAsia="宋体" w:hAnsiTheme="majorHAnsi" w:cstheme="majorBidi"/>
      <w:b/>
      <w:bCs/>
      <w:kern w:val="28"/>
      <w:sz w:val="32"/>
      <w:szCs w:val="32"/>
    </w:rPr>
  </w:style>
  <w:style w:type="character" w:customStyle="1" w:styleId="HTMLChar10">
    <w:name w:val="HTML 预设格式 Char1"/>
    <w:basedOn w:val="a1"/>
    <w:semiHidden/>
    <w:qFormat/>
    <w:rsid w:val="002510DA"/>
    <w:rPr>
      <w:rFonts w:ascii="Courier New" w:eastAsia="宋体" w:hAnsi="Courier New" w:cs="Courier New"/>
      <w:kern w:val="2"/>
    </w:rPr>
  </w:style>
  <w:style w:type="paragraph" w:customStyle="1" w:styleId="afffc">
    <w:name w:val="目录"/>
    <w:basedOn w:val="aff1"/>
    <w:next w:val="aff1"/>
    <w:qFormat/>
    <w:rsid w:val="002510DA"/>
    <w:pPr>
      <w:autoSpaceDE/>
      <w:autoSpaceDN/>
      <w:adjustRightInd/>
      <w:snapToGrid/>
      <w:spacing w:before="240" w:after="60"/>
      <w:textAlignment w:val="auto"/>
      <w:outlineLvl w:val="0"/>
    </w:pPr>
    <w:rPr>
      <w:rFonts w:cs="Arial"/>
      <w:b/>
      <w:bCs/>
      <w:kern w:val="2"/>
    </w:rPr>
  </w:style>
  <w:style w:type="paragraph" w:customStyle="1" w:styleId="afffd">
    <w:name w:val="二级条标题"/>
    <w:basedOn w:val="affe"/>
    <w:next w:val="a0"/>
    <w:qFormat/>
    <w:rsid w:val="002510DA"/>
    <w:pPr>
      <w:tabs>
        <w:tab w:val="left" w:pos="709"/>
        <w:tab w:val="left" w:pos="2160"/>
      </w:tabs>
      <w:spacing w:beforeLines="0" w:afterLines="0"/>
      <w:ind w:left="2160" w:hanging="420"/>
      <w:jc w:val="both"/>
      <w:outlineLvl w:val="3"/>
    </w:pPr>
    <w:rPr>
      <w:szCs w:val="20"/>
    </w:rPr>
  </w:style>
  <w:style w:type="paragraph" w:customStyle="1" w:styleId="afffe">
    <w:name w:val="前言、引言标题"/>
    <w:next w:val="a0"/>
    <w:uiPriority w:val="99"/>
    <w:qFormat/>
    <w:rsid w:val="002510DA"/>
    <w:pPr>
      <w:shd w:val="clear" w:color="FFFFFF" w:fill="FFFFFF"/>
      <w:spacing w:before="640" w:after="560"/>
      <w:jc w:val="center"/>
      <w:outlineLvl w:val="0"/>
    </w:pPr>
    <w:rPr>
      <w:rFonts w:ascii="黑体" w:eastAsia="黑体" w:hAnsi="Times New Roman" w:cs="Times New Roman"/>
      <w:b/>
      <w:kern w:val="0"/>
      <w:sz w:val="32"/>
      <w:szCs w:val="20"/>
    </w:rPr>
  </w:style>
  <w:style w:type="paragraph" w:customStyle="1" w:styleId="xl45">
    <w:name w:val="xl45"/>
    <w:basedOn w:val="a0"/>
    <w:qFormat/>
    <w:rsid w:val="002510DA"/>
    <w:pPr>
      <w:widowControl/>
      <w:pBdr>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Char20">
    <w:name w:val="Char2"/>
    <w:basedOn w:val="a0"/>
    <w:qFormat/>
    <w:rsid w:val="002510DA"/>
    <w:rPr>
      <w:rFonts w:ascii="Times New Roman" w:hAnsi="Times New Roman"/>
      <w:szCs w:val="24"/>
    </w:rPr>
  </w:style>
  <w:style w:type="paragraph" w:customStyle="1" w:styleId="affff">
    <w:name w:val="正文表标题"/>
    <w:next w:val="a0"/>
    <w:qFormat/>
    <w:rsid w:val="002510DA"/>
    <w:pPr>
      <w:tabs>
        <w:tab w:val="left" w:pos="425"/>
      </w:tabs>
      <w:ind w:left="425" w:hanging="425"/>
      <w:jc w:val="center"/>
    </w:pPr>
    <w:rPr>
      <w:rFonts w:ascii="黑体" w:eastAsia="黑体" w:hAnsi="Times New Roman" w:cs="Times New Roman"/>
      <w:kern w:val="0"/>
      <w:szCs w:val="20"/>
    </w:rPr>
  </w:style>
  <w:style w:type="paragraph" w:customStyle="1" w:styleId="affff0">
    <w:name w:val="二级条目录"/>
    <w:basedOn w:val="afffd"/>
    <w:next w:val="a0"/>
    <w:qFormat/>
    <w:rsid w:val="002510DA"/>
    <w:pPr>
      <w:tabs>
        <w:tab w:val="clear" w:pos="709"/>
      </w:tabs>
      <w:ind w:left="0" w:firstLine="0"/>
      <w:jc w:val="left"/>
    </w:pPr>
    <w:rPr>
      <w:rFonts w:ascii="宋体" w:eastAsia="宋体" w:hAnsi="宋体"/>
      <w:kern w:val="21"/>
      <w:szCs w:val="21"/>
    </w:rPr>
  </w:style>
  <w:style w:type="paragraph" w:customStyle="1" w:styleId="affff1">
    <w:name w:val="目次、标准名称标题"/>
    <w:basedOn w:val="afffe"/>
    <w:next w:val="afff"/>
    <w:qFormat/>
    <w:rsid w:val="002510DA"/>
    <w:pPr>
      <w:spacing w:line="460" w:lineRule="exact"/>
      <w:outlineLvl w:val="9"/>
    </w:pPr>
  </w:style>
  <w:style w:type="paragraph" w:customStyle="1" w:styleId="CharCharCharCharChar2Char">
    <w:name w:val="Char Char Char Char Char2 Char"/>
    <w:basedOn w:val="a0"/>
    <w:qFormat/>
    <w:rsid w:val="002510DA"/>
    <w:rPr>
      <w:rFonts w:ascii="Tahoma" w:hAnsi="Tahoma"/>
      <w:sz w:val="24"/>
      <w:szCs w:val="20"/>
    </w:rPr>
  </w:style>
  <w:style w:type="paragraph" w:customStyle="1" w:styleId="xl33">
    <w:name w:val="xl33"/>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xl30">
    <w:name w:val="xl30"/>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affff2">
    <w:name w:val="表内小五"/>
    <w:basedOn w:val="a0"/>
    <w:qFormat/>
    <w:rsid w:val="002510DA"/>
    <w:pPr>
      <w:spacing w:line="360" w:lineRule="auto"/>
    </w:pPr>
    <w:rPr>
      <w:rFonts w:ascii="Times New Roman" w:hAnsi="Times New Roman"/>
      <w:color w:val="000000"/>
      <w:sz w:val="18"/>
      <w:szCs w:val="24"/>
    </w:rPr>
  </w:style>
  <w:style w:type="paragraph" w:customStyle="1" w:styleId="1156156">
    <w:name w:val="样式 标题 1 + 黑体 四号 加粗 自动设置 段前: 15.6 磅 段后: 15.6 磅 行距: 单倍行距"/>
    <w:basedOn w:val="1"/>
    <w:qFormat/>
    <w:rsid w:val="002510DA"/>
    <w:pPr>
      <w:keepLines w:val="0"/>
      <w:spacing w:before="312" w:after="312" w:line="240" w:lineRule="auto"/>
      <w:ind w:firstLineChars="37" w:firstLine="104"/>
    </w:pPr>
    <w:rPr>
      <w:rFonts w:ascii="黑体" w:eastAsia="黑体" w:hAnsi="宋体" w:cs="宋体"/>
      <w:b w:val="0"/>
      <w:bCs/>
      <w:sz w:val="28"/>
    </w:rPr>
  </w:style>
  <w:style w:type="paragraph" w:customStyle="1" w:styleId="affff3">
    <w:name w:val="术语定义二级条标题"/>
    <w:basedOn w:val="affff4"/>
    <w:next w:val="afff"/>
    <w:qFormat/>
    <w:rsid w:val="002510DA"/>
    <w:pPr>
      <w:tabs>
        <w:tab w:val="left" w:pos="4260"/>
      </w:tabs>
      <w:ind w:left="4260" w:hanging="420"/>
    </w:pPr>
  </w:style>
  <w:style w:type="paragraph" w:customStyle="1" w:styleId="affff4">
    <w:name w:val="术语定义条标题"/>
    <w:basedOn w:val="affff5"/>
    <w:next w:val="afff"/>
    <w:qFormat/>
    <w:rsid w:val="002510DA"/>
    <w:pPr>
      <w:tabs>
        <w:tab w:val="left" w:pos="420"/>
        <w:tab w:val="left" w:pos="3420"/>
      </w:tabs>
      <w:spacing w:beforeLines="0" w:afterLines="0"/>
      <w:jc w:val="left"/>
      <w:outlineLvl w:val="9"/>
    </w:pPr>
    <w:rPr>
      <w:rFonts w:eastAsia="黑体"/>
      <w:bCs w:val="0"/>
      <w:sz w:val="21"/>
    </w:rPr>
  </w:style>
  <w:style w:type="paragraph" w:customStyle="1" w:styleId="affff5">
    <w:name w:val="章标题"/>
    <w:next w:val="afff"/>
    <w:uiPriority w:val="99"/>
    <w:qFormat/>
    <w:rsid w:val="002510DA"/>
    <w:pPr>
      <w:spacing w:beforeLines="50" w:afterLines="50"/>
      <w:jc w:val="both"/>
      <w:outlineLvl w:val="1"/>
    </w:pPr>
    <w:rPr>
      <w:rFonts w:ascii="黑体" w:eastAsia="华文细黑" w:hAnsi="Times New Roman" w:cs="Times New Roman"/>
      <w:b/>
      <w:bCs/>
      <w:kern w:val="0"/>
      <w:sz w:val="32"/>
      <w:szCs w:val="20"/>
    </w:rPr>
  </w:style>
  <w:style w:type="paragraph" w:customStyle="1" w:styleId="xl55">
    <w:name w:val="xl55"/>
    <w:basedOn w:val="a0"/>
    <w:qFormat/>
    <w:rsid w:val="002510DA"/>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xl29">
    <w:name w:val="xl29"/>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205052050">
    <w:name w:val="样式 样式 标题 2 + 段前: 0.5 行 段后: 0.5 行 + 首行缩进:  2 字符 段前: 0.5 行 段后: 0..."/>
    <w:basedOn w:val="a0"/>
    <w:link w:val="205052050Char"/>
    <w:qFormat/>
    <w:rsid w:val="002510DA"/>
    <w:pPr>
      <w:keepNext/>
      <w:keepLines/>
      <w:adjustRightInd w:val="0"/>
      <w:spacing w:beforeLines="50" w:afterLines="50"/>
      <w:jc w:val="left"/>
      <w:textAlignment w:val="baseline"/>
      <w:outlineLvl w:val="1"/>
    </w:pPr>
    <w:rPr>
      <w:rFonts w:ascii="Times New Roman" w:eastAsia="黑体" w:hAnsi="Times New Roman"/>
      <w:kern w:val="0"/>
      <w:szCs w:val="20"/>
    </w:rPr>
  </w:style>
  <w:style w:type="paragraph" w:customStyle="1" w:styleId="affff6">
    <w:name w:val="工程建设表标题"/>
    <w:basedOn w:val="affff7"/>
    <w:qFormat/>
    <w:rsid w:val="002510DA"/>
    <w:pPr>
      <w:tabs>
        <w:tab w:val="left" w:pos="1008"/>
        <w:tab w:val="left" w:pos="2580"/>
      </w:tabs>
      <w:ind w:left="2580" w:hanging="420"/>
      <w:jc w:val="center"/>
      <w:outlineLvl w:val="4"/>
    </w:pPr>
  </w:style>
  <w:style w:type="paragraph" w:customStyle="1" w:styleId="affff7">
    <w:name w:val="工程建设条标题"/>
    <w:basedOn w:val="affff8"/>
    <w:next w:val="afff"/>
    <w:qFormat/>
    <w:rsid w:val="002510DA"/>
    <w:pPr>
      <w:spacing w:before="0" w:after="0"/>
      <w:jc w:val="left"/>
      <w:outlineLvl w:val="3"/>
    </w:pPr>
    <w:rPr>
      <w:b w:val="0"/>
    </w:rPr>
  </w:style>
  <w:style w:type="paragraph" w:customStyle="1" w:styleId="affff8">
    <w:name w:val="工程建设节标题"/>
    <w:basedOn w:val="affff9"/>
    <w:next w:val="afff"/>
    <w:qFormat/>
    <w:rsid w:val="002510DA"/>
    <w:pPr>
      <w:spacing w:before="400" w:after="400" w:line="240" w:lineRule="auto"/>
      <w:outlineLvl w:val="2"/>
    </w:pPr>
    <w:rPr>
      <w:sz w:val="21"/>
    </w:rPr>
  </w:style>
  <w:style w:type="paragraph" w:customStyle="1" w:styleId="affff9">
    <w:name w:val="工程建设章标题"/>
    <w:next w:val="afff"/>
    <w:qFormat/>
    <w:rsid w:val="002510DA"/>
    <w:pPr>
      <w:spacing w:before="640" w:after="560" w:line="480" w:lineRule="exact"/>
      <w:jc w:val="center"/>
      <w:outlineLvl w:val="1"/>
    </w:pPr>
    <w:rPr>
      <w:rFonts w:ascii="黑体" w:eastAsia="黑体" w:hAnsi="Times New Roman" w:cs="Times New Roman"/>
      <w:b/>
      <w:kern w:val="0"/>
      <w:sz w:val="28"/>
      <w:szCs w:val="20"/>
    </w:rPr>
  </w:style>
  <w:style w:type="paragraph" w:customStyle="1" w:styleId="0">
    <w:name w:val="样式 首行缩进:  0 厘米 行距: 单倍行距"/>
    <w:basedOn w:val="a0"/>
    <w:qFormat/>
    <w:rsid w:val="002510DA"/>
    <w:pPr>
      <w:adjustRightInd w:val="0"/>
      <w:textAlignment w:val="baseline"/>
    </w:pPr>
    <w:rPr>
      <w:rFonts w:ascii="Times New Roman" w:hAnsi="Times New Roman"/>
      <w:kern w:val="0"/>
      <w:szCs w:val="20"/>
    </w:rPr>
  </w:style>
  <w:style w:type="paragraph" w:customStyle="1" w:styleId="Arial2">
    <w:name w:val="样式 Arial 首行缩进:  2 字符"/>
    <w:basedOn w:val="a0"/>
    <w:qFormat/>
    <w:rsid w:val="002510DA"/>
    <w:pPr>
      <w:ind w:firstLineChars="200" w:firstLine="403"/>
    </w:pPr>
    <w:rPr>
      <w:rFonts w:ascii="Times New Roman" w:hAnsi="Times New Roman" w:cs="华文新魏"/>
      <w:szCs w:val="21"/>
    </w:rPr>
  </w:style>
  <w:style w:type="paragraph" w:customStyle="1" w:styleId="ParaCharCharCharChar">
    <w:name w:val="默认段落字体 Para Char Char Char Char"/>
    <w:basedOn w:val="a0"/>
    <w:link w:val="ParaCharCharCharCharChar1"/>
    <w:qFormat/>
    <w:rsid w:val="002510DA"/>
    <w:rPr>
      <w:rFonts w:ascii="Times New Roman" w:hAnsi="Times New Roman"/>
      <w:szCs w:val="20"/>
    </w:rPr>
  </w:style>
  <w:style w:type="character" w:customStyle="1" w:styleId="ParaCharCharCharCharChar1">
    <w:name w:val="默认段落字体 Para Char Char Char Char Char1"/>
    <w:basedOn w:val="a1"/>
    <w:link w:val="ParaCharCharCharChar"/>
    <w:qFormat/>
    <w:rsid w:val="002510DA"/>
    <w:rPr>
      <w:rFonts w:ascii="Times New Roman" w:eastAsia="宋体" w:hAnsi="Times New Roman" w:cs="Times New Roman"/>
      <w:szCs w:val="20"/>
    </w:rPr>
  </w:style>
  <w:style w:type="paragraph" w:customStyle="1" w:styleId="21561">
    <w:name w:val="样式 标题 2 + 宋体 五号 加粗 行距: 固定值 15.6 磅1"/>
    <w:basedOn w:val="2"/>
    <w:qFormat/>
    <w:rsid w:val="002510DA"/>
    <w:pPr>
      <w:autoSpaceDE w:val="0"/>
      <w:autoSpaceDN w:val="0"/>
      <w:adjustRightInd w:val="0"/>
      <w:spacing w:line="312" w:lineRule="exact"/>
      <w:jc w:val="left"/>
      <w:textAlignment w:val="baseline"/>
    </w:pPr>
    <w:rPr>
      <w:rFonts w:ascii="宋体" w:eastAsia="宋体" w:hAnsi="宋体" w:cs="宋体"/>
      <w:bCs/>
      <w:kern w:val="44"/>
      <w:sz w:val="21"/>
    </w:rPr>
  </w:style>
  <w:style w:type="paragraph" w:customStyle="1" w:styleId="CharCharf2">
    <w:name w:val="批注框文本 Char Char"/>
    <w:basedOn w:val="a0"/>
    <w:qFormat/>
    <w:rsid w:val="002510DA"/>
    <w:rPr>
      <w:rFonts w:ascii="Times New Roman" w:hAnsi="Times New Roman"/>
      <w:sz w:val="18"/>
      <w:szCs w:val="20"/>
    </w:rPr>
  </w:style>
  <w:style w:type="paragraph" w:customStyle="1" w:styleId="affffa">
    <w:name w:val="标准书眉一"/>
    <w:qFormat/>
    <w:rsid w:val="002510DA"/>
    <w:pPr>
      <w:jc w:val="both"/>
    </w:pPr>
    <w:rPr>
      <w:rFonts w:ascii="Times New Roman" w:eastAsia="宋体" w:hAnsi="Times New Roman" w:cs="Times New Roman"/>
      <w:kern w:val="0"/>
      <w:sz w:val="20"/>
      <w:szCs w:val="20"/>
    </w:rPr>
  </w:style>
  <w:style w:type="paragraph" w:customStyle="1" w:styleId="Style111">
    <w:name w:val="_Style 111"/>
    <w:basedOn w:val="a0"/>
    <w:qFormat/>
    <w:rsid w:val="002510DA"/>
    <w:rPr>
      <w:rFonts w:ascii="Times New Roman" w:hAnsi="Times New Roman"/>
      <w:szCs w:val="24"/>
    </w:rPr>
  </w:style>
  <w:style w:type="paragraph" w:customStyle="1" w:styleId="252">
    <w:name w:val="样式 样式 小四 行距: 固定值 25 磅 + 首行缩进:  2 字符"/>
    <w:basedOn w:val="a0"/>
    <w:qFormat/>
    <w:rsid w:val="002510DA"/>
    <w:pPr>
      <w:spacing w:line="480" w:lineRule="auto"/>
      <w:ind w:firstLineChars="200" w:firstLine="200"/>
    </w:pPr>
    <w:rPr>
      <w:rFonts w:ascii="Times New Roman" w:hAnsi="Times New Roman"/>
      <w:sz w:val="24"/>
      <w:szCs w:val="20"/>
    </w:rPr>
  </w:style>
  <w:style w:type="paragraph" w:customStyle="1" w:styleId="affffb">
    <w:name w:val="一级无标题条"/>
    <w:basedOn w:val="a0"/>
    <w:qFormat/>
    <w:rsid w:val="002510DA"/>
    <w:pPr>
      <w:tabs>
        <w:tab w:val="left" w:pos="420"/>
      </w:tabs>
    </w:pPr>
    <w:rPr>
      <w:rFonts w:ascii="Times New Roman" w:hAnsi="Times New Roman"/>
      <w:b/>
      <w:szCs w:val="24"/>
    </w:rPr>
  </w:style>
  <w:style w:type="paragraph" w:customStyle="1" w:styleId="xl32">
    <w:name w:val="xl3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6"/>
      <w:szCs w:val="16"/>
    </w:rPr>
  </w:style>
  <w:style w:type="paragraph" w:customStyle="1" w:styleId="2156">
    <w:name w:val="样式 标题 2 + 宋体 五号 加粗 行距: 固定值 15.6 磅"/>
    <w:basedOn w:val="2"/>
    <w:qFormat/>
    <w:rsid w:val="002510DA"/>
    <w:pPr>
      <w:autoSpaceDE w:val="0"/>
      <w:autoSpaceDN w:val="0"/>
      <w:adjustRightInd w:val="0"/>
      <w:spacing w:beforeLines="50" w:afterLines="50" w:line="312" w:lineRule="exact"/>
      <w:ind w:firstLineChars="200" w:firstLine="561"/>
      <w:jc w:val="left"/>
      <w:textAlignment w:val="baseline"/>
    </w:pPr>
    <w:rPr>
      <w:rFonts w:ascii="宋体" w:eastAsia="宋体" w:hAnsi="宋体" w:cs="宋体"/>
      <w:bCs/>
      <w:kern w:val="0"/>
      <w:sz w:val="28"/>
      <w:szCs w:val="28"/>
    </w:rPr>
  </w:style>
  <w:style w:type="paragraph" w:customStyle="1" w:styleId="Charf6">
    <w:name w:val="Char"/>
    <w:basedOn w:val="a0"/>
    <w:qFormat/>
    <w:rsid w:val="002510DA"/>
    <w:rPr>
      <w:rFonts w:ascii="Times New Roman" w:hAnsi="Times New Roman"/>
      <w:szCs w:val="24"/>
    </w:rPr>
  </w:style>
  <w:style w:type="paragraph" w:customStyle="1" w:styleId="affffc">
    <w:name w:val="条文说明"/>
    <w:basedOn w:val="affffd"/>
    <w:qFormat/>
    <w:rsid w:val="002510DA"/>
    <w:pPr>
      <w:tabs>
        <w:tab w:val="left" w:pos="1620"/>
      </w:tabs>
      <w:ind w:left="425" w:hanging="425"/>
    </w:pPr>
  </w:style>
  <w:style w:type="paragraph" w:customStyle="1" w:styleId="affffd">
    <w:name w:val="名称"/>
    <w:basedOn w:val="afffe"/>
    <w:next w:val="afff"/>
    <w:qFormat/>
    <w:rsid w:val="002510DA"/>
    <w:pPr>
      <w:tabs>
        <w:tab w:val="left" w:pos="2160"/>
      </w:tabs>
      <w:spacing w:line="460" w:lineRule="exact"/>
      <w:ind w:left="2160" w:hanging="420"/>
      <w:outlineLvl w:val="9"/>
    </w:pPr>
  </w:style>
  <w:style w:type="paragraph" w:customStyle="1" w:styleId="CharCharf3">
    <w:name w:val="批注主题 Char Char"/>
    <w:basedOn w:val="ae"/>
    <w:next w:val="ae"/>
    <w:qFormat/>
    <w:rsid w:val="002510DA"/>
    <w:rPr>
      <w:b/>
    </w:rPr>
  </w:style>
  <w:style w:type="paragraph" w:customStyle="1" w:styleId="affffe">
    <w:name w:val="无标题条"/>
    <w:next w:val="afff"/>
    <w:qFormat/>
    <w:rsid w:val="002510DA"/>
    <w:pPr>
      <w:jc w:val="both"/>
    </w:pPr>
    <w:rPr>
      <w:rFonts w:ascii="Times New Roman" w:eastAsia="宋体" w:hAnsi="Times New Roman" w:cs="Times New Roman"/>
      <w:kern w:val="0"/>
      <w:szCs w:val="20"/>
    </w:rPr>
  </w:style>
  <w:style w:type="paragraph" w:customStyle="1" w:styleId="afffff">
    <w:name w:val="封面正文"/>
    <w:qFormat/>
    <w:rsid w:val="002510DA"/>
    <w:pPr>
      <w:jc w:val="both"/>
    </w:pPr>
    <w:rPr>
      <w:rFonts w:ascii="Times New Roman" w:eastAsia="宋体" w:hAnsi="Times New Roman" w:cs="Times New Roman"/>
      <w:kern w:val="0"/>
      <w:sz w:val="20"/>
      <w:szCs w:val="20"/>
    </w:rPr>
  </w:style>
  <w:style w:type="paragraph" w:customStyle="1" w:styleId="xl44">
    <w:name w:val="xl44"/>
    <w:basedOn w:val="a0"/>
    <w:qFormat/>
    <w:rsid w:val="002510DA"/>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CharCharChar">
    <w:name w:val="Char Char Char"/>
    <w:basedOn w:val="a0"/>
    <w:qFormat/>
    <w:rsid w:val="002510DA"/>
    <w:rPr>
      <w:rFonts w:ascii="Times New Roman" w:hAnsi="Times New Roman"/>
      <w:szCs w:val="24"/>
    </w:rPr>
  </w:style>
  <w:style w:type="paragraph" w:customStyle="1" w:styleId="Afffff0">
    <w:name w:val="公式A"/>
    <w:basedOn w:val="a0"/>
    <w:qFormat/>
    <w:rsid w:val="002510DA"/>
    <w:pPr>
      <w:tabs>
        <w:tab w:val="center" w:pos="4207"/>
        <w:tab w:val="right" w:pos="8420"/>
      </w:tabs>
      <w:topLinePunct/>
      <w:snapToGrid w:val="0"/>
      <w:spacing w:before="40" w:after="40"/>
    </w:pPr>
    <w:rPr>
      <w:rFonts w:ascii="Times New Roman" w:hAnsi="Times New Roman"/>
      <w:kern w:val="21"/>
      <w:szCs w:val="21"/>
    </w:rPr>
  </w:style>
  <w:style w:type="paragraph" w:customStyle="1" w:styleId="afffff1">
    <w:name w:val="实施日期"/>
    <w:basedOn w:val="afffff2"/>
    <w:qFormat/>
    <w:rsid w:val="002510DA"/>
    <w:pPr>
      <w:jc w:val="right"/>
    </w:pPr>
  </w:style>
  <w:style w:type="paragraph" w:customStyle="1" w:styleId="afffff2">
    <w:name w:val="发布日期"/>
    <w:qFormat/>
    <w:rsid w:val="002510DA"/>
    <w:rPr>
      <w:rFonts w:ascii="Times New Roman" w:eastAsia="黑体" w:hAnsi="Times New Roman" w:cs="Times New Roman"/>
      <w:kern w:val="0"/>
      <w:sz w:val="28"/>
      <w:szCs w:val="20"/>
    </w:rPr>
  </w:style>
  <w:style w:type="paragraph" w:customStyle="1" w:styleId="111">
    <w:name w:val="样式 标题 1 + 加粗1"/>
    <w:basedOn w:val="1"/>
    <w:qFormat/>
    <w:rsid w:val="002510DA"/>
    <w:pPr>
      <w:adjustRightInd w:val="0"/>
      <w:spacing w:beforeLines="100" w:afterLines="100" w:line="240" w:lineRule="auto"/>
    </w:pPr>
    <w:rPr>
      <w:rFonts w:eastAsia="黑体"/>
      <w:b w:val="0"/>
      <w:bCs/>
      <w:sz w:val="28"/>
      <w:szCs w:val="28"/>
    </w:rPr>
  </w:style>
  <w:style w:type="paragraph" w:customStyle="1" w:styleId="45">
    <w:name w:val="样式4"/>
    <w:basedOn w:val="4"/>
    <w:link w:val="4Char0"/>
    <w:qFormat/>
    <w:rsid w:val="002510DA"/>
    <w:pPr>
      <w:topLinePunct/>
      <w:spacing w:before="0" w:after="0" w:line="480" w:lineRule="auto"/>
      <w:ind w:firstLine="420"/>
    </w:pPr>
    <w:rPr>
      <w:rFonts w:ascii="Times New Roman" w:eastAsia="楷体_GB2312" w:hAnsi="Times New Roman"/>
      <w:b w:val="0"/>
      <w:bCs w:val="0"/>
      <w:sz w:val="24"/>
      <w:szCs w:val="20"/>
    </w:rPr>
  </w:style>
  <w:style w:type="paragraph" w:customStyle="1" w:styleId="wang21">
    <w:name w:val="样式 wang正文 + 首行缩进:  2 字符1"/>
    <w:basedOn w:val="wang"/>
    <w:qFormat/>
    <w:rsid w:val="002510DA"/>
    <w:pPr>
      <w:ind w:firstLine="640"/>
    </w:pPr>
  </w:style>
  <w:style w:type="paragraph" w:customStyle="1" w:styleId="afffff3">
    <w:name w:val="术语定义五级条标题"/>
    <w:basedOn w:val="affff5"/>
    <w:next w:val="afff"/>
    <w:qFormat/>
    <w:rsid w:val="002510DA"/>
    <w:pPr>
      <w:tabs>
        <w:tab w:val="left" w:pos="420"/>
      </w:tabs>
      <w:spacing w:beforeLines="0" w:afterLines="0"/>
      <w:outlineLvl w:val="9"/>
    </w:pPr>
    <w:rPr>
      <w:rFonts w:eastAsia="黑体"/>
      <w:bCs w:val="0"/>
      <w:sz w:val="21"/>
    </w:rPr>
  </w:style>
  <w:style w:type="paragraph" w:customStyle="1" w:styleId="xl24">
    <w:name w:val="xl24"/>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xl53">
    <w:name w:val="xl53"/>
    <w:basedOn w:val="a0"/>
    <w:qFormat/>
    <w:rsid w:val="002510DA"/>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afffff4">
    <w:name w:val="术语定义三级条标题"/>
    <w:basedOn w:val="affff4"/>
    <w:next w:val="afff"/>
    <w:qFormat/>
    <w:rsid w:val="002510DA"/>
    <w:pPr>
      <w:tabs>
        <w:tab w:val="left" w:pos="680"/>
        <w:tab w:val="left" w:pos="1740"/>
      </w:tabs>
      <w:ind w:left="680" w:hanging="680"/>
    </w:pPr>
  </w:style>
  <w:style w:type="paragraph" w:customStyle="1" w:styleId="afffff5">
    <w:name w:val="五级条标题"/>
    <w:basedOn w:val="afffff6"/>
    <w:next w:val="afff"/>
    <w:uiPriority w:val="99"/>
    <w:qFormat/>
    <w:rsid w:val="002510DA"/>
    <w:pPr>
      <w:tabs>
        <w:tab w:val="left" w:pos="1407"/>
        <w:tab w:val="left" w:pos="1440"/>
      </w:tabs>
      <w:ind w:left="360" w:hanging="360"/>
      <w:jc w:val="both"/>
      <w:outlineLvl w:val="6"/>
    </w:pPr>
    <w:rPr>
      <w:rFonts w:ascii="黑体" w:eastAsia="黑体"/>
      <w:b/>
      <w:color w:val="auto"/>
      <w:szCs w:val="20"/>
    </w:rPr>
  </w:style>
  <w:style w:type="paragraph" w:customStyle="1" w:styleId="afffff6">
    <w:name w:val="四级条标题"/>
    <w:basedOn w:val="a0"/>
    <w:next w:val="a0"/>
    <w:uiPriority w:val="99"/>
    <w:qFormat/>
    <w:rsid w:val="002510DA"/>
    <w:pPr>
      <w:widowControl/>
      <w:jc w:val="left"/>
      <w:outlineLvl w:val="5"/>
    </w:pPr>
    <w:rPr>
      <w:rFonts w:ascii="宋体" w:hAnsi="Times New Roman"/>
      <w:color w:val="000000"/>
      <w:kern w:val="0"/>
      <w:szCs w:val="21"/>
    </w:rPr>
  </w:style>
  <w:style w:type="paragraph" w:customStyle="1" w:styleId="afffff7">
    <w:name w:val="院标"/>
    <w:basedOn w:val="a0"/>
    <w:qFormat/>
    <w:rsid w:val="002510DA"/>
    <w:pPr>
      <w:adjustRightInd w:val="0"/>
      <w:spacing w:line="360" w:lineRule="auto"/>
      <w:jc w:val="center"/>
      <w:textAlignment w:val="baseline"/>
    </w:pPr>
    <w:rPr>
      <w:rFonts w:ascii="宋体" w:hAnsi="宋体"/>
      <w:kern w:val="0"/>
      <w:sz w:val="36"/>
      <w:szCs w:val="20"/>
    </w:rPr>
  </w:style>
  <w:style w:type="paragraph" w:customStyle="1" w:styleId="afffff8">
    <w:name w:val="表格文本居左"/>
    <w:basedOn w:val="a0"/>
    <w:qFormat/>
    <w:rsid w:val="002510DA"/>
    <w:pPr>
      <w:spacing w:before="60" w:after="60"/>
      <w:jc w:val="left"/>
    </w:pPr>
    <w:rPr>
      <w:rFonts w:ascii="Times New Roman" w:hAnsi="Times New Roman"/>
      <w:szCs w:val="24"/>
    </w:rPr>
  </w:style>
  <w:style w:type="paragraph" w:customStyle="1" w:styleId="afffff9">
    <w:name w:val="封面标准名称"/>
    <w:qFormat/>
    <w:rsid w:val="002510DA"/>
    <w:pPr>
      <w:widowControl w:val="0"/>
      <w:spacing w:line="680" w:lineRule="exact"/>
      <w:jc w:val="center"/>
      <w:textAlignment w:val="center"/>
    </w:pPr>
    <w:rPr>
      <w:rFonts w:ascii="黑体" w:eastAsia="黑体" w:hAnsi="Times New Roman" w:cs="Times New Roman"/>
      <w:kern w:val="0"/>
      <w:sz w:val="52"/>
      <w:szCs w:val="20"/>
    </w:rPr>
  </w:style>
  <w:style w:type="paragraph" w:customStyle="1" w:styleId="19">
    <w:name w:val="样式 1"/>
    <w:basedOn w:val="1"/>
    <w:qFormat/>
    <w:rsid w:val="002510DA"/>
    <w:pPr>
      <w:keepNext w:val="0"/>
      <w:keepLines w:val="0"/>
      <w:topLinePunct/>
      <w:spacing w:before="0" w:after="0" w:line="240" w:lineRule="auto"/>
      <w:textAlignment w:val="baseline"/>
    </w:pPr>
    <w:rPr>
      <w:rFonts w:ascii="EU-F1" w:eastAsia="黑体"/>
      <w:b w:val="0"/>
      <w:bCs/>
      <w:kern w:val="21"/>
      <w:sz w:val="21"/>
      <w:szCs w:val="21"/>
    </w:rPr>
  </w:style>
  <w:style w:type="paragraph" w:customStyle="1" w:styleId="afffffa">
    <w:name w:val="附录三级条标题"/>
    <w:basedOn w:val="afffffb"/>
    <w:next w:val="afff"/>
    <w:qFormat/>
    <w:rsid w:val="002510DA"/>
    <w:pPr>
      <w:outlineLvl w:val="4"/>
    </w:pPr>
  </w:style>
  <w:style w:type="paragraph" w:customStyle="1" w:styleId="afffffb">
    <w:name w:val="附录二级条标题"/>
    <w:basedOn w:val="afffffc"/>
    <w:next w:val="afff"/>
    <w:qFormat/>
    <w:rsid w:val="002510DA"/>
    <w:pPr>
      <w:tabs>
        <w:tab w:val="left" w:pos="2040"/>
      </w:tabs>
      <w:ind w:left="2040" w:hanging="360"/>
      <w:outlineLvl w:val="3"/>
    </w:pPr>
    <w:rPr>
      <w:b/>
    </w:rPr>
  </w:style>
  <w:style w:type="paragraph" w:customStyle="1" w:styleId="afffffc">
    <w:name w:val="附录一级条标题"/>
    <w:basedOn w:val="a0"/>
    <w:next w:val="a0"/>
    <w:qFormat/>
    <w:rsid w:val="002510DA"/>
    <w:pPr>
      <w:widowControl/>
      <w:tabs>
        <w:tab w:val="left" w:pos="1260"/>
      </w:tabs>
      <w:wordWrap w:val="0"/>
      <w:overflowPunct w:val="0"/>
      <w:autoSpaceDE w:val="0"/>
      <w:autoSpaceDN w:val="0"/>
      <w:ind w:left="1260" w:hanging="420"/>
      <w:textAlignment w:val="baseline"/>
      <w:outlineLvl w:val="2"/>
    </w:pPr>
    <w:rPr>
      <w:rFonts w:ascii="黑体" w:eastAsia="黑体" w:hAnsi="Times New Roman"/>
      <w:kern w:val="21"/>
      <w:szCs w:val="20"/>
    </w:rPr>
  </w:style>
  <w:style w:type="paragraph" w:customStyle="1" w:styleId="1a">
    <w:name w:val="报告标题1"/>
    <w:basedOn w:val="1"/>
    <w:link w:val="1Char2"/>
    <w:qFormat/>
    <w:rsid w:val="002510DA"/>
    <w:pPr>
      <w:keepNext w:val="0"/>
      <w:keepLines w:val="0"/>
      <w:topLinePunct/>
      <w:snapToGrid w:val="0"/>
      <w:spacing w:before="0" w:after="0" w:line="240" w:lineRule="auto"/>
      <w:ind w:firstLine="420"/>
    </w:pPr>
    <w:rPr>
      <w:b w:val="0"/>
      <w:bCs/>
      <w:kern w:val="2"/>
      <w:sz w:val="21"/>
      <w:szCs w:val="21"/>
    </w:rPr>
  </w:style>
  <w:style w:type="character" w:customStyle="1" w:styleId="1Char2">
    <w:name w:val="报告标题1 Char"/>
    <w:link w:val="1a"/>
    <w:qFormat/>
    <w:rsid w:val="002510DA"/>
    <w:rPr>
      <w:rFonts w:ascii="Times New Roman" w:eastAsia="宋体" w:hAnsi="Times New Roman" w:cs="Times New Roman"/>
      <w:bCs/>
      <w:szCs w:val="21"/>
    </w:rPr>
  </w:style>
  <w:style w:type="paragraph" w:customStyle="1" w:styleId="afffffd">
    <w:name w:val="三级标题"/>
    <w:basedOn w:val="3"/>
    <w:qFormat/>
    <w:rsid w:val="002510DA"/>
    <w:pPr>
      <w:topLinePunct/>
      <w:adjustRightInd w:val="0"/>
      <w:spacing w:beforeLines="50" w:afterLines="50" w:line="240" w:lineRule="auto"/>
      <w:ind w:firstLineChars="200" w:firstLine="200"/>
      <w:jc w:val="left"/>
      <w:textAlignment w:val="baseline"/>
    </w:pPr>
    <w:rPr>
      <w:rFonts w:ascii="Times New Roman" w:eastAsia="宋体" w:hAnsi="Times New Roman"/>
      <w:b/>
      <w:bCs/>
      <w:kern w:val="0"/>
      <w:sz w:val="24"/>
      <w:szCs w:val="24"/>
    </w:rPr>
  </w:style>
  <w:style w:type="paragraph" w:customStyle="1" w:styleId="2d">
    <w:name w:val="封面标准号2"/>
    <w:basedOn w:val="1b"/>
    <w:qFormat/>
    <w:rsid w:val="002510DA"/>
    <w:pPr>
      <w:adjustRightInd w:val="0"/>
      <w:spacing w:before="357" w:line="280" w:lineRule="exact"/>
    </w:pPr>
  </w:style>
  <w:style w:type="paragraph" w:customStyle="1" w:styleId="1b">
    <w:name w:val="封面标准号1"/>
    <w:qFormat/>
    <w:rsid w:val="002510DA"/>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210251025">
    <w:name w:val="样式 标题 2 + 黑体 段前: 10.25 磅 段后: 10.25 磅 行距: 单倍行距"/>
    <w:basedOn w:val="2"/>
    <w:qFormat/>
    <w:rsid w:val="002510DA"/>
    <w:pPr>
      <w:adjustRightInd w:val="0"/>
      <w:spacing w:beforeLines="50" w:afterLines="50" w:line="240" w:lineRule="auto"/>
      <w:ind w:firstLine="420"/>
      <w:jc w:val="left"/>
      <w:textAlignment w:val="baseline"/>
    </w:pPr>
    <w:rPr>
      <w:rFonts w:ascii="黑体" w:hAnsi="黑体"/>
      <w:kern w:val="0"/>
      <w:sz w:val="24"/>
    </w:rPr>
  </w:style>
  <w:style w:type="paragraph" w:customStyle="1" w:styleId="afffffe">
    <w:name w:val="附录四级条标题"/>
    <w:basedOn w:val="afffffa"/>
    <w:next w:val="afff"/>
    <w:qFormat/>
    <w:rsid w:val="002510DA"/>
    <w:pPr>
      <w:outlineLvl w:val="5"/>
    </w:pPr>
  </w:style>
  <w:style w:type="paragraph" w:customStyle="1" w:styleId="CharCharCharCharCharCharCharCharCharChar">
    <w:name w:val="Char Char Char Char Char Char Char Char Char Char"/>
    <w:basedOn w:val="a0"/>
    <w:qFormat/>
    <w:rsid w:val="002510DA"/>
    <w:rPr>
      <w:rFonts w:ascii="Times New Roman" w:hAnsi="Times New Roman"/>
      <w:szCs w:val="20"/>
    </w:rPr>
  </w:style>
  <w:style w:type="paragraph" w:customStyle="1" w:styleId="affffff">
    <w:name w:val="附录表标题续表"/>
    <w:basedOn w:val="affffff0"/>
    <w:next w:val="afff"/>
    <w:qFormat/>
    <w:rsid w:val="002510DA"/>
    <w:pPr>
      <w:tabs>
        <w:tab w:val="left" w:pos="360"/>
        <w:tab w:val="left" w:pos="3000"/>
      </w:tabs>
      <w:ind w:left="3000" w:hanging="420"/>
    </w:pPr>
    <w:rPr>
      <w:b w:val="0"/>
    </w:rPr>
  </w:style>
  <w:style w:type="paragraph" w:customStyle="1" w:styleId="affffff0">
    <w:name w:val="附录表标题"/>
    <w:basedOn w:val="affff"/>
    <w:next w:val="afff"/>
    <w:qFormat/>
    <w:rsid w:val="002510DA"/>
    <w:pPr>
      <w:tabs>
        <w:tab w:val="clear" w:pos="425"/>
        <w:tab w:val="left" w:pos="210"/>
        <w:tab w:val="left" w:pos="420"/>
        <w:tab w:val="left" w:pos="1200"/>
      </w:tabs>
      <w:spacing w:line="360" w:lineRule="auto"/>
      <w:ind w:left="1200" w:hanging="360"/>
      <w:textAlignment w:val="baseline"/>
    </w:pPr>
    <w:rPr>
      <w:rFonts w:ascii="宋体" w:eastAsia="宋体" w:hAnsi="宋体" w:cs="Arial"/>
      <w:b/>
      <w:kern w:val="21"/>
      <w:szCs w:val="21"/>
    </w:rPr>
  </w:style>
  <w:style w:type="paragraph" w:customStyle="1" w:styleId="affffff1">
    <w:name w:val="工程建设图标题"/>
    <w:basedOn w:val="affff7"/>
    <w:qFormat/>
    <w:rsid w:val="002510DA"/>
    <w:pPr>
      <w:tabs>
        <w:tab w:val="left" w:pos="1620"/>
      </w:tabs>
      <w:ind w:left="1620" w:hanging="360"/>
      <w:jc w:val="center"/>
      <w:outlineLvl w:val="5"/>
    </w:pPr>
  </w:style>
  <w:style w:type="paragraph" w:customStyle="1" w:styleId="xl46">
    <w:name w:val="xl46"/>
    <w:basedOn w:val="a0"/>
    <w:qFormat/>
    <w:rsid w:val="002510DA"/>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CharCharCharCharCharCharChar">
    <w:name w:val="Char Char Char Char Char Char Char"/>
    <w:basedOn w:val="a0"/>
    <w:qFormat/>
    <w:rsid w:val="002510DA"/>
    <w:rPr>
      <w:rFonts w:ascii="Times New Roman" w:hAnsi="Times New Roman"/>
      <w:szCs w:val="24"/>
    </w:rPr>
  </w:style>
  <w:style w:type="paragraph" w:customStyle="1" w:styleId="205052051">
    <w:name w:val="样式 样式 样式 标题 2 + 段前: 0.5 行 段后: 0.5 行 + 首行缩进:  2 字符 段前: 0.5 行 段后: ...1"/>
    <w:basedOn w:val="205052050"/>
    <w:qFormat/>
    <w:rsid w:val="002510DA"/>
    <w:pPr>
      <w:spacing w:beforeLines="0" w:afterLines="0" w:line="360" w:lineRule="exact"/>
    </w:pPr>
    <w:rPr>
      <w:rFonts w:ascii="黑体" w:eastAsia="宋体" w:cs="宋体"/>
      <w:snapToGrid w:val="0"/>
      <w:szCs w:val="21"/>
    </w:rPr>
  </w:style>
  <w:style w:type="paragraph" w:customStyle="1" w:styleId="font5">
    <w:name w:val="font5"/>
    <w:basedOn w:val="a0"/>
    <w:qFormat/>
    <w:rsid w:val="002510DA"/>
    <w:pPr>
      <w:widowControl/>
      <w:spacing w:before="100" w:beforeAutospacing="1" w:after="100" w:afterAutospacing="1"/>
      <w:jc w:val="left"/>
    </w:pPr>
    <w:rPr>
      <w:rFonts w:ascii="宋体" w:hAnsi="宋体" w:hint="eastAsia"/>
      <w:kern w:val="0"/>
      <w:sz w:val="18"/>
      <w:szCs w:val="18"/>
    </w:rPr>
  </w:style>
  <w:style w:type="paragraph" w:customStyle="1" w:styleId="xl39">
    <w:name w:val="xl39"/>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1c">
    <w:name w:val="样式 标题 1 + 三号"/>
    <w:basedOn w:val="1"/>
    <w:qFormat/>
    <w:rsid w:val="002510DA"/>
    <w:pPr>
      <w:spacing w:before="120" w:after="0" w:line="300" w:lineRule="auto"/>
      <w:ind w:firstLine="420"/>
    </w:pPr>
    <w:rPr>
      <w:bCs/>
      <w:sz w:val="32"/>
      <w:szCs w:val="32"/>
    </w:rPr>
  </w:style>
  <w:style w:type="paragraph" w:customStyle="1" w:styleId="affffff2">
    <w:name w:val="封面标准文稿类别"/>
    <w:qFormat/>
    <w:rsid w:val="002510DA"/>
    <w:pPr>
      <w:spacing w:before="440" w:line="400" w:lineRule="exact"/>
      <w:jc w:val="center"/>
    </w:pPr>
    <w:rPr>
      <w:rFonts w:ascii="宋体" w:eastAsia="宋体" w:hAnsi="Times New Roman" w:cs="Times New Roman"/>
      <w:kern w:val="0"/>
      <w:sz w:val="24"/>
      <w:szCs w:val="20"/>
    </w:rPr>
  </w:style>
  <w:style w:type="paragraph" w:customStyle="1" w:styleId="57">
    <w:name w:val="表头黑5"/>
    <w:basedOn w:val="a0"/>
    <w:qFormat/>
    <w:rsid w:val="002510DA"/>
    <w:pPr>
      <w:spacing w:line="360" w:lineRule="auto"/>
      <w:jc w:val="center"/>
    </w:pPr>
    <w:rPr>
      <w:rFonts w:ascii="Times New Roman" w:eastAsia="黑体" w:hAnsi="Times New Roman"/>
      <w:color w:val="000000"/>
      <w:szCs w:val="24"/>
    </w:rPr>
  </w:style>
  <w:style w:type="paragraph" w:customStyle="1" w:styleId="1d">
    <w:name w:val="目次1"/>
    <w:basedOn w:val="10"/>
    <w:qFormat/>
    <w:rsid w:val="002510DA"/>
    <w:pPr>
      <w:tabs>
        <w:tab w:val="right" w:leader="middleDot" w:pos="9402"/>
      </w:tabs>
      <w:ind w:firstLine="227"/>
    </w:pPr>
    <w:rPr>
      <w:rFonts w:ascii="Times New Roman" w:hAnsi="Times New Roman"/>
      <w:kern w:val="0"/>
      <w:sz w:val="18"/>
      <w:szCs w:val="18"/>
    </w:rPr>
  </w:style>
  <w:style w:type="paragraph" w:customStyle="1" w:styleId="xl50">
    <w:name w:val="xl50"/>
    <w:basedOn w:val="a0"/>
    <w:qFormat/>
    <w:rsid w:val="002510DA"/>
    <w:pPr>
      <w:widowControl/>
      <w:spacing w:before="100" w:beforeAutospacing="1" w:after="100" w:afterAutospacing="1"/>
      <w:jc w:val="center"/>
    </w:pPr>
    <w:rPr>
      <w:rFonts w:ascii="宋体" w:hAnsi="宋体"/>
      <w:kern w:val="0"/>
      <w:sz w:val="24"/>
      <w:szCs w:val="24"/>
    </w:rPr>
  </w:style>
  <w:style w:type="paragraph" w:customStyle="1" w:styleId="xl28">
    <w:name w:val="xl28"/>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121121">
    <w:name w:val="样式 样式 样式 样式 标题 1 + 首行缩进:  2 字符 段前: 1 行 段后: 1 行 + 黑色 首行缩进:  2 字符 ...1"/>
    <w:basedOn w:val="12112"/>
    <w:qFormat/>
    <w:rsid w:val="002510DA"/>
    <w:pPr>
      <w:spacing w:beforeLines="0" w:afterLines="0"/>
    </w:pPr>
    <w:rPr>
      <w:sz w:val="24"/>
      <w:szCs w:val="24"/>
    </w:rPr>
  </w:style>
  <w:style w:type="paragraph" w:customStyle="1" w:styleId="12112">
    <w:name w:val="样式 样式 样式 标题 1 + 首行缩进:  2 字符 段前: 1 行 段后: 1 行 + 黑色 首行缩进:  2 字符 段前:..."/>
    <w:basedOn w:val="121120"/>
    <w:qFormat/>
    <w:rsid w:val="002510DA"/>
  </w:style>
  <w:style w:type="paragraph" w:customStyle="1" w:styleId="121120">
    <w:name w:val="样式 样式 标题 1 + 首行缩进:  2 字符 段前: 1 行 段后: 1 行 + 黑色 首行缩进:  2 字符 段前: ..."/>
    <w:basedOn w:val="1211"/>
    <w:qFormat/>
    <w:rsid w:val="002510DA"/>
    <w:pPr>
      <w:spacing w:line="240" w:lineRule="auto"/>
      <w:ind w:firstLine="0"/>
    </w:pPr>
    <w:rPr>
      <w:rFonts w:eastAsia="黑体" w:cs="宋体"/>
      <w:b w:val="0"/>
      <w:color w:val="000000"/>
    </w:rPr>
  </w:style>
  <w:style w:type="paragraph" w:customStyle="1" w:styleId="1211">
    <w:name w:val="样式 标题 1 + 首行缩进:  2 字符 段前: 1 行 段后: 1 行"/>
    <w:basedOn w:val="1"/>
    <w:qFormat/>
    <w:rsid w:val="002510DA"/>
    <w:pPr>
      <w:spacing w:beforeLines="100" w:afterLines="100" w:line="360" w:lineRule="auto"/>
      <w:ind w:firstLine="420"/>
    </w:pPr>
    <w:rPr>
      <w:sz w:val="28"/>
    </w:rPr>
  </w:style>
  <w:style w:type="paragraph" w:customStyle="1" w:styleId="WPSPlain">
    <w:name w:val="WPS Plain"/>
    <w:qFormat/>
    <w:rsid w:val="002510DA"/>
    <w:rPr>
      <w:rFonts w:ascii="Times New Roman" w:eastAsia="宋体" w:hAnsi="Times New Roman" w:cs="Times New Roman"/>
      <w:kern w:val="0"/>
      <w:sz w:val="20"/>
      <w:szCs w:val="20"/>
    </w:rPr>
  </w:style>
  <w:style w:type="paragraph" w:customStyle="1" w:styleId="affffff3">
    <w:name w:val="目次、索引正文"/>
    <w:qFormat/>
    <w:rsid w:val="002510DA"/>
    <w:pPr>
      <w:spacing w:line="320" w:lineRule="exact"/>
      <w:jc w:val="both"/>
    </w:pPr>
    <w:rPr>
      <w:rFonts w:ascii="宋体" w:eastAsia="宋体" w:hAnsi="Times New Roman" w:cs="Times New Roman"/>
      <w:kern w:val="0"/>
      <w:szCs w:val="20"/>
    </w:rPr>
  </w:style>
  <w:style w:type="paragraph" w:customStyle="1" w:styleId="2e">
    <w:name w:val="样式 样式 报告标题2 + 两端对齐 + 加粗"/>
    <w:basedOn w:val="a0"/>
    <w:qFormat/>
    <w:rsid w:val="002510DA"/>
    <w:pPr>
      <w:keepNext/>
      <w:keepLines/>
      <w:spacing w:beforeLines="50"/>
      <w:jc w:val="left"/>
      <w:outlineLvl w:val="0"/>
    </w:pPr>
    <w:rPr>
      <w:rFonts w:ascii="宋体" w:hAnsi="宋体" w:cs="宋体"/>
      <w:b/>
      <w:bCs/>
      <w:sz w:val="24"/>
      <w:szCs w:val="20"/>
    </w:rPr>
  </w:style>
  <w:style w:type="paragraph" w:customStyle="1" w:styleId="30015">
    <w:name w:val="标题 3 + 四 段前: 0 磅 段后: 0 磅 行距: 1.5 倍行距"/>
    <w:basedOn w:val="3"/>
    <w:next w:val="3"/>
    <w:link w:val="30015Char"/>
    <w:qFormat/>
    <w:rsid w:val="002510DA"/>
    <w:pPr>
      <w:spacing w:before="0" w:after="0" w:line="360" w:lineRule="auto"/>
      <w:ind w:firstLineChars="0" w:firstLine="0"/>
    </w:pPr>
    <w:rPr>
      <w:rFonts w:ascii="Times New Roman" w:eastAsia="宋体" w:hAnsi="Times New Roman" w:cs="宋体"/>
      <w:b/>
      <w:bCs/>
      <w:szCs w:val="28"/>
    </w:rPr>
  </w:style>
  <w:style w:type="character" w:customStyle="1" w:styleId="30015Char">
    <w:name w:val="标题 3 + 四 段前: 0 磅 段后: 0 磅 行距: 1.5 倍行距 Char"/>
    <w:link w:val="30015"/>
    <w:qFormat/>
    <w:locked/>
    <w:rsid w:val="002510DA"/>
    <w:rPr>
      <w:rFonts w:ascii="Times New Roman" w:eastAsia="宋体" w:hAnsi="Times New Roman" w:cs="宋体"/>
      <w:b/>
      <w:bCs/>
      <w:sz w:val="28"/>
      <w:szCs w:val="28"/>
    </w:rPr>
  </w:style>
  <w:style w:type="paragraph" w:customStyle="1" w:styleId="1e">
    <w:name w:val="正文标题1"/>
    <w:basedOn w:val="a0"/>
    <w:next w:val="a0"/>
    <w:qFormat/>
    <w:rsid w:val="002510DA"/>
    <w:pPr>
      <w:tabs>
        <w:tab w:val="left" w:pos="360"/>
        <w:tab w:val="left" w:pos="425"/>
      </w:tabs>
      <w:topLinePunct/>
      <w:spacing w:before="120" w:after="120" w:line="360" w:lineRule="auto"/>
      <w:ind w:left="425" w:hanging="425"/>
    </w:pPr>
    <w:rPr>
      <w:rFonts w:ascii="Times New Roman" w:hAnsi="Times New Roman"/>
      <w:b/>
      <w:bCs/>
      <w:sz w:val="32"/>
      <w:szCs w:val="32"/>
    </w:rPr>
  </w:style>
  <w:style w:type="paragraph" w:customStyle="1" w:styleId="affffff4">
    <w:name w:val="目次"/>
    <w:basedOn w:val="1"/>
    <w:qFormat/>
    <w:rsid w:val="002510DA"/>
    <w:pPr>
      <w:keepNext w:val="0"/>
      <w:keepLines w:val="0"/>
      <w:topLinePunct/>
      <w:spacing w:before="0" w:after="0" w:line="1200" w:lineRule="auto"/>
      <w:jc w:val="center"/>
    </w:pPr>
    <w:rPr>
      <w:rFonts w:eastAsia="黑体"/>
      <w:b w:val="0"/>
      <w:kern w:val="2"/>
      <w:sz w:val="32"/>
    </w:rPr>
  </w:style>
  <w:style w:type="paragraph" w:customStyle="1" w:styleId="xl40">
    <w:name w:val="xl40"/>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xl56">
    <w:name w:val="xl56"/>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2f">
    <w:name w:val="自控2"/>
    <w:basedOn w:val="a0"/>
    <w:qFormat/>
    <w:rsid w:val="002510DA"/>
    <w:pPr>
      <w:topLinePunct/>
      <w:spacing w:line="312" w:lineRule="exact"/>
      <w:ind w:left="1276" w:hanging="397"/>
    </w:pPr>
    <w:rPr>
      <w:rFonts w:ascii="Times New Roman" w:hAnsi="Times New Roman"/>
      <w:kern w:val="21"/>
      <w:szCs w:val="21"/>
    </w:rPr>
  </w:style>
  <w:style w:type="paragraph" w:customStyle="1" w:styleId="affffff5">
    <w:name w:val="三级无标题条"/>
    <w:basedOn w:val="a0"/>
    <w:qFormat/>
    <w:rsid w:val="002510DA"/>
    <w:pPr>
      <w:tabs>
        <w:tab w:val="left" w:pos="1620"/>
      </w:tabs>
    </w:pPr>
    <w:rPr>
      <w:rFonts w:ascii="Times New Roman" w:hAnsi="Times New Roman"/>
      <w:b/>
      <w:szCs w:val="24"/>
    </w:rPr>
  </w:style>
  <w:style w:type="paragraph" w:customStyle="1" w:styleId="xl49">
    <w:name w:val="xl49"/>
    <w:basedOn w:val="a0"/>
    <w:qFormat/>
    <w:rsid w:val="002510DA"/>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affffff6">
    <w:name w:val="篇"/>
    <w:basedOn w:val="a0"/>
    <w:next w:val="a0"/>
    <w:qFormat/>
    <w:rsid w:val="002510DA"/>
    <w:pPr>
      <w:adjustRightInd w:val="0"/>
      <w:spacing w:line="360" w:lineRule="atLeast"/>
      <w:jc w:val="center"/>
      <w:textAlignment w:val="baseline"/>
    </w:pPr>
    <w:rPr>
      <w:rFonts w:ascii="Times New Roman" w:eastAsia="黑体" w:hAnsi="Times New Roman"/>
      <w:kern w:val="0"/>
      <w:sz w:val="24"/>
      <w:szCs w:val="20"/>
    </w:rPr>
  </w:style>
  <w:style w:type="paragraph" w:customStyle="1" w:styleId="affffff7">
    <w:name w:val="图"/>
    <w:basedOn w:val="a0"/>
    <w:next w:val="a0"/>
    <w:qFormat/>
    <w:rsid w:val="002510DA"/>
    <w:pPr>
      <w:spacing w:line="360" w:lineRule="auto"/>
      <w:jc w:val="center"/>
    </w:pPr>
    <w:rPr>
      <w:rFonts w:ascii="Times New Roman" w:hAnsi="Times New Roman"/>
      <w:b/>
      <w:szCs w:val="24"/>
    </w:rPr>
  </w:style>
  <w:style w:type="paragraph" w:customStyle="1" w:styleId="affffff8">
    <w:name w:val="列项——"/>
    <w:qFormat/>
    <w:rsid w:val="002510DA"/>
    <w:pPr>
      <w:widowControl w:val="0"/>
      <w:tabs>
        <w:tab w:val="left" w:pos="1080"/>
        <w:tab w:val="left" w:pos="1200"/>
      </w:tabs>
      <w:spacing w:line="360" w:lineRule="auto"/>
      <w:ind w:left="1200" w:hanging="360"/>
      <w:jc w:val="both"/>
    </w:pPr>
    <w:rPr>
      <w:rFonts w:ascii="宋体" w:eastAsia="宋体" w:hAnsi="宋体" w:cs="Times New Roman"/>
      <w:kern w:val="0"/>
      <w:szCs w:val="20"/>
    </w:rPr>
  </w:style>
  <w:style w:type="paragraph" w:customStyle="1" w:styleId="20505205">
    <w:name w:val="样式 样式 样式 标题 2 + 段前: 0.5 行 段后: 0.5 行 + 首行缩进:  2 字符 段前: 0.5 行 段后: ..."/>
    <w:basedOn w:val="205052050"/>
    <w:qFormat/>
    <w:rsid w:val="002510DA"/>
    <w:pPr>
      <w:spacing w:line="360" w:lineRule="auto"/>
    </w:pPr>
    <w:rPr>
      <w:rFonts w:eastAsia="宋体" w:cs="宋体"/>
      <w:snapToGrid w:val="0"/>
      <w:color w:val="000000"/>
    </w:rPr>
  </w:style>
  <w:style w:type="paragraph" w:customStyle="1" w:styleId="affffff9">
    <w:name w:val="引言一级条标题"/>
    <w:basedOn w:val="a0"/>
    <w:next w:val="afff"/>
    <w:qFormat/>
    <w:rsid w:val="002510DA"/>
    <w:pPr>
      <w:widowControl/>
      <w:tabs>
        <w:tab w:val="left" w:pos="1620"/>
      </w:tabs>
    </w:pPr>
    <w:rPr>
      <w:rFonts w:ascii="Times New Roman" w:eastAsia="黑体" w:hAnsi="Times New Roman"/>
      <w:b/>
      <w:szCs w:val="24"/>
    </w:rPr>
  </w:style>
  <w:style w:type="paragraph" w:customStyle="1" w:styleId="CharCharCharCharChar2Char2">
    <w:name w:val="Char Char Char Char Char2 Char2"/>
    <w:basedOn w:val="a0"/>
    <w:qFormat/>
    <w:rsid w:val="002510DA"/>
    <w:rPr>
      <w:rFonts w:ascii="Times New Roman" w:hAnsi="Times New Roman"/>
      <w:szCs w:val="20"/>
    </w:rPr>
  </w:style>
  <w:style w:type="paragraph" w:customStyle="1" w:styleId="somecontent">
    <w:name w:val="somecontent"/>
    <w:basedOn w:val="a0"/>
    <w:qFormat/>
    <w:rsid w:val="002510DA"/>
    <w:pPr>
      <w:widowControl/>
      <w:spacing w:before="100" w:beforeAutospacing="1" w:after="100" w:afterAutospacing="1"/>
      <w:jc w:val="left"/>
    </w:pPr>
    <w:rPr>
      <w:rFonts w:ascii="宋体" w:hAnsi="宋体" w:cs="宋体"/>
      <w:kern w:val="0"/>
      <w:sz w:val="24"/>
      <w:szCs w:val="24"/>
    </w:rPr>
  </w:style>
  <w:style w:type="paragraph" w:customStyle="1" w:styleId="affffffa">
    <w:name w:val="术语定义四级条标题"/>
    <w:basedOn w:val="affff4"/>
    <w:next w:val="afff"/>
    <w:qFormat/>
    <w:rsid w:val="002510DA"/>
    <w:pPr>
      <w:tabs>
        <w:tab w:val="left" w:pos="1260"/>
        <w:tab w:val="left" w:pos="1740"/>
      </w:tabs>
      <w:ind w:left="1260" w:hanging="420"/>
    </w:pPr>
  </w:style>
  <w:style w:type="paragraph" w:customStyle="1" w:styleId="jl">
    <w:name w:val="jl 正文"/>
    <w:basedOn w:val="a0"/>
    <w:link w:val="jlChar0"/>
    <w:qFormat/>
    <w:rsid w:val="002510DA"/>
    <w:pPr>
      <w:autoSpaceDE w:val="0"/>
      <w:autoSpaceDN w:val="0"/>
      <w:adjustRightInd w:val="0"/>
      <w:ind w:firstLineChars="200" w:firstLine="200"/>
      <w:jc w:val="left"/>
      <w:textAlignment w:val="baseline"/>
    </w:pPr>
    <w:rPr>
      <w:rFonts w:ascii="宋体" w:hAnsi="Times New Roman"/>
      <w:kern w:val="0"/>
      <w:sz w:val="24"/>
      <w:szCs w:val="24"/>
    </w:rPr>
  </w:style>
  <w:style w:type="character" w:customStyle="1" w:styleId="jlChar0">
    <w:name w:val="jl 正文 Char"/>
    <w:link w:val="jl"/>
    <w:qFormat/>
    <w:rsid w:val="002510DA"/>
    <w:rPr>
      <w:rFonts w:ascii="宋体" w:eastAsia="宋体" w:hAnsi="Times New Roman" w:cs="Times New Roman"/>
      <w:kern w:val="0"/>
      <w:sz w:val="24"/>
      <w:szCs w:val="24"/>
    </w:rPr>
  </w:style>
  <w:style w:type="paragraph" w:customStyle="1" w:styleId="71">
    <w:name w:val="样式7"/>
    <w:basedOn w:val="a0"/>
    <w:link w:val="7Char0"/>
    <w:qFormat/>
    <w:rsid w:val="002510DA"/>
    <w:pPr>
      <w:snapToGrid w:val="0"/>
    </w:pPr>
    <w:rPr>
      <w:rFonts w:ascii="Times New Roman" w:hAnsi="Times New Roman"/>
      <w:szCs w:val="24"/>
    </w:rPr>
  </w:style>
  <w:style w:type="paragraph" w:customStyle="1" w:styleId="affffffb">
    <w:name w:val="数字编号列项（二级）"/>
    <w:qFormat/>
    <w:rsid w:val="002510DA"/>
    <w:pPr>
      <w:tabs>
        <w:tab w:val="left" w:pos="-1080"/>
        <w:tab w:val="left" w:pos="1200"/>
      </w:tabs>
      <w:ind w:leftChars="400" w:left="400" w:hangingChars="200" w:hanging="200"/>
      <w:jc w:val="both"/>
    </w:pPr>
    <w:rPr>
      <w:rFonts w:ascii="宋体" w:eastAsia="宋体" w:hAnsi="Times New Roman" w:cs="Times New Roman"/>
      <w:kern w:val="0"/>
      <w:szCs w:val="20"/>
    </w:rPr>
  </w:style>
  <w:style w:type="paragraph" w:customStyle="1" w:styleId="affffffc">
    <w:name w:val="参考文献、索引标题"/>
    <w:basedOn w:val="afffe"/>
    <w:next w:val="a0"/>
    <w:qFormat/>
    <w:rsid w:val="002510DA"/>
    <w:pPr>
      <w:spacing w:after="200"/>
    </w:pPr>
    <w:rPr>
      <w:sz w:val="21"/>
    </w:rPr>
  </w:style>
  <w:style w:type="paragraph" w:customStyle="1" w:styleId="xl36">
    <w:name w:val="xl36"/>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Char1CharCharCharCharCharCharCharCharCharCharChar">
    <w:name w:val="Char1 Char Char Char Char Char Char Char Char Char Char Char"/>
    <w:basedOn w:val="a0"/>
    <w:qFormat/>
    <w:rsid w:val="002510DA"/>
    <w:pPr>
      <w:pageBreakBefore/>
      <w:tabs>
        <w:tab w:val="left" w:pos="432"/>
      </w:tabs>
      <w:ind w:left="432" w:hanging="432"/>
    </w:pPr>
    <w:rPr>
      <w:rFonts w:ascii="Tahoma" w:hAnsi="Tahoma"/>
      <w:sz w:val="24"/>
      <w:szCs w:val="20"/>
    </w:rPr>
  </w:style>
  <w:style w:type="paragraph" w:customStyle="1" w:styleId="210">
    <w:name w:val="样式 标题 2 + 宋体 五号 加粗1"/>
    <w:basedOn w:val="2"/>
    <w:qFormat/>
    <w:rsid w:val="002510DA"/>
    <w:pPr>
      <w:autoSpaceDE w:val="0"/>
      <w:autoSpaceDN w:val="0"/>
      <w:adjustRightInd w:val="0"/>
      <w:spacing w:line="312" w:lineRule="atLeast"/>
      <w:ind w:firstLineChars="200" w:firstLine="200"/>
      <w:jc w:val="left"/>
      <w:textAlignment w:val="baseline"/>
    </w:pPr>
    <w:rPr>
      <w:rFonts w:ascii="宋体" w:eastAsia="宋体" w:hAnsi="宋体"/>
      <w:bCs/>
      <w:kern w:val="44"/>
      <w:sz w:val="21"/>
    </w:rPr>
  </w:style>
  <w:style w:type="paragraph" w:customStyle="1" w:styleId="affffffd">
    <w:name w:val="图形标题"/>
    <w:basedOn w:val="aa"/>
    <w:qFormat/>
    <w:rsid w:val="002510DA"/>
    <w:pPr>
      <w:spacing w:line="240" w:lineRule="auto"/>
      <w:jc w:val="center"/>
    </w:pPr>
    <w:rPr>
      <w:rFonts w:ascii="宋体" w:eastAsia="宋体" w:hAnsi="Plotter"/>
      <w:kern w:val="2"/>
      <w:position w:val="0"/>
      <w:sz w:val="21"/>
    </w:rPr>
  </w:style>
  <w:style w:type="paragraph" w:customStyle="1" w:styleId="affffffe">
    <w:name w:val="发布部门"/>
    <w:next w:val="afff"/>
    <w:qFormat/>
    <w:rsid w:val="002510DA"/>
    <w:pPr>
      <w:jc w:val="center"/>
    </w:pPr>
    <w:rPr>
      <w:rFonts w:ascii="宋体" w:eastAsia="宋体" w:hAnsi="Times New Roman" w:cs="Times New Roman"/>
      <w:b/>
      <w:spacing w:val="20"/>
      <w:w w:val="135"/>
      <w:kern w:val="0"/>
      <w:sz w:val="36"/>
      <w:szCs w:val="20"/>
    </w:rPr>
  </w:style>
  <w:style w:type="paragraph" w:customStyle="1" w:styleId="p82">
    <w:name w:val="p82"/>
    <w:basedOn w:val="a0"/>
    <w:qFormat/>
    <w:rsid w:val="002510DA"/>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lang w:val="en-GB"/>
    </w:rPr>
  </w:style>
  <w:style w:type="paragraph" w:customStyle="1" w:styleId="1h11stlevelSectionHeadl11featureheadyjm1">
    <w:name w:val="样式 标题 1h11st levelSection Headl1章标题 1featurehead标题yjm1 + ..."/>
    <w:basedOn w:val="1"/>
    <w:qFormat/>
    <w:rsid w:val="002510DA"/>
    <w:pPr>
      <w:spacing w:before="0" w:after="0" w:line="480" w:lineRule="auto"/>
    </w:pPr>
    <w:rPr>
      <w:rFonts w:eastAsia="黑体" w:cs="宋体"/>
      <w:b w:val="0"/>
      <w:sz w:val="28"/>
    </w:rPr>
  </w:style>
  <w:style w:type="paragraph" w:customStyle="1" w:styleId="afffffff">
    <w:name w:val="报告标题"/>
    <w:basedOn w:val="1a"/>
    <w:link w:val="Charf7"/>
    <w:qFormat/>
    <w:rsid w:val="002510DA"/>
    <w:pPr>
      <w:spacing w:before="100" w:beforeAutospacing="1" w:after="100" w:afterAutospacing="1"/>
      <w:jc w:val="center"/>
    </w:pPr>
    <w:rPr>
      <w:rFonts w:ascii="宋体" w:hAnsi="宋体"/>
      <w:kern w:val="0"/>
    </w:rPr>
  </w:style>
  <w:style w:type="character" w:customStyle="1" w:styleId="Charf7">
    <w:name w:val="报告标题 Char"/>
    <w:link w:val="afffffff"/>
    <w:qFormat/>
    <w:rsid w:val="002510DA"/>
    <w:rPr>
      <w:rFonts w:ascii="宋体" w:eastAsia="宋体" w:hAnsi="宋体" w:cs="Times New Roman"/>
      <w:bCs/>
      <w:kern w:val="0"/>
      <w:szCs w:val="21"/>
    </w:rPr>
  </w:style>
  <w:style w:type="paragraph" w:customStyle="1" w:styleId="ParaCharCharCharCharCharCharChar">
    <w:name w:val="默认段落字体 Para Char Char Char Char Char Char Char"/>
    <w:basedOn w:val="a0"/>
    <w:qFormat/>
    <w:rsid w:val="002510DA"/>
    <w:pPr>
      <w:adjustRightInd w:val="0"/>
      <w:spacing w:line="360" w:lineRule="auto"/>
    </w:pPr>
    <w:rPr>
      <w:rFonts w:ascii="Tahoma" w:hAnsi="Tahoma"/>
      <w:kern w:val="0"/>
      <w:sz w:val="24"/>
      <w:szCs w:val="20"/>
    </w:rPr>
  </w:style>
  <w:style w:type="paragraph" w:customStyle="1" w:styleId="xl26">
    <w:name w:val="xl26"/>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2f0">
    <w:name w:val="报告标题2"/>
    <w:basedOn w:val="2f1"/>
    <w:next w:val="af5"/>
    <w:link w:val="2Char3"/>
    <w:qFormat/>
    <w:rsid w:val="002510DA"/>
    <w:pPr>
      <w:keepNext w:val="0"/>
      <w:keepLines w:val="0"/>
      <w:topLinePunct/>
      <w:adjustRightInd w:val="0"/>
      <w:snapToGrid w:val="0"/>
      <w:spacing w:beforeLines="0" w:line="240" w:lineRule="auto"/>
    </w:pPr>
    <w:rPr>
      <w:sz w:val="21"/>
      <w:szCs w:val="24"/>
    </w:rPr>
  </w:style>
  <w:style w:type="paragraph" w:customStyle="1" w:styleId="2f1">
    <w:name w:val="报告标题2 +"/>
    <w:basedOn w:val="2"/>
    <w:qFormat/>
    <w:rsid w:val="002510DA"/>
    <w:pPr>
      <w:spacing w:beforeLines="25" w:after="0" w:line="300" w:lineRule="auto"/>
      <w:ind w:firstLine="420"/>
    </w:pPr>
    <w:rPr>
      <w:rFonts w:ascii="Times New Roman" w:eastAsia="宋体" w:hAnsi="Times New Roman" w:cs="Arial"/>
      <w:sz w:val="30"/>
      <w:szCs w:val="30"/>
    </w:rPr>
  </w:style>
  <w:style w:type="character" w:customStyle="1" w:styleId="2Char3">
    <w:name w:val="报告标题2 Char"/>
    <w:link w:val="2f0"/>
    <w:qFormat/>
    <w:rsid w:val="002510DA"/>
    <w:rPr>
      <w:rFonts w:ascii="Times New Roman" w:eastAsia="宋体" w:hAnsi="Times New Roman" w:cs="Arial"/>
      <w:b/>
      <w:szCs w:val="24"/>
    </w:rPr>
  </w:style>
  <w:style w:type="paragraph" w:customStyle="1" w:styleId="afffffff0">
    <w:name w:val="列项·"/>
    <w:qFormat/>
    <w:rsid w:val="002510DA"/>
    <w:pPr>
      <w:tabs>
        <w:tab w:val="left" w:pos="840"/>
      </w:tabs>
      <w:ind w:leftChars="200" w:left="840" w:hangingChars="200" w:hanging="420"/>
      <w:jc w:val="both"/>
    </w:pPr>
    <w:rPr>
      <w:rFonts w:ascii="宋体" w:eastAsia="宋体" w:hAnsi="Times New Roman" w:cs="Times New Roman"/>
      <w:kern w:val="0"/>
      <w:szCs w:val="20"/>
    </w:rPr>
  </w:style>
  <w:style w:type="paragraph" w:customStyle="1" w:styleId="afffffff1">
    <w:name w:val="其他发布部门"/>
    <w:basedOn w:val="affffffe"/>
    <w:qFormat/>
    <w:rsid w:val="002510DA"/>
    <w:pPr>
      <w:spacing w:line="0" w:lineRule="atLeast"/>
    </w:pPr>
    <w:rPr>
      <w:rFonts w:ascii="黑体" w:eastAsia="黑体"/>
      <w:b w:val="0"/>
    </w:rPr>
  </w:style>
  <w:style w:type="paragraph" w:customStyle="1" w:styleId="afffffff2">
    <w:name w:val="结构图正文"/>
    <w:basedOn w:val="a0"/>
    <w:qFormat/>
    <w:rsid w:val="002510DA"/>
    <w:rPr>
      <w:rFonts w:ascii="Times New Roman" w:eastAsia="华文细黑" w:hAnsi="Times New Roman"/>
      <w:kern w:val="0"/>
      <w:szCs w:val="20"/>
    </w:rPr>
  </w:style>
  <w:style w:type="paragraph" w:customStyle="1" w:styleId="xl54">
    <w:name w:val="xl54"/>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1f">
    <w:name w:val="朱1"/>
    <w:basedOn w:val="29"/>
    <w:qFormat/>
    <w:rsid w:val="002510DA"/>
    <w:pPr>
      <w:keepLines w:val="0"/>
      <w:tabs>
        <w:tab w:val="clear" w:pos="567"/>
        <w:tab w:val="clear" w:pos="850"/>
      </w:tabs>
      <w:spacing w:line="240" w:lineRule="auto"/>
      <w:ind w:firstLine="0"/>
      <w:jc w:val="both"/>
      <w:textAlignment w:val="baseline"/>
      <w:outlineLvl w:val="0"/>
    </w:pPr>
    <w:rPr>
      <w:rFonts w:ascii="EU-F1" w:cs="Times New Roman"/>
      <w:b w:val="0"/>
      <w:bCs/>
      <w:kern w:val="21"/>
      <w:sz w:val="21"/>
      <w:szCs w:val="21"/>
    </w:rPr>
  </w:style>
  <w:style w:type="paragraph" w:customStyle="1" w:styleId="afffffff3">
    <w:name w:val="条文脚注"/>
    <w:basedOn w:val="afd"/>
    <w:qFormat/>
    <w:rsid w:val="002510DA"/>
    <w:pPr>
      <w:tabs>
        <w:tab w:val="left" w:pos="510"/>
        <w:tab w:val="left" w:pos="780"/>
      </w:tabs>
      <w:ind w:left="780" w:firstLineChars="0" w:firstLine="0"/>
      <w:jc w:val="both"/>
    </w:pPr>
    <w:rPr>
      <w:rFonts w:ascii="宋体"/>
    </w:rPr>
  </w:style>
  <w:style w:type="paragraph" w:customStyle="1" w:styleId="afffffff4">
    <w:name w:val="引言二级条标题"/>
    <w:basedOn w:val="affffff9"/>
    <w:next w:val="afff"/>
    <w:qFormat/>
    <w:rsid w:val="002510DA"/>
  </w:style>
  <w:style w:type="paragraph" w:customStyle="1" w:styleId="afffffff5">
    <w:name w:val="封面一致性程度标识"/>
    <w:qFormat/>
    <w:rsid w:val="002510DA"/>
    <w:pPr>
      <w:spacing w:before="440" w:line="400" w:lineRule="exact"/>
      <w:jc w:val="center"/>
    </w:pPr>
    <w:rPr>
      <w:rFonts w:ascii="宋体" w:eastAsia="宋体" w:hAnsi="Times New Roman" w:cs="Times New Roman"/>
      <w:kern w:val="0"/>
      <w:sz w:val="28"/>
      <w:szCs w:val="20"/>
    </w:rPr>
  </w:style>
  <w:style w:type="paragraph" w:customStyle="1" w:styleId="xl35">
    <w:name w:val="xl35"/>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139">
    <w:name w:val="xl139"/>
    <w:basedOn w:val="a0"/>
    <w:qFormat/>
    <w:rsid w:val="002510DA"/>
    <w:pPr>
      <w:widowControl/>
      <w:pBdr>
        <w:left w:val="single" w:sz="8" w:space="0" w:color="auto"/>
      </w:pBdr>
      <w:topLinePunct/>
      <w:spacing w:before="100" w:beforeAutospacing="1" w:after="100" w:afterAutospacing="1"/>
      <w:jc w:val="center"/>
      <w:textAlignment w:val="center"/>
    </w:pPr>
    <w:rPr>
      <w:rFonts w:ascii="Arial" w:hAnsi="Arial" w:cs="Arial"/>
      <w:b/>
      <w:bCs/>
      <w:kern w:val="0"/>
      <w:sz w:val="24"/>
      <w:szCs w:val="24"/>
    </w:rPr>
  </w:style>
  <w:style w:type="paragraph" w:customStyle="1" w:styleId="afffffff6">
    <w:name w:val="文献分类号"/>
    <w:qFormat/>
    <w:rsid w:val="002510DA"/>
    <w:pPr>
      <w:widowControl w:val="0"/>
      <w:ind w:left="1260" w:hanging="420"/>
      <w:textAlignment w:val="center"/>
    </w:pPr>
    <w:rPr>
      <w:rFonts w:ascii="Times New Roman" w:eastAsia="黑体" w:hAnsi="Times New Roman" w:cs="Times New Roman"/>
      <w:kern w:val="0"/>
      <w:szCs w:val="20"/>
    </w:rPr>
  </w:style>
  <w:style w:type="paragraph" w:customStyle="1" w:styleId="1f0">
    <w:name w:val="标题1－前"/>
    <w:basedOn w:val="1"/>
    <w:qFormat/>
    <w:rsid w:val="002510DA"/>
    <w:pPr>
      <w:keepNext w:val="0"/>
      <w:keepLines w:val="0"/>
      <w:tabs>
        <w:tab w:val="left" w:pos="360"/>
      </w:tabs>
      <w:topLinePunct/>
      <w:snapToGrid w:val="0"/>
      <w:spacing w:before="0" w:after="0" w:line="360" w:lineRule="exact"/>
    </w:pPr>
    <w:rPr>
      <w:kern w:val="28"/>
      <w:sz w:val="28"/>
    </w:rPr>
  </w:style>
  <w:style w:type="paragraph" w:customStyle="1" w:styleId="afffffff7">
    <w:name w:val="正文表标题续表"/>
    <w:basedOn w:val="affff"/>
    <w:next w:val="afff"/>
    <w:qFormat/>
    <w:rsid w:val="002510DA"/>
    <w:pPr>
      <w:tabs>
        <w:tab w:val="clear" w:pos="425"/>
        <w:tab w:val="left" w:pos="420"/>
        <w:tab w:val="left" w:pos="2580"/>
      </w:tabs>
      <w:spacing w:line="360" w:lineRule="auto"/>
      <w:ind w:left="2580" w:hanging="420"/>
    </w:pPr>
    <w:rPr>
      <w:rFonts w:ascii="宋体" w:eastAsia="宋体" w:hAnsi="宋体" w:cs="Arial"/>
      <w:szCs w:val="21"/>
    </w:rPr>
  </w:style>
  <w:style w:type="paragraph" w:customStyle="1" w:styleId="afffffff8">
    <w:name w:val="代码图六号"/>
    <w:basedOn w:val="a0"/>
    <w:qFormat/>
    <w:rsid w:val="002510DA"/>
    <w:pPr>
      <w:spacing w:line="360" w:lineRule="auto"/>
    </w:pPr>
    <w:rPr>
      <w:rFonts w:ascii="Times New Roman" w:hAnsi="Times New Roman"/>
      <w:color w:val="000000"/>
      <w:sz w:val="15"/>
      <w:szCs w:val="24"/>
    </w:rPr>
  </w:style>
  <w:style w:type="paragraph" w:customStyle="1" w:styleId="afffffff9">
    <w:name w:val="封面标准文稿编辑信息"/>
    <w:qFormat/>
    <w:rsid w:val="002510DA"/>
    <w:pPr>
      <w:spacing w:before="180" w:line="180" w:lineRule="exact"/>
      <w:jc w:val="center"/>
    </w:pPr>
    <w:rPr>
      <w:rFonts w:ascii="宋体" w:eastAsia="宋体" w:hAnsi="Times New Roman" w:cs="Times New Roman"/>
      <w:kern w:val="0"/>
      <w:szCs w:val="20"/>
    </w:rPr>
  </w:style>
  <w:style w:type="paragraph" w:customStyle="1" w:styleId="xl25">
    <w:name w:val="xl25"/>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6"/>
      <w:szCs w:val="16"/>
    </w:rPr>
  </w:style>
  <w:style w:type="paragraph" w:customStyle="1" w:styleId="afffffffa">
    <w:name w:val="注："/>
    <w:next w:val="a0"/>
    <w:qFormat/>
    <w:rsid w:val="002510DA"/>
    <w:pPr>
      <w:widowControl w:val="0"/>
      <w:tabs>
        <w:tab w:val="left" w:pos="360"/>
      </w:tabs>
      <w:autoSpaceDE w:val="0"/>
      <w:autoSpaceDN w:val="0"/>
      <w:ind w:left="360" w:hanging="360"/>
      <w:jc w:val="both"/>
    </w:pPr>
    <w:rPr>
      <w:rFonts w:ascii="宋体" w:eastAsia="宋体" w:hAnsi="Times New Roman" w:cs="Times New Roman"/>
      <w:kern w:val="0"/>
      <w:sz w:val="18"/>
      <w:szCs w:val="20"/>
    </w:rPr>
  </w:style>
  <w:style w:type="paragraph" w:customStyle="1" w:styleId="afffffffb">
    <w:name w:val="二级无标题条"/>
    <w:basedOn w:val="a0"/>
    <w:qFormat/>
    <w:rsid w:val="002510DA"/>
    <w:rPr>
      <w:rFonts w:ascii="Times New Roman" w:hAnsi="Times New Roman"/>
      <w:b/>
      <w:szCs w:val="24"/>
    </w:rPr>
  </w:style>
  <w:style w:type="paragraph" w:customStyle="1" w:styleId="Char30">
    <w:name w:val="Char3"/>
    <w:basedOn w:val="a0"/>
    <w:qFormat/>
    <w:rsid w:val="002510DA"/>
    <w:rPr>
      <w:rFonts w:ascii="Times New Roman" w:hAnsi="Times New Roman"/>
      <w:szCs w:val="20"/>
    </w:rPr>
  </w:style>
  <w:style w:type="paragraph" w:customStyle="1" w:styleId="2f2">
    <w:name w:val="样式 正文首行缩进 + 宋体 五号 首行缩进:  2 字符 行距: 单倍行距"/>
    <w:basedOn w:val="aff3"/>
    <w:qFormat/>
    <w:rsid w:val="002510DA"/>
    <w:pPr>
      <w:spacing w:after="0" w:line="360" w:lineRule="auto"/>
      <w:ind w:firstLineChars="200" w:firstLine="200"/>
    </w:pPr>
    <w:rPr>
      <w:rFonts w:ascii="宋体" w:hAnsi="宋体" w:cs="宋体"/>
      <w:szCs w:val="20"/>
    </w:rPr>
  </w:style>
  <w:style w:type="paragraph" w:customStyle="1" w:styleId="afffffffc">
    <w:name w:val="范本使用说明"/>
    <w:basedOn w:val="a0"/>
    <w:qFormat/>
    <w:rsid w:val="002510DA"/>
    <w:pPr>
      <w:jc w:val="center"/>
    </w:pPr>
    <w:rPr>
      <w:rFonts w:ascii="黑体" w:eastAsia="黑体" w:hAnsi="Times New Roman"/>
      <w:b/>
      <w:sz w:val="32"/>
      <w:szCs w:val="20"/>
    </w:rPr>
  </w:style>
  <w:style w:type="paragraph" w:customStyle="1" w:styleId="afffffffd">
    <w:name w:val="二级标题"/>
    <w:basedOn w:val="2"/>
    <w:qFormat/>
    <w:rsid w:val="002510DA"/>
    <w:pPr>
      <w:tabs>
        <w:tab w:val="left" w:pos="6840"/>
      </w:tabs>
      <w:topLinePunct/>
      <w:autoSpaceDE w:val="0"/>
      <w:autoSpaceDN w:val="0"/>
      <w:adjustRightInd w:val="0"/>
      <w:spacing w:beforeLines="100" w:afterLines="50" w:line="240" w:lineRule="auto"/>
      <w:ind w:firstLineChars="200" w:firstLine="200"/>
      <w:textAlignment w:val="baseline"/>
    </w:pPr>
    <w:rPr>
      <w:rFonts w:cs="Arial"/>
      <w:bCs/>
      <w:kern w:val="0"/>
      <w:sz w:val="24"/>
      <w:szCs w:val="24"/>
    </w:rPr>
  </w:style>
  <w:style w:type="paragraph" w:customStyle="1" w:styleId="afffffffe">
    <w:name w:val="样式 正文首行缩进 + 宋体 五号 行距: 单倍行距"/>
    <w:basedOn w:val="aff3"/>
    <w:qFormat/>
    <w:rsid w:val="002510DA"/>
    <w:pPr>
      <w:spacing w:after="0" w:line="360" w:lineRule="auto"/>
      <w:ind w:firstLine="0"/>
    </w:pPr>
    <w:rPr>
      <w:rFonts w:ascii="宋体" w:hAnsi="宋体" w:cs="宋体"/>
      <w:szCs w:val="20"/>
    </w:rPr>
  </w:style>
  <w:style w:type="paragraph" w:customStyle="1" w:styleId="xl47">
    <w:name w:val="xl4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2">
    <w:name w:val="xl52"/>
    <w:basedOn w:val="a0"/>
    <w:qFormat/>
    <w:rsid w:val="002510DA"/>
    <w:pPr>
      <w:widowControl/>
      <w:pBdr>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xl48">
    <w:name w:val="xl48"/>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font7">
    <w:name w:val="font7"/>
    <w:basedOn w:val="a0"/>
    <w:qFormat/>
    <w:rsid w:val="002510DA"/>
    <w:pPr>
      <w:widowControl/>
      <w:spacing w:before="100" w:beforeAutospacing="1" w:after="100" w:afterAutospacing="1"/>
      <w:jc w:val="left"/>
    </w:pPr>
    <w:rPr>
      <w:rFonts w:ascii="Times New Roman" w:hAnsi="Times New Roman"/>
      <w:color w:val="000000"/>
      <w:kern w:val="0"/>
      <w:sz w:val="20"/>
      <w:szCs w:val="20"/>
    </w:rPr>
  </w:style>
  <w:style w:type="paragraph" w:customStyle="1" w:styleId="affffffff">
    <w:name w:val="图表脚注"/>
    <w:next w:val="afff"/>
    <w:qFormat/>
    <w:rsid w:val="002510DA"/>
    <w:pPr>
      <w:tabs>
        <w:tab w:val="left" w:pos="360"/>
      </w:tabs>
      <w:ind w:leftChars="200" w:left="300" w:hangingChars="100" w:hanging="100"/>
      <w:jc w:val="both"/>
    </w:pPr>
    <w:rPr>
      <w:rFonts w:ascii="宋体" w:eastAsia="宋体" w:hAnsi="Times New Roman" w:cs="Times New Roman"/>
      <w:kern w:val="0"/>
      <w:sz w:val="18"/>
      <w:szCs w:val="20"/>
    </w:rPr>
  </w:style>
  <w:style w:type="paragraph" w:customStyle="1" w:styleId="3a">
    <w:name w:val="样式 标题 3 + 字距调整四号"/>
    <w:basedOn w:val="3"/>
    <w:qFormat/>
    <w:rsid w:val="002510DA"/>
    <w:pPr>
      <w:spacing w:before="0" w:after="0" w:line="320" w:lineRule="exact"/>
      <w:ind w:firstLineChars="0" w:firstLine="0"/>
      <w:jc w:val="center"/>
    </w:pPr>
    <w:rPr>
      <w:rFonts w:ascii="Times New Roman" w:eastAsia="宋体" w:hAnsi="Times New Roman"/>
      <w:bCs/>
      <w:kern w:val="28"/>
      <w:sz w:val="21"/>
    </w:rPr>
  </w:style>
  <w:style w:type="paragraph" w:customStyle="1" w:styleId="1f1">
    <w:name w:val="样式 报告标题1"/>
    <w:basedOn w:val="a0"/>
    <w:qFormat/>
    <w:rsid w:val="002510DA"/>
    <w:pPr>
      <w:keepNext/>
      <w:keepLines/>
      <w:spacing w:before="120" w:line="300" w:lineRule="auto"/>
      <w:outlineLvl w:val="0"/>
    </w:pPr>
    <w:rPr>
      <w:rFonts w:ascii="Times New Roman" w:hAnsi="Times New Roman"/>
      <w:b/>
      <w:bCs/>
      <w:sz w:val="32"/>
      <w:szCs w:val="32"/>
    </w:rPr>
  </w:style>
  <w:style w:type="paragraph" w:customStyle="1" w:styleId="affffffff0">
    <w:name w:val="封面标准代替信息"/>
    <w:basedOn w:val="2d"/>
    <w:qFormat/>
    <w:rsid w:val="002510DA"/>
    <w:pPr>
      <w:spacing w:before="57"/>
    </w:pPr>
    <w:rPr>
      <w:rFonts w:ascii="宋体"/>
      <w:sz w:val="21"/>
    </w:rPr>
  </w:style>
  <w:style w:type="paragraph" w:customStyle="1" w:styleId="CharCharChar1">
    <w:name w:val="Char Char Char1"/>
    <w:basedOn w:val="a0"/>
    <w:qFormat/>
    <w:rsid w:val="002510DA"/>
    <w:rPr>
      <w:rFonts w:ascii="Times New Roman" w:hAnsi="Times New Roman"/>
      <w:szCs w:val="24"/>
    </w:rPr>
  </w:style>
  <w:style w:type="paragraph" w:customStyle="1" w:styleId="affffffff1">
    <w:name w:val="注×："/>
    <w:qFormat/>
    <w:rsid w:val="002510DA"/>
    <w:pPr>
      <w:widowControl w:val="0"/>
      <w:tabs>
        <w:tab w:val="left" w:pos="630"/>
      </w:tabs>
      <w:autoSpaceDE w:val="0"/>
      <w:autoSpaceDN w:val="0"/>
      <w:jc w:val="both"/>
    </w:pPr>
    <w:rPr>
      <w:rFonts w:ascii="宋体" w:eastAsia="宋体" w:hAnsi="Times New Roman" w:cs="Times New Roman"/>
      <w:kern w:val="0"/>
      <w:sz w:val="18"/>
      <w:szCs w:val="20"/>
    </w:rPr>
  </w:style>
  <w:style w:type="paragraph" w:customStyle="1" w:styleId="xl31">
    <w:name w:val="xl31"/>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affffffff2">
    <w:name w:val="三级条标题"/>
    <w:basedOn w:val="afffd"/>
    <w:next w:val="a0"/>
    <w:uiPriority w:val="99"/>
    <w:qFormat/>
    <w:rsid w:val="002510DA"/>
    <w:pPr>
      <w:tabs>
        <w:tab w:val="clear" w:pos="709"/>
      </w:tabs>
      <w:ind w:left="0" w:firstLine="0"/>
      <w:jc w:val="left"/>
      <w:outlineLvl w:val="4"/>
    </w:pPr>
    <w:rPr>
      <w:rFonts w:ascii="宋体" w:eastAsia="宋体"/>
      <w:szCs w:val="21"/>
    </w:rPr>
  </w:style>
  <w:style w:type="paragraph" w:customStyle="1" w:styleId="xl43">
    <w:name w:val="xl43"/>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xl42">
    <w:name w:val="xl42"/>
    <w:basedOn w:val="a0"/>
    <w:qFormat/>
    <w:rsid w:val="002510DA"/>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affffffff3">
    <w:name w:val="标准称谓"/>
    <w:next w:val="a0"/>
    <w:qFormat/>
    <w:rsid w:val="002510DA"/>
    <w:pPr>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ffffffff4">
    <w:name w:val="字母编号列项（一级）"/>
    <w:qFormat/>
    <w:rsid w:val="002510DA"/>
    <w:pPr>
      <w:ind w:leftChars="200" w:left="420" w:hangingChars="200" w:hanging="420"/>
      <w:jc w:val="both"/>
    </w:pPr>
    <w:rPr>
      <w:rFonts w:ascii="宋体" w:eastAsia="宋体" w:hAnsi="Times New Roman" w:cs="Times New Roman"/>
      <w:kern w:val="0"/>
      <w:szCs w:val="20"/>
    </w:rPr>
  </w:style>
  <w:style w:type="paragraph" w:customStyle="1" w:styleId="affffffff5">
    <w:name w:val="附录标识"/>
    <w:basedOn w:val="afffe"/>
    <w:next w:val="afff"/>
    <w:qFormat/>
    <w:rsid w:val="002510DA"/>
    <w:pPr>
      <w:tabs>
        <w:tab w:val="left" w:pos="1620"/>
      </w:tabs>
      <w:spacing w:before="0" w:after="120"/>
      <w:jc w:val="both"/>
    </w:pPr>
    <w:rPr>
      <w:rFonts w:ascii="宋体" w:eastAsia="宋体" w:hAnsi="宋体"/>
      <w:sz w:val="21"/>
    </w:rPr>
  </w:style>
  <w:style w:type="paragraph" w:customStyle="1" w:styleId="affffffff6">
    <w:name w:val="空行"/>
    <w:basedOn w:val="a0"/>
    <w:qFormat/>
    <w:rsid w:val="002510DA"/>
    <w:pPr>
      <w:topLinePunct/>
      <w:snapToGrid w:val="0"/>
      <w:ind w:firstLine="425"/>
    </w:pPr>
    <w:rPr>
      <w:rFonts w:ascii="Times New Roman" w:hAnsi="Times New Roman"/>
      <w:szCs w:val="21"/>
    </w:rPr>
  </w:style>
  <w:style w:type="paragraph" w:customStyle="1" w:styleId="xl27">
    <w:name w:val="xl2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16"/>
      <w:szCs w:val="16"/>
    </w:rPr>
  </w:style>
  <w:style w:type="paragraph" w:customStyle="1" w:styleId="205052052">
    <w:name w:val="样式 样式 样式 样式 标题 2 + 段前: 0.5 行 段后: 0.5 行 + 首行缩进:  2 字符 段前: 0.5 行 段..."/>
    <w:basedOn w:val="20505205"/>
    <w:qFormat/>
    <w:rsid w:val="002510DA"/>
    <w:pPr>
      <w:spacing w:beforeLines="0" w:afterLines="0"/>
    </w:pPr>
    <w:rPr>
      <w:rFonts w:ascii="黑体"/>
      <w:bCs/>
      <w:szCs w:val="21"/>
    </w:rPr>
  </w:style>
  <w:style w:type="paragraph" w:customStyle="1" w:styleId="1f2">
    <w:name w:val="表格1"/>
    <w:basedOn w:val="a0"/>
    <w:qFormat/>
    <w:rsid w:val="002510DA"/>
    <w:pPr>
      <w:adjustRightInd w:val="0"/>
      <w:spacing w:before="120" w:line="360" w:lineRule="atLeast"/>
      <w:ind w:left="57"/>
      <w:jc w:val="left"/>
      <w:textAlignment w:val="baseline"/>
    </w:pPr>
    <w:rPr>
      <w:rFonts w:ascii="长城仿宋" w:eastAsia="长城仿宋" w:hAnsi="Times New Roman"/>
      <w:kern w:val="0"/>
      <w:sz w:val="28"/>
      <w:szCs w:val="20"/>
    </w:rPr>
  </w:style>
  <w:style w:type="paragraph" w:customStyle="1" w:styleId="Affffffff7">
    <w:name w:val="表头A"/>
    <w:basedOn w:val="afff8"/>
    <w:qFormat/>
    <w:rsid w:val="002510DA"/>
    <w:pPr>
      <w:topLinePunct w:val="0"/>
    </w:pPr>
    <w:rPr>
      <w:kern w:val="21"/>
    </w:rPr>
  </w:style>
  <w:style w:type="paragraph" w:customStyle="1" w:styleId="affffffff8">
    <w:name w:val="付标题"/>
    <w:basedOn w:val="a0"/>
    <w:qFormat/>
    <w:rsid w:val="002510DA"/>
    <w:pPr>
      <w:adjustRightInd w:val="0"/>
      <w:spacing w:before="360" w:line="360" w:lineRule="auto"/>
      <w:jc w:val="center"/>
      <w:textAlignment w:val="baseline"/>
    </w:pPr>
    <w:rPr>
      <w:rFonts w:ascii="Times New Roman" w:eastAsia="黑体" w:hAnsi="Times New Roman"/>
      <w:kern w:val="0"/>
      <w:sz w:val="48"/>
      <w:szCs w:val="20"/>
    </w:rPr>
  </w:style>
  <w:style w:type="paragraph" w:customStyle="1" w:styleId="affffffff9">
    <w:name w:val="标准标志"/>
    <w:next w:val="a0"/>
    <w:qFormat/>
    <w:rsid w:val="002510DA"/>
    <w:pPr>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ffffffffa">
    <w:name w:val="四级无标题条"/>
    <w:basedOn w:val="a0"/>
    <w:qFormat/>
    <w:rsid w:val="002510DA"/>
    <w:rPr>
      <w:rFonts w:ascii="Times New Roman" w:eastAsia="黑体" w:hAnsi="Times New Roman"/>
      <w:b/>
      <w:szCs w:val="24"/>
    </w:rPr>
  </w:style>
  <w:style w:type="paragraph" w:customStyle="1" w:styleId="affffffffb">
    <w:name w:val="工程建设无节条标题"/>
    <w:basedOn w:val="a0"/>
    <w:next w:val="afff"/>
    <w:qFormat/>
    <w:rsid w:val="002510DA"/>
    <w:pPr>
      <w:tabs>
        <w:tab w:val="left" w:pos="1320"/>
      </w:tabs>
      <w:ind w:left="1320" w:hanging="420"/>
      <w:outlineLvl w:val="3"/>
    </w:pPr>
    <w:rPr>
      <w:rFonts w:ascii="Times New Roman" w:hAnsi="Times New Roman"/>
      <w:szCs w:val="24"/>
    </w:rPr>
  </w:style>
  <w:style w:type="paragraph" w:customStyle="1" w:styleId="affffffffc">
    <w:name w:val="一级标题"/>
    <w:basedOn w:val="1"/>
    <w:qFormat/>
    <w:rsid w:val="002510DA"/>
    <w:pPr>
      <w:keepLines w:val="0"/>
      <w:tabs>
        <w:tab w:val="left" w:pos="6840"/>
      </w:tabs>
      <w:topLinePunct/>
      <w:spacing w:beforeLines="100" w:afterLines="150" w:line="240" w:lineRule="auto"/>
      <w:jc w:val="center"/>
    </w:pPr>
    <w:rPr>
      <w:rFonts w:ascii="隶书" w:eastAsia="黑体"/>
      <w:bCs/>
      <w:kern w:val="2"/>
      <w:sz w:val="30"/>
      <w:szCs w:val="30"/>
    </w:rPr>
  </w:style>
  <w:style w:type="paragraph" w:customStyle="1" w:styleId="300150">
    <w:name w:val="标题 3 + 小四 段前: 0 磅 段后: 0 磅 行距: 1.5 倍行距"/>
    <w:basedOn w:val="3"/>
    <w:next w:val="3"/>
    <w:qFormat/>
    <w:rsid w:val="002510DA"/>
    <w:pPr>
      <w:spacing w:before="0" w:after="0" w:line="360" w:lineRule="auto"/>
      <w:ind w:firstLineChars="0" w:firstLine="0"/>
      <w:jc w:val="center"/>
    </w:pPr>
    <w:rPr>
      <w:rFonts w:ascii="Times New Roman" w:hAnsi="Times New Roman" w:cs="宋体"/>
      <w:bCs/>
      <w:sz w:val="24"/>
    </w:rPr>
  </w:style>
  <w:style w:type="paragraph" w:customStyle="1" w:styleId="affffffffd">
    <w:name w:val="标准书脚_偶数页"/>
    <w:qFormat/>
    <w:rsid w:val="002510DA"/>
    <w:pPr>
      <w:spacing w:before="120"/>
    </w:pPr>
    <w:rPr>
      <w:rFonts w:ascii="Times New Roman" w:eastAsia="宋体" w:hAnsi="Times New Roman" w:cs="Times New Roman"/>
      <w:kern w:val="0"/>
      <w:sz w:val="18"/>
      <w:szCs w:val="20"/>
    </w:rPr>
  </w:style>
  <w:style w:type="paragraph" w:customStyle="1" w:styleId="affffffffe">
    <w:name w:val="正文图标题"/>
    <w:basedOn w:val="affff"/>
    <w:next w:val="afff"/>
    <w:qFormat/>
    <w:rsid w:val="002510DA"/>
    <w:pPr>
      <w:tabs>
        <w:tab w:val="clear" w:pos="425"/>
        <w:tab w:val="left" w:pos="420"/>
        <w:tab w:val="left" w:pos="2040"/>
      </w:tabs>
      <w:spacing w:line="360" w:lineRule="auto"/>
      <w:ind w:left="2040" w:hanging="360"/>
    </w:pPr>
    <w:rPr>
      <w:rFonts w:ascii="宋体" w:eastAsia="宋体" w:hAnsi="宋体" w:cs="Arial"/>
      <w:b/>
      <w:szCs w:val="21"/>
    </w:rPr>
  </w:style>
  <w:style w:type="paragraph" w:customStyle="1" w:styleId="Char19">
    <w:name w:val="Char1"/>
    <w:basedOn w:val="a0"/>
    <w:qFormat/>
    <w:rsid w:val="002510DA"/>
    <w:pPr>
      <w:topLinePunct/>
    </w:pPr>
    <w:rPr>
      <w:rFonts w:ascii="Times New Roman" w:hAnsi="Times New Roman"/>
      <w:szCs w:val="21"/>
    </w:rPr>
  </w:style>
  <w:style w:type="paragraph" w:customStyle="1" w:styleId="Char110">
    <w:name w:val="Char11"/>
    <w:basedOn w:val="a0"/>
    <w:qFormat/>
    <w:rsid w:val="002510DA"/>
    <w:pPr>
      <w:spacing w:afterLines="200"/>
    </w:pPr>
    <w:rPr>
      <w:rFonts w:ascii="黑体" w:eastAsia="黑体" w:hAnsi="Times New Roman"/>
      <w:sz w:val="36"/>
      <w:szCs w:val="36"/>
    </w:rPr>
  </w:style>
  <w:style w:type="paragraph" w:customStyle="1" w:styleId="afffffffff">
    <w:name w:val="附录图标题"/>
    <w:basedOn w:val="affffffffe"/>
    <w:next w:val="afff"/>
    <w:qFormat/>
    <w:rsid w:val="002510DA"/>
    <w:pPr>
      <w:tabs>
        <w:tab w:val="clear" w:pos="420"/>
        <w:tab w:val="left" w:pos="210"/>
      </w:tabs>
      <w:ind w:left="0" w:firstLine="0"/>
    </w:pPr>
  </w:style>
  <w:style w:type="paragraph" w:customStyle="1" w:styleId="afffffffff0">
    <w:name w:val="样式标题"/>
    <w:basedOn w:val="a0"/>
    <w:qFormat/>
    <w:rsid w:val="002510DA"/>
    <w:pPr>
      <w:topLinePunct/>
      <w:spacing w:line="1200" w:lineRule="auto"/>
      <w:jc w:val="center"/>
    </w:pPr>
    <w:rPr>
      <w:rFonts w:ascii="Times New Roman" w:eastAsia="黑体" w:hAnsi="Times New Roman"/>
      <w:kern w:val="21"/>
      <w:sz w:val="32"/>
      <w:szCs w:val="32"/>
    </w:rPr>
  </w:style>
  <w:style w:type="paragraph" w:customStyle="1" w:styleId="afffffffff1">
    <w:name w:val="工程建设公式标题"/>
    <w:basedOn w:val="affff7"/>
    <w:qFormat/>
    <w:rsid w:val="002510DA"/>
    <w:pPr>
      <w:ind w:left="288" w:firstLine="288"/>
      <w:jc w:val="center"/>
      <w:outlineLvl w:val="6"/>
    </w:pPr>
  </w:style>
  <w:style w:type="paragraph" w:customStyle="1" w:styleId="afffffffff2">
    <w:name w:val="附录章标题"/>
    <w:next w:val="afff"/>
    <w:qFormat/>
    <w:rsid w:val="002510DA"/>
    <w:pPr>
      <w:wordWrap w:val="0"/>
      <w:overflowPunct w:val="0"/>
      <w:autoSpaceDE w:val="0"/>
      <w:spacing w:beforeLines="50" w:afterLines="50"/>
      <w:jc w:val="both"/>
      <w:textAlignment w:val="baseline"/>
      <w:outlineLvl w:val="1"/>
    </w:pPr>
    <w:rPr>
      <w:rFonts w:ascii="黑体" w:eastAsia="黑体" w:hAnsi="Times New Roman" w:cs="Times New Roman"/>
      <w:b/>
      <w:kern w:val="21"/>
      <w:szCs w:val="20"/>
    </w:rPr>
  </w:style>
  <w:style w:type="paragraph" w:customStyle="1" w:styleId="121122">
    <w:name w:val="样式 样式 样式 样式 标题 1 + 首行缩进:  2 字符 段前: 1 行 段后: 1 行 + 黑色 首行缩进:  2 字符 ..."/>
    <w:basedOn w:val="12112"/>
    <w:qFormat/>
    <w:rsid w:val="002510DA"/>
    <w:pPr>
      <w:spacing w:beforeLines="0" w:afterLines="0"/>
    </w:pPr>
    <w:rPr>
      <w:sz w:val="24"/>
      <w:szCs w:val="24"/>
    </w:rPr>
  </w:style>
  <w:style w:type="paragraph" w:customStyle="1" w:styleId="46">
    <w:name w:val="样式 4"/>
    <w:basedOn w:val="a0"/>
    <w:qFormat/>
    <w:rsid w:val="002510DA"/>
    <w:pPr>
      <w:topLinePunct/>
      <w:ind w:left="1260" w:hanging="420"/>
    </w:pPr>
    <w:rPr>
      <w:rFonts w:ascii="Times New Roman" w:hAnsi="Times New Roman"/>
      <w:kern w:val="21"/>
      <w:szCs w:val="21"/>
    </w:rPr>
  </w:style>
  <w:style w:type="paragraph" w:customStyle="1" w:styleId="1f3">
    <w:name w:val="正文1"/>
    <w:basedOn w:val="15"/>
    <w:qFormat/>
    <w:rsid w:val="002510DA"/>
    <w:pPr>
      <w:tabs>
        <w:tab w:val="left" w:pos="2160"/>
      </w:tabs>
      <w:adjustRightInd w:val="0"/>
      <w:spacing w:line="490" w:lineRule="exact"/>
      <w:jc w:val="center"/>
      <w:textAlignment w:val="baseline"/>
    </w:pPr>
    <w:rPr>
      <w:rFonts w:ascii="仿宋_GB2312" w:eastAsia="仿宋_GB2312"/>
      <w:sz w:val="34"/>
      <w:szCs w:val="20"/>
    </w:rPr>
  </w:style>
  <w:style w:type="paragraph" w:customStyle="1" w:styleId="Char1CharCharCharCharCharCharCharCharCharCharChar1">
    <w:name w:val="Char1 Char Char Char Char Char Char Char Char Char Char Char1"/>
    <w:basedOn w:val="a0"/>
    <w:qFormat/>
    <w:rsid w:val="002510DA"/>
    <w:pPr>
      <w:pageBreakBefore/>
      <w:tabs>
        <w:tab w:val="left" w:pos="432"/>
      </w:tabs>
      <w:ind w:left="432" w:hanging="432"/>
    </w:pPr>
    <w:rPr>
      <w:rFonts w:ascii="Tahoma" w:hAnsi="Tahoma"/>
      <w:sz w:val="24"/>
      <w:szCs w:val="20"/>
    </w:rPr>
  </w:style>
  <w:style w:type="paragraph" w:customStyle="1" w:styleId="afffffffff3">
    <w:name w:val="式中"/>
    <w:next w:val="afff"/>
    <w:qFormat/>
    <w:rsid w:val="002510DA"/>
    <w:pPr>
      <w:tabs>
        <w:tab w:val="left" w:pos="210"/>
        <w:tab w:val="left" w:pos="3840"/>
      </w:tabs>
      <w:ind w:left="3840" w:firstLine="198"/>
    </w:pPr>
    <w:rPr>
      <w:rFonts w:ascii="宋体" w:eastAsia="宋体" w:hAnsi="Times New Roman" w:cs="Times New Roman"/>
      <w:kern w:val="0"/>
      <w:sz w:val="18"/>
      <w:szCs w:val="20"/>
    </w:rPr>
  </w:style>
  <w:style w:type="paragraph" w:customStyle="1" w:styleId="afffffffff4">
    <w:name w:val="五级无标题条"/>
    <w:basedOn w:val="a0"/>
    <w:qFormat/>
    <w:rsid w:val="002510DA"/>
    <w:rPr>
      <w:rFonts w:ascii="黑体" w:eastAsia="黑体" w:hAnsi="Times New Roman"/>
      <w:b/>
      <w:szCs w:val="24"/>
    </w:rPr>
  </w:style>
  <w:style w:type="paragraph" w:customStyle="1" w:styleId="CharChar3CharCharCharCharCharCharChar">
    <w:name w:val="Char Char3 Char Char Char Char Char Char Char"/>
    <w:basedOn w:val="a0"/>
    <w:qFormat/>
    <w:rsid w:val="002510DA"/>
    <w:pPr>
      <w:widowControl/>
      <w:spacing w:after="160" w:line="240" w:lineRule="exact"/>
      <w:jc w:val="center"/>
    </w:pPr>
    <w:rPr>
      <w:rFonts w:ascii="Verdana" w:hAnsi="Verdana"/>
      <w:kern w:val="0"/>
      <w:sz w:val="20"/>
      <w:szCs w:val="24"/>
      <w:lang w:eastAsia="en-US"/>
    </w:rPr>
  </w:style>
  <w:style w:type="paragraph" w:customStyle="1" w:styleId="afffffffff5">
    <w:name w:val="标准书脚_奇数页"/>
    <w:qFormat/>
    <w:rsid w:val="002510DA"/>
    <w:pPr>
      <w:spacing w:before="120"/>
      <w:jc w:val="right"/>
    </w:pPr>
    <w:rPr>
      <w:rFonts w:ascii="Times New Roman" w:eastAsia="宋体" w:hAnsi="Times New Roman" w:cs="Times New Roman"/>
      <w:kern w:val="0"/>
      <w:sz w:val="18"/>
      <w:szCs w:val="20"/>
    </w:rPr>
  </w:style>
  <w:style w:type="paragraph" w:customStyle="1" w:styleId="58">
    <w:name w:val="样式5"/>
    <w:link w:val="5Char0"/>
    <w:qFormat/>
    <w:rsid w:val="002510DA"/>
    <w:pPr>
      <w:snapToGrid w:val="0"/>
      <w:spacing w:before="160" w:after="40"/>
      <w:jc w:val="center"/>
    </w:pPr>
    <w:rPr>
      <w:rFonts w:ascii="Times New Roman" w:eastAsia="宋体" w:hAnsi="Times New Roman" w:cs="宋体"/>
      <w:sz w:val="18"/>
      <w:szCs w:val="20"/>
    </w:rPr>
  </w:style>
  <w:style w:type="paragraph" w:customStyle="1" w:styleId="CharCharCharCharCharCharCharCharCharChar1">
    <w:name w:val="Char Char Char Char Char Char Char Char Char Char1"/>
    <w:basedOn w:val="a0"/>
    <w:qFormat/>
    <w:rsid w:val="002510DA"/>
    <w:pPr>
      <w:ind w:firstLineChars="225" w:firstLine="540"/>
    </w:pPr>
    <w:rPr>
      <w:rFonts w:ascii="宋体" w:hAnsi="宋体"/>
      <w:i/>
      <w:sz w:val="24"/>
      <w:szCs w:val="24"/>
    </w:rPr>
  </w:style>
  <w:style w:type="paragraph" w:customStyle="1" w:styleId="-RGB23565122251">
    <w:name w:val="样式 居中 底端: (细-粗窄间隔 自定义颜(RGB(2356512))  2.25 磅 行宽) 行距: 固定值 1..."/>
    <w:basedOn w:val="a0"/>
    <w:qFormat/>
    <w:rsid w:val="002510DA"/>
    <w:pPr>
      <w:spacing w:line="240" w:lineRule="exact"/>
      <w:jc w:val="center"/>
    </w:pPr>
    <w:rPr>
      <w:rFonts w:ascii="Times New Roman" w:eastAsia="仿宋_GB2312" w:hAnsi="Times New Roman" w:cs="宋体"/>
      <w:sz w:val="32"/>
      <w:szCs w:val="20"/>
    </w:rPr>
  </w:style>
  <w:style w:type="paragraph" w:customStyle="1" w:styleId="xl38">
    <w:name w:val="xl38"/>
    <w:basedOn w:val="a0"/>
    <w:qFormat/>
    <w:rsid w:val="002510D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afffffffff6">
    <w:name w:val="表格文字"/>
    <w:basedOn w:val="a0"/>
    <w:qFormat/>
    <w:rsid w:val="002510DA"/>
    <w:pPr>
      <w:adjustRightInd w:val="0"/>
      <w:spacing w:line="240" w:lineRule="atLeast"/>
      <w:jc w:val="center"/>
      <w:textAlignment w:val="baseline"/>
    </w:pPr>
    <w:rPr>
      <w:rFonts w:ascii="楷体_GB2312" w:eastAsia="楷体_GB2312" w:hAnsi="Times New Roman"/>
      <w:spacing w:val="8"/>
      <w:kern w:val="0"/>
      <w:szCs w:val="20"/>
    </w:rPr>
  </w:style>
  <w:style w:type="paragraph" w:customStyle="1" w:styleId="Char31">
    <w:name w:val="Char31"/>
    <w:basedOn w:val="a0"/>
    <w:qFormat/>
    <w:rsid w:val="002510DA"/>
    <w:rPr>
      <w:rFonts w:ascii="Times New Roman" w:hAnsi="Times New Roman"/>
      <w:szCs w:val="20"/>
    </w:rPr>
  </w:style>
  <w:style w:type="paragraph" w:customStyle="1" w:styleId="2f3">
    <w:name w:val="样式 标题 2 + 字距调整四号"/>
    <w:basedOn w:val="2"/>
    <w:qFormat/>
    <w:rsid w:val="002510DA"/>
    <w:pPr>
      <w:keepLines w:val="0"/>
      <w:widowControl/>
      <w:overflowPunct w:val="0"/>
      <w:autoSpaceDE w:val="0"/>
      <w:autoSpaceDN w:val="0"/>
      <w:adjustRightInd w:val="0"/>
      <w:spacing w:before="0" w:after="0" w:line="320" w:lineRule="exact"/>
      <w:ind w:firstLine="420"/>
      <w:textAlignment w:val="baseline"/>
    </w:pPr>
    <w:rPr>
      <w:rFonts w:ascii="Times New Roman" w:hAnsi="Times New Roman"/>
      <w:b w:val="0"/>
      <w:kern w:val="28"/>
      <w:sz w:val="21"/>
      <w:szCs w:val="21"/>
    </w:rPr>
  </w:style>
  <w:style w:type="paragraph" w:customStyle="1" w:styleId="afffffffff7">
    <w:name w:val="注标题"/>
    <w:basedOn w:val="a0"/>
    <w:qFormat/>
    <w:rsid w:val="002510DA"/>
    <w:pPr>
      <w:topLinePunct/>
    </w:pPr>
    <w:rPr>
      <w:rFonts w:ascii="Times New Roman" w:hAnsi="Times New Roman"/>
      <w:sz w:val="18"/>
      <w:szCs w:val="20"/>
    </w:rPr>
  </w:style>
  <w:style w:type="paragraph" w:customStyle="1" w:styleId="Char41">
    <w:name w:val="Char41"/>
    <w:basedOn w:val="a0"/>
    <w:qFormat/>
    <w:rsid w:val="002510DA"/>
    <w:rPr>
      <w:rFonts w:ascii="Times New Roman" w:hAnsi="Times New Roman"/>
      <w:szCs w:val="24"/>
    </w:rPr>
  </w:style>
  <w:style w:type="paragraph" w:customStyle="1" w:styleId="3b">
    <w:name w:val="报告标题3"/>
    <w:basedOn w:val="3"/>
    <w:next w:val="af5"/>
    <w:link w:val="3Char2"/>
    <w:qFormat/>
    <w:rsid w:val="002510DA"/>
    <w:pPr>
      <w:keepNext w:val="0"/>
      <w:keepLines w:val="0"/>
      <w:topLinePunct/>
      <w:snapToGrid w:val="0"/>
      <w:spacing w:before="0" w:after="0" w:line="240" w:lineRule="auto"/>
      <w:ind w:firstLineChars="0" w:firstLine="420"/>
    </w:pPr>
    <w:rPr>
      <w:rFonts w:ascii="Times New Roman" w:eastAsia="宋体" w:hAnsi="Times New Roman"/>
      <w:b/>
      <w:bCs/>
      <w:sz w:val="21"/>
      <w:szCs w:val="21"/>
    </w:rPr>
  </w:style>
  <w:style w:type="character" w:customStyle="1" w:styleId="3Char2">
    <w:name w:val="报告标题3 Char"/>
    <w:link w:val="3b"/>
    <w:qFormat/>
    <w:rsid w:val="002510DA"/>
    <w:rPr>
      <w:rFonts w:ascii="Times New Roman" w:eastAsia="宋体" w:hAnsi="Times New Roman" w:cs="Times New Roman"/>
      <w:b/>
      <w:bCs/>
      <w:szCs w:val="21"/>
    </w:rPr>
  </w:style>
  <w:style w:type="paragraph" w:customStyle="1" w:styleId="afffffffff8">
    <w:name w:val="正标题"/>
    <w:basedOn w:val="a0"/>
    <w:qFormat/>
    <w:rsid w:val="002510DA"/>
    <w:pPr>
      <w:adjustRightInd w:val="0"/>
      <w:spacing w:before="360" w:line="360" w:lineRule="auto"/>
      <w:jc w:val="center"/>
      <w:textAlignment w:val="baseline"/>
    </w:pPr>
    <w:rPr>
      <w:rFonts w:ascii="Times New Roman" w:eastAsia="黑体" w:hAnsi="Times New Roman"/>
      <w:kern w:val="0"/>
      <w:sz w:val="72"/>
      <w:szCs w:val="20"/>
    </w:rPr>
  </w:style>
  <w:style w:type="paragraph" w:customStyle="1" w:styleId="xl37">
    <w:name w:val="xl3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fffff9">
    <w:name w:val="标准书眉_奇数页"/>
    <w:next w:val="a0"/>
    <w:qFormat/>
    <w:rsid w:val="002510DA"/>
    <w:pPr>
      <w:tabs>
        <w:tab w:val="center" w:pos="4154"/>
        <w:tab w:val="right" w:pos="8306"/>
      </w:tabs>
      <w:spacing w:after="120"/>
      <w:jc w:val="right"/>
    </w:pPr>
    <w:rPr>
      <w:rFonts w:ascii="Times New Roman" w:eastAsia="宋体" w:hAnsi="Times New Roman" w:cs="Times New Roman"/>
      <w:kern w:val="0"/>
      <w:szCs w:val="20"/>
    </w:rPr>
  </w:style>
  <w:style w:type="paragraph" w:customStyle="1" w:styleId="afffffffffa">
    <w:name w:val="工程建设款标题"/>
    <w:basedOn w:val="affff7"/>
    <w:qFormat/>
    <w:rsid w:val="002510DA"/>
    <w:pPr>
      <w:tabs>
        <w:tab w:val="left" w:pos="1740"/>
      </w:tabs>
      <w:ind w:left="1740" w:hanging="420"/>
      <w:outlineLvl w:val="9"/>
    </w:pPr>
  </w:style>
  <w:style w:type="paragraph" w:customStyle="1" w:styleId="font6">
    <w:name w:val="font6"/>
    <w:basedOn w:val="a0"/>
    <w:qFormat/>
    <w:rsid w:val="002510DA"/>
    <w:pPr>
      <w:widowControl/>
      <w:spacing w:before="100" w:beforeAutospacing="1" w:after="100" w:afterAutospacing="1"/>
      <w:jc w:val="left"/>
    </w:pPr>
    <w:rPr>
      <w:rFonts w:ascii="宋体" w:hAnsi="宋体" w:hint="eastAsia"/>
      <w:color w:val="000000"/>
      <w:kern w:val="0"/>
      <w:sz w:val="20"/>
      <w:szCs w:val="20"/>
    </w:rPr>
  </w:style>
  <w:style w:type="paragraph" w:customStyle="1" w:styleId="1f4">
    <w:name w:val="二级条目录1"/>
    <w:basedOn w:val="affff0"/>
    <w:qFormat/>
    <w:rsid w:val="002510DA"/>
  </w:style>
  <w:style w:type="paragraph" w:customStyle="1" w:styleId="afffffffffb">
    <w:name w:val="示例"/>
    <w:next w:val="afff"/>
    <w:qFormat/>
    <w:rsid w:val="002510DA"/>
    <w:pPr>
      <w:tabs>
        <w:tab w:val="left" w:pos="480"/>
      </w:tabs>
      <w:ind w:left="480" w:firstLineChars="200" w:firstLine="200"/>
      <w:jc w:val="both"/>
    </w:pPr>
    <w:rPr>
      <w:rFonts w:ascii="宋体" w:eastAsia="宋体" w:hAnsi="Times New Roman" w:cs="Times New Roman"/>
      <w:kern w:val="0"/>
      <w:sz w:val="18"/>
      <w:szCs w:val="20"/>
    </w:rPr>
  </w:style>
  <w:style w:type="paragraph" w:customStyle="1" w:styleId="1f5">
    <w:name w:val="样式 标题 1 + 加粗"/>
    <w:basedOn w:val="1"/>
    <w:qFormat/>
    <w:rsid w:val="002510DA"/>
    <w:pPr>
      <w:spacing w:beforeLines="100" w:afterLines="100" w:line="240" w:lineRule="auto"/>
    </w:pPr>
    <w:rPr>
      <w:rFonts w:eastAsia="黑体"/>
      <w:bCs/>
      <w:sz w:val="28"/>
      <w:szCs w:val="28"/>
    </w:rPr>
  </w:style>
  <w:style w:type="paragraph" w:customStyle="1" w:styleId="CharChar1CharCharChar">
    <w:name w:val="Char Char1 Char Char Char"/>
    <w:basedOn w:val="ad"/>
    <w:qFormat/>
    <w:rsid w:val="002510DA"/>
    <w:pPr>
      <w:shd w:val="clear" w:color="auto" w:fill="000080"/>
    </w:pPr>
    <w:rPr>
      <w:rFonts w:ascii="Times New Roman" w:hAnsi="Times New Roman" w:cs="Times New Roman"/>
      <w:sz w:val="21"/>
      <w:szCs w:val="20"/>
    </w:rPr>
  </w:style>
  <w:style w:type="paragraph" w:customStyle="1" w:styleId="xl34">
    <w:name w:val="xl34"/>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olor w:val="000000"/>
      <w:kern w:val="0"/>
      <w:sz w:val="20"/>
      <w:szCs w:val="20"/>
    </w:rPr>
  </w:style>
  <w:style w:type="paragraph" w:customStyle="1" w:styleId="20505">
    <w:name w:val="样式 标题 2 + 段前: 0.5 行 段后: 0.5 行"/>
    <w:basedOn w:val="2"/>
    <w:link w:val="20505Char"/>
    <w:qFormat/>
    <w:rsid w:val="002510DA"/>
    <w:pPr>
      <w:adjustRightInd w:val="0"/>
      <w:spacing w:before="156" w:after="156" w:line="360" w:lineRule="auto"/>
      <w:jc w:val="left"/>
      <w:textAlignment w:val="baseline"/>
    </w:pPr>
    <w:rPr>
      <w:rFonts w:ascii="Times New Roman" w:eastAsia="宋体" w:hAnsi="Times New Roman" w:cs="宋体"/>
      <w:b w:val="0"/>
      <w:bCs/>
      <w:snapToGrid w:val="0"/>
      <w:kern w:val="0"/>
      <w:sz w:val="21"/>
      <w:szCs w:val="21"/>
    </w:rPr>
  </w:style>
  <w:style w:type="paragraph" w:customStyle="1" w:styleId="CharCharCharCharCharChar">
    <w:name w:val="Char Char Char Char Char Char"/>
    <w:basedOn w:val="a0"/>
    <w:qFormat/>
    <w:rsid w:val="002510DA"/>
    <w:rPr>
      <w:rFonts w:ascii="Times New Roman" w:hAnsi="Times New Roman"/>
      <w:szCs w:val="20"/>
    </w:rPr>
  </w:style>
  <w:style w:type="paragraph" w:customStyle="1" w:styleId="afffffffffc">
    <w:name w:val="节小标题"/>
    <w:basedOn w:val="8"/>
    <w:qFormat/>
    <w:rsid w:val="002510DA"/>
    <w:pPr>
      <w:adjustRightInd w:val="0"/>
      <w:snapToGrid w:val="0"/>
      <w:spacing w:before="100" w:after="0" w:line="300" w:lineRule="auto"/>
      <w:ind w:firstLine="359"/>
      <w:outlineLvl w:val="9"/>
    </w:pPr>
    <w:rPr>
      <w:rFonts w:ascii="Times New Roman" w:eastAsia="仿宋_GB2312" w:hAnsi="Times New Roman"/>
      <w:sz w:val="30"/>
      <w:szCs w:val="20"/>
    </w:rPr>
  </w:style>
  <w:style w:type="paragraph" w:customStyle="1" w:styleId="font0">
    <w:name w:val="font0"/>
    <w:basedOn w:val="a0"/>
    <w:qFormat/>
    <w:rsid w:val="002510DA"/>
    <w:pPr>
      <w:widowControl/>
      <w:spacing w:before="100" w:beforeAutospacing="1" w:after="100" w:afterAutospacing="1"/>
      <w:jc w:val="left"/>
    </w:pPr>
    <w:rPr>
      <w:rFonts w:ascii="宋体" w:hAnsi="Times New Roman" w:hint="eastAsia"/>
      <w:kern w:val="0"/>
      <w:sz w:val="24"/>
      <w:szCs w:val="24"/>
    </w:rPr>
  </w:style>
  <w:style w:type="paragraph" w:customStyle="1" w:styleId="afffffffffd">
    <w:name w:val="标准书眉_偶数页"/>
    <w:basedOn w:val="afffffffff9"/>
    <w:next w:val="a0"/>
    <w:qFormat/>
    <w:rsid w:val="002510DA"/>
    <w:pPr>
      <w:jc w:val="left"/>
    </w:pPr>
  </w:style>
  <w:style w:type="paragraph" w:customStyle="1" w:styleId="1211220">
    <w:name w:val="样式 样式 样式 样式 标题 1 + 首行缩进:  2 字符 段前: 1 行 段后: 1 行 + 黑色 首行缩进:  2 字符 ...2"/>
    <w:basedOn w:val="12112"/>
    <w:qFormat/>
    <w:rsid w:val="002510DA"/>
    <w:pPr>
      <w:spacing w:beforeLines="0" w:afterLines="0"/>
    </w:pPr>
    <w:rPr>
      <w:sz w:val="24"/>
      <w:szCs w:val="24"/>
    </w:rPr>
  </w:style>
  <w:style w:type="paragraph" w:customStyle="1" w:styleId="afffffffffe">
    <w:name w:val="表文"/>
    <w:basedOn w:val="a0"/>
    <w:qFormat/>
    <w:rsid w:val="002510DA"/>
    <w:pPr>
      <w:topLinePunct/>
      <w:spacing w:before="40" w:after="40"/>
    </w:pPr>
    <w:rPr>
      <w:rFonts w:ascii="Times New Roman" w:hAnsi="Times New Roman"/>
      <w:sz w:val="18"/>
      <w:szCs w:val="18"/>
    </w:rPr>
  </w:style>
  <w:style w:type="paragraph" w:customStyle="1" w:styleId="xl51">
    <w:name w:val="xl51"/>
    <w:basedOn w:val="a0"/>
    <w:qFormat/>
    <w:rsid w:val="002510DA"/>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1f6">
    <w:name w:val="样式 标题 1 +"/>
    <w:basedOn w:val="1"/>
    <w:qFormat/>
    <w:rsid w:val="002510DA"/>
    <w:pPr>
      <w:keepLines w:val="0"/>
      <w:widowControl/>
      <w:overflowPunct w:val="0"/>
      <w:autoSpaceDE w:val="0"/>
      <w:autoSpaceDN w:val="0"/>
      <w:adjustRightInd w:val="0"/>
      <w:spacing w:before="0" w:after="0" w:line="320" w:lineRule="exact"/>
      <w:ind w:firstLine="420"/>
      <w:jc w:val="left"/>
      <w:textAlignment w:val="baseline"/>
    </w:pPr>
    <w:rPr>
      <w:rFonts w:ascii="汉仪大宋简" w:eastAsia="黑体"/>
      <w:b w:val="0"/>
      <w:kern w:val="28"/>
      <w:sz w:val="28"/>
      <w:szCs w:val="26"/>
    </w:rPr>
  </w:style>
  <w:style w:type="paragraph" w:customStyle="1" w:styleId="CharCharChar1Char">
    <w:name w:val="Char Char Char1 Char"/>
    <w:basedOn w:val="a0"/>
    <w:qFormat/>
    <w:rsid w:val="002510DA"/>
    <w:rPr>
      <w:rFonts w:ascii="宋体" w:hAnsi="宋体"/>
      <w:b/>
      <w:color w:val="000000"/>
      <w:sz w:val="24"/>
      <w:szCs w:val="24"/>
    </w:rPr>
  </w:style>
  <w:style w:type="paragraph" w:customStyle="1" w:styleId="1f7">
    <w:name w:val="自控1"/>
    <w:basedOn w:val="afff"/>
    <w:qFormat/>
    <w:rsid w:val="002510DA"/>
    <w:pPr>
      <w:topLinePunct/>
      <w:spacing w:line="312" w:lineRule="exact"/>
      <w:ind w:left="879" w:firstLineChars="0" w:hanging="454"/>
    </w:pPr>
    <w:rPr>
      <w:rFonts w:ascii="Times New Roman" w:eastAsia="宋体" w:cs="Arial"/>
      <w:kern w:val="21"/>
      <w:szCs w:val="21"/>
    </w:rPr>
  </w:style>
  <w:style w:type="paragraph" w:customStyle="1" w:styleId="affffffffff">
    <w:name w:val="表"/>
    <w:basedOn w:val="afff8"/>
    <w:qFormat/>
    <w:rsid w:val="002510DA"/>
    <w:pPr>
      <w:topLinePunct w:val="0"/>
    </w:pPr>
    <w:rPr>
      <w:kern w:val="21"/>
    </w:rPr>
  </w:style>
  <w:style w:type="paragraph" w:customStyle="1" w:styleId="affffffffff0">
    <w:name w:val="附录"/>
    <w:basedOn w:val="1"/>
    <w:link w:val="Charf8"/>
    <w:qFormat/>
    <w:rsid w:val="002510DA"/>
    <w:pPr>
      <w:topLinePunct/>
      <w:spacing w:before="0" w:after="0" w:line="960" w:lineRule="auto"/>
      <w:ind w:firstLine="420"/>
      <w:jc w:val="center"/>
      <w:textAlignment w:val="baseline"/>
    </w:pPr>
    <w:rPr>
      <w:rFonts w:eastAsia="黑体"/>
      <w:b w:val="0"/>
      <w:kern w:val="2"/>
      <w:sz w:val="28"/>
      <w:szCs w:val="28"/>
    </w:rPr>
  </w:style>
  <w:style w:type="paragraph" w:customStyle="1" w:styleId="affffffffff1">
    <w:name w:val="其他标准称谓"/>
    <w:qFormat/>
    <w:rsid w:val="002510DA"/>
    <w:pPr>
      <w:tabs>
        <w:tab w:val="left" w:pos="0"/>
        <w:tab w:val="left" w:pos="360"/>
      </w:tabs>
      <w:spacing w:line="0" w:lineRule="atLeast"/>
      <w:jc w:val="distribute"/>
    </w:pPr>
    <w:rPr>
      <w:rFonts w:ascii="黑体" w:eastAsia="黑体" w:hAnsi="宋体" w:cs="Times New Roman"/>
      <w:kern w:val="0"/>
      <w:sz w:val="52"/>
      <w:szCs w:val="20"/>
    </w:rPr>
  </w:style>
  <w:style w:type="paragraph" w:customStyle="1" w:styleId="affffffffff2">
    <w:name w:val="附录五级条标题"/>
    <w:basedOn w:val="afffffe"/>
    <w:next w:val="afff"/>
    <w:qFormat/>
    <w:rsid w:val="002510DA"/>
    <w:pPr>
      <w:tabs>
        <w:tab w:val="left" w:pos="1440"/>
      </w:tabs>
      <w:ind w:left="0" w:firstLine="0"/>
      <w:outlineLvl w:val="6"/>
    </w:pPr>
  </w:style>
  <w:style w:type="paragraph" w:customStyle="1" w:styleId="11-h11stlevelSectionHeadl1b1featurehead">
    <w:name w:val="样式 标题 1章标题 1-*+h11st levelSection Headl1b1featurehead标题..."/>
    <w:basedOn w:val="1"/>
    <w:qFormat/>
    <w:rsid w:val="002510DA"/>
    <w:pPr>
      <w:topLinePunct/>
      <w:spacing w:before="0" w:after="0" w:line="480" w:lineRule="auto"/>
      <w:textAlignment w:val="baseline"/>
    </w:pPr>
    <w:rPr>
      <w:rFonts w:eastAsia="黑体"/>
      <w:b w:val="0"/>
      <w:kern w:val="2"/>
      <w:sz w:val="32"/>
      <w:szCs w:val="22"/>
    </w:rPr>
  </w:style>
  <w:style w:type="paragraph" w:customStyle="1" w:styleId="affffffffff3">
    <w:name w:val="封面标准英文名称"/>
    <w:qFormat/>
    <w:rsid w:val="002510DA"/>
    <w:pPr>
      <w:widowControl w:val="0"/>
      <w:spacing w:before="370" w:line="400" w:lineRule="exact"/>
      <w:jc w:val="center"/>
    </w:pPr>
    <w:rPr>
      <w:rFonts w:ascii="Times New Roman" w:eastAsia="宋体" w:hAnsi="Times New Roman" w:cs="Times New Roman"/>
      <w:kern w:val="0"/>
      <w:sz w:val="28"/>
      <w:szCs w:val="28"/>
    </w:rPr>
  </w:style>
  <w:style w:type="paragraph" w:customStyle="1" w:styleId="MTDisplayEquation">
    <w:name w:val="MTDisplayEquation"/>
    <w:basedOn w:val="a0"/>
    <w:qFormat/>
    <w:rsid w:val="002510DA"/>
    <w:pPr>
      <w:tabs>
        <w:tab w:val="center" w:pos="4720"/>
        <w:tab w:val="right" w:pos="9420"/>
      </w:tabs>
      <w:topLinePunct/>
      <w:spacing w:line="312" w:lineRule="exact"/>
    </w:pPr>
    <w:rPr>
      <w:rFonts w:ascii="EU-F1" w:hAnsi="Times New Roman"/>
      <w:kern w:val="21"/>
      <w:szCs w:val="21"/>
    </w:rPr>
  </w:style>
  <w:style w:type="paragraph" w:customStyle="1" w:styleId="xl41">
    <w:name w:val="xl41"/>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character" w:customStyle="1" w:styleId="1Char3">
    <w:name w:val="样式 标题 1 + 加粗 Char"/>
    <w:qFormat/>
    <w:rsid w:val="002510DA"/>
    <w:rPr>
      <w:rFonts w:ascii="汉仪大宋简" w:eastAsia="黑体"/>
      <w:b/>
      <w:bCs/>
      <w:kern w:val="44"/>
      <w:sz w:val="28"/>
      <w:szCs w:val="28"/>
      <w:lang w:val="en-US" w:eastAsia="zh-CN" w:bidi="ar-SA"/>
    </w:rPr>
  </w:style>
  <w:style w:type="character" w:customStyle="1" w:styleId="Charf9">
    <w:name w:val="表头 Char"/>
    <w:qFormat/>
    <w:rsid w:val="002510DA"/>
    <w:rPr>
      <w:rFonts w:eastAsia="黑体"/>
      <w:kern w:val="2"/>
      <w:sz w:val="21"/>
      <w:szCs w:val="21"/>
      <w:lang w:val="en-US" w:eastAsia="zh-CN" w:bidi="ar-SA"/>
    </w:rPr>
  </w:style>
  <w:style w:type="character" w:customStyle="1" w:styleId="wangChar">
    <w:name w:val="wang正文 Char"/>
    <w:qFormat/>
    <w:rsid w:val="002510DA"/>
    <w:rPr>
      <w:rFonts w:eastAsia="宋体"/>
      <w:sz w:val="21"/>
      <w:szCs w:val="24"/>
      <w:lang w:val="en-US" w:eastAsia="zh-CN" w:bidi="ar-SA"/>
    </w:rPr>
  </w:style>
  <w:style w:type="character" w:customStyle="1" w:styleId="affffffffff4">
    <w:name w:val="样式 宋体"/>
    <w:basedOn w:val="a1"/>
    <w:qFormat/>
    <w:rsid w:val="002510DA"/>
    <w:rPr>
      <w:rFonts w:ascii="宋体" w:hAnsi="宋体"/>
      <w:sz w:val="24"/>
    </w:rPr>
  </w:style>
  <w:style w:type="paragraph" w:customStyle="1" w:styleId="ParaCharCharCharCharChar">
    <w:name w:val="默认段落字体 Para Char Char Char Char Char"/>
    <w:basedOn w:val="a0"/>
    <w:qFormat/>
    <w:rsid w:val="002510DA"/>
    <w:rPr>
      <w:rFonts w:ascii="宋体" w:hAnsi="宋体"/>
      <w:b/>
      <w:color w:val="000000"/>
      <w:sz w:val="24"/>
      <w:szCs w:val="24"/>
    </w:rPr>
  </w:style>
  <w:style w:type="paragraph" w:customStyle="1" w:styleId="affffffffff5">
    <w:name w:val="表格"/>
    <w:basedOn w:val="a0"/>
    <w:qFormat/>
    <w:rsid w:val="002510DA"/>
    <w:pPr>
      <w:jc w:val="left"/>
    </w:pPr>
    <w:rPr>
      <w:rFonts w:ascii="Times New Roman" w:hAnsi="Times New Roman"/>
      <w:szCs w:val="20"/>
    </w:rPr>
  </w:style>
  <w:style w:type="paragraph" w:customStyle="1" w:styleId="1a0">
    <w:name w:val="1a"/>
    <w:basedOn w:val="15"/>
    <w:qFormat/>
    <w:rsid w:val="002510DA"/>
    <w:pPr>
      <w:widowControl/>
      <w:topLinePunct/>
      <w:jc w:val="left"/>
    </w:pPr>
    <w:rPr>
      <w:color w:val="000000"/>
      <w:kern w:val="21"/>
      <w:sz w:val="21"/>
    </w:rPr>
  </w:style>
  <w:style w:type="character" w:customStyle="1" w:styleId="BChar">
    <w:name w:val="B Char"/>
    <w:link w:val="B"/>
    <w:qFormat/>
    <w:rsid w:val="002510DA"/>
    <w:rPr>
      <w:rFonts w:ascii="E-F1" w:eastAsia="黑体"/>
      <w:szCs w:val="21"/>
    </w:rPr>
  </w:style>
  <w:style w:type="paragraph" w:customStyle="1" w:styleId="B">
    <w:name w:val="B"/>
    <w:basedOn w:val="afff8"/>
    <w:link w:val="BChar"/>
    <w:qFormat/>
    <w:rsid w:val="002510DA"/>
    <w:pPr>
      <w:tabs>
        <w:tab w:val="center" w:pos="4706"/>
        <w:tab w:val="right" w:pos="9044"/>
      </w:tabs>
    </w:pPr>
    <w:rPr>
      <w:rFonts w:ascii="E-F1"/>
    </w:rPr>
  </w:style>
  <w:style w:type="paragraph" w:customStyle="1" w:styleId="Style11">
    <w:name w:val="_Style 11"/>
    <w:basedOn w:val="a0"/>
    <w:semiHidden/>
    <w:qFormat/>
    <w:rsid w:val="002510DA"/>
    <w:rPr>
      <w:rFonts w:ascii="Times New Roman" w:hAnsi="Times New Roman"/>
      <w:szCs w:val="20"/>
    </w:rPr>
  </w:style>
  <w:style w:type="character" w:customStyle="1" w:styleId="150">
    <w:name w:val="15"/>
    <w:qFormat/>
    <w:rsid w:val="002510DA"/>
    <w:rPr>
      <w:rFonts w:ascii="Times New Roman" w:hAnsi="Times New Roman" w:cs="Times New Roman" w:hint="default"/>
    </w:rPr>
  </w:style>
  <w:style w:type="character" w:customStyle="1" w:styleId="apple-converted-space">
    <w:name w:val="apple-converted-space"/>
    <w:basedOn w:val="a1"/>
    <w:qFormat/>
    <w:rsid w:val="002510DA"/>
  </w:style>
  <w:style w:type="character" w:customStyle="1" w:styleId="100">
    <w:name w:val="10"/>
    <w:qFormat/>
    <w:rsid w:val="002510DA"/>
    <w:rPr>
      <w:rFonts w:ascii="Times New Roman" w:hAnsi="Times New Roman" w:cs="Times New Roman" w:hint="default"/>
    </w:rPr>
  </w:style>
  <w:style w:type="character" w:customStyle="1" w:styleId="2zChar">
    <w:name w:val="2z Char"/>
    <w:link w:val="2z"/>
    <w:qFormat/>
    <w:locked/>
    <w:rsid w:val="002510DA"/>
    <w:rPr>
      <w:rFonts w:hAnsi="Calibri"/>
    </w:rPr>
  </w:style>
  <w:style w:type="paragraph" w:customStyle="1" w:styleId="2z">
    <w:name w:val="2z"/>
    <w:basedOn w:val="a0"/>
    <w:link w:val="2zChar"/>
    <w:qFormat/>
    <w:rsid w:val="002510DA"/>
    <w:pPr>
      <w:spacing w:line="480" w:lineRule="auto"/>
    </w:pPr>
    <w:rPr>
      <w:rFonts w:asciiTheme="minorHAnsi" w:eastAsiaTheme="minorEastAsia" w:cstheme="minorBidi"/>
    </w:rPr>
  </w:style>
  <w:style w:type="paragraph" w:customStyle="1" w:styleId="affffffffff6">
    <w:name w:val="表格内字体字号"/>
    <w:basedOn w:val="a0"/>
    <w:qFormat/>
    <w:rsid w:val="002510DA"/>
    <w:pPr>
      <w:topLinePunct/>
      <w:snapToGrid w:val="0"/>
      <w:spacing w:beforeLines="20" w:afterLines="20"/>
      <w:ind w:leftChars="30" w:left="30" w:rightChars="30" w:right="30"/>
      <w:jc w:val="center"/>
    </w:pPr>
    <w:rPr>
      <w:rFonts w:ascii="Times New Roman" w:hAnsi="Times New Roman"/>
      <w:sz w:val="18"/>
      <w:szCs w:val="18"/>
    </w:rPr>
  </w:style>
  <w:style w:type="character" w:customStyle="1" w:styleId="Char1a">
    <w:name w:val="纯文本 Char1"/>
    <w:basedOn w:val="a1"/>
    <w:link w:val="1f8"/>
    <w:uiPriority w:val="99"/>
    <w:qFormat/>
    <w:locked/>
    <w:rsid w:val="002510DA"/>
    <w:rPr>
      <w:rFonts w:ascii="宋体" w:eastAsia="宋体" w:hAnsi="Courier New"/>
    </w:rPr>
  </w:style>
  <w:style w:type="paragraph" w:customStyle="1" w:styleId="1f8">
    <w:name w:val="纯文本1"/>
    <w:basedOn w:val="a0"/>
    <w:link w:val="Char1a"/>
    <w:qFormat/>
    <w:rsid w:val="002510DA"/>
    <w:rPr>
      <w:rFonts w:ascii="宋体" w:hAnsi="Courier New" w:cstheme="minorBidi"/>
    </w:rPr>
  </w:style>
  <w:style w:type="character" w:customStyle="1" w:styleId="z-Char">
    <w:name w:val="z-窗体顶端 Char"/>
    <w:basedOn w:val="a1"/>
    <w:link w:val="z-1"/>
    <w:qFormat/>
    <w:locked/>
    <w:rsid w:val="002510DA"/>
    <w:rPr>
      <w:rFonts w:ascii="Arial" w:eastAsia="宋体" w:hAnsi="Arial" w:cs="Arial"/>
      <w:vanish/>
      <w:sz w:val="16"/>
      <w:szCs w:val="16"/>
    </w:rPr>
  </w:style>
  <w:style w:type="paragraph" w:customStyle="1" w:styleId="z-1">
    <w:name w:val="z-窗体顶端1"/>
    <w:basedOn w:val="a0"/>
    <w:next w:val="a0"/>
    <w:link w:val="z-Char"/>
    <w:qFormat/>
    <w:rsid w:val="002510DA"/>
    <w:pPr>
      <w:pBdr>
        <w:bottom w:val="single" w:sz="6" w:space="1" w:color="auto"/>
      </w:pBdr>
      <w:jc w:val="center"/>
    </w:pPr>
    <w:rPr>
      <w:rFonts w:ascii="Arial" w:hAnsi="Arial" w:cs="Arial"/>
      <w:vanish/>
      <w:sz w:val="16"/>
      <w:szCs w:val="16"/>
    </w:rPr>
  </w:style>
  <w:style w:type="character" w:customStyle="1" w:styleId="z-Char0">
    <w:name w:val="z-窗体底端 Char"/>
    <w:basedOn w:val="a1"/>
    <w:link w:val="z-10"/>
    <w:qFormat/>
    <w:locked/>
    <w:rsid w:val="002510DA"/>
    <w:rPr>
      <w:rFonts w:ascii="Arial" w:eastAsia="宋体" w:hAnsi="Arial" w:cs="Arial"/>
      <w:vanish/>
      <w:sz w:val="16"/>
      <w:szCs w:val="16"/>
    </w:rPr>
  </w:style>
  <w:style w:type="paragraph" w:customStyle="1" w:styleId="z-10">
    <w:name w:val="z-窗体底端1"/>
    <w:basedOn w:val="a0"/>
    <w:next w:val="a0"/>
    <w:link w:val="z-Char0"/>
    <w:qFormat/>
    <w:rsid w:val="002510DA"/>
    <w:pPr>
      <w:pBdr>
        <w:top w:val="single" w:sz="6" w:space="1" w:color="auto"/>
      </w:pBdr>
      <w:jc w:val="center"/>
    </w:pPr>
    <w:rPr>
      <w:rFonts w:ascii="Arial" w:hAnsi="Arial" w:cs="Arial"/>
      <w:vanish/>
      <w:sz w:val="16"/>
      <w:szCs w:val="16"/>
    </w:rPr>
  </w:style>
  <w:style w:type="character" w:customStyle="1" w:styleId="z-Char1">
    <w:name w:val="z-窗体底端 Char1"/>
    <w:basedOn w:val="a1"/>
    <w:uiPriority w:val="99"/>
    <w:semiHidden/>
    <w:qFormat/>
    <w:rsid w:val="002510DA"/>
    <w:rPr>
      <w:rFonts w:ascii="Arial" w:eastAsia="宋体" w:hAnsi="Arial" w:cs="Arial"/>
      <w:vanish/>
      <w:kern w:val="2"/>
      <w:sz w:val="16"/>
      <w:szCs w:val="16"/>
    </w:rPr>
  </w:style>
  <w:style w:type="paragraph" w:customStyle="1" w:styleId="Char1CharCharCharCharCharCharCharCharChar">
    <w:name w:val="Char1 Char Char Char Char Char Char Char Char Char"/>
    <w:basedOn w:val="a0"/>
    <w:qFormat/>
    <w:rsid w:val="002510DA"/>
    <w:rPr>
      <w:rFonts w:ascii="Times New Roman" w:hAnsi="Times New Roman"/>
      <w:szCs w:val="20"/>
    </w:rPr>
  </w:style>
  <w:style w:type="paragraph" w:customStyle="1" w:styleId="1f9">
    <w:name w:val="批注框文本1"/>
    <w:basedOn w:val="a0"/>
    <w:qFormat/>
    <w:rsid w:val="002510DA"/>
    <w:pPr>
      <w:widowControl/>
      <w:overflowPunct w:val="0"/>
      <w:autoSpaceDE w:val="0"/>
      <w:autoSpaceDN w:val="0"/>
      <w:adjustRightInd w:val="0"/>
      <w:jc w:val="left"/>
    </w:pPr>
    <w:rPr>
      <w:rFonts w:ascii="Times New Roman" w:hAnsi="Times New Roman"/>
      <w:kern w:val="0"/>
      <w:sz w:val="18"/>
      <w:szCs w:val="18"/>
    </w:rPr>
  </w:style>
  <w:style w:type="paragraph" w:customStyle="1" w:styleId="CharCharCharChar0">
    <w:name w:val="Char Char Char Char"/>
    <w:basedOn w:val="a0"/>
    <w:qFormat/>
    <w:rsid w:val="002510DA"/>
    <w:pPr>
      <w:spacing w:line="360" w:lineRule="auto"/>
      <w:jc w:val="center"/>
    </w:pPr>
    <w:rPr>
      <w:rFonts w:ascii="Times New Roman" w:hAnsi="Times New Roman"/>
      <w:sz w:val="28"/>
      <w:szCs w:val="28"/>
    </w:rPr>
  </w:style>
  <w:style w:type="paragraph" w:customStyle="1" w:styleId="ParaCharCharCharCharCharCharCharCharCharCharCharCharCharCharCharCharChar">
    <w:name w:val="默认段落字体 Para Char Char Char Char Char Char Char Char Char Char Char Char Char Char Char Char Char"/>
    <w:basedOn w:val="a0"/>
    <w:qFormat/>
    <w:rsid w:val="002510DA"/>
    <w:rPr>
      <w:rFonts w:ascii="Tahoma" w:hAnsi="Tahoma"/>
      <w:sz w:val="24"/>
      <w:szCs w:val="20"/>
    </w:rPr>
  </w:style>
  <w:style w:type="paragraph" w:customStyle="1" w:styleId="112">
    <w:name w:val="正文11"/>
    <w:basedOn w:val="a0"/>
    <w:qFormat/>
    <w:rsid w:val="002510DA"/>
    <w:pPr>
      <w:adjustRightInd w:val="0"/>
      <w:snapToGrid w:val="0"/>
      <w:spacing w:line="420" w:lineRule="atLeast"/>
    </w:pPr>
    <w:rPr>
      <w:rFonts w:ascii="宋体" w:hAnsi="Times New Roman"/>
      <w:kern w:val="0"/>
      <w:sz w:val="24"/>
      <w:szCs w:val="20"/>
    </w:rPr>
  </w:style>
  <w:style w:type="paragraph" w:customStyle="1" w:styleId="113">
    <w:name w:val="1.1标题"/>
    <w:basedOn w:val="1"/>
    <w:qFormat/>
    <w:rsid w:val="002510DA"/>
    <w:pPr>
      <w:tabs>
        <w:tab w:val="left" w:pos="432"/>
      </w:tabs>
      <w:snapToGrid w:val="0"/>
      <w:spacing w:before="0" w:after="0" w:line="312" w:lineRule="exact"/>
    </w:pPr>
    <w:rPr>
      <w:rFonts w:ascii="黑体" w:eastAsia="黑体"/>
      <w:b w:val="0"/>
      <w:sz w:val="21"/>
      <w:szCs w:val="44"/>
    </w:rPr>
  </w:style>
  <w:style w:type="paragraph" w:customStyle="1" w:styleId="Style108">
    <w:name w:val="_Style 108"/>
    <w:basedOn w:val="a0"/>
    <w:qFormat/>
    <w:rsid w:val="002510DA"/>
    <w:rPr>
      <w:rFonts w:ascii="Times New Roman" w:hAnsi="Times New Roman"/>
      <w:szCs w:val="20"/>
    </w:rPr>
  </w:style>
  <w:style w:type="character" w:customStyle="1" w:styleId="z-Char10">
    <w:name w:val="z-窗体顶端 Char1"/>
    <w:basedOn w:val="a1"/>
    <w:uiPriority w:val="99"/>
    <w:semiHidden/>
    <w:qFormat/>
    <w:rsid w:val="002510DA"/>
    <w:rPr>
      <w:rFonts w:ascii="Arial" w:eastAsia="宋体" w:hAnsi="Arial" w:cs="Arial"/>
      <w:vanish/>
      <w:kern w:val="2"/>
      <w:sz w:val="16"/>
      <w:szCs w:val="16"/>
    </w:rPr>
  </w:style>
  <w:style w:type="paragraph" w:customStyle="1" w:styleId="Char40">
    <w:name w:val="Char4"/>
    <w:basedOn w:val="a0"/>
    <w:qFormat/>
    <w:rsid w:val="002510DA"/>
    <w:rPr>
      <w:rFonts w:ascii="Times New Roman" w:hAnsi="Times New Roman"/>
      <w:szCs w:val="24"/>
    </w:rPr>
  </w:style>
  <w:style w:type="character" w:customStyle="1" w:styleId="1Char4">
    <w:name w:val="表头1 Char"/>
    <w:basedOn w:val="a1"/>
    <w:link w:val="1fa"/>
    <w:qFormat/>
    <w:rsid w:val="002510DA"/>
    <w:rPr>
      <w:rFonts w:eastAsia="宋体" w:hAnsi="宋体"/>
      <w:sz w:val="24"/>
      <w:szCs w:val="24"/>
    </w:rPr>
  </w:style>
  <w:style w:type="paragraph" w:customStyle="1" w:styleId="1fa">
    <w:name w:val="表头1"/>
    <w:basedOn w:val="a0"/>
    <w:link w:val="1Char4"/>
    <w:qFormat/>
    <w:rsid w:val="002510DA"/>
    <w:pPr>
      <w:adjustRightInd w:val="0"/>
      <w:snapToGrid w:val="0"/>
      <w:spacing w:line="360" w:lineRule="auto"/>
      <w:ind w:firstLineChars="200" w:firstLine="480"/>
    </w:pPr>
    <w:rPr>
      <w:rFonts w:asciiTheme="minorHAnsi" w:hAnsi="宋体" w:cstheme="minorBidi"/>
      <w:sz w:val="24"/>
      <w:szCs w:val="24"/>
    </w:rPr>
  </w:style>
  <w:style w:type="character" w:customStyle="1" w:styleId="jlCharCharChar0">
    <w:name w:val="jl 正文 Char Char Char"/>
    <w:qFormat/>
    <w:locked/>
    <w:rsid w:val="002510DA"/>
    <w:rPr>
      <w:rFonts w:ascii="宋体" w:eastAsia="宋体" w:cs="Times New Roman"/>
      <w:sz w:val="24"/>
      <w:szCs w:val="24"/>
    </w:rPr>
  </w:style>
  <w:style w:type="character" w:customStyle="1" w:styleId="jlCharChar0">
    <w:name w:val="jl 三级 Char Char"/>
    <w:qFormat/>
    <w:locked/>
    <w:rsid w:val="002510DA"/>
    <w:rPr>
      <w:rFonts w:ascii="宋体" w:eastAsia="宋体" w:hAnsi="宋体" w:cs="Times New Roman"/>
      <w:b/>
      <w:color w:val="000000"/>
      <w:sz w:val="24"/>
      <w:szCs w:val="24"/>
    </w:rPr>
  </w:style>
  <w:style w:type="character" w:customStyle="1" w:styleId="6Char0">
    <w:name w:val="样式6 Char"/>
    <w:qFormat/>
    <w:locked/>
    <w:rsid w:val="002510DA"/>
    <w:rPr>
      <w:rFonts w:eastAsia="黑体" w:cs="Times New Roman"/>
      <w:sz w:val="21"/>
      <w:szCs w:val="21"/>
    </w:rPr>
  </w:style>
  <w:style w:type="character" w:customStyle="1" w:styleId="CharChar10">
    <w:name w:val="Char Char1"/>
    <w:qFormat/>
    <w:rsid w:val="002510DA"/>
    <w:rPr>
      <w:rFonts w:eastAsia="汉仪大宋简" w:cs="Times New Roman"/>
      <w:kern w:val="44"/>
      <w:sz w:val="22"/>
      <w:szCs w:val="22"/>
      <w:lang w:val="en-US" w:eastAsia="zh-CN" w:bidi="ar-SA"/>
    </w:rPr>
  </w:style>
  <w:style w:type="character" w:customStyle="1" w:styleId="Charfa">
    <w:name w:val="正文格式 Char"/>
    <w:qFormat/>
    <w:locked/>
    <w:rsid w:val="002510DA"/>
    <w:rPr>
      <w:rFonts w:ascii="宋体" w:eastAsia="宋体" w:hAnsi="宋体" w:cs="Times New Roman"/>
      <w:bCs/>
      <w:sz w:val="21"/>
      <w:szCs w:val="21"/>
    </w:rPr>
  </w:style>
  <w:style w:type="character" w:customStyle="1" w:styleId="2Char4">
    <w:name w:val="样式2 Char"/>
    <w:qFormat/>
    <w:locked/>
    <w:rsid w:val="002510DA"/>
    <w:rPr>
      <w:rFonts w:ascii="EU-F1" w:eastAsia="黑体" w:cs="Times New Roman"/>
      <w:sz w:val="21"/>
      <w:szCs w:val="21"/>
    </w:rPr>
  </w:style>
  <w:style w:type="character" w:customStyle="1" w:styleId="Charfb">
    <w:name w:val="图说 Char"/>
    <w:qFormat/>
    <w:locked/>
    <w:rsid w:val="002510DA"/>
    <w:rPr>
      <w:rFonts w:ascii="EU-F1" w:eastAsia="黑体" w:cs="Times New Roman"/>
      <w:sz w:val="21"/>
      <w:szCs w:val="21"/>
    </w:rPr>
  </w:style>
  <w:style w:type="character" w:customStyle="1" w:styleId="zChar">
    <w:name w:val="z Char"/>
    <w:link w:val="z"/>
    <w:qFormat/>
    <w:locked/>
    <w:rsid w:val="002510DA"/>
    <w:rPr>
      <w:rFonts w:ascii="EU-F1" w:eastAsia="EU-F1"/>
      <w:bCs/>
      <w:sz w:val="24"/>
      <w:szCs w:val="24"/>
    </w:rPr>
  </w:style>
  <w:style w:type="paragraph" w:customStyle="1" w:styleId="z">
    <w:name w:val="z"/>
    <w:basedOn w:val="a0"/>
    <w:link w:val="zChar"/>
    <w:qFormat/>
    <w:rsid w:val="002510DA"/>
    <w:pPr>
      <w:overflowPunct w:val="0"/>
      <w:topLinePunct/>
      <w:spacing w:line="312" w:lineRule="exact"/>
    </w:pPr>
    <w:rPr>
      <w:rFonts w:ascii="EU-F1" w:eastAsia="EU-F1" w:hAnsiTheme="minorHAnsi" w:cstheme="minorBidi"/>
      <w:bCs/>
      <w:sz w:val="24"/>
      <w:szCs w:val="24"/>
    </w:rPr>
  </w:style>
  <w:style w:type="character" w:customStyle="1" w:styleId="3zChar">
    <w:name w:val="3z Char"/>
    <w:link w:val="3z"/>
    <w:qFormat/>
    <w:locked/>
    <w:rsid w:val="002510DA"/>
    <w:rPr>
      <w:rFonts w:ascii="EU-F1" w:eastAsia="黑体"/>
      <w:szCs w:val="21"/>
    </w:rPr>
  </w:style>
  <w:style w:type="paragraph" w:customStyle="1" w:styleId="3z">
    <w:name w:val="3z"/>
    <w:basedOn w:val="affffffffff7"/>
    <w:link w:val="3zChar"/>
    <w:qFormat/>
    <w:rsid w:val="002510DA"/>
    <w:rPr>
      <w:rFonts w:hAnsiTheme="minorHAnsi" w:cstheme="minorBidi"/>
      <w:kern w:val="2"/>
    </w:rPr>
  </w:style>
  <w:style w:type="paragraph" w:customStyle="1" w:styleId="affffffffff7">
    <w:name w:val="附录二"/>
    <w:basedOn w:val="af5"/>
    <w:link w:val="CharCharf4"/>
    <w:qFormat/>
    <w:rsid w:val="002510DA"/>
    <w:pPr>
      <w:topLinePunct/>
      <w:spacing w:line="312" w:lineRule="exact"/>
    </w:pPr>
    <w:rPr>
      <w:rFonts w:ascii="EU-F1" w:eastAsia="黑体" w:hAnsi="Times New Roman"/>
      <w:kern w:val="21"/>
      <w:szCs w:val="21"/>
    </w:rPr>
  </w:style>
  <w:style w:type="character" w:customStyle="1" w:styleId="CharCharf4">
    <w:name w:val="附录二 Char Char"/>
    <w:basedOn w:val="a1"/>
    <w:link w:val="affffffffff7"/>
    <w:qFormat/>
    <w:rsid w:val="002510DA"/>
    <w:rPr>
      <w:rFonts w:ascii="EU-F1" w:eastAsia="黑体" w:hAnsi="Times New Roman" w:cs="Times New Roman"/>
      <w:kern w:val="21"/>
      <w:szCs w:val="21"/>
    </w:rPr>
  </w:style>
  <w:style w:type="character" w:customStyle="1" w:styleId="Charfc">
    <w:name w:val="附录一 Char"/>
    <w:link w:val="affffffffff8"/>
    <w:uiPriority w:val="99"/>
    <w:qFormat/>
    <w:locked/>
    <w:rsid w:val="002510DA"/>
    <w:rPr>
      <w:rFonts w:ascii="EU-F1" w:eastAsia="黑体"/>
      <w:szCs w:val="21"/>
    </w:rPr>
  </w:style>
  <w:style w:type="paragraph" w:customStyle="1" w:styleId="affffffffff8">
    <w:name w:val="附录一"/>
    <w:basedOn w:val="af5"/>
    <w:link w:val="Charfc"/>
    <w:qFormat/>
    <w:rsid w:val="002510DA"/>
    <w:pPr>
      <w:topLinePunct/>
      <w:spacing w:line="480" w:lineRule="auto"/>
    </w:pPr>
    <w:rPr>
      <w:rFonts w:ascii="EU-F1" w:eastAsia="黑体" w:hAnsiTheme="minorHAnsi" w:cstheme="minorBidi"/>
      <w:szCs w:val="21"/>
    </w:rPr>
  </w:style>
  <w:style w:type="character" w:customStyle="1" w:styleId="2Char5">
    <w:name w:val="样式 标题 2 + 五号 Char"/>
    <w:qFormat/>
    <w:locked/>
    <w:rsid w:val="002510DA"/>
    <w:rPr>
      <w:rFonts w:ascii="Arial" w:eastAsia="黑体" w:hAnsi="Arial" w:cs="Times New Roman"/>
      <w:b/>
      <w:bCs/>
      <w:sz w:val="21"/>
      <w:szCs w:val="21"/>
    </w:rPr>
  </w:style>
  <w:style w:type="character" w:customStyle="1" w:styleId="1Char5">
    <w:name w:val="样式1 Char"/>
    <w:qFormat/>
    <w:locked/>
    <w:rsid w:val="002510DA"/>
    <w:rPr>
      <w:rFonts w:ascii="EU-F1" w:eastAsia="黑体" w:cs="Times New Roman"/>
      <w:kern w:val="44"/>
      <w:sz w:val="21"/>
      <w:szCs w:val="21"/>
      <w:lang w:val="en-US" w:eastAsia="zh-CN" w:bidi="ar-SA"/>
    </w:rPr>
  </w:style>
  <w:style w:type="character" w:customStyle="1" w:styleId="1Char6">
    <w:name w:val="样式 样式1 + Char"/>
    <w:qFormat/>
    <w:locked/>
    <w:rsid w:val="002510DA"/>
    <w:rPr>
      <w:rFonts w:ascii="EU-F1" w:eastAsia="汉仪大宋简" w:cs="Times New Roman"/>
      <w:bCs/>
      <w:kern w:val="44"/>
      <w:sz w:val="21"/>
      <w:szCs w:val="21"/>
      <w:lang w:val="en-US" w:eastAsia="zh-CN" w:bidi="ar-SA"/>
    </w:rPr>
  </w:style>
  <w:style w:type="character" w:customStyle="1" w:styleId="1Char7">
    <w:name w:val="样式 样式1 + 非加粗 Char"/>
    <w:qFormat/>
    <w:locked/>
    <w:rsid w:val="002510DA"/>
    <w:rPr>
      <w:rFonts w:ascii="EU-F1" w:eastAsia="汉仪大宋简" w:cs="Times New Roman"/>
      <w:kern w:val="44"/>
      <w:sz w:val="21"/>
      <w:szCs w:val="21"/>
      <w:lang w:val="en-US" w:eastAsia="zh-CN" w:bidi="ar-SA"/>
    </w:rPr>
  </w:style>
  <w:style w:type="character" w:customStyle="1" w:styleId="D5Char">
    <w:name w:val="D5 Char"/>
    <w:link w:val="D5"/>
    <w:qFormat/>
    <w:locked/>
    <w:rsid w:val="002510DA"/>
    <w:rPr>
      <w:rFonts w:eastAsia="宋体"/>
      <w:sz w:val="24"/>
      <w:szCs w:val="24"/>
    </w:rPr>
  </w:style>
  <w:style w:type="paragraph" w:customStyle="1" w:styleId="D5">
    <w:name w:val="D5"/>
    <w:basedOn w:val="a0"/>
    <w:link w:val="D5Char"/>
    <w:qFormat/>
    <w:rsid w:val="002510DA"/>
    <w:pPr>
      <w:tabs>
        <w:tab w:val="left" w:pos="924"/>
      </w:tabs>
      <w:topLinePunct/>
      <w:spacing w:line="312" w:lineRule="exact"/>
      <w:ind w:left="908" w:hanging="488"/>
    </w:pPr>
    <w:rPr>
      <w:rFonts w:asciiTheme="minorHAnsi" w:hAnsiTheme="minorHAnsi" w:cstheme="minorBidi"/>
      <w:sz w:val="24"/>
      <w:szCs w:val="24"/>
    </w:rPr>
  </w:style>
  <w:style w:type="character" w:customStyle="1" w:styleId="ztChar">
    <w:name w:val="zt Char"/>
    <w:link w:val="zt"/>
    <w:qFormat/>
    <w:locked/>
    <w:rsid w:val="002510DA"/>
    <w:rPr>
      <w:rFonts w:ascii="EU-F1" w:eastAsia="EU-F1"/>
      <w:bCs/>
      <w:szCs w:val="21"/>
    </w:rPr>
  </w:style>
  <w:style w:type="paragraph" w:customStyle="1" w:styleId="zt">
    <w:name w:val="zt"/>
    <w:basedOn w:val="a0"/>
    <w:link w:val="ztChar"/>
    <w:qFormat/>
    <w:rsid w:val="002510DA"/>
    <w:pPr>
      <w:overflowPunct w:val="0"/>
      <w:topLinePunct/>
      <w:spacing w:line="312" w:lineRule="exact"/>
    </w:pPr>
    <w:rPr>
      <w:rFonts w:ascii="EU-F1" w:eastAsia="EU-F1" w:hAnsiTheme="minorHAnsi" w:cstheme="minorBidi"/>
      <w:bCs/>
      <w:szCs w:val="21"/>
    </w:rPr>
  </w:style>
  <w:style w:type="character" w:customStyle="1" w:styleId="CharChar30">
    <w:name w:val="Char Char3"/>
    <w:uiPriority w:val="99"/>
    <w:qFormat/>
    <w:rsid w:val="002510DA"/>
    <w:rPr>
      <w:rFonts w:ascii="汉仪大宋简" w:eastAsia="汉仪大宋简" w:cs="Times New Roman"/>
      <w:kern w:val="28"/>
      <w:sz w:val="26"/>
      <w:szCs w:val="26"/>
      <w:lang w:val="en-US" w:eastAsia="zh-CN"/>
    </w:rPr>
  </w:style>
  <w:style w:type="character" w:customStyle="1" w:styleId="9Char0">
    <w:name w:val="正文 + 9 磅 Char"/>
    <w:link w:val="91"/>
    <w:uiPriority w:val="99"/>
    <w:qFormat/>
    <w:locked/>
    <w:rsid w:val="002510DA"/>
    <w:rPr>
      <w:rFonts w:eastAsia="宋体"/>
      <w:sz w:val="18"/>
      <w:szCs w:val="18"/>
    </w:rPr>
  </w:style>
  <w:style w:type="paragraph" w:customStyle="1" w:styleId="91">
    <w:name w:val="正文 + 9 磅"/>
    <w:basedOn w:val="a0"/>
    <w:link w:val="9Char0"/>
    <w:uiPriority w:val="99"/>
    <w:qFormat/>
    <w:rsid w:val="002510DA"/>
    <w:pPr>
      <w:topLinePunct/>
      <w:snapToGrid w:val="0"/>
      <w:ind w:leftChars="20" w:left="42" w:rightChars="20" w:right="42" w:firstLineChars="100" w:firstLine="180"/>
    </w:pPr>
    <w:rPr>
      <w:rFonts w:asciiTheme="minorHAnsi" w:hAnsiTheme="minorHAnsi" w:cstheme="minorBidi"/>
      <w:sz w:val="18"/>
      <w:szCs w:val="18"/>
    </w:rPr>
  </w:style>
  <w:style w:type="character" w:customStyle="1" w:styleId="EUChar">
    <w:name w:val="EU Char"/>
    <w:link w:val="EU"/>
    <w:uiPriority w:val="99"/>
    <w:qFormat/>
    <w:locked/>
    <w:rsid w:val="002510DA"/>
    <w:rPr>
      <w:rFonts w:eastAsia="宋体"/>
      <w:b/>
      <w:bCs/>
      <w:snapToGrid w:val="0"/>
      <w:sz w:val="24"/>
      <w:szCs w:val="24"/>
    </w:rPr>
  </w:style>
  <w:style w:type="paragraph" w:customStyle="1" w:styleId="EU">
    <w:name w:val="EU"/>
    <w:basedOn w:val="a0"/>
    <w:link w:val="EUChar"/>
    <w:uiPriority w:val="99"/>
    <w:qFormat/>
    <w:rsid w:val="002510DA"/>
    <w:pPr>
      <w:topLinePunct/>
      <w:spacing w:line="312" w:lineRule="exact"/>
      <w:ind w:firstLine="420"/>
    </w:pPr>
    <w:rPr>
      <w:rFonts w:asciiTheme="minorHAnsi" w:hAnsiTheme="minorHAnsi" w:cstheme="minorBidi"/>
      <w:b/>
      <w:bCs/>
      <w:snapToGrid w:val="0"/>
      <w:sz w:val="24"/>
      <w:szCs w:val="24"/>
    </w:rPr>
  </w:style>
  <w:style w:type="character" w:customStyle="1" w:styleId="Charfd">
    <w:name w:val="正文 + 小五 Char"/>
    <w:link w:val="affffffffff9"/>
    <w:uiPriority w:val="99"/>
    <w:qFormat/>
    <w:locked/>
    <w:rsid w:val="002510DA"/>
    <w:rPr>
      <w:rFonts w:eastAsia="宋体"/>
      <w:sz w:val="18"/>
      <w:szCs w:val="18"/>
    </w:rPr>
  </w:style>
  <w:style w:type="paragraph" w:customStyle="1" w:styleId="affffffffff9">
    <w:name w:val="正文 + 小五"/>
    <w:basedOn w:val="a0"/>
    <w:link w:val="Charfd"/>
    <w:uiPriority w:val="99"/>
    <w:qFormat/>
    <w:rsid w:val="002510DA"/>
    <w:pPr>
      <w:topLinePunct/>
      <w:spacing w:before="120" w:after="120"/>
      <w:jc w:val="center"/>
    </w:pPr>
    <w:rPr>
      <w:rFonts w:asciiTheme="minorHAnsi" w:hAnsiTheme="minorHAnsi" w:cstheme="minorBidi"/>
      <w:sz w:val="18"/>
      <w:szCs w:val="18"/>
    </w:rPr>
  </w:style>
  <w:style w:type="character" w:customStyle="1" w:styleId="PlainTextChar">
    <w:name w:val="Plain Text Char"/>
    <w:uiPriority w:val="99"/>
    <w:qFormat/>
    <w:locked/>
    <w:rsid w:val="002510DA"/>
    <w:rPr>
      <w:rFonts w:ascii="宋体" w:eastAsia="宋体" w:hAnsi="Courier New" w:cs="Courier New"/>
      <w:sz w:val="21"/>
      <w:szCs w:val="21"/>
    </w:rPr>
  </w:style>
  <w:style w:type="paragraph" w:customStyle="1" w:styleId="b0">
    <w:name w:val="b"/>
    <w:basedOn w:val="afff8"/>
    <w:qFormat/>
    <w:rsid w:val="002510DA"/>
    <w:pPr>
      <w:tabs>
        <w:tab w:val="center" w:pos="4706"/>
        <w:tab w:val="right" w:pos="9044"/>
      </w:tabs>
    </w:pPr>
    <w:rPr>
      <w:rFonts w:ascii="Arial" w:hAnsi="Arial"/>
      <w:kern w:val="0"/>
    </w:rPr>
  </w:style>
  <w:style w:type="paragraph" w:customStyle="1" w:styleId="Char21">
    <w:name w:val="Char21"/>
    <w:basedOn w:val="a0"/>
    <w:uiPriority w:val="99"/>
    <w:qFormat/>
    <w:rsid w:val="002510DA"/>
    <w:pPr>
      <w:topLinePunct/>
    </w:pPr>
    <w:rPr>
      <w:rFonts w:ascii="Times New Roman" w:hAnsi="Times New Roman"/>
      <w:szCs w:val="21"/>
    </w:rPr>
  </w:style>
  <w:style w:type="paragraph" w:customStyle="1" w:styleId="0Char">
    <w:name w:val="样式 首行缩进:  0 厘米 行距: 单倍行距 Char"/>
    <w:basedOn w:val="a0"/>
    <w:qFormat/>
    <w:rsid w:val="002510DA"/>
    <w:pPr>
      <w:topLinePunct/>
      <w:adjustRightInd w:val="0"/>
      <w:textAlignment w:val="baseline"/>
    </w:pPr>
    <w:rPr>
      <w:rFonts w:ascii="Times New Roman" w:hAnsi="Times New Roman"/>
      <w:kern w:val="0"/>
      <w:szCs w:val="21"/>
    </w:rPr>
  </w:style>
  <w:style w:type="paragraph" w:customStyle="1" w:styleId="bv">
    <w:name w:val="bv"/>
    <w:basedOn w:val="a0"/>
    <w:uiPriority w:val="99"/>
    <w:qFormat/>
    <w:rsid w:val="002510DA"/>
    <w:pPr>
      <w:topLinePunct/>
    </w:pPr>
    <w:rPr>
      <w:rFonts w:ascii="Times New Roman" w:hAnsi="Times New Roman"/>
      <w:spacing w:val="40"/>
      <w:szCs w:val="24"/>
    </w:rPr>
  </w:style>
  <w:style w:type="paragraph" w:customStyle="1" w:styleId="t">
    <w:name w:val="t"/>
    <w:basedOn w:val="afffa"/>
    <w:qFormat/>
    <w:rsid w:val="002510DA"/>
    <w:rPr>
      <w:rFonts w:hAnsi="Calibri" w:cs="Times New Roman"/>
      <w:kern w:val="0"/>
    </w:rPr>
  </w:style>
  <w:style w:type="paragraph" w:customStyle="1" w:styleId="tt">
    <w:name w:val="tt"/>
    <w:basedOn w:val="a0"/>
    <w:qFormat/>
    <w:rsid w:val="002510DA"/>
    <w:pPr>
      <w:topLinePunct/>
      <w:jc w:val="center"/>
    </w:pPr>
    <w:rPr>
      <w:rFonts w:ascii="Times New Roman" w:hAnsi="Times New Roman"/>
      <w:color w:val="000000"/>
      <w:szCs w:val="21"/>
    </w:rPr>
  </w:style>
  <w:style w:type="paragraph" w:customStyle="1" w:styleId="1z">
    <w:name w:val="1z"/>
    <w:basedOn w:val="1"/>
    <w:qFormat/>
    <w:rsid w:val="002510DA"/>
    <w:pPr>
      <w:keepNext w:val="0"/>
      <w:keepLines w:val="0"/>
      <w:overflowPunct w:val="0"/>
      <w:topLinePunct/>
      <w:spacing w:before="0" w:after="0" w:line="240" w:lineRule="auto"/>
      <w:textAlignment w:val="baseline"/>
    </w:pPr>
    <w:rPr>
      <w:b w:val="0"/>
      <w:kern w:val="2"/>
      <w:sz w:val="21"/>
      <w:szCs w:val="21"/>
    </w:rPr>
  </w:style>
  <w:style w:type="paragraph" w:customStyle="1" w:styleId="62">
    <w:name w:val="样式6 + 黑体"/>
    <w:basedOn w:val="61"/>
    <w:uiPriority w:val="99"/>
    <w:qFormat/>
    <w:rsid w:val="002510DA"/>
    <w:rPr>
      <w:rFonts w:ascii="黑体" w:hAnsi="Calibri"/>
      <w:kern w:val="0"/>
    </w:rPr>
  </w:style>
  <w:style w:type="paragraph" w:customStyle="1" w:styleId="D2">
    <w:name w:val="D2"/>
    <w:basedOn w:val="1"/>
    <w:link w:val="D2CharChar"/>
    <w:qFormat/>
    <w:rsid w:val="002510DA"/>
    <w:pPr>
      <w:topLinePunct/>
      <w:spacing w:before="0" w:after="0" w:line="312" w:lineRule="exact"/>
      <w:ind w:firstLine="420"/>
      <w:textAlignment w:val="baseline"/>
    </w:pPr>
    <w:rPr>
      <w:rFonts w:eastAsia="汉仪大宋简"/>
      <w:sz w:val="22"/>
      <w:szCs w:val="21"/>
    </w:rPr>
  </w:style>
  <w:style w:type="character" w:customStyle="1" w:styleId="D2CharChar">
    <w:name w:val="D2 Char Char"/>
    <w:basedOn w:val="a1"/>
    <w:link w:val="D2"/>
    <w:uiPriority w:val="99"/>
    <w:qFormat/>
    <w:locked/>
    <w:rsid w:val="002510DA"/>
    <w:rPr>
      <w:rFonts w:ascii="Times New Roman" w:eastAsia="汉仪大宋简" w:hAnsi="Times New Roman" w:cs="Times New Roman"/>
      <w:b/>
      <w:kern w:val="44"/>
      <w:sz w:val="22"/>
      <w:szCs w:val="21"/>
    </w:rPr>
  </w:style>
  <w:style w:type="paragraph" w:customStyle="1" w:styleId="CharCharChar1CharCharCharChar">
    <w:name w:val="Char Char Char1 Char Char Char Char"/>
    <w:basedOn w:val="a0"/>
    <w:uiPriority w:val="99"/>
    <w:qFormat/>
    <w:rsid w:val="002510DA"/>
    <w:rPr>
      <w:rFonts w:ascii="Times New Roman" w:hAnsi="Times New Roman"/>
      <w:szCs w:val="24"/>
    </w:rPr>
  </w:style>
  <w:style w:type="paragraph" w:customStyle="1" w:styleId="r">
    <w:name w:val="r"/>
    <w:basedOn w:val="a0"/>
    <w:uiPriority w:val="99"/>
    <w:qFormat/>
    <w:rsid w:val="002510DA"/>
    <w:pPr>
      <w:widowControl/>
      <w:topLinePunct/>
      <w:snapToGrid w:val="0"/>
      <w:spacing w:before="60" w:after="60"/>
      <w:jc w:val="center"/>
    </w:pPr>
    <w:rPr>
      <w:rFonts w:ascii="Times New Roman" w:hAnsi="Times New Roman"/>
      <w:sz w:val="18"/>
      <w:szCs w:val="18"/>
    </w:rPr>
  </w:style>
  <w:style w:type="paragraph" w:customStyle="1" w:styleId="affffffffffa">
    <w:name w:val="正文 + 宋体"/>
    <w:basedOn w:val="a0"/>
    <w:uiPriority w:val="99"/>
    <w:qFormat/>
    <w:rsid w:val="002510DA"/>
    <w:pPr>
      <w:widowControl/>
      <w:topLinePunct/>
      <w:jc w:val="center"/>
    </w:pPr>
    <w:rPr>
      <w:rFonts w:ascii="宋体" w:hAnsi="宋体"/>
      <w:sz w:val="18"/>
      <w:szCs w:val="18"/>
    </w:rPr>
  </w:style>
  <w:style w:type="paragraph" w:customStyle="1" w:styleId="CharCharCharChar1">
    <w:name w:val="Char Char Char Char1"/>
    <w:basedOn w:val="a0"/>
    <w:qFormat/>
    <w:rsid w:val="002510DA"/>
    <w:rPr>
      <w:rFonts w:ascii="Times New Roman" w:hAnsi="Times New Roman"/>
      <w:szCs w:val="24"/>
    </w:rPr>
  </w:style>
  <w:style w:type="paragraph" w:customStyle="1" w:styleId="1fb">
    <w:name w:val="1"/>
    <w:basedOn w:val="a0"/>
    <w:qFormat/>
    <w:rsid w:val="002510DA"/>
    <w:rPr>
      <w:rFonts w:ascii="Times New Roman" w:hAnsi="Times New Roman"/>
      <w:szCs w:val="20"/>
    </w:rPr>
  </w:style>
  <w:style w:type="paragraph" w:customStyle="1" w:styleId="1fc">
    <w:name w:val="打印正文1"/>
    <w:basedOn w:val="a0"/>
    <w:qFormat/>
    <w:rsid w:val="002510DA"/>
    <w:pPr>
      <w:spacing w:before="240" w:line="240" w:lineRule="atLeast"/>
    </w:pPr>
    <w:rPr>
      <w:rFonts w:ascii="Times New Roman" w:hAnsi="Times New Roman"/>
      <w:szCs w:val="20"/>
    </w:rPr>
  </w:style>
  <w:style w:type="paragraph" w:customStyle="1" w:styleId="ParaChar">
    <w:name w:val="默认段落字体 Para Char"/>
    <w:basedOn w:val="a0"/>
    <w:qFormat/>
    <w:rsid w:val="002510DA"/>
    <w:pPr>
      <w:spacing w:line="360" w:lineRule="auto"/>
    </w:pPr>
    <w:rPr>
      <w:rFonts w:ascii="Tahoma" w:hAnsi="Tahoma"/>
      <w:sz w:val="24"/>
      <w:szCs w:val="20"/>
    </w:rPr>
  </w:style>
  <w:style w:type="paragraph" w:customStyle="1" w:styleId="CharCharf5">
    <w:name w:val="Char Char"/>
    <w:basedOn w:val="a0"/>
    <w:qFormat/>
    <w:rsid w:val="002510DA"/>
    <w:pPr>
      <w:adjustRightInd w:val="0"/>
      <w:spacing w:line="360" w:lineRule="atLeast"/>
    </w:pPr>
    <w:rPr>
      <w:rFonts w:ascii="Times New Roman" w:hAnsi="Times New Roman"/>
      <w:szCs w:val="20"/>
    </w:rPr>
  </w:style>
  <w:style w:type="character" w:customStyle="1" w:styleId="D1Char">
    <w:name w:val="D1 Char"/>
    <w:basedOn w:val="a1"/>
    <w:link w:val="D1"/>
    <w:qFormat/>
    <w:locked/>
    <w:rsid w:val="002510DA"/>
    <w:rPr>
      <w:rFonts w:ascii="EU-F1" w:eastAsia="黑体"/>
      <w:szCs w:val="21"/>
    </w:rPr>
  </w:style>
  <w:style w:type="paragraph" w:customStyle="1" w:styleId="D1">
    <w:name w:val="D1"/>
    <w:basedOn w:val="a0"/>
    <w:link w:val="D1Char"/>
    <w:qFormat/>
    <w:rsid w:val="002510DA"/>
    <w:pPr>
      <w:spacing w:line="480" w:lineRule="auto"/>
    </w:pPr>
    <w:rPr>
      <w:rFonts w:ascii="EU-F1" w:eastAsia="黑体" w:hAnsiTheme="minorHAnsi" w:cstheme="minorBidi"/>
      <w:szCs w:val="21"/>
    </w:rPr>
  </w:style>
  <w:style w:type="character" w:customStyle="1" w:styleId="F1Char">
    <w:name w:val="F1 Char"/>
    <w:basedOn w:val="a1"/>
    <w:link w:val="F1"/>
    <w:qFormat/>
    <w:locked/>
    <w:rsid w:val="002510DA"/>
    <w:rPr>
      <w:rFonts w:ascii="EU-F1" w:eastAsia="黑体"/>
      <w:szCs w:val="21"/>
    </w:rPr>
  </w:style>
  <w:style w:type="paragraph" w:customStyle="1" w:styleId="F1">
    <w:name w:val="F1"/>
    <w:basedOn w:val="a0"/>
    <w:link w:val="F1Char"/>
    <w:qFormat/>
    <w:rsid w:val="002510DA"/>
    <w:pPr>
      <w:topLinePunct/>
      <w:spacing w:line="312" w:lineRule="exact"/>
    </w:pPr>
    <w:rPr>
      <w:rFonts w:ascii="EU-F1" w:eastAsia="黑体" w:hAnsiTheme="minorHAnsi" w:cstheme="minorBidi"/>
      <w:szCs w:val="21"/>
    </w:rPr>
  </w:style>
  <w:style w:type="paragraph" w:customStyle="1" w:styleId="j">
    <w:name w:val="j"/>
    <w:basedOn w:val="a0"/>
    <w:qFormat/>
    <w:rsid w:val="002510DA"/>
    <w:pPr>
      <w:spacing w:line="312" w:lineRule="exact"/>
      <w:ind w:leftChars="200" w:left="840" w:hangingChars="200" w:hanging="420"/>
    </w:pPr>
    <w:rPr>
      <w:rFonts w:ascii="Times New Roman" w:hAnsi="Times New Roman"/>
      <w:szCs w:val="21"/>
    </w:rPr>
  </w:style>
  <w:style w:type="paragraph" w:customStyle="1" w:styleId="WPSOffice1">
    <w:name w:val="WPSOffice手动目录 1"/>
    <w:qFormat/>
    <w:rsid w:val="002510DA"/>
    <w:rPr>
      <w:rFonts w:ascii="Times New Roman" w:eastAsia="宋体" w:hAnsi="Times New Roman" w:cs="Times New Roman"/>
      <w:kern w:val="0"/>
      <w:sz w:val="20"/>
      <w:szCs w:val="20"/>
    </w:rPr>
  </w:style>
  <w:style w:type="paragraph" w:customStyle="1" w:styleId="2b0">
    <w:name w:val="2b"/>
    <w:basedOn w:val="a0"/>
    <w:link w:val="2bCharChar"/>
    <w:qFormat/>
    <w:rsid w:val="002510DA"/>
    <w:pPr>
      <w:widowControl/>
      <w:topLinePunct/>
      <w:spacing w:line="312" w:lineRule="exact"/>
      <w:jc w:val="left"/>
    </w:pPr>
    <w:rPr>
      <w:rFonts w:ascii="EU-F1" w:eastAsia="黑体" w:hAnsi="Times New Roman"/>
      <w:color w:val="000000"/>
      <w:kern w:val="21"/>
      <w:sz w:val="36"/>
      <w:szCs w:val="21"/>
    </w:rPr>
  </w:style>
  <w:style w:type="character" w:customStyle="1" w:styleId="2bCharChar">
    <w:name w:val="2b Char Char"/>
    <w:basedOn w:val="2CharChar1"/>
    <w:link w:val="2b0"/>
    <w:qFormat/>
    <w:rsid w:val="002510DA"/>
    <w:rPr>
      <w:rFonts w:ascii="EU-F1" w:eastAsia="黑体" w:hAnsi="Times New Roman" w:cs="Times New Roman"/>
      <w:b w:val="0"/>
      <w:color w:val="000000"/>
      <w:kern w:val="21"/>
      <w:sz w:val="36"/>
      <w:szCs w:val="21"/>
    </w:rPr>
  </w:style>
  <w:style w:type="character" w:customStyle="1" w:styleId="Charfe">
    <w:name w:val="三级标题 Char"/>
    <w:qFormat/>
    <w:rsid w:val="002510DA"/>
    <w:rPr>
      <w:rFonts w:eastAsia="宋体"/>
      <w:b/>
      <w:sz w:val="24"/>
      <w:lang w:val="en-US" w:eastAsia="zh-CN"/>
    </w:rPr>
  </w:style>
  <w:style w:type="character" w:customStyle="1" w:styleId="Charff">
    <w:name w:val="一级标题 Char"/>
    <w:qFormat/>
    <w:rsid w:val="002510DA"/>
    <w:rPr>
      <w:rFonts w:ascii="隶书" w:eastAsia="黑体"/>
      <w:b/>
      <w:kern w:val="2"/>
      <w:sz w:val="30"/>
      <w:lang w:val="en-US" w:eastAsia="zh-CN"/>
    </w:rPr>
  </w:style>
  <w:style w:type="paragraph" w:customStyle="1" w:styleId="Style598">
    <w:name w:val="_Style 598"/>
    <w:uiPriority w:val="99"/>
    <w:unhideWhenUsed/>
    <w:qFormat/>
    <w:rsid w:val="002510DA"/>
    <w:pPr>
      <w:widowControl w:val="0"/>
      <w:jc w:val="both"/>
    </w:pPr>
    <w:rPr>
      <w:rFonts w:ascii="Calibri" w:eastAsia="宋体" w:hAnsi="Calibri" w:cs="Times New Roman"/>
    </w:rPr>
  </w:style>
  <w:style w:type="character" w:customStyle="1" w:styleId="Char1b">
    <w:name w:val="日期 Char1"/>
    <w:qFormat/>
    <w:rsid w:val="002510DA"/>
    <w:rPr>
      <w:kern w:val="2"/>
      <w:sz w:val="21"/>
      <w:szCs w:val="21"/>
    </w:rPr>
  </w:style>
  <w:style w:type="character" w:customStyle="1" w:styleId="1fd">
    <w:name w:val="正文文本1"/>
    <w:qFormat/>
    <w:rsid w:val="002510DA"/>
    <w:rPr>
      <w:rFonts w:ascii="MingLiU" w:eastAsia="MingLiU" w:hAnsi="MingLiU" w:cs="MingLiU"/>
      <w:color w:val="000000"/>
      <w:spacing w:val="0"/>
      <w:w w:val="100"/>
      <w:position w:val="0"/>
      <w:sz w:val="22"/>
      <w:szCs w:val="22"/>
      <w:u w:val="none"/>
      <w:lang w:val="zh-CN"/>
    </w:rPr>
  </w:style>
  <w:style w:type="character" w:customStyle="1" w:styleId="affffffffffb">
    <w:name w:val="正文文本_"/>
    <w:link w:val="59"/>
    <w:qFormat/>
    <w:rsid w:val="002510DA"/>
    <w:rPr>
      <w:rFonts w:ascii="MingLiU" w:eastAsia="MingLiU" w:hAnsi="MingLiU"/>
      <w:sz w:val="22"/>
      <w:shd w:val="clear" w:color="auto" w:fill="FFFFFF"/>
    </w:rPr>
  </w:style>
  <w:style w:type="paragraph" w:customStyle="1" w:styleId="59">
    <w:name w:val="正文文本5"/>
    <w:basedOn w:val="a0"/>
    <w:link w:val="affffffffffb"/>
    <w:qFormat/>
    <w:rsid w:val="002510DA"/>
    <w:pPr>
      <w:shd w:val="clear" w:color="auto" w:fill="FFFFFF"/>
      <w:spacing w:before="900" w:line="466" w:lineRule="exact"/>
      <w:ind w:hanging="460"/>
      <w:jc w:val="distribute"/>
    </w:pPr>
    <w:rPr>
      <w:rFonts w:ascii="MingLiU" w:eastAsia="MingLiU" w:hAnsi="MingLiU" w:cstheme="minorBidi"/>
      <w:sz w:val="22"/>
    </w:rPr>
  </w:style>
  <w:style w:type="character" w:customStyle="1" w:styleId="Charff0">
    <w:name w:val="样式 表头 + 字距调整五号 Char"/>
    <w:link w:val="affffffffffc"/>
    <w:qFormat/>
    <w:rsid w:val="002510DA"/>
    <w:rPr>
      <w:rFonts w:ascii="EU-F1" w:eastAsia="黑体" w:hAnsi="Monotype Corsiva"/>
      <w:kern w:val="21"/>
      <w:szCs w:val="21"/>
    </w:rPr>
  </w:style>
  <w:style w:type="paragraph" w:customStyle="1" w:styleId="affffffffffc">
    <w:name w:val="样式 表头 + 字距调整五号"/>
    <w:basedOn w:val="afff8"/>
    <w:link w:val="Charff0"/>
    <w:qFormat/>
    <w:rsid w:val="002510DA"/>
    <w:rPr>
      <w:rFonts w:hAnsi="Monotype Corsiva"/>
      <w:kern w:val="21"/>
    </w:rPr>
  </w:style>
  <w:style w:type="character" w:customStyle="1" w:styleId="D3CharChar">
    <w:name w:val="D3 Char Char"/>
    <w:link w:val="D3"/>
    <w:qFormat/>
    <w:locked/>
    <w:rsid w:val="002510DA"/>
    <w:rPr>
      <w:rFonts w:eastAsia="宋体"/>
      <w:szCs w:val="21"/>
    </w:rPr>
  </w:style>
  <w:style w:type="paragraph" w:customStyle="1" w:styleId="D3">
    <w:name w:val="D3"/>
    <w:basedOn w:val="a0"/>
    <w:link w:val="D3CharChar"/>
    <w:qFormat/>
    <w:rsid w:val="002510DA"/>
    <w:pPr>
      <w:topLinePunct/>
      <w:spacing w:line="312" w:lineRule="exact"/>
    </w:pPr>
    <w:rPr>
      <w:rFonts w:asciiTheme="minorHAnsi" w:hAnsiTheme="minorHAnsi" w:cstheme="minorBidi"/>
      <w:szCs w:val="21"/>
    </w:rPr>
  </w:style>
  <w:style w:type="character" w:customStyle="1" w:styleId="CharChar80">
    <w:name w:val="Char Char8"/>
    <w:qFormat/>
    <w:rsid w:val="002510DA"/>
    <w:rPr>
      <w:rFonts w:ascii="方正小标宋简体" w:eastAsia="方正小标宋简体" w:hAnsi="宋体" w:cs="宋体"/>
      <w:b/>
      <w:bCs/>
      <w:color w:val="000000"/>
      <w:sz w:val="44"/>
      <w:szCs w:val="44"/>
    </w:rPr>
  </w:style>
  <w:style w:type="character" w:customStyle="1" w:styleId="Charff1">
    <w:name w:val="标题三 Char"/>
    <w:qFormat/>
    <w:rsid w:val="002510DA"/>
    <w:rPr>
      <w:rFonts w:ascii="宋体" w:eastAsia="宋体" w:hAnsi="宋体"/>
      <w:b/>
      <w:bCs/>
      <w:kern w:val="2"/>
      <w:sz w:val="24"/>
      <w:szCs w:val="32"/>
      <w:lang w:val="en-US" w:eastAsia="zh-CN" w:bidi="ar-SA"/>
    </w:rPr>
  </w:style>
  <w:style w:type="character" w:customStyle="1" w:styleId="CharCharf6">
    <w:name w:val="国网标题 Char Char"/>
    <w:qFormat/>
    <w:rsid w:val="002510DA"/>
    <w:rPr>
      <w:rFonts w:ascii="方正小标宋简体" w:eastAsia="方正小标宋简体" w:hAnsi="宋体" w:cs="宋体"/>
      <w:b/>
      <w:bCs/>
      <w:color w:val="000000"/>
      <w:kern w:val="2"/>
      <w:sz w:val="44"/>
      <w:szCs w:val="44"/>
      <w:lang w:val="en-US" w:eastAsia="zh-CN" w:bidi="ar-SA"/>
    </w:rPr>
  </w:style>
  <w:style w:type="character" w:customStyle="1" w:styleId="CharChar90">
    <w:name w:val="Char Char9"/>
    <w:qFormat/>
    <w:rsid w:val="002510DA"/>
    <w:rPr>
      <w:rFonts w:ascii="方正小标宋简体" w:eastAsia="方正小标宋简体" w:hAnsi="宋体" w:cs="宋体"/>
      <w:b/>
      <w:spacing w:val="4"/>
      <w:w w:val="95"/>
      <w:sz w:val="42"/>
      <w:szCs w:val="44"/>
    </w:rPr>
  </w:style>
  <w:style w:type="character" w:customStyle="1" w:styleId="2f4">
    <w:name w:val="正文文本2"/>
    <w:qFormat/>
    <w:rsid w:val="002510DA"/>
    <w:rPr>
      <w:rFonts w:ascii="MingLiU" w:eastAsia="MingLiU" w:hAnsi="MingLiU" w:cs="MingLiU"/>
      <w:color w:val="000000"/>
      <w:spacing w:val="0"/>
      <w:w w:val="100"/>
      <w:position w:val="0"/>
      <w:sz w:val="22"/>
      <w:szCs w:val="22"/>
      <w:u w:val="none"/>
      <w:lang w:val="en-US"/>
    </w:rPr>
  </w:style>
  <w:style w:type="paragraph" w:customStyle="1" w:styleId="Style33">
    <w:name w:val="_Style 33"/>
    <w:next w:val="a0"/>
    <w:qFormat/>
    <w:rsid w:val="002510DA"/>
    <w:pPr>
      <w:widowControl w:val="0"/>
      <w:jc w:val="both"/>
    </w:pPr>
    <w:rPr>
      <w:rFonts w:ascii="Times New Roman" w:eastAsia="宋体" w:hAnsi="Times New Roman" w:cs="Times New Roman"/>
      <w:szCs w:val="21"/>
    </w:rPr>
  </w:style>
  <w:style w:type="paragraph" w:customStyle="1" w:styleId="Default">
    <w:name w:val="Default"/>
    <w:qFormat/>
    <w:rsid w:val="002510DA"/>
    <w:pPr>
      <w:widowControl w:val="0"/>
      <w:autoSpaceDE w:val="0"/>
      <w:autoSpaceDN w:val="0"/>
      <w:adjustRightInd w:val="0"/>
    </w:pPr>
    <w:rPr>
      <w:rFonts w:ascii="宋体" w:eastAsia="宋体" w:hAnsi="Times New Roman" w:cs="宋体"/>
      <w:color w:val="000000"/>
      <w:kern w:val="0"/>
      <w:sz w:val="24"/>
      <w:szCs w:val="24"/>
    </w:rPr>
  </w:style>
  <w:style w:type="paragraph" w:customStyle="1" w:styleId="140">
    <w:name w:val="样式 宋体 悬挂缩进: 1.4 字符"/>
    <w:basedOn w:val="a0"/>
    <w:qFormat/>
    <w:rsid w:val="002510DA"/>
    <w:pPr>
      <w:spacing w:line="360" w:lineRule="auto"/>
    </w:pPr>
    <w:rPr>
      <w:rFonts w:ascii="宋体" w:hAnsi="Times New Roman" w:cs="宋体"/>
      <w:szCs w:val="20"/>
    </w:rPr>
  </w:style>
  <w:style w:type="paragraph" w:customStyle="1" w:styleId="1fe">
    <w:name w:val="编号1"/>
    <w:basedOn w:val="affffffffffd"/>
    <w:qFormat/>
    <w:rsid w:val="002510DA"/>
    <w:pPr>
      <w:ind w:leftChars="500" w:left="700" w:hanging="200"/>
    </w:pPr>
    <w:rPr>
      <w:rFonts w:hAnsi="宋体"/>
    </w:rPr>
  </w:style>
  <w:style w:type="paragraph" w:customStyle="1" w:styleId="affffffffffd">
    <w:name w:val="编号"/>
    <w:basedOn w:val="a0"/>
    <w:qFormat/>
    <w:rsid w:val="002510DA"/>
    <w:pPr>
      <w:tabs>
        <w:tab w:val="left" w:pos="480"/>
        <w:tab w:val="left" w:pos="960"/>
      </w:tabs>
      <w:spacing w:line="360" w:lineRule="auto"/>
      <w:ind w:leftChars="300" w:left="300" w:hangingChars="200" w:hanging="480"/>
    </w:pPr>
    <w:rPr>
      <w:rFonts w:ascii="Arial" w:hAnsi="Arial"/>
      <w:color w:val="000000"/>
      <w:sz w:val="24"/>
      <w:szCs w:val="24"/>
    </w:rPr>
  </w:style>
  <w:style w:type="paragraph" w:customStyle="1" w:styleId="affffffffffe">
    <w:name w:val="标号"/>
    <w:basedOn w:val="a0"/>
    <w:qFormat/>
    <w:rsid w:val="002510DA"/>
    <w:pPr>
      <w:tabs>
        <w:tab w:val="left" w:pos="0"/>
      </w:tabs>
      <w:adjustRightInd w:val="0"/>
      <w:spacing w:beforeLines="50" w:line="360" w:lineRule="auto"/>
      <w:ind w:leftChars="200" w:left="200"/>
      <w:jc w:val="left"/>
    </w:pPr>
    <w:rPr>
      <w:rFonts w:ascii="宋体" w:hAnsi="宋体"/>
      <w:spacing w:val="10"/>
      <w:kern w:val="0"/>
      <w:sz w:val="24"/>
      <w:szCs w:val="20"/>
    </w:rPr>
  </w:style>
  <w:style w:type="paragraph" w:customStyle="1" w:styleId="afffffffffff">
    <w:name w:val="投"/>
    <w:basedOn w:val="a0"/>
    <w:qFormat/>
    <w:rsid w:val="002510DA"/>
    <w:pPr>
      <w:spacing w:afterLines="50" w:line="360" w:lineRule="auto"/>
    </w:pPr>
    <w:rPr>
      <w:rFonts w:ascii="Times New Roman" w:hAnsi="Times New Roman"/>
      <w:sz w:val="24"/>
      <w:szCs w:val="24"/>
    </w:rPr>
  </w:style>
  <w:style w:type="paragraph" w:customStyle="1" w:styleId="afffffffffff0">
    <w:name w:val="规范正文"/>
    <w:basedOn w:val="a0"/>
    <w:qFormat/>
    <w:rsid w:val="002510DA"/>
    <w:pPr>
      <w:widowControl/>
      <w:adjustRightInd w:val="0"/>
      <w:spacing w:line="360" w:lineRule="auto"/>
      <w:ind w:firstLine="480"/>
      <w:jc w:val="left"/>
      <w:textAlignment w:val="baseline"/>
    </w:pPr>
    <w:rPr>
      <w:rFonts w:ascii="Times New Roman" w:eastAsia="仿宋_GB2312" w:hAnsi="Times New Roman"/>
      <w:kern w:val="0"/>
      <w:sz w:val="24"/>
      <w:szCs w:val="20"/>
    </w:rPr>
  </w:style>
  <w:style w:type="paragraph" w:customStyle="1" w:styleId="Char1CharCharCharCharCharCharCharCharCharCharCharChar">
    <w:name w:val="Char1 Char Char Char Char Char Char Char Char Char Char Char Char"/>
    <w:basedOn w:val="a0"/>
    <w:qFormat/>
    <w:rsid w:val="002510DA"/>
    <w:pPr>
      <w:pageBreakBefore/>
      <w:tabs>
        <w:tab w:val="left" w:pos="432"/>
      </w:tabs>
      <w:ind w:left="432" w:hanging="432"/>
    </w:pPr>
    <w:rPr>
      <w:rFonts w:ascii="Tahoma" w:hAnsi="Tahoma"/>
      <w:sz w:val="24"/>
      <w:szCs w:val="20"/>
    </w:rPr>
  </w:style>
  <w:style w:type="paragraph" w:customStyle="1" w:styleId="128">
    <w:name w:val="样式 黑色 首行缩进:  1 厘米 行距: 固定值 28 磅"/>
    <w:basedOn w:val="a0"/>
    <w:qFormat/>
    <w:rsid w:val="002510DA"/>
    <w:pPr>
      <w:spacing w:line="560" w:lineRule="exact"/>
      <w:ind w:firstLine="567"/>
    </w:pPr>
    <w:rPr>
      <w:rFonts w:ascii="Times New Roman" w:eastAsia="仿宋_GB2312" w:hAnsi="Times New Roman" w:cs="宋体"/>
      <w:sz w:val="28"/>
      <w:szCs w:val="28"/>
    </w:rPr>
  </w:style>
  <w:style w:type="paragraph" w:customStyle="1" w:styleId="afffffffffff1">
    <w:name w:val="文档正文"/>
    <w:basedOn w:val="a0"/>
    <w:qFormat/>
    <w:rsid w:val="002510DA"/>
    <w:pPr>
      <w:adjustRightInd w:val="0"/>
      <w:spacing w:line="480" w:lineRule="atLeast"/>
      <w:ind w:firstLine="567"/>
      <w:textAlignment w:val="baseline"/>
    </w:pPr>
    <w:rPr>
      <w:rFonts w:ascii="长城仿宋" w:hAnsi="Times New Roman"/>
      <w:kern w:val="0"/>
      <w:sz w:val="24"/>
      <w:szCs w:val="20"/>
    </w:rPr>
  </w:style>
  <w:style w:type="paragraph" w:customStyle="1" w:styleId="Indent">
    <w:name w:val="Indent"/>
    <w:basedOn w:val="a0"/>
    <w:qFormat/>
    <w:rsid w:val="002510DA"/>
    <w:pPr>
      <w:widowControl/>
      <w:tabs>
        <w:tab w:val="left" w:pos="425"/>
        <w:tab w:val="left" w:pos="907"/>
      </w:tabs>
      <w:spacing w:before="120" w:line="360" w:lineRule="auto"/>
      <w:ind w:left="907" w:hanging="425"/>
      <w:jc w:val="left"/>
    </w:pPr>
    <w:rPr>
      <w:rFonts w:ascii="Arial" w:hAnsi="Arial"/>
      <w:kern w:val="0"/>
      <w:sz w:val="22"/>
      <w:szCs w:val="20"/>
      <w:lang w:eastAsia="en-US"/>
    </w:rPr>
  </w:style>
  <w:style w:type="paragraph" w:customStyle="1" w:styleId="81">
    <w:name w:val="样式8"/>
    <w:basedOn w:val="29"/>
    <w:link w:val="8Char0"/>
    <w:qFormat/>
    <w:rsid w:val="002510DA"/>
    <w:pPr>
      <w:keepNext w:val="0"/>
      <w:keepLines w:val="0"/>
      <w:tabs>
        <w:tab w:val="clear" w:pos="567"/>
        <w:tab w:val="clear" w:pos="850"/>
      </w:tabs>
      <w:spacing w:line="312" w:lineRule="exact"/>
      <w:ind w:firstLine="0"/>
      <w:jc w:val="both"/>
      <w:textAlignment w:val="baseline"/>
      <w:outlineLvl w:val="0"/>
    </w:pPr>
    <w:rPr>
      <w:rFonts w:ascii="EU-F1" w:cs="Times New Roman"/>
      <w:b w:val="0"/>
      <w:bCs/>
      <w:kern w:val="21"/>
      <w:sz w:val="21"/>
      <w:szCs w:val="21"/>
    </w:rPr>
  </w:style>
  <w:style w:type="paragraph" w:customStyle="1" w:styleId="1ff">
    <w:name w:val="样式 表头 + 字距调整五号1"/>
    <w:basedOn w:val="afff8"/>
    <w:qFormat/>
    <w:rsid w:val="002510DA"/>
    <w:rPr>
      <w:rFonts w:hAnsi="Monotype Corsiva"/>
      <w:kern w:val="21"/>
    </w:rPr>
  </w:style>
  <w:style w:type="paragraph" w:customStyle="1" w:styleId="p0">
    <w:name w:val="p0"/>
    <w:basedOn w:val="a0"/>
    <w:qFormat/>
    <w:rsid w:val="002510DA"/>
    <w:pPr>
      <w:widowControl/>
      <w:spacing w:after="200" w:line="276" w:lineRule="auto"/>
      <w:jc w:val="left"/>
    </w:pPr>
    <w:rPr>
      <w:rFonts w:cs="宋体"/>
      <w:kern w:val="0"/>
      <w:sz w:val="22"/>
    </w:rPr>
  </w:style>
  <w:style w:type="paragraph" w:customStyle="1" w:styleId="220">
    <w:name w:val="样式 宋体 首行缩进:  2 字符 行距: 固定值 20 磅"/>
    <w:basedOn w:val="a0"/>
    <w:qFormat/>
    <w:rsid w:val="002510DA"/>
    <w:pPr>
      <w:spacing w:line="400" w:lineRule="exact"/>
      <w:ind w:firstLineChars="200" w:firstLine="480"/>
    </w:pPr>
    <w:rPr>
      <w:rFonts w:ascii="宋体" w:hAnsi="宋体" w:cs="宋体"/>
      <w:szCs w:val="20"/>
    </w:rPr>
  </w:style>
  <w:style w:type="paragraph" w:customStyle="1" w:styleId="200">
    <w:name w:val="样式200"/>
    <w:basedOn w:val="a0"/>
    <w:qFormat/>
    <w:rsid w:val="002510DA"/>
    <w:pPr>
      <w:spacing w:line="360" w:lineRule="auto"/>
      <w:ind w:firstLineChars="200" w:firstLine="480"/>
    </w:pPr>
    <w:rPr>
      <w:rFonts w:ascii="Times New Roman" w:hAnsi="宋体"/>
      <w:sz w:val="24"/>
      <w:szCs w:val="24"/>
    </w:rPr>
  </w:style>
  <w:style w:type="paragraph" w:customStyle="1" w:styleId="1ff0">
    <w:name w:val="无间隔1"/>
    <w:link w:val="afffffffffff2"/>
    <w:qFormat/>
    <w:rsid w:val="002510DA"/>
    <w:pPr>
      <w:widowControl w:val="0"/>
      <w:jc w:val="both"/>
    </w:pPr>
    <w:rPr>
      <w:rFonts w:ascii="Times New Roman" w:eastAsia="宋体" w:hAnsi="Times New Roman" w:cs="Times New Roman"/>
      <w:szCs w:val="20"/>
    </w:rPr>
  </w:style>
  <w:style w:type="paragraph" w:customStyle="1" w:styleId="afffffffffff3">
    <w:name w:val="图标"/>
    <w:basedOn w:val="1ff0"/>
    <w:qFormat/>
    <w:rsid w:val="002510DA"/>
  </w:style>
  <w:style w:type="paragraph" w:customStyle="1" w:styleId="2f5">
    <w:name w:val="样式 标题 2"/>
    <w:basedOn w:val="2"/>
    <w:qFormat/>
    <w:rsid w:val="002510DA"/>
    <w:pPr>
      <w:spacing w:before="0" w:after="0" w:line="360" w:lineRule="auto"/>
    </w:pPr>
    <w:rPr>
      <w:rFonts w:ascii="宋体" w:eastAsia="宋体"/>
      <w:b w:val="0"/>
      <w:sz w:val="24"/>
      <w:szCs w:val="32"/>
    </w:rPr>
  </w:style>
  <w:style w:type="paragraph" w:customStyle="1" w:styleId="Style2">
    <w:name w:val="_Style 2"/>
    <w:basedOn w:val="a0"/>
    <w:uiPriority w:val="34"/>
    <w:qFormat/>
    <w:rsid w:val="002510DA"/>
    <w:pPr>
      <w:ind w:firstLineChars="200" w:firstLine="420"/>
    </w:pPr>
  </w:style>
  <w:style w:type="character" w:customStyle="1" w:styleId="p11b1">
    <w:name w:val="p11b1"/>
    <w:qFormat/>
    <w:rsid w:val="002510DA"/>
    <w:rPr>
      <w:color w:val="000000"/>
      <w:sz w:val="22"/>
      <w:szCs w:val="22"/>
      <w:u w:val="none"/>
    </w:rPr>
  </w:style>
  <w:style w:type="character" w:customStyle="1" w:styleId="1CharChar5">
    <w:name w:val="表头1 Char Char"/>
    <w:basedOn w:val="a1"/>
    <w:qFormat/>
    <w:rsid w:val="002510DA"/>
    <w:rPr>
      <w:rFonts w:ascii="汉仪大宋简" w:eastAsia="宋体" w:hAnsi="宋体"/>
      <w:kern w:val="2"/>
      <w:sz w:val="24"/>
      <w:szCs w:val="24"/>
      <w:lang w:val="en-US" w:eastAsia="zh-CN" w:bidi="ar-SA"/>
    </w:rPr>
  </w:style>
  <w:style w:type="paragraph" w:customStyle="1" w:styleId="p18">
    <w:name w:val="p18"/>
    <w:basedOn w:val="a0"/>
    <w:qFormat/>
    <w:rsid w:val="002510DA"/>
    <w:pPr>
      <w:widowControl/>
      <w:spacing w:after="200" w:line="276" w:lineRule="auto"/>
      <w:jc w:val="left"/>
    </w:pPr>
    <w:rPr>
      <w:rFonts w:hint="eastAsia"/>
      <w:kern w:val="0"/>
      <w:sz w:val="28"/>
    </w:rPr>
  </w:style>
  <w:style w:type="paragraph" w:customStyle="1" w:styleId="p17">
    <w:name w:val="p17"/>
    <w:basedOn w:val="a0"/>
    <w:qFormat/>
    <w:rsid w:val="002510DA"/>
    <w:pPr>
      <w:widowControl/>
      <w:wordWrap w:val="0"/>
      <w:topLinePunct/>
      <w:spacing w:before="160" w:after="60" w:line="276" w:lineRule="auto"/>
      <w:jc w:val="center"/>
    </w:pPr>
    <w:rPr>
      <w:rFonts w:hint="eastAsia"/>
      <w:kern w:val="0"/>
      <w:sz w:val="22"/>
    </w:rPr>
  </w:style>
  <w:style w:type="character" w:customStyle="1" w:styleId="CharChar20">
    <w:name w:val="Char Char2"/>
    <w:basedOn w:val="a1"/>
    <w:qFormat/>
    <w:rsid w:val="002510DA"/>
    <w:rPr>
      <w:rFonts w:eastAsia="汉仪大宋简"/>
      <w:kern w:val="44"/>
      <w:sz w:val="22"/>
      <w:szCs w:val="22"/>
      <w:lang w:val="en-US" w:eastAsia="zh-CN" w:bidi="ar-SA"/>
    </w:rPr>
  </w:style>
  <w:style w:type="character" w:customStyle="1" w:styleId="CharCharf7">
    <w:name w:val="附录一 Char Char"/>
    <w:basedOn w:val="a1"/>
    <w:qFormat/>
    <w:rsid w:val="002510DA"/>
    <w:rPr>
      <w:rFonts w:ascii="EU-F1" w:eastAsia="黑体"/>
      <w:kern w:val="2"/>
      <w:sz w:val="21"/>
      <w:szCs w:val="21"/>
      <w:lang w:val="en-US" w:eastAsia="zh-CN" w:bidi="ar-SA"/>
    </w:rPr>
  </w:style>
  <w:style w:type="character" w:customStyle="1" w:styleId="F1CharChar">
    <w:name w:val="F1 Char Char"/>
    <w:basedOn w:val="CharCharf4"/>
    <w:qFormat/>
    <w:rsid w:val="002510DA"/>
    <w:rPr>
      <w:rFonts w:ascii="EU-F1" w:eastAsia="黑体" w:hAnsi="Times New Roman" w:cs="Times New Roman"/>
      <w:kern w:val="2"/>
      <w:szCs w:val="21"/>
    </w:rPr>
  </w:style>
  <w:style w:type="character" w:customStyle="1" w:styleId="CharChar70">
    <w:name w:val="Char Char7"/>
    <w:qFormat/>
    <w:rsid w:val="002510DA"/>
    <w:rPr>
      <w:rFonts w:ascii="汉仪大宋简" w:eastAsia="汉仪大宋简" w:hint="eastAsia"/>
      <w:kern w:val="28"/>
      <w:sz w:val="22"/>
      <w:szCs w:val="26"/>
      <w:lang w:val="en-US" w:eastAsia="zh-CN" w:bidi="ar-SA"/>
    </w:rPr>
  </w:style>
  <w:style w:type="character" w:customStyle="1" w:styleId="EUFCharChar">
    <w:name w:val="EUF Char Char"/>
    <w:basedOn w:val="ParaCharCharCharCharChar1"/>
    <w:link w:val="EUF"/>
    <w:qFormat/>
    <w:rsid w:val="002510DA"/>
    <w:rPr>
      <w:rFonts w:ascii="EU-F1" w:eastAsia="EU-F1" w:hAnsi="宋体" w:cs="Times New Roman"/>
      <w:b/>
      <w:color w:val="000000"/>
      <w:szCs w:val="21"/>
    </w:rPr>
  </w:style>
  <w:style w:type="paragraph" w:customStyle="1" w:styleId="EUF">
    <w:name w:val="EUF"/>
    <w:basedOn w:val="ParaCharCharCharChar"/>
    <w:link w:val="EUFCharChar"/>
    <w:qFormat/>
    <w:rsid w:val="002510DA"/>
    <w:pPr>
      <w:topLinePunct/>
      <w:spacing w:line="312" w:lineRule="exact"/>
    </w:pPr>
    <w:rPr>
      <w:rFonts w:ascii="EU-F1" w:eastAsia="EU-F1" w:hAnsi="宋体"/>
      <w:b/>
      <w:color w:val="000000"/>
      <w:szCs w:val="21"/>
    </w:rPr>
  </w:style>
  <w:style w:type="character" w:customStyle="1" w:styleId="CharChar60">
    <w:name w:val="Char Char6"/>
    <w:basedOn w:val="a1"/>
    <w:qFormat/>
    <w:rsid w:val="002510DA"/>
    <w:rPr>
      <w:rFonts w:ascii="宋体" w:eastAsia="宋体" w:hAnsi="宋体"/>
      <w:kern w:val="2"/>
      <w:sz w:val="18"/>
      <w:szCs w:val="18"/>
      <w:lang w:val="en-US" w:eastAsia="zh-CN" w:bidi="ar-SA"/>
    </w:rPr>
  </w:style>
  <w:style w:type="character" w:customStyle="1" w:styleId="CharChar40">
    <w:name w:val="Char Char4"/>
    <w:qFormat/>
    <w:rsid w:val="002510DA"/>
    <w:rPr>
      <w:rFonts w:ascii="宋体" w:eastAsia="宋体" w:hAnsi="宋体" w:hint="eastAsia"/>
      <w:kern w:val="2"/>
      <w:sz w:val="18"/>
      <w:lang w:val="en-US" w:eastAsia="zh-CN" w:bidi="ar-SA"/>
    </w:rPr>
  </w:style>
  <w:style w:type="character" w:customStyle="1" w:styleId="CharChar100">
    <w:name w:val="Char Char10"/>
    <w:basedOn w:val="a1"/>
    <w:qFormat/>
    <w:rsid w:val="002510DA"/>
    <w:rPr>
      <w:rFonts w:ascii="宋体" w:eastAsia="宋体" w:hAnsi="宋体"/>
      <w:kern w:val="2"/>
      <w:sz w:val="18"/>
      <w:lang w:val="en-US" w:eastAsia="zh-CN" w:bidi="ar-SA"/>
    </w:rPr>
  </w:style>
  <w:style w:type="character" w:customStyle="1" w:styleId="1CharCharChar">
    <w:name w:val="标题 1 Char Char Char"/>
    <w:basedOn w:val="a1"/>
    <w:qFormat/>
    <w:rsid w:val="002510DA"/>
    <w:rPr>
      <w:rFonts w:ascii="汉仪大宋简" w:eastAsia="汉仪大宋简"/>
      <w:kern w:val="28"/>
      <w:sz w:val="22"/>
      <w:szCs w:val="26"/>
      <w:lang w:val="en-US" w:eastAsia="zh-CN" w:bidi="ar-SA"/>
    </w:rPr>
  </w:style>
  <w:style w:type="character" w:customStyle="1" w:styleId="D4CharChar">
    <w:name w:val="D4 Char Char"/>
    <w:basedOn w:val="ParaCharCharCharCharChar1"/>
    <w:link w:val="D4"/>
    <w:qFormat/>
    <w:rsid w:val="002510DA"/>
    <w:rPr>
      <w:rFonts w:ascii="EU-F1" w:eastAsia="宋体" w:hAnsi="宋体" w:cs="Times New Roman"/>
      <w:b/>
      <w:color w:val="000000"/>
      <w:szCs w:val="21"/>
    </w:rPr>
  </w:style>
  <w:style w:type="paragraph" w:customStyle="1" w:styleId="D4">
    <w:name w:val="D4"/>
    <w:basedOn w:val="ParaCharCharCharChar"/>
    <w:link w:val="D4CharChar"/>
    <w:qFormat/>
    <w:rsid w:val="002510DA"/>
    <w:pPr>
      <w:topLinePunct/>
      <w:spacing w:line="312" w:lineRule="exact"/>
    </w:pPr>
    <w:rPr>
      <w:rFonts w:ascii="EU-F1" w:hAnsi="宋体"/>
      <w:b/>
      <w:color w:val="000000"/>
      <w:szCs w:val="21"/>
    </w:rPr>
  </w:style>
  <w:style w:type="character" w:customStyle="1" w:styleId="CharChar21">
    <w:name w:val="Char Char21"/>
    <w:basedOn w:val="a1"/>
    <w:qFormat/>
    <w:rsid w:val="002510DA"/>
    <w:rPr>
      <w:rFonts w:eastAsia="宋体"/>
      <w:b/>
      <w:bCs/>
      <w:kern w:val="44"/>
      <w:sz w:val="21"/>
      <w:szCs w:val="28"/>
      <w:lang w:val="en-US" w:eastAsia="zh-CN" w:bidi="ar-SA"/>
    </w:rPr>
  </w:style>
  <w:style w:type="paragraph" w:customStyle="1" w:styleId="CharCharCharCharCharCharChar1">
    <w:name w:val="Char Char Char Char Char Char Char1"/>
    <w:basedOn w:val="a0"/>
    <w:qFormat/>
    <w:rsid w:val="002510DA"/>
    <w:rPr>
      <w:rFonts w:ascii="Times New Roman" w:hAnsi="Times New Roman"/>
      <w:szCs w:val="24"/>
    </w:rPr>
  </w:style>
  <w:style w:type="paragraph" w:customStyle="1" w:styleId="Char50">
    <w:name w:val="Char5"/>
    <w:basedOn w:val="a0"/>
    <w:qFormat/>
    <w:rsid w:val="002510DA"/>
    <w:rPr>
      <w:rFonts w:ascii="Times New Roman" w:hAnsi="Times New Roman"/>
      <w:szCs w:val="24"/>
    </w:rPr>
  </w:style>
  <w:style w:type="paragraph" w:customStyle="1" w:styleId="2f6">
    <w:name w:val="修订2"/>
    <w:qFormat/>
    <w:rsid w:val="002510DA"/>
    <w:rPr>
      <w:rFonts w:ascii="Times New Roman" w:eastAsia="宋体" w:hAnsi="Times New Roman" w:cs="Times New Roman"/>
      <w:szCs w:val="24"/>
    </w:rPr>
  </w:style>
  <w:style w:type="paragraph" w:customStyle="1" w:styleId="2f7">
    <w:name w:val="正文2"/>
    <w:basedOn w:val="15"/>
    <w:qFormat/>
    <w:rsid w:val="002510DA"/>
    <w:pPr>
      <w:tabs>
        <w:tab w:val="left" w:pos="2160"/>
      </w:tabs>
      <w:adjustRightInd w:val="0"/>
      <w:spacing w:line="490" w:lineRule="exact"/>
      <w:jc w:val="center"/>
      <w:textAlignment w:val="baseline"/>
    </w:pPr>
    <w:rPr>
      <w:rFonts w:ascii="仿宋_GB2312" w:eastAsia="仿宋_GB2312"/>
      <w:sz w:val="34"/>
      <w:szCs w:val="20"/>
    </w:rPr>
  </w:style>
  <w:style w:type="paragraph" w:customStyle="1" w:styleId="Normal0">
    <w:name w:val="Normal_0"/>
    <w:qFormat/>
    <w:rsid w:val="002510DA"/>
    <w:pPr>
      <w:widowControl w:val="0"/>
      <w:jc w:val="both"/>
    </w:pPr>
    <w:rPr>
      <w:rFonts w:ascii="Times New Roman" w:eastAsia="宋体" w:hAnsi="Times New Roman" w:cs="Times New Roman"/>
      <w:kern w:val="0"/>
      <w:sz w:val="20"/>
      <w:szCs w:val="20"/>
    </w:rPr>
  </w:style>
  <w:style w:type="character" w:customStyle="1" w:styleId="font121">
    <w:name w:val="font121"/>
    <w:qFormat/>
    <w:rsid w:val="002510DA"/>
    <w:rPr>
      <w:rFonts w:ascii="宋体" w:eastAsia="宋体" w:hAnsi="宋体" w:cs="宋体" w:hint="eastAsia"/>
      <w:color w:val="000000"/>
      <w:sz w:val="22"/>
      <w:szCs w:val="22"/>
      <w:u w:val="none"/>
    </w:rPr>
  </w:style>
  <w:style w:type="character" w:customStyle="1" w:styleId="font131">
    <w:name w:val="font131"/>
    <w:qFormat/>
    <w:rsid w:val="002510DA"/>
    <w:rPr>
      <w:rFonts w:ascii="宋体" w:eastAsia="宋体" w:hAnsi="宋体" w:cs="宋体" w:hint="eastAsia"/>
      <w:color w:val="000000"/>
      <w:sz w:val="22"/>
      <w:szCs w:val="22"/>
      <w:u w:val="none"/>
    </w:rPr>
  </w:style>
  <w:style w:type="character" w:customStyle="1" w:styleId="font21">
    <w:name w:val="font21"/>
    <w:qFormat/>
    <w:rsid w:val="002510DA"/>
    <w:rPr>
      <w:rFonts w:ascii="宋体" w:eastAsia="宋体" w:hAnsi="宋体" w:cs="宋体" w:hint="eastAsia"/>
      <w:b/>
      <w:color w:val="000000"/>
      <w:sz w:val="18"/>
      <w:szCs w:val="18"/>
      <w:u w:val="none"/>
    </w:rPr>
  </w:style>
  <w:style w:type="paragraph" w:customStyle="1" w:styleId="xl82">
    <w:name w:val="xl82"/>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3">
    <w:name w:val="xl83"/>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4">
    <w:name w:val="xl84"/>
    <w:basedOn w:val="a0"/>
    <w:qFormat/>
    <w:rsid w:val="002510DA"/>
    <w:pPr>
      <w:widowControl/>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5">
    <w:name w:val="xl85"/>
    <w:basedOn w:val="a0"/>
    <w:qFormat/>
    <w:rsid w:val="002510D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6">
    <w:name w:val="xl86"/>
    <w:basedOn w:val="a0"/>
    <w:qFormat/>
    <w:rsid w:val="002510DA"/>
    <w:pPr>
      <w:widowControl/>
      <w:pBdr>
        <w:left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7">
    <w:name w:val="xl87"/>
    <w:basedOn w:val="a0"/>
    <w:qFormat/>
    <w:rsid w:val="002510D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8">
    <w:name w:val="xl88"/>
    <w:basedOn w:val="a0"/>
    <w:qFormat/>
    <w:rsid w:val="002510DA"/>
    <w:pPr>
      <w:widowControl/>
      <w:spacing w:before="100" w:beforeAutospacing="1" w:after="100" w:afterAutospacing="1"/>
      <w:jc w:val="left"/>
    </w:pPr>
    <w:rPr>
      <w:rFonts w:ascii="仿宋" w:eastAsia="仿宋" w:hAnsi="仿宋" w:cs="宋体"/>
      <w:kern w:val="0"/>
      <w:sz w:val="16"/>
      <w:szCs w:val="16"/>
    </w:rPr>
  </w:style>
  <w:style w:type="paragraph" w:customStyle="1" w:styleId="xl89">
    <w:name w:val="xl89"/>
    <w:basedOn w:val="a0"/>
    <w:qFormat/>
    <w:rsid w:val="002510D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 w:eastAsia="仿宋" w:hAnsi="仿宋" w:cs="宋体"/>
      <w:kern w:val="0"/>
      <w:sz w:val="16"/>
      <w:szCs w:val="16"/>
    </w:rPr>
  </w:style>
  <w:style w:type="paragraph" w:customStyle="1" w:styleId="xl90">
    <w:name w:val="xl90"/>
    <w:basedOn w:val="a0"/>
    <w:qFormat/>
    <w:rsid w:val="002510D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 w:eastAsia="仿宋" w:hAnsi="仿宋" w:cs="宋体"/>
      <w:kern w:val="0"/>
      <w:sz w:val="16"/>
      <w:szCs w:val="16"/>
    </w:rPr>
  </w:style>
  <w:style w:type="paragraph" w:customStyle="1" w:styleId="xl91">
    <w:name w:val="xl91"/>
    <w:basedOn w:val="a0"/>
    <w:qFormat/>
    <w:rsid w:val="002510DA"/>
    <w:pPr>
      <w:widowControl/>
      <w:spacing w:before="100" w:beforeAutospacing="1" w:after="100" w:afterAutospacing="1"/>
      <w:jc w:val="left"/>
    </w:pPr>
    <w:rPr>
      <w:rFonts w:ascii="仿宋" w:eastAsia="仿宋" w:hAnsi="仿宋" w:cs="宋体"/>
      <w:kern w:val="0"/>
      <w:sz w:val="16"/>
      <w:szCs w:val="16"/>
    </w:rPr>
  </w:style>
  <w:style w:type="paragraph" w:customStyle="1" w:styleId="msonormal0">
    <w:name w:val="msonormal"/>
    <w:basedOn w:val="a0"/>
    <w:qFormat/>
    <w:rsid w:val="002510DA"/>
    <w:pPr>
      <w:widowControl/>
      <w:spacing w:before="100" w:beforeAutospacing="1" w:after="100" w:afterAutospacing="1"/>
      <w:jc w:val="left"/>
    </w:pPr>
    <w:rPr>
      <w:rFonts w:ascii="宋体" w:hAnsi="宋体" w:cs="宋体"/>
      <w:kern w:val="0"/>
      <w:sz w:val="24"/>
      <w:szCs w:val="24"/>
    </w:rPr>
  </w:style>
  <w:style w:type="paragraph" w:customStyle="1" w:styleId="font8">
    <w:name w:val="font8"/>
    <w:basedOn w:val="a0"/>
    <w:qFormat/>
    <w:rsid w:val="002510DA"/>
    <w:pPr>
      <w:widowControl/>
      <w:spacing w:before="100" w:beforeAutospacing="1" w:after="100" w:afterAutospacing="1"/>
      <w:jc w:val="left"/>
    </w:pPr>
    <w:rPr>
      <w:rFonts w:cs="Calibri"/>
      <w:kern w:val="0"/>
      <w:sz w:val="18"/>
      <w:szCs w:val="18"/>
    </w:rPr>
  </w:style>
  <w:style w:type="character" w:customStyle="1" w:styleId="4Char00">
    <w:name w:val="标题 4 Char_0_0"/>
    <w:link w:val="400"/>
    <w:rsid w:val="002510DA"/>
    <w:rPr>
      <w:rFonts w:ascii="Cambria" w:hAnsi="Cambria"/>
      <w:b/>
      <w:bCs/>
      <w:sz w:val="28"/>
      <w:szCs w:val="28"/>
    </w:rPr>
  </w:style>
  <w:style w:type="paragraph" w:customStyle="1" w:styleId="400">
    <w:name w:val="标题 4_0_0"/>
    <w:basedOn w:val="a0"/>
    <w:next w:val="a0"/>
    <w:link w:val="4Char00"/>
    <w:unhideWhenUsed/>
    <w:qFormat/>
    <w:rsid w:val="002510DA"/>
    <w:pPr>
      <w:keepNext/>
      <w:keepLines/>
      <w:spacing w:before="280" w:after="290" w:line="376" w:lineRule="auto"/>
      <w:outlineLvl w:val="3"/>
    </w:pPr>
    <w:rPr>
      <w:rFonts w:ascii="Cambria" w:eastAsiaTheme="minorEastAsia" w:hAnsi="Cambria" w:cstheme="minorBidi"/>
      <w:b/>
      <w:bCs/>
      <w:sz w:val="28"/>
      <w:szCs w:val="28"/>
    </w:rPr>
  </w:style>
  <w:style w:type="character" w:customStyle="1" w:styleId="3c">
    <w:name w:val="页码3"/>
    <w:basedOn w:val="a1"/>
    <w:qFormat/>
    <w:rsid w:val="002510DA"/>
  </w:style>
  <w:style w:type="paragraph" w:customStyle="1" w:styleId="TableParagraph">
    <w:name w:val="Table Paragraph"/>
    <w:basedOn w:val="a0"/>
    <w:uiPriority w:val="1"/>
    <w:qFormat/>
    <w:rsid w:val="002510DA"/>
    <w:rPr>
      <w:rFonts w:ascii="Times New Roman" w:hAnsi="Times New Roman"/>
    </w:rPr>
  </w:style>
  <w:style w:type="paragraph" w:styleId="afffffffffff4">
    <w:name w:val="List Paragraph"/>
    <w:basedOn w:val="a0"/>
    <w:uiPriority w:val="99"/>
    <w:qFormat/>
    <w:rsid w:val="002510DA"/>
    <w:pPr>
      <w:spacing w:line="520" w:lineRule="exact"/>
      <w:ind w:firstLineChars="200" w:firstLine="420"/>
    </w:pPr>
    <w:rPr>
      <w:rFonts w:asciiTheme="minorHAnsi" w:eastAsiaTheme="minorEastAsia" w:hAnsiTheme="minorHAnsi" w:cstheme="minorBidi"/>
      <w:szCs w:val="28"/>
      <w:lang w:bidi="mn-Mong-CN"/>
    </w:rPr>
  </w:style>
  <w:style w:type="paragraph" w:styleId="afffffffffff5">
    <w:name w:val="endnote text"/>
    <w:basedOn w:val="a0"/>
    <w:link w:val="Charff2"/>
    <w:qFormat/>
    <w:rsid w:val="002510DA"/>
    <w:pPr>
      <w:snapToGrid w:val="0"/>
      <w:jc w:val="left"/>
    </w:pPr>
    <w:rPr>
      <w:rFonts w:ascii="楷体_GB2312" w:eastAsia="楷体_GB2312" w:hAnsi="Times New Roman"/>
      <w:kern w:val="0"/>
      <w:sz w:val="28"/>
      <w:szCs w:val="20"/>
    </w:rPr>
  </w:style>
  <w:style w:type="character" w:customStyle="1" w:styleId="Charff2">
    <w:name w:val="尾注文本 Char"/>
    <w:basedOn w:val="a1"/>
    <w:link w:val="afffffffffff5"/>
    <w:qFormat/>
    <w:rsid w:val="002510DA"/>
    <w:rPr>
      <w:rFonts w:ascii="楷体_GB2312" w:eastAsia="楷体_GB2312" w:hAnsi="Times New Roman" w:cs="Times New Roman"/>
      <w:kern w:val="0"/>
      <w:sz w:val="28"/>
      <w:szCs w:val="20"/>
    </w:rPr>
  </w:style>
  <w:style w:type="character" w:styleId="afffffffffff6">
    <w:name w:val="endnote reference"/>
    <w:qFormat/>
    <w:rsid w:val="002510DA"/>
    <w:rPr>
      <w:rFonts w:ascii="Times New Roman" w:eastAsia="宋体" w:hAnsi="Times New Roman" w:cs="Times New Roman"/>
      <w:vertAlign w:val="superscript"/>
    </w:rPr>
  </w:style>
  <w:style w:type="character" w:styleId="afffffffffff7">
    <w:name w:val="footnote reference"/>
    <w:qFormat/>
    <w:rsid w:val="002510DA"/>
    <w:rPr>
      <w:rFonts w:ascii="Times New Roman" w:eastAsia="宋体" w:hAnsi="Times New Roman" w:cs="Times New Roman"/>
      <w:vertAlign w:val="superscript"/>
    </w:rPr>
  </w:style>
  <w:style w:type="paragraph" w:customStyle="1" w:styleId="CharChar1CharCharCharCharCharCharCharChar">
    <w:name w:val="Char Char1 Char Char Char Char Char Char Char Char"/>
    <w:basedOn w:val="a0"/>
    <w:qFormat/>
    <w:rsid w:val="002510DA"/>
    <w:pPr>
      <w:widowControl/>
      <w:spacing w:after="160" w:line="240" w:lineRule="exact"/>
      <w:jc w:val="left"/>
    </w:pPr>
    <w:rPr>
      <w:szCs w:val="20"/>
    </w:rPr>
  </w:style>
  <w:style w:type="paragraph" w:customStyle="1" w:styleId="BodyText21">
    <w:name w:val="Body Text 21"/>
    <w:basedOn w:val="a0"/>
    <w:next w:val="a0"/>
    <w:qFormat/>
    <w:rsid w:val="002510DA"/>
    <w:pPr>
      <w:widowControl/>
      <w:spacing w:after="120" w:line="480" w:lineRule="auto"/>
    </w:pPr>
    <w:rPr>
      <w:rFonts w:ascii="Times New Roman"/>
    </w:rPr>
  </w:style>
  <w:style w:type="paragraph" w:customStyle="1" w:styleId="310">
    <w:name w:val="正文文本 31"/>
    <w:basedOn w:val="a0"/>
    <w:qFormat/>
    <w:rsid w:val="002510DA"/>
    <w:pPr>
      <w:spacing w:line="520" w:lineRule="exact"/>
    </w:pPr>
    <w:rPr>
      <w:rFonts w:ascii="宋体"/>
      <w:sz w:val="24"/>
    </w:rPr>
  </w:style>
  <w:style w:type="paragraph" w:customStyle="1" w:styleId="1ff1">
    <w:name w:val="普通(网站)1"/>
    <w:basedOn w:val="a0"/>
    <w:qFormat/>
    <w:rsid w:val="002510DA"/>
    <w:pPr>
      <w:spacing w:line="520" w:lineRule="exact"/>
    </w:pPr>
    <w:rPr>
      <w:sz w:val="24"/>
    </w:rPr>
  </w:style>
  <w:style w:type="paragraph" w:customStyle="1" w:styleId="1ff2">
    <w:name w:val="批注主题1"/>
    <w:basedOn w:val="ae"/>
    <w:next w:val="ae"/>
    <w:qFormat/>
    <w:rsid w:val="002510DA"/>
    <w:pPr>
      <w:spacing w:line="520" w:lineRule="exact"/>
    </w:pPr>
    <w:rPr>
      <w:rFonts w:ascii="Calibri" w:hAnsi="Calibri"/>
      <w:szCs w:val="22"/>
    </w:rPr>
  </w:style>
  <w:style w:type="paragraph" w:customStyle="1" w:styleId="1ff3">
    <w:name w:val="正文缩进1"/>
    <w:basedOn w:val="a0"/>
    <w:qFormat/>
    <w:rsid w:val="002510DA"/>
    <w:pPr>
      <w:spacing w:line="520" w:lineRule="exact"/>
      <w:ind w:firstLine="420"/>
    </w:pPr>
  </w:style>
  <w:style w:type="paragraph" w:customStyle="1" w:styleId="1ff4">
    <w:name w:val="文档结构图1"/>
    <w:basedOn w:val="a0"/>
    <w:qFormat/>
    <w:rsid w:val="002510DA"/>
    <w:pPr>
      <w:spacing w:line="520" w:lineRule="exact"/>
    </w:pPr>
    <w:rPr>
      <w:rFonts w:ascii="宋体" w:cs="宋体"/>
      <w:sz w:val="18"/>
      <w:szCs w:val="18"/>
    </w:rPr>
  </w:style>
  <w:style w:type="paragraph" w:customStyle="1" w:styleId="211">
    <w:name w:val="列表 21"/>
    <w:basedOn w:val="a0"/>
    <w:qFormat/>
    <w:rsid w:val="002510DA"/>
    <w:pPr>
      <w:spacing w:line="520" w:lineRule="exact"/>
      <w:ind w:leftChars="200" w:left="100" w:hangingChars="200" w:hanging="200"/>
    </w:pPr>
    <w:rPr>
      <w:szCs w:val="20"/>
    </w:rPr>
  </w:style>
  <w:style w:type="paragraph" w:customStyle="1" w:styleId="1ff5">
    <w:name w:val="日期1"/>
    <w:basedOn w:val="a0"/>
    <w:next w:val="a0"/>
    <w:qFormat/>
    <w:rsid w:val="002510DA"/>
    <w:pPr>
      <w:spacing w:line="520" w:lineRule="exact"/>
      <w:ind w:leftChars="2500" w:left="2500"/>
    </w:pPr>
    <w:rPr>
      <w:rFonts w:ascii="Times New Roman" w:hAnsi="Times New Roman"/>
      <w:szCs w:val="20"/>
    </w:rPr>
  </w:style>
  <w:style w:type="paragraph" w:customStyle="1" w:styleId="311">
    <w:name w:val="正文文本缩进 31"/>
    <w:basedOn w:val="a0"/>
    <w:qFormat/>
    <w:rsid w:val="002510DA"/>
    <w:pPr>
      <w:spacing w:after="120" w:line="520" w:lineRule="exact"/>
      <w:ind w:leftChars="200" w:left="200"/>
    </w:pPr>
    <w:rPr>
      <w:sz w:val="16"/>
      <w:szCs w:val="16"/>
    </w:rPr>
  </w:style>
  <w:style w:type="paragraph" w:customStyle="1" w:styleId="212">
    <w:name w:val="正文文本 21"/>
    <w:basedOn w:val="a0"/>
    <w:qFormat/>
    <w:rsid w:val="002510DA"/>
    <w:pPr>
      <w:spacing w:line="520" w:lineRule="exact"/>
      <w:jc w:val="center"/>
    </w:pPr>
    <w:rPr>
      <w:rFonts w:eastAsia="楷体_GB2312"/>
      <w:b/>
      <w:bCs/>
      <w:sz w:val="36"/>
      <w:szCs w:val="20"/>
    </w:rPr>
  </w:style>
  <w:style w:type="paragraph" w:customStyle="1" w:styleId="1GB2312">
    <w:name w:val="样式 标题 1 + 仿宋_GB2312"/>
    <w:basedOn w:val="1"/>
    <w:link w:val="1GB2312CharChar"/>
    <w:qFormat/>
    <w:rsid w:val="002510DA"/>
    <w:pPr>
      <w:jc w:val="center"/>
    </w:pPr>
    <w:rPr>
      <w:rFonts w:ascii="仿宋_GB2312" w:eastAsia="仿宋_GB2312" w:hAnsi="仿宋_GB2312"/>
      <w:sz w:val="52"/>
      <w:szCs w:val="28"/>
    </w:rPr>
  </w:style>
  <w:style w:type="character" w:customStyle="1" w:styleId="1GB2312CharChar">
    <w:name w:val="样式 标题 1 + 仿宋_GB2312 Char Char"/>
    <w:basedOn w:val="1Char1"/>
    <w:link w:val="1GB2312"/>
    <w:qFormat/>
    <w:rsid w:val="002510DA"/>
    <w:rPr>
      <w:rFonts w:ascii="仿宋_GB2312" w:eastAsia="仿宋_GB2312" w:hAnsi="仿宋_GB2312" w:cs="Times New Roman"/>
      <w:b/>
      <w:bCs w:val="0"/>
      <w:kern w:val="44"/>
      <w:sz w:val="52"/>
      <w:szCs w:val="28"/>
      <w:lang w:val="en-US" w:eastAsia="zh-CN" w:bidi="ar-SA"/>
    </w:rPr>
  </w:style>
  <w:style w:type="character" w:customStyle="1" w:styleId="1ff6">
    <w:name w:val="页码1"/>
    <w:basedOn w:val="a1"/>
    <w:qFormat/>
    <w:rsid w:val="002510DA"/>
  </w:style>
  <w:style w:type="character" w:customStyle="1" w:styleId="1ff7">
    <w:name w:val="批注引用1"/>
    <w:qFormat/>
    <w:rsid w:val="002510DA"/>
    <w:rPr>
      <w:sz w:val="21"/>
    </w:rPr>
  </w:style>
  <w:style w:type="paragraph" w:customStyle="1" w:styleId="1110">
    <w:name w:val="纯文本111"/>
    <w:basedOn w:val="a0"/>
    <w:qFormat/>
    <w:rsid w:val="002510DA"/>
    <w:pPr>
      <w:spacing w:line="520" w:lineRule="exact"/>
    </w:pPr>
    <w:rPr>
      <w:rFonts w:ascii="宋体" w:hAnsi="Courier New"/>
      <w:szCs w:val="20"/>
    </w:rPr>
  </w:style>
  <w:style w:type="paragraph" w:customStyle="1" w:styleId="afffffffffff8">
    <w:name w:val="我的样式"/>
    <w:basedOn w:val="a0"/>
    <w:qFormat/>
    <w:rsid w:val="002510DA"/>
    <w:pPr>
      <w:spacing w:line="360" w:lineRule="auto"/>
    </w:pPr>
    <w:rPr>
      <w:rFonts w:ascii="宋体" w:hAnsi="宋体"/>
      <w:kern w:val="0"/>
      <w:sz w:val="24"/>
    </w:rPr>
  </w:style>
  <w:style w:type="paragraph" w:customStyle="1" w:styleId="114">
    <w:name w:val="纯文本11"/>
    <w:basedOn w:val="a0"/>
    <w:qFormat/>
    <w:rsid w:val="002510DA"/>
    <w:pPr>
      <w:spacing w:line="520" w:lineRule="exact"/>
    </w:pPr>
    <w:rPr>
      <w:rFonts w:ascii="宋体" w:hAnsi="Courier New"/>
      <w:szCs w:val="20"/>
    </w:rPr>
  </w:style>
  <w:style w:type="paragraph" w:customStyle="1" w:styleId="afffffffffff9">
    <w:name w:val="正文（首行缩进两字）"/>
    <w:basedOn w:val="a9"/>
    <w:qFormat/>
    <w:rsid w:val="002510DA"/>
    <w:pPr>
      <w:adjustRightInd w:val="0"/>
      <w:snapToGrid w:val="0"/>
      <w:spacing w:before="120" w:after="120" w:line="520" w:lineRule="exact"/>
      <w:ind w:left="851" w:firstLineChars="200" w:firstLine="480"/>
      <w:textAlignment w:val="baseline"/>
    </w:pPr>
    <w:rPr>
      <w:rFonts w:ascii="Times New Roman" w:hAnsi="Times New Roman"/>
      <w:snapToGrid w:val="0"/>
      <w:kern w:val="0"/>
      <w:szCs w:val="24"/>
    </w:rPr>
  </w:style>
  <w:style w:type="paragraph" w:customStyle="1" w:styleId="afffffffffffa">
    <w:name w:val="正文 + 加粗"/>
    <w:basedOn w:val="a0"/>
    <w:qFormat/>
    <w:rsid w:val="002510DA"/>
    <w:pPr>
      <w:spacing w:line="320" w:lineRule="exact"/>
      <w:jc w:val="left"/>
    </w:pPr>
    <w:rPr>
      <w:b/>
      <w:bCs/>
    </w:rPr>
  </w:style>
  <w:style w:type="paragraph" w:customStyle="1" w:styleId="h3">
    <w:name w:val="标题h3"/>
    <w:basedOn w:val="a0"/>
    <w:qFormat/>
    <w:rsid w:val="002510DA"/>
    <w:pPr>
      <w:keepNext/>
      <w:keepLines/>
      <w:tabs>
        <w:tab w:val="left" w:pos="2552"/>
      </w:tabs>
      <w:spacing w:line="412" w:lineRule="auto"/>
      <w:ind w:firstLineChars="200" w:firstLine="560"/>
      <w:jc w:val="left"/>
      <w:outlineLvl w:val="2"/>
    </w:pPr>
    <w:rPr>
      <w:rFonts w:ascii="Times New Roman" w:hAnsi="Times New Roman"/>
      <w:b/>
      <w:bCs/>
      <w:kern w:val="0"/>
      <w:sz w:val="28"/>
      <w:szCs w:val="32"/>
    </w:rPr>
  </w:style>
  <w:style w:type="paragraph" w:customStyle="1" w:styleId="afffffffffffb">
    <w:name w:val="文档文本"/>
    <w:basedOn w:val="a0"/>
    <w:qFormat/>
    <w:rsid w:val="002510DA"/>
    <w:pPr>
      <w:spacing w:line="360" w:lineRule="auto"/>
      <w:ind w:firstLineChars="200" w:firstLine="480"/>
    </w:pPr>
    <w:rPr>
      <w:rFonts w:ascii="Times New Roman" w:hAnsi="Times New Roman"/>
      <w:sz w:val="24"/>
      <w:szCs w:val="24"/>
    </w:rPr>
  </w:style>
  <w:style w:type="character" w:customStyle="1" w:styleId="layui-this">
    <w:name w:val="layui-this"/>
    <w:basedOn w:val="a1"/>
    <w:qFormat/>
    <w:rsid w:val="002510DA"/>
    <w:rPr>
      <w:bdr w:val="single" w:sz="6" w:space="0" w:color="EEEEEE"/>
      <w:shd w:val="clear" w:color="auto" w:fill="FFFFFF"/>
    </w:rPr>
  </w:style>
  <w:style w:type="paragraph" w:customStyle="1" w:styleId="1300">
    <w:name w:val="正文_13_0_0"/>
    <w:qFormat/>
    <w:rsid w:val="002510DA"/>
    <w:pPr>
      <w:widowControl w:val="0"/>
      <w:jc w:val="both"/>
    </w:pPr>
    <w:rPr>
      <w:rFonts w:ascii="Times New Roman" w:eastAsia="宋体" w:hAnsi="Times New Roman" w:cs="Times New Roman"/>
      <w:szCs w:val="24"/>
    </w:rPr>
  </w:style>
  <w:style w:type="paragraph" w:customStyle="1" w:styleId="180">
    <w:name w:val="正文_18"/>
    <w:qFormat/>
    <w:rsid w:val="002510DA"/>
    <w:pPr>
      <w:widowControl w:val="0"/>
      <w:jc w:val="both"/>
    </w:pPr>
    <w:rPr>
      <w:rFonts w:ascii="Times New Roman" w:eastAsia="宋体" w:hAnsi="Times New Roman" w:cs="Times New Roman"/>
      <w:kern w:val="0"/>
      <w:sz w:val="20"/>
      <w:szCs w:val="20"/>
    </w:rPr>
  </w:style>
  <w:style w:type="character" w:customStyle="1" w:styleId="Charff3">
    <w:name w:val="列出段落 Char"/>
    <w:qFormat/>
    <w:rsid w:val="002510DA"/>
    <w:rPr>
      <w:kern w:val="2"/>
      <w:sz w:val="21"/>
    </w:rPr>
  </w:style>
  <w:style w:type="character" w:customStyle="1" w:styleId="pass-clearbtn-smsverifycode">
    <w:name w:val="pass-clearbtn-smsverifycode"/>
    <w:basedOn w:val="a1"/>
    <w:qFormat/>
    <w:rsid w:val="002510DA"/>
  </w:style>
  <w:style w:type="character" w:customStyle="1" w:styleId="1Char10">
    <w:name w:val="章标题 1 Char1"/>
    <w:aliases w:val="-*+ Char1,h1 Char1,1st level Char1,Section Head Char1,l1 Char1,b1 Char,featurehead Char1,标题yjm1 Char1,章节标题 Char1,Heading 0 Char1,H1 Char1,1 Char1,H11 Char1,H12 Char1,H13 Char1,H14 Char1,H15 Char1,H16 Char1,H17 Char1,PIM 1 Char1,Title1 Char1"/>
    <w:rsid w:val="002510DA"/>
    <w:rPr>
      <w:rFonts w:ascii="Times New Roman" w:eastAsia="汉仪大宋简" w:hAnsi="Times New Roman" w:cs="Times New Roman"/>
      <w:kern w:val="44"/>
      <w:sz w:val="22"/>
      <w:szCs w:val="22"/>
      <w:lang w:val="en-US" w:eastAsia="zh-CN" w:bidi="ar-SA"/>
    </w:rPr>
  </w:style>
  <w:style w:type="character" w:customStyle="1" w:styleId="Charff4">
    <w:name w:val="附录二 Char"/>
    <w:qFormat/>
    <w:rsid w:val="002510DA"/>
    <w:rPr>
      <w:rFonts w:ascii="EU-F1" w:eastAsia="黑体"/>
      <w:kern w:val="21"/>
      <w:sz w:val="21"/>
      <w:szCs w:val="21"/>
    </w:rPr>
  </w:style>
  <w:style w:type="character" w:customStyle="1" w:styleId="2Char14">
    <w:name w:val="标题 2 Char1"/>
    <w:aliases w:val="节标题 1.1 Char2,h2 Char2,l2 Char2,2nd level Char2,Titre2 Char2,2 Char2,Header 2 Char2,b2 Char2,1.1标题2 Char"/>
    <w:qFormat/>
    <w:rsid w:val="002510DA"/>
    <w:rPr>
      <w:rFonts w:ascii="Arial" w:eastAsia="黑体" w:hAnsi="Arial" w:cs="Times New Roman"/>
      <w:b/>
      <w:bCs/>
      <w:kern w:val="2"/>
      <w:sz w:val="32"/>
      <w:szCs w:val="32"/>
    </w:rPr>
  </w:style>
  <w:style w:type="character" w:customStyle="1" w:styleId="Charff5">
    <w:name w:val="无间隔 Char"/>
    <w:link w:val="afffffffffffc"/>
    <w:uiPriority w:val="1"/>
    <w:qFormat/>
    <w:rsid w:val="002510DA"/>
    <w:rPr>
      <w:rFonts w:eastAsia="Times New Roman"/>
      <w:sz w:val="22"/>
    </w:rPr>
  </w:style>
  <w:style w:type="paragraph" w:styleId="afffffffffffc">
    <w:name w:val="No Spacing"/>
    <w:link w:val="Charff5"/>
    <w:uiPriority w:val="1"/>
    <w:qFormat/>
    <w:rsid w:val="002510DA"/>
    <w:rPr>
      <w:rFonts w:eastAsia="Times New Roman"/>
      <w:sz w:val="22"/>
    </w:rPr>
  </w:style>
  <w:style w:type="character" w:customStyle="1" w:styleId="Charff6">
    <w:name w:val="图片 Char"/>
    <w:rsid w:val="002510DA"/>
    <w:rPr>
      <w:kern w:val="2"/>
      <w:sz w:val="21"/>
      <w:szCs w:val="21"/>
    </w:rPr>
  </w:style>
  <w:style w:type="character" w:customStyle="1" w:styleId="Char1c">
    <w:name w:val="页脚 Char1"/>
    <w:uiPriority w:val="99"/>
    <w:qFormat/>
    <w:rsid w:val="002510DA"/>
    <w:rPr>
      <w:rFonts w:ascii="Calibri" w:eastAsia="宋体" w:hAnsi="Calibri" w:cs="Times New Roman"/>
      <w:kern w:val="2"/>
      <w:sz w:val="18"/>
      <w:szCs w:val="22"/>
    </w:rPr>
  </w:style>
  <w:style w:type="character" w:customStyle="1" w:styleId="Char22">
    <w:name w:val="纯文本 Char2"/>
    <w:qFormat/>
    <w:rsid w:val="002510DA"/>
    <w:rPr>
      <w:rFonts w:ascii="宋体" w:eastAsia="宋体" w:hAnsi="Courier New" w:cs="Courier New"/>
      <w:kern w:val="2"/>
      <w:sz w:val="21"/>
      <w:szCs w:val="21"/>
      <w:lang w:val="en-US" w:eastAsia="zh-CN" w:bidi="ar-SA"/>
    </w:rPr>
  </w:style>
  <w:style w:type="character" w:customStyle="1" w:styleId="ftChar">
    <w:name w:val="ft Char"/>
    <w:aliases w:val="f Char,Footer1 Char Char"/>
    <w:rsid w:val="002510DA"/>
    <w:rPr>
      <w:rFonts w:ascii="Times New Roman" w:eastAsia="宋体" w:hAnsi="Times New Roman" w:cs="Times New Roman"/>
      <w:kern w:val="2"/>
      <w:sz w:val="18"/>
      <w:szCs w:val="18"/>
    </w:rPr>
  </w:style>
  <w:style w:type="character" w:customStyle="1" w:styleId="2Char6">
    <w:name w:val="样式 2 Char"/>
    <w:qFormat/>
    <w:rsid w:val="002510DA"/>
    <w:rPr>
      <w:rFonts w:ascii="EU-F1" w:eastAsia="黑体"/>
      <w:b/>
      <w:bCs/>
      <w:kern w:val="2"/>
      <w:sz w:val="21"/>
      <w:szCs w:val="21"/>
    </w:rPr>
  </w:style>
  <w:style w:type="character" w:customStyle="1" w:styleId="CharChar14">
    <w:name w:val="Char Char14"/>
    <w:rsid w:val="002510DA"/>
    <w:rPr>
      <w:rFonts w:ascii="Arial" w:eastAsia="宋体" w:hAnsi="Arial" w:cs="Arial"/>
      <w:b/>
      <w:bCs/>
      <w:kern w:val="2"/>
      <w:sz w:val="32"/>
      <w:szCs w:val="32"/>
      <w:lang w:val="en-US" w:eastAsia="zh-CN" w:bidi="ar-SA"/>
    </w:rPr>
  </w:style>
  <w:style w:type="character" w:customStyle="1" w:styleId="emailstyle179">
    <w:name w:val="emailstyle179"/>
    <w:rsid w:val="002510DA"/>
    <w:rPr>
      <w:rFonts w:ascii="Arial" w:eastAsia="宋体" w:hAnsi="Arial" w:cs="Arial" w:hint="default"/>
      <w:color w:val="auto"/>
      <w:sz w:val="20"/>
    </w:rPr>
  </w:style>
  <w:style w:type="character" w:customStyle="1" w:styleId="emailstyle180">
    <w:name w:val="emailstyle180"/>
    <w:rsid w:val="002510DA"/>
    <w:rPr>
      <w:rFonts w:ascii="Arial" w:eastAsia="宋体" w:hAnsi="Arial" w:cs="Arial" w:hint="default"/>
      <w:color w:val="auto"/>
      <w:sz w:val="20"/>
    </w:rPr>
  </w:style>
  <w:style w:type="character" w:customStyle="1" w:styleId="11Char0">
    <w:name w:val="样式 标题 1 + 加粗1 Char"/>
    <w:qFormat/>
    <w:rsid w:val="002510DA"/>
    <w:rPr>
      <w:rFonts w:ascii="Times New Roman" w:eastAsia="黑体" w:hAnsi="Times New Roman" w:cs="Times New Roman"/>
      <w:b/>
      <w:bCs/>
      <w:kern w:val="44"/>
      <w:sz w:val="28"/>
      <w:szCs w:val="28"/>
      <w:lang w:val="en-US" w:eastAsia="zh-CN" w:bidi="ar-SA"/>
    </w:rPr>
  </w:style>
  <w:style w:type="character" w:customStyle="1" w:styleId="Char1d">
    <w:name w:val="标题 Char1"/>
    <w:qFormat/>
    <w:rsid w:val="002510DA"/>
    <w:rPr>
      <w:rFonts w:ascii="Cambria" w:eastAsia="方正小标宋简体" w:hAnsi="Cambria" w:cs="Times New Roman"/>
      <w:b/>
      <w:bCs/>
      <w:kern w:val="2"/>
      <w:sz w:val="44"/>
      <w:szCs w:val="32"/>
    </w:rPr>
  </w:style>
  <w:style w:type="character" w:customStyle="1" w:styleId="CharChar17">
    <w:name w:val="Char Char17"/>
    <w:rsid w:val="002510DA"/>
    <w:rPr>
      <w:rFonts w:ascii="Times New Roman" w:eastAsia="黑体" w:hAnsi="Times New Roman" w:cs="Times New Roman"/>
      <w:sz w:val="21"/>
      <w:szCs w:val="21"/>
      <w:lang w:val="en-US" w:eastAsia="zh-CN" w:bidi="ar-SA"/>
    </w:rPr>
  </w:style>
  <w:style w:type="character" w:customStyle="1" w:styleId="3Char3">
    <w:name w:val="样式 3 Char"/>
    <w:rsid w:val="002510DA"/>
    <w:rPr>
      <w:kern w:val="21"/>
      <w:sz w:val="21"/>
      <w:szCs w:val="21"/>
    </w:rPr>
  </w:style>
  <w:style w:type="character" w:customStyle="1" w:styleId="Charff7">
    <w:name w:val="正文要点内容 Char"/>
    <w:link w:val="afffffffffffd"/>
    <w:rsid w:val="002510DA"/>
    <w:rPr>
      <w:sz w:val="34"/>
    </w:rPr>
  </w:style>
  <w:style w:type="paragraph" w:customStyle="1" w:styleId="afffffffffffd">
    <w:name w:val="正文要点内容"/>
    <w:basedOn w:val="afffffffffffe"/>
    <w:link w:val="Charff7"/>
    <w:rsid w:val="002510DA"/>
    <w:pPr>
      <w:ind w:leftChars="400" w:left="400" w:firstLineChars="200" w:firstLine="200"/>
    </w:pPr>
    <w:rPr>
      <w:rFonts w:asciiTheme="minorHAnsi" w:eastAsiaTheme="minorEastAsia" w:hAnsiTheme="minorHAnsi" w:cstheme="minorBidi"/>
      <w:szCs w:val="22"/>
    </w:rPr>
  </w:style>
  <w:style w:type="paragraph" w:customStyle="1" w:styleId="afffffffffffe">
    <w:name w:val="正文要点"/>
    <w:basedOn w:val="a0"/>
    <w:next w:val="afffffffffffd"/>
    <w:link w:val="Charff8"/>
    <w:rsid w:val="002510DA"/>
    <w:pPr>
      <w:tabs>
        <w:tab w:val="left" w:pos="420"/>
        <w:tab w:val="left" w:pos="840"/>
      </w:tabs>
      <w:spacing w:line="360" w:lineRule="auto"/>
      <w:ind w:left="840" w:hanging="420"/>
    </w:pPr>
    <w:rPr>
      <w:rFonts w:ascii="Times New Roman" w:hAnsi="Times New Roman"/>
      <w:sz w:val="34"/>
      <w:szCs w:val="20"/>
    </w:rPr>
  </w:style>
  <w:style w:type="character" w:customStyle="1" w:styleId="Charff8">
    <w:name w:val="正文要点 Char"/>
    <w:link w:val="afffffffffffe"/>
    <w:rsid w:val="002510DA"/>
    <w:rPr>
      <w:rFonts w:ascii="Times New Roman" w:eastAsia="宋体" w:hAnsi="Times New Roman" w:cs="Times New Roman"/>
      <w:sz w:val="34"/>
      <w:szCs w:val="20"/>
    </w:rPr>
  </w:style>
  <w:style w:type="character" w:customStyle="1" w:styleId="PlainTextCharCharCharCharChar1">
    <w:name w:val="Plain Text Char Char Char Char Char1"/>
    <w:aliases w:val="Plain Text Char Char Char Char2,Plain Text Char Char Char Char Char Char Char Char Char1,Plain Text Char Char Char2,Plain Text Char Char Char Char Char Char Char Char Char Char Char Char1,普通文字 Char Char Char Char2"/>
    <w:qFormat/>
    <w:rsid w:val="002510DA"/>
    <w:rPr>
      <w:rFonts w:ascii="宋体" w:eastAsia="宋体" w:hAnsi="Courier New" w:cs="Courier New"/>
      <w:kern w:val="2"/>
      <w:sz w:val="21"/>
      <w:szCs w:val="21"/>
      <w:lang w:val="en-US" w:eastAsia="zh-CN" w:bidi="ar-SA"/>
    </w:rPr>
  </w:style>
  <w:style w:type="character" w:customStyle="1" w:styleId="Charff9">
    <w:name w:val="章标题 Char"/>
    <w:qFormat/>
    <w:rsid w:val="002510DA"/>
    <w:rPr>
      <w:rFonts w:ascii="黑体" w:eastAsia="华文细黑" w:hAnsi="Times New Roman" w:cs="Times New Roman" w:hint="eastAsia"/>
      <w:b/>
      <w:bCs/>
      <w:sz w:val="32"/>
      <w:lang w:val="en-US" w:eastAsia="zh-CN" w:bidi="ar-SA"/>
    </w:rPr>
  </w:style>
  <w:style w:type="character" w:customStyle="1" w:styleId="1CharChar6">
    <w:name w:val="章标题 1 Char Char"/>
    <w:qFormat/>
    <w:rsid w:val="002510DA"/>
    <w:rPr>
      <w:rFonts w:ascii="Times New Roman" w:eastAsia="黑体" w:hAnsi="Times New Roman" w:cs="Times New Roman"/>
      <w:kern w:val="44"/>
      <w:sz w:val="28"/>
      <w:lang w:val="en-US" w:eastAsia="zh-CN" w:bidi="ar-SA"/>
    </w:rPr>
  </w:style>
  <w:style w:type="character" w:customStyle="1" w:styleId="D4Char">
    <w:name w:val="D4 Char"/>
    <w:qFormat/>
    <w:rsid w:val="002510DA"/>
    <w:rPr>
      <w:kern w:val="2"/>
      <w:sz w:val="21"/>
      <w:szCs w:val="21"/>
    </w:rPr>
  </w:style>
  <w:style w:type="character" w:customStyle="1" w:styleId="CharChar23">
    <w:name w:val="Char Char23"/>
    <w:qFormat/>
    <w:rsid w:val="002510DA"/>
    <w:rPr>
      <w:rFonts w:ascii="Times New Roman" w:eastAsia="黑体" w:hAnsi="Times New Roman" w:cs="Times New Roman"/>
      <w:bCs/>
      <w:kern w:val="2"/>
      <w:sz w:val="28"/>
      <w:szCs w:val="28"/>
      <w:lang w:val="en-US" w:eastAsia="zh-CN" w:bidi="ar-SA"/>
    </w:rPr>
  </w:style>
  <w:style w:type="character" w:customStyle="1" w:styleId="4Char1">
    <w:name w:val="标题 4 Char1"/>
    <w:aliases w:val="H4 Char1,4 Char1,4th level Char1,PIM 4 Char1,h4 Char"/>
    <w:qFormat/>
    <w:rsid w:val="002510DA"/>
    <w:rPr>
      <w:rFonts w:ascii="仿宋_GB2312" w:eastAsia="仿宋_GB2312" w:hAnsi="Times New Roman" w:cs="Times New Roman"/>
      <w:kern w:val="2"/>
      <w:sz w:val="28"/>
      <w:szCs w:val="24"/>
    </w:rPr>
  </w:style>
  <w:style w:type="character" w:customStyle="1" w:styleId="Charffa">
    <w:name w:val="一级条标题 Char"/>
    <w:rsid w:val="002510DA"/>
    <w:rPr>
      <w:rFonts w:ascii="宋体" w:eastAsia="宋体" w:hAnsi="宋体" w:cs="Times New Roman" w:hint="eastAsia"/>
      <w:b/>
      <w:bCs/>
      <w:sz w:val="21"/>
      <w:lang w:val="en-US" w:eastAsia="zh-CN" w:bidi="ar-SA"/>
    </w:rPr>
  </w:style>
  <w:style w:type="character" w:customStyle="1" w:styleId="D3Char">
    <w:name w:val="D3 Char"/>
    <w:rsid w:val="002510DA"/>
    <w:rPr>
      <w:rFonts w:ascii="EU-F1" w:eastAsia="黑体"/>
      <w:kern w:val="21"/>
      <w:sz w:val="21"/>
      <w:szCs w:val="21"/>
    </w:rPr>
  </w:style>
  <w:style w:type="character" w:customStyle="1" w:styleId="CharChar11">
    <w:name w:val="Char Char11"/>
    <w:qFormat/>
    <w:rsid w:val="002510DA"/>
    <w:rPr>
      <w:rFonts w:ascii="黑体" w:eastAsia="黑体" w:hAnsi="Times New Roman" w:cs="Times New Roman" w:hint="eastAsia"/>
      <w:bCs/>
      <w:kern w:val="44"/>
      <w:sz w:val="32"/>
      <w:szCs w:val="44"/>
      <w:lang w:val="en-US" w:eastAsia="zh-CN" w:bidi="ar-SA"/>
    </w:rPr>
  </w:style>
  <w:style w:type="character" w:customStyle="1" w:styleId="2Char7">
    <w:name w:val="朱2 Char"/>
    <w:rsid w:val="002510DA"/>
    <w:rPr>
      <w:rFonts w:ascii="EU-F1" w:eastAsia="黑体" w:hAnsi="宋体" w:cs="宋体"/>
      <w:bCs/>
      <w:kern w:val="21"/>
      <w:sz w:val="21"/>
      <w:szCs w:val="21"/>
    </w:rPr>
  </w:style>
  <w:style w:type="character" w:customStyle="1" w:styleId="Charffb">
    <w:name w:val="段 Char"/>
    <w:qFormat/>
    <w:rsid w:val="002510DA"/>
    <w:rPr>
      <w:rFonts w:ascii="宋体" w:eastAsia="宋体" w:hAnsi="宋体" w:cs="Times New Roman" w:hint="eastAsia"/>
      <w:sz w:val="21"/>
      <w:lang w:val="en-US" w:eastAsia="zh-CN" w:bidi="ar-SA"/>
    </w:rPr>
  </w:style>
  <w:style w:type="character" w:customStyle="1" w:styleId="Charffc">
    <w:name w:val="封面标题 Char"/>
    <w:rsid w:val="002510DA"/>
    <w:rPr>
      <w:kern w:val="2"/>
      <w:sz w:val="72"/>
      <w:szCs w:val="72"/>
    </w:rPr>
  </w:style>
  <w:style w:type="character" w:customStyle="1" w:styleId="3Char4">
    <w:name w:val="样式3 Char"/>
    <w:qFormat/>
    <w:rsid w:val="002510DA"/>
    <w:rPr>
      <w:rFonts w:ascii="黑体" w:eastAsia="黑体" w:hAnsi="宋体"/>
      <w:kern w:val="2"/>
      <w:sz w:val="28"/>
      <w:szCs w:val="28"/>
    </w:rPr>
  </w:style>
  <w:style w:type="character" w:customStyle="1" w:styleId="font11">
    <w:name w:val="font11"/>
    <w:qFormat/>
    <w:rsid w:val="002510DA"/>
    <w:rPr>
      <w:rFonts w:ascii="宋体" w:eastAsia="宋体" w:hAnsi="宋体" w:cs="宋体" w:hint="eastAsia"/>
      <w:color w:val="000000"/>
      <w:sz w:val="22"/>
      <w:szCs w:val="22"/>
      <w:u w:val="none"/>
    </w:rPr>
  </w:style>
  <w:style w:type="character" w:customStyle="1" w:styleId="font01">
    <w:name w:val="font01"/>
    <w:qFormat/>
    <w:rsid w:val="002510DA"/>
    <w:rPr>
      <w:rFonts w:ascii="宋体" w:eastAsia="宋体" w:hAnsi="宋体" w:cs="宋体" w:hint="eastAsia"/>
      <w:color w:val="000000"/>
      <w:sz w:val="24"/>
      <w:szCs w:val="24"/>
      <w:u w:val="none"/>
    </w:rPr>
  </w:style>
  <w:style w:type="character" w:customStyle="1" w:styleId="1Char20">
    <w:name w:val="标题 1 Char2"/>
    <w:aliases w:val="章标题 1 Char2,-*+ Char2,h1 Char2,1st level Char2,Section Head Char2,l1 Char2,b1 Char1,featurehead Char2,标题yjm1 Char2,章节标题 Char2,Heading 0 Char2,H1 Char2,H11 Char2,H12 Char2,H13 Char2,H14 Char2,H15 Char2,H16 Char2,H17 Char2,PIM 1 Char2,I1 Char1"/>
    <w:rsid w:val="002510DA"/>
    <w:rPr>
      <w:rFonts w:ascii="Times New Roman" w:eastAsia="宋体" w:hAnsi="Times New Roman" w:cs="Times New Roman"/>
      <w:b/>
      <w:bCs/>
      <w:kern w:val="44"/>
      <w:sz w:val="44"/>
      <w:szCs w:val="44"/>
    </w:rPr>
  </w:style>
  <w:style w:type="character" w:customStyle="1" w:styleId="CharChar41">
    <w:name w:val="Char Char41"/>
    <w:rsid w:val="002510DA"/>
    <w:rPr>
      <w:rFonts w:ascii="Times New Roman" w:eastAsia="宋体" w:hAnsi="Times New Roman" w:cs="Times New Roman"/>
      <w:b/>
      <w:bCs/>
      <w:kern w:val="44"/>
      <w:sz w:val="44"/>
      <w:szCs w:val="44"/>
      <w:lang w:val="en-US" w:eastAsia="zh-CN" w:bidi="ar-SA"/>
    </w:rPr>
  </w:style>
  <w:style w:type="character" w:styleId="affffffffffff">
    <w:name w:val="Placeholder Text"/>
    <w:rsid w:val="002510DA"/>
    <w:rPr>
      <w:rFonts w:ascii="Times New Roman" w:eastAsia="宋体" w:hAnsi="Times New Roman" w:cs="Times New Roman"/>
      <w:color w:val="808080"/>
    </w:rPr>
  </w:style>
  <w:style w:type="character" w:customStyle="1" w:styleId="font41">
    <w:name w:val="font41"/>
    <w:rsid w:val="002510DA"/>
    <w:rPr>
      <w:rFonts w:ascii="仿宋_GB2312" w:eastAsia="仿宋_GB2312" w:hAnsi="Times New Roman" w:cs="仿宋_GB2312" w:hint="eastAsia"/>
      <w:color w:val="000000"/>
      <w:sz w:val="22"/>
      <w:szCs w:val="22"/>
      <w:u w:val="none"/>
    </w:rPr>
  </w:style>
  <w:style w:type="character" w:customStyle="1" w:styleId="case31">
    <w:name w:val="case31"/>
    <w:rsid w:val="002510DA"/>
    <w:rPr>
      <w:rFonts w:eastAsia="宋体" w:cs="Times New Roman" w:hint="default"/>
      <w:sz w:val="21"/>
      <w:szCs w:val="21"/>
    </w:rPr>
  </w:style>
  <w:style w:type="character" w:customStyle="1" w:styleId="11Char1">
    <w:name w:val="节标题 1.1 Char1"/>
    <w:aliases w:val="h2 Char1,l2 Char1,2nd level Char1,Titre2 Char1,2 Char1,Header 2 Char1,b2 Char1,1.1标题2 Char Char1"/>
    <w:qFormat/>
    <w:rsid w:val="002510DA"/>
    <w:rPr>
      <w:rFonts w:ascii="Arial" w:eastAsia="黑体" w:hAnsi="Arial" w:cs="Times New Roman"/>
      <w:b/>
      <w:bCs/>
      <w:kern w:val="2"/>
      <w:sz w:val="32"/>
      <w:szCs w:val="32"/>
      <w:lang w:val="en-US" w:eastAsia="zh-CN" w:bidi="ar-SA"/>
    </w:rPr>
  </w:style>
  <w:style w:type="character" w:customStyle="1" w:styleId="EUFChar">
    <w:name w:val="EUF Char"/>
    <w:qFormat/>
    <w:rsid w:val="002510DA"/>
    <w:rPr>
      <w:rFonts w:ascii="EU-F1" w:eastAsia="EU-F1"/>
      <w:kern w:val="2"/>
      <w:sz w:val="21"/>
      <w:szCs w:val="21"/>
    </w:rPr>
  </w:style>
  <w:style w:type="character" w:customStyle="1" w:styleId="CharChar171">
    <w:name w:val="Char Char171"/>
    <w:rsid w:val="002510DA"/>
    <w:rPr>
      <w:rFonts w:ascii="宋体" w:eastAsia="宋体" w:hAnsi="Courier New" w:cs="Courier New"/>
      <w:kern w:val="2"/>
      <w:sz w:val="21"/>
      <w:szCs w:val="21"/>
      <w:lang w:val="en-US" w:eastAsia="zh-CN" w:bidi="ar-SA"/>
    </w:rPr>
  </w:style>
  <w:style w:type="character" w:customStyle="1" w:styleId="CharChar50">
    <w:name w:val="Char Char5"/>
    <w:qFormat/>
    <w:rsid w:val="002510DA"/>
    <w:rPr>
      <w:rFonts w:ascii="宋体" w:eastAsia="宋体" w:hAnsi="宋体" w:cs="Times New Roman" w:hint="eastAsia"/>
      <w:kern w:val="2"/>
      <w:sz w:val="18"/>
      <w:lang w:val="en-US" w:eastAsia="zh-CN" w:bidi="ar-SA"/>
    </w:rPr>
  </w:style>
  <w:style w:type="character" w:customStyle="1" w:styleId="H4Char">
    <w:name w:val="H4 Char"/>
    <w:aliases w:val="4 Char,4th level Char,PIM 4 Char,h4 Char Char"/>
    <w:rsid w:val="002510DA"/>
    <w:rPr>
      <w:rFonts w:ascii="Arial" w:eastAsia="黑体" w:hAnsi="Arial" w:cs="Times New Roman"/>
      <w:b/>
      <w:bCs/>
      <w:kern w:val="2"/>
      <w:sz w:val="28"/>
      <w:szCs w:val="28"/>
      <w:lang w:val="en-US" w:eastAsia="zh-CN" w:bidi="ar-SA"/>
    </w:rPr>
  </w:style>
  <w:style w:type="character" w:customStyle="1" w:styleId="hChar1">
    <w:name w:val="h Char1"/>
    <w:aliases w:val="Ò³Ã¼ Char Char1"/>
    <w:rsid w:val="002510DA"/>
    <w:rPr>
      <w:rFonts w:ascii="Times New Roman" w:eastAsia="宋体" w:hAnsi="Times New Roman" w:cs="Times New Roman"/>
      <w:kern w:val="2"/>
      <w:sz w:val="18"/>
      <w:szCs w:val="18"/>
      <w:lang w:val="en-US" w:eastAsia="zh-CN" w:bidi="ar-SA"/>
    </w:rPr>
  </w:style>
  <w:style w:type="character" w:customStyle="1" w:styleId="Char1e">
    <w:name w:val="页眉 Char1"/>
    <w:rsid w:val="002510DA"/>
    <w:rPr>
      <w:rFonts w:ascii="Times New Roman" w:eastAsia="宋体" w:hAnsi="Times New Roman" w:cs="Times New Roman"/>
      <w:kern w:val="2"/>
      <w:sz w:val="18"/>
    </w:rPr>
  </w:style>
  <w:style w:type="character" w:customStyle="1" w:styleId="Charffd">
    <w:name w:val="二级条标题 Char"/>
    <w:qFormat/>
    <w:rsid w:val="002510DA"/>
    <w:rPr>
      <w:rFonts w:ascii="宋体" w:eastAsia="宋体" w:hAnsi="宋体" w:cs="Times New Roman" w:hint="eastAsia"/>
      <w:b/>
      <w:bCs/>
      <w:sz w:val="21"/>
      <w:szCs w:val="21"/>
      <w:lang w:val="en-US" w:eastAsia="zh-CN" w:bidi="ar-SA"/>
    </w:rPr>
  </w:style>
  <w:style w:type="paragraph" w:customStyle="1" w:styleId="xl106">
    <w:name w:val="xl106"/>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5">
    <w:name w:val="xl125"/>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4">
    <w:name w:val="xl64"/>
    <w:basedOn w:val="a0"/>
    <w:qFormat/>
    <w:rsid w:val="002510DA"/>
    <w:pPr>
      <w:widowControl/>
      <w:spacing w:before="100" w:beforeAutospacing="1" w:after="100" w:afterAutospacing="1"/>
      <w:jc w:val="left"/>
    </w:pPr>
    <w:rPr>
      <w:rFonts w:ascii="宋体" w:hAnsi="宋体" w:cs="宋体"/>
      <w:b/>
      <w:bCs/>
      <w:kern w:val="0"/>
      <w:sz w:val="24"/>
      <w:szCs w:val="24"/>
    </w:rPr>
  </w:style>
  <w:style w:type="paragraph" w:customStyle="1" w:styleId="xl102">
    <w:name w:val="xl10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8">
    <w:name w:val="xl138"/>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Bd">
    <w:name w:val="Bd"/>
    <w:basedOn w:val="a0"/>
    <w:qFormat/>
    <w:rsid w:val="002510DA"/>
    <w:pPr>
      <w:topLinePunct/>
    </w:pPr>
    <w:rPr>
      <w:rFonts w:ascii="Times New Roman" w:hAnsi="Times New Roman"/>
      <w:sz w:val="34"/>
      <w:szCs w:val="20"/>
    </w:rPr>
  </w:style>
  <w:style w:type="paragraph" w:customStyle="1" w:styleId="xl133">
    <w:name w:val="xl133"/>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szCs w:val="24"/>
    </w:rPr>
  </w:style>
  <w:style w:type="paragraph" w:customStyle="1" w:styleId="xl97">
    <w:name w:val="xl97"/>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128">
    <w:name w:val="xl128"/>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4">
    <w:name w:val="xl124"/>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8">
    <w:name w:val="xl98"/>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96">
    <w:name w:val="xl96"/>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Style379">
    <w:name w:val="_Style 379"/>
    <w:next w:val="a0"/>
    <w:qFormat/>
    <w:rsid w:val="002510DA"/>
    <w:pPr>
      <w:widowControl w:val="0"/>
      <w:jc w:val="both"/>
    </w:pPr>
    <w:rPr>
      <w:rFonts w:ascii="Times New Roman" w:eastAsia="宋体" w:hAnsi="Times New Roman" w:cs="Times New Roman"/>
      <w:szCs w:val="24"/>
    </w:rPr>
  </w:style>
  <w:style w:type="paragraph" w:customStyle="1" w:styleId="xl137">
    <w:name w:val="xl13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3x">
    <w:name w:val="3x"/>
    <w:basedOn w:val="2"/>
    <w:qFormat/>
    <w:rsid w:val="002510DA"/>
    <w:pPr>
      <w:topLinePunct/>
      <w:snapToGrid w:val="0"/>
      <w:spacing w:before="0" w:after="0" w:line="312" w:lineRule="exact"/>
    </w:pPr>
    <w:rPr>
      <w:rFonts w:ascii="Times New Roman" w:eastAsia="宋体" w:hAnsi="Times New Roman"/>
      <w:b w:val="0"/>
      <w:bCs/>
      <w:snapToGrid w:val="0"/>
      <w:szCs w:val="21"/>
    </w:rPr>
  </w:style>
  <w:style w:type="paragraph" w:customStyle="1" w:styleId="xl130">
    <w:name w:val="xl130"/>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Char1CharCharChar">
    <w:name w:val="Char1 Char Char Char"/>
    <w:basedOn w:val="a0"/>
    <w:qFormat/>
    <w:rsid w:val="002510DA"/>
    <w:rPr>
      <w:rFonts w:ascii="Times New Roman" w:eastAsia="仿宋_GB2312" w:hAnsi="Times New Roman"/>
      <w:sz w:val="28"/>
      <w:szCs w:val="20"/>
    </w:rPr>
  </w:style>
  <w:style w:type="paragraph" w:customStyle="1" w:styleId="Style3">
    <w:name w:val="_Style 3"/>
    <w:basedOn w:val="a0"/>
    <w:qFormat/>
    <w:rsid w:val="002510DA"/>
    <w:rPr>
      <w:rFonts w:ascii="Times New Roman" w:hAnsi="Times New Roman"/>
      <w:sz w:val="34"/>
      <w:szCs w:val="20"/>
    </w:rPr>
  </w:style>
  <w:style w:type="paragraph" w:customStyle="1" w:styleId="xl99">
    <w:name w:val="xl99"/>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affffffffffff0">
    <w:name w:val="样式"/>
    <w:link w:val="Charffe"/>
    <w:qFormat/>
    <w:rsid w:val="002510DA"/>
    <w:pPr>
      <w:widowControl w:val="0"/>
      <w:autoSpaceDE w:val="0"/>
      <w:autoSpaceDN w:val="0"/>
      <w:adjustRightInd w:val="0"/>
    </w:pPr>
    <w:rPr>
      <w:rFonts w:ascii="Times New Roman" w:eastAsia="宋体" w:hAnsi="Times New Roman" w:cs="Times New Roman"/>
      <w:kern w:val="0"/>
      <w:sz w:val="24"/>
      <w:szCs w:val="24"/>
    </w:rPr>
  </w:style>
  <w:style w:type="paragraph" w:customStyle="1" w:styleId="xl112">
    <w:name w:val="xl112"/>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affffffffffff1">
    <w:name w:val="我的正文"/>
    <w:basedOn w:val="af1"/>
    <w:qFormat/>
    <w:rsid w:val="002510DA"/>
    <w:pPr>
      <w:spacing w:after="0" w:line="360" w:lineRule="auto"/>
      <w:ind w:firstLineChars="200" w:firstLine="200"/>
    </w:pPr>
    <w:rPr>
      <w:sz w:val="28"/>
      <w:szCs w:val="20"/>
    </w:rPr>
  </w:style>
  <w:style w:type="paragraph" w:customStyle="1" w:styleId="Style350">
    <w:name w:val="_Style 350"/>
    <w:next w:val="a0"/>
    <w:qFormat/>
    <w:rsid w:val="002510DA"/>
    <w:pPr>
      <w:widowControl w:val="0"/>
      <w:topLinePunct/>
      <w:jc w:val="both"/>
    </w:pPr>
    <w:rPr>
      <w:rFonts w:ascii="Times New Roman" w:eastAsia="宋体" w:hAnsi="Times New Roman" w:cs="Times New Roman"/>
      <w:szCs w:val="24"/>
    </w:rPr>
  </w:style>
  <w:style w:type="paragraph" w:customStyle="1" w:styleId="xl108">
    <w:name w:val="xl108"/>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0">
    <w:name w:val="xl110"/>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5">
    <w:name w:val="xl135"/>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4"/>
      <w:szCs w:val="24"/>
    </w:rPr>
  </w:style>
  <w:style w:type="paragraph" w:customStyle="1" w:styleId="affffffffffff2">
    <w:name w:val="+●"/>
    <w:basedOn w:val="a0"/>
    <w:qFormat/>
    <w:rsid w:val="002510DA"/>
    <w:pPr>
      <w:tabs>
        <w:tab w:val="left" w:pos="958"/>
      </w:tabs>
      <w:spacing w:line="360" w:lineRule="auto"/>
      <w:ind w:firstLineChars="200" w:firstLine="200"/>
    </w:pPr>
    <w:rPr>
      <w:rFonts w:ascii="Times New Roman" w:hAnsi="Times New Roman"/>
      <w:sz w:val="24"/>
      <w:szCs w:val="28"/>
    </w:rPr>
  </w:style>
  <w:style w:type="paragraph" w:customStyle="1" w:styleId="affffffffffff3">
    <w:name w:val="框下空行"/>
    <w:basedOn w:val="1ff8"/>
    <w:next w:val="1ff8"/>
    <w:qFormat/>
    <w:rsid w:val="002510DA"/>
    <w:pPr>
      <w:spacing w:before="0" w:after="0" w:line="200" w:lineRule="exact"/>
    </w:pPr>
  </w:style>
  <w:style w:type="paragraph" w:customStyle="1" w:styleId="1ff8">
    <w:name w:val="正文 1"/>
    <w:basedOn w:val="a0"/>
    <w:qFormat/>
    <w:rsid w:val="002510DA"/>
    <w:pPr>
      <w:widowControl/>
      <w:adjustRightInd w:val="0"/>
      <w:snapToGrid w:val="0"/>
      <w:spacing w:before="30" w:after="30" w:line="300" w:lineRule="auto"/>
      <w:ind w:left="680"/>
    </w:pPr>
    <w:rPr>
      <w:rFonts w:ascii="Times New Roman" w:hAnsi="Times New Roman"/>
      <w:sz w:val="18"/>
      <w:szCs w:val="20"/>
    </w:rPr>
  </w:style>
  <w:style w:type="paragraph" w:customStyle="1" w:styleId="p15">
    <w:name w:val="p15"/>
    <w:basedOn w:val="a0"/>
    <w:qFormat/>
    <w:rsid w:val="002510DA"/>
    <w:pPr>
      <w:widowControl/>
      <w:spacing w:before="100" w:after="100"/>
      <w:jc w:val="left"/>
    </w:pPr>
    <w:rPr>
      <w:rFonts w:ascii="宋体" w:hAnsi="宋体" w:cs="宋体"/>
      <w:kern w:val="0"/>
      <w:sz w:val="24"/>
      <w:szCs w:val="20"/>
    </w:rPr>
  </w:style>
  <w:style w:type="paragraph" w:customStyle="1" w:styleId="3h3Level3HeadH3Heading3-oldlevel3PIM3BOD0s">
    <w:name w:val="样式 标题 3h3Level 3 HeadH3Heading 3 - oldlevel_3PIM 3BOD 0s..."/>
    <w:basedOn w:val="3"/>
    <w:qFormat/>
    <w:rsid w:val="002510DA"/>
    <w:pPr>
      <w:tabs>
        <w:tab w:val="left" w:pos="0"/>
      </w:tabs>
      <w:adjustRightInd w:val="0"/>
      <w:spacing w:before="0" w:after="0" w:line="500" w:lineRule="exact"/>
      <w:ind w:firstLineChars="0" w:firstLine="0"/>
      <w:textAlignment w:val="baseline"/>
    </w:pPr>
    <w:rPr>
      <w:rFonts w:ascii="Times New Roman" w:eastAsia="宋体" w:hAnsi="Times New Roman" w:cs="宋体"/>
      <w:b/>
      <w:bCs/>
      <w:kern w:val="0"/>
    </w:rPr>
  </w:style>
  <w:style w:type="paragraph" w:customStyle="1" w:styleId="xl116">
    <w:name w:val="xl116"/>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6">
    <w:name w:val="xl136"/>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111">
    <w:name w:val="xl111"/>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CharCharChar1Char1">
    <w:name w:val="Char Char Char1 Char1"/>
    <w:basedOn w:val="a0"/>
    <w:qFormat/>
    <w:rsid w:val="002510DA"/>
    <w:pPr>
      <w:spacing w:line="240" w:lineRule="atLeast"/>
      <w:ind w:left="420" w:firstLine="420"/>
    </w:pPr>
    <w:rPr>
      <w:rFonts w:ascii="Times New Roman" w:hAnsi="Times New Roman"/>
      <w:kern w:val="0"/>
      <w:sz w:val="34"/>
      <w:szCs w:val="21"/>
    </w:rPr>
  </w:style>
  <w:style w:type="paragraph" w:customStyle="1" w:styleId="xl107">
    <w:name w:val="xl10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211b2GB2312">
    <w:name w:val="样式 标题 2节标题 1.1b2 + 仿宋_GB2312 小四 两端对齐"/>
    <w:basedOn w:val="2"/>
    <w:qFormat/>
    <w:rsid w:val="002510DA"/>
    <w:pPr>
      <w:adjustRightInd w:val="0"/>
      <w:spacing w:line="416" w:lineRule="atLeast"/>
      <w:textAlignment w:val="baseline"/>
    </w:pPr>
    <w:rPr>
      <w:rFonts w:ascii="仿宋_GB2312" w:eastAsia="仿宋_GB2312" w:hAnsi="宋体" w:cs="宋体"/>
      <w:bCs/>
      <w:kern w:val="0"/>
      <w:sz w:val="24"/>
    </w:rPr>
  </w:style>
  <w:style w:type="paragraph" w:customStyle="1" w:styleId="2f8">
    <w:name w:val="纯文本2"/>
    <w:basedOn w:val="a0"/>
    <w:qFormat/>
    <w:rsid w:val="002510DA"/>
    <w:rPr>
      <w:rFonts w:ascii="宋体" w:hAnsi="Courier New"/>
      <w:kern w:val="0"/>
      <w:sz w:val="20"/>
      <w:szCs w:val="20"/>
    </w:rPr>
  </w:style>
  <w:style w:type="paragraph" w:customStyle="1" w:styleId="xl93">
    <w:name w:val="xl93"/>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115">
    <w:name w:val="xl115"/>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5">
    <w:name w:val="xl95"/>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affffffffffff4">
    <w:name w:val="表题"/>
    <w:qFormat/>
    <w:rsid w:val="002510DA"/>
    <w:pPr>
      <w:keepNext/>
      <w:keepLines/>
      <w:adjustRightInd w:val="0"/>
      <w:snapToGrid w:val="0"/>
      <w:spacing w:before="80" w:line="360" w:lineRule="auto"/>
      <w:ind w:left="680"/>
      <w:jc w:val="center"/>
    </w:pPr>
    <w:rPr>
      <w:rFonts w:ascii="Arial" w:eastAsia="黑体" w:hAnsi="Arial" w:cs="Times New Roman"/>
      <w:kern w:val="0"/>
      <w:sz w:val="16"/>
      <w:szCs w:val="20"/>
    </w:rPr>
  </w:style>
  <w:style w:type="paragraph" w:customStyle="1" w:styleId="affffffffffff5">
    <w:name w:val="其它一级标题"/>
    <w:basedOn w:val="a0"/>
    <w:qFormat/>
    <w:rsid w:val="002510DA"/>
    <w:pPr>
      <w:overflowPunct w:val="0"/>
      <w:spacing w:line="360" w:lineRule="auto"/>
      <w:jc w:val="center"/>
      <w:outlineLvl w:val="0"/>
    </w:pPr>
    <w:rPr>
      <w:rFonts w:ascii="Times New Roman" w:hAnsi="Arial"/>
      <w:b/>
      <w:sz w:val="28"/>
      <w:szCs w:val="28"/>
    </w:rPr>
  </w:style>
  <w:style w:type="paragraph" w:customStyle="1" w:styleId="affffffffffff6">
    <w:name w:val="表项"/>
    <w:next w:val="affffffffffff7"/>
    <w:qFormat/>
    <w:rsid w:val="002510DA"/>
    <w:pPr>
      <w:adjustRightInd w:val="0"/>
      <w:snapToGrid w:val="0"/>
      <w:spacing w:line="300" w:lineRule="auto"/>
      <w:jc w:val="center"/>
    </w:pPr>
    <w:rPr>
      <w:rFonts w:ascii="Arial" w:eastAsia="黑体" w:hAnsi="Arial" w:cs="Arial"/>
      <w:iCs/>
      <w:sz w:val="16"/>
      <w:szCs w:val="20"/>
    </w:rPr>
  </w:style>
  <w:style w:type="paragraph" w:customStyle="1" w:styleId="affffffffffff7">
    <w:name w:val="表身（左）"/>
    <w:qFormat/>
    <w:rsid w:val="002510DA"/>
    <w:pPr>
      <w:adjustRightInd w:val="0"/>
      <w:snapToGrid w:val="0"/>
      <w:spacing w:line="300" w:lineRule="auto"/>
      <w:textAlignment w:val="center"/>
    </w:pPr>
    <w:rPr>
      <w:rFonts w:ascii="Times New Roman" w:eastAsia="宋体" w:hAnsi="Times New Roman" w:cs="Times New Roman"/>
      <w:kern w:val="0"/>
      <w:sz w:val="16"/>
      <w:szCs w:val="20"/>
    </w:rPr>
  </w:style>
  <w:style w:type="paragraph" w:customStyle="1" w:styleId="Style348">
    <w:name w:val="_Style 348"/>
    <w:next w:val="a0"/>
    <w:qFormat/>
    <w:rsid w:val="002510DA"/>
    <w:pPr>
      <w:widowControl w:val="0"/>
      <w:jc w:val="both"/>
    </w:pPr>
    <w:rPr>
      <w:rFonts w:ascii="Times New Roman" w:eastAsia="宋体" w:hAnsi="Times New Roman" w:cs="Times New Roman"/>
      <w:szCs w:val="24"/>
    </w:rPr>
  </w:style>
  <w:style w:type="paragraph" w:customStyle="1" w:styleId="2f9">
    <w:name w:val="样式 样式2 + 三号"/>
    <w:basedOn w:val="29"/>
    <w:rsid w:val="002510DA"/>
    <w:pPr>
      <w:tabs>
        <w:tab w:val="clear" w:pos="567"/>
        <w:tab w:val="clear" w:pos="850"/>
      </w:tabs>
      <w:topLinePunct w:val="0"/>
      <w:spacing w:line="1200" w:lineRule="auto"/>
      <w:ind w:firstLine="0"/>
      <w:jc w:val="center"/>
      <w:outlineLvl w:val="9"/>
    </w:pPr>
    <w:rPr>
      <w:rFonts w:ascii="EU-F1" w:eastAsia="宋体" w:hAnsi="宋体" w:cs="Times New Roman"/>
      <w:b w:val="0"/>
      <w:sz w:val="32"/>
      <w:szCs w:val="32"/>
    </w:rPr>
  </w:style>
  <w:style w:type="paragraph" w:customStyle="1" w:styleId="xl129">
    <w:name w:val="xl129"/>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4">
    <w:name w:val="xl104"/>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2">
    <w:name w:val="xl13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0">
    <w:name w:val="xl120"/>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p16">
    <w:name w:val="p16"/>
    <w:basedOn w:val="a0"/>
    <w:qFormat/>
    <w:rsid w:val="002510DA"/>
    <w:pPr>
      <w:widowControl/>
    </w:pPr>
    <w:rPr>
      <w:rFonts w:cs="宋体"/>
      <w:kern w:val="0"/>
      <w:sz w:val="34"/>
      <w:szCs w:val="21"/>
    </w:rPr>
  </w:style>
  <w:style w:type="paragraph" w:customStyle="1" w:styleId="xl109">
    <w:name w:val="xl109"/>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2">
    <w:name w:val="xl9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2X">
    <w:name w:val="2X"/>
    <w:basedOn w:val="1"/>
    <w:qFormat/>
    <w:rsid w:val="002510DA"/>
    <w:pPr>
      <w:keepNext w:val="0"/>
      <w:keepLines w:val="0"/>
      <w:overflowPunct w:val="0"/>
      <w:topLinePunct/>
      <w:spacing w:before="0" w:after="0" w:line="312" w:lineRule="exact"/>
      <w:textAlignment w:val="baseline"/>
    </w:pPr>
    <w:rPr>
      <w:rFonts w:hAnsi="宋体"/>
      <w:b w:val="0"/>
      <w:kern w:val="2"/>
      <w:sz w:val="21"/>
      <w:szCs w:val="21"/>
    </w:rPr>
  </w:style>
  <w:style w:type="paragraph" w:customStyle="1" w:styleId="TOC2">
    <w:name w:val="TOC 标题2"/>
    <w:basedOn w:val="1"/>
    <w:next w:val="a0"/>
    <w:qFormat/>
    <w:rsid w:val="002510DA"/>
    <w:pPr>
      <w:widowControl/>
      <w:spacing w:before="480" w:after="0" w:line="276" w:lineRule="auto"/>
      <w:contextualSpacing/>
      <w:jc w:val="left"/>
      <w:outlineLvl w:val="9"/>
    </w:pPr>
    <w:rPr>
      <w:rFonts w:ascii="Cambria" w:hAnsi="Cambria"/>
      <w:bCs/>
      <w:color w:val="365F91"/>
      <w:kern w:val="0"/>
      <w:sz w:val="28"/>
      <w:szCs w:val="28"/>
    </w:rPr>
  </w:style>
  <w:style w:type="paragraph" w:customStyle="1" w:styleId="122">
    <w:name w:val="正文缩进12"/>
    <w:basedOn w:val="a0"/>
    <w:qFormat/>
    <w:rsid w:val="002510DA"/>
    <w:pPr>
      <w:spacing w:after="120" w:line="360" w:lineRule="auto"/>
      <w:ind w:firstLineChars="200" w:firstLine="200"/>
    </w:pPr>
    <w:rPr>
      <w:rFonts w:ascii="Times New Roman" w:hAnsi="Times New Roman"/>
      <w:sz w:val="24"/>
      <w:szCs w:val="20"/>
    </w:rPr>
  </w:style>
  <w:style w:type="paragraph" w:customStyle="1" w:styleId="Bullet">
    <w:name w:val="Bullet"/>
    <w:basedOn w:val="a0"/>
    <w:qFormat/>
    <w:rsid w:val="002510DA"/>
    <w:pPr>
      <w:widowControl/>
      <w:adjustRightInd w:val="0"/>
      <w:spacing w:before="60" w:after="60" w:line="500" w:lineRule="exact"/>
      <w:ind w:firstLineChars="196" w:firstLine="551"/>
    </w:pPr>
    <w:rPr>
      <w:rFonts w:ascii="宋体" w:hAnsi="宋体" w:cs="宋体"/>
      <w:b/>
      <w:color w:val="333333"/>
      <w:kern w:val="0"/>
      <w:sz w:val="28"/>
      <w:szCs w:val="28"/>
    </w:rPr>
  </w:style>
  <w:style w:type="paragraph" w:customStyle="1" w:styleId="CharChar1CharCharCharCharCharCharCharCharCharCharCharCharCharCharChar">
    <w:name w:val="Char Char1 Char Char Char Char Char Char Char Char Char Char Char Char Char Char Char"/>
    <w:basedOn w:val="a0"/>
    <w:qFormat/>
    <w:rsid w:val="002510DA"/>
    <w:pPr>
      <w:widowControl/>
      <w:spacing w:after="160" w:line="240" w:lineRule="exact"/>
      <w:jc w:val="left"/>
    </w:pPr>
    <w:rPr>
      <w:rFonts w:ascii="Verdana" w:hAnsi="Verdana"/>
      <w:kern w:val="0"/>
      <w:sz w:val="20"/>
      <w:szCs w:val="20"/>
      <w:lang w:eastAsia="en-US"/>
    </w:rPr>
  </w:style>
  <w:style w:type="paragraph" w:customStyle="1" w:styleId="xl118">
    <w:name w:val="xl118"/>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CharChar12">
    <w:name w:val="Char Char12"/>
    <w:basedOn w:val="a0"/>
    <w:qFormat/>
    <w:rsid w:val="002510DA"/>
    <w:rPr>
      <w:rFonts w:ascii="Times New Roman" w:hAnsi="Times New Roman"/>
      <w:sz w:val="34"/>
      <w:szCs w:val="21"/>
    </w:rPr>
  </w:style>
  <w:style w:type="paragraph" w:customStyle="1" w:styleId="affffffffffff8">
    <w:name w:val="正表头"/>
    <w:basedOn w:val="afff8"/>
    <w:qFormat/>
    <w:rsid w:val="002510DA"/>
    <w:pPr>
      <w:widowControl/>
      <w:tabs>
        <w:tab w:val="left" w:pos="480"/>
      </w:tabs>
      <w:topLinePunct w:val="0"/>
      <w:autoSpaceDE w:val="0"/>
      <w:autoSpaceDN w:val="0"/>
      <w:adjustRightInd w:val="0"/>
      <w:spacing w:before="0" w:after="0"/>
      <w:textAlignment w:val="bottom"/>
    </w:pPr>
    <w:rPr>
      <w:rFonts w:ascii="宋体" w:eastAsia="宋体"/>
      <w:kern w:val="0"/>
      <w:sz w:val="34"/>
      <w:szCs w:val="20"/>
    </w:rPr>
  </w:style>
  <w:style w:type="paragraph" w:customStyle="1" w:styleId="affffffffffff9">
    <w:name w:val="表格侧编号"/>
    <w:next w:val="a0"/>
    <w:qFormat/>
    <w:rsid w:val="002510DA"/>
    <w:pPr>
      <w:widowControl w:val="0"/>
      <w:spacing w:line="360" w:lineRule="auto"/>
      <w:jc w:val="center"/>
    </w:pPr>
    <w:rPr>
      <w:rFonts w:ascii="宋体" w:eastAsia="宋体" w:hAnsi="Times New Roman" w:cs="Times New Roman"/>
      <w:sz w:val="24"/>
      <w:szCs w:val="20"/>
    </w:rPr>
  </w:style>
  <w:style w:type="paragraph" w:customStyle="1" w:styleId="xl103">
    <w:name w:val="xl103"/>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4">
    <w:name w:val="xl94"/>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yiv1934439857msonormal">
    <w:name w:val="yiv1934439857msonormal"/>
    <w:basedOn w:val="a0"/>
    <w:qFormat/>
    <w:rsid w:val="002510DA"/>
    <w:pPr>
      <w:widowControl/>
      <w:spacing w:before="100" w:beforeAutospacing="1" w:after="100" w:afterAutospacing="1"/>
      <w:jc w:val="left"/>
    </w:pPr>
    <w:rPr>
      <w:rFonts w:ascii="宋体" w:hAnsi="宋体" w:cs="宋体"/>
      <w:kern w:val="0"/>
      <w:sz w:val="24"/>
      <w:szCs w:val="20"/>
    </w:rPr>
  </w:style>
  <w:style w:type="paragraph" w:customStyle="1" w:styleId="xl101">
    <w:name w:val="xl101"/>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213">
    <w:name w:val="正文21"/>
    <w:basedOn w:val="a0"/>
    <w:qFormat/>
    <w:rsid w:val="002510DA"/>
    <w:pPr>
      <w:adjustRightInd w:val="0"/>
      <w:spacing w:line="400" w:lineRule="atLeast"/>
      <w:ind w:firstLine="1418"/>
      <w:jc w:val="left"/>
      <w:textAlignment w:val="baseline"/>
    </w:pPr>
    <w:rPr>
      <w:rFonts w:ascii="宋体" w:hAnsi="Times New Roman"/>
      <w:kern w:val="0"/>
      <w:sz w:val="24"/>
      <w:szCs w:val="20"/>
    </w:rPr>
  </w:style>
  <w:style w:type="paragraph" w:customStyle="1" w:styleId="xl119">
    <w:name w:val="xl119"/>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7">
    <w:name w:val="xl117"/>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1">
    <w:name w:val="xl131"/>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4">
    <w:name w:val="xl114"/>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3">
    <w:name w:val="xl113"/>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Style371">
    <w:name w:val="_Style 371"/>
    <w:next w:val="a0"/>
    <w:qFormat/>
    <w:rsid w:val="002510DA"/>
    <w:pPr>
      <w:widowControl w:val="0"/>
      <w:jc w:val="both"/>
    </w:pPr>
    <w:rPr>
      <w:rFonts w:ascii="Times New Roman" w:eastAsia="宋体" w:hAnsi="Times New Roman" w:cs="Times New Roman"/>
      <w:szCs w:val="24"/>
    </w:rPr>
  </w:style>
  <w:style w:type="paragraph" w:customStyle="1" w:styleId="2fa">
    <w:name w:val="列出段落2"/>
    <w:basedOn w:val="a0"/>
    <w:uiPriority w:val="34"/>
    <w:qFormat/>
    <w:rsid w:val="002510DA"/>
    <w:pPr>
      <w:ind w:firstLineChars="200" w:firstLine="420"/>
    </w:pPr>
    <w:rPr>
      <w:sz w:val="34"/>
    </w:rPr>
  </w:style>
  <w:style w:type="paragraph" w:customStyle="1" w:styleId="xl100">
    <w:name w:val="xl100"/>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5">
    <w:name w:val="xl105"/>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1">
    <w:name w:val="xl121"/>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2">
    <w:name w:val="xl122"/>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3">
    <w:name w:val="xl123"/>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6">
    <w:name w:val="xl126"/>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7">
    <w:name w:val="xl127"/>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character" w:customStyle="1" w:styleId="affffffffffffa">
    <w:name w:val="无间距字符"/>
    <w:link w:val="affffffffffffb"/>
    <w:rsid w:val="002510DA"/>
    <w:rPr>
      <w:sz w:val="22"/>
    </w:rPr>
  </w:style>
  <w:style w:type="paragraph" w:customStyle="1" w:styleId="affffffffffffb">
    <w:name w:val="无间距"/>
    <w:link w:val="affffffffffffa"/>
    <w:qFormat/>
    <w:rsid w:val="002510DA"/>
    <w:rPr>
      <w:sz w:val="22"/>
    </w:rPr>
  </w:style>
  <w:style w:type="paragraph" w:customStyle="1" w:styleId="2fb">
    <w:name w:val="普通(网站)2"/>
    <w:basedOn w:val="a0"/>
    <w:uiPriority w:val="99"/>
    <w:qFormat/>
    <w:rsid w:val="002510DA"/>
    <w:pPr>
      <w:widowControl/>
      <w:spacing w:before="100" w:beforeAutospacing="1" w:after="100" w:afterAutospacing="1"/>
      <w:jc w:val="left"/>
    </w:pPr>
    <w:rPr>
      <w:rFonts w:ascii="宋体" w:hAnsi="宋体" w:cs="宋体"/>
      <w:kern w:val="0"/>
      <w:sz w:val="24"/>
      <w:szCs w:val="24"/>
    </w:rPr>
  </w:style>
  <w:style w:type="paragraph" w:customStyle="1" w:styleId="3d">
    <w:name w:val="列出段落3"/>
    <w:basedOn w:val="a0"/>
    <w:uiPriority w:val="34"/>
    <w:qFormat/>
    <w:rsid w:val="002510DA"/>
    <w:pPr>
      <w:ind w:firstLineChars="200" w:firstLine="420"/>
    </w:pPr>
    <w:rPr>
      <w:rFonts w:ascii="Times New Roman" w:hAnsi="Times New Roman"/>
      <w:szCs w:val="24"/>
    </w:rPr>
  </w:style>
  <w:style w:type="paragraph" w:customStyle="1" w:styleId="font9">
    <w:name w:val="font9"/>
    <w:basedOn w:val="a0"/>
    <w:qFormat/>
    <w:rsid w:val="002510DA"/>
    <w:pPr>
      <w:widowControl/>
      <w:spacing w:before="100" w:beforeAutospacing="1" w:after="100" w:afterAutospacing="1"/>
      <w:jc w:val="left"/>
    </w:pPr>
    <w:rPr>
      <w:rFonts w:ascii="宋体" w:hAnsi="宋体" w:cs="宋体"/>
      <w:b/>
      <w:bCs/>
      <w:kern w:val="0"/>
      <w:sz w:val="24"/>
      <w:szCs w:val="24"/>
    </w:rPr>
  </w:style>
  <w:style w:type="paragraph" w:customStyle="1" w:styleId="font10">
    <w:name w:val="font10"/>
    <w:basedOn w:val="a0"/>
    <w:qFormat/>
    <w:rsid w:val="002510DA"/>
    <w:pPr>
      <w:widowControl/>
      <w:spacing w:before="100" w:beforeAutospacing="1" w:after="100" w:afterAutospacing="1"/>
      <w:jc w:val="left"/>
    </w:pPr>
    <w:rPr>
      <w:rFonts w:ascii="宋体" w:hAnsi="宋体" w:cs="宋体"/>
      <w:color w:val="000000"/>
      <w:kern w:val="0"/>
      <w:sz w:val="24"/>
      <w:szCs w:val="24"/>
    </w:rPr>
  </w:style>
  <w:style w:type="paragraph" w:customStyle="1" w:styleId="xl134">
    <w:name w:val="xl134"/>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character" w:customStyle="1" w:styleId="font71">
    <w:name w:val="font71"/>
    <w:basedOn w:val="a1"/>
    <w:qFormat/>
    <w:rsid w:val="002510DA"/>
    <w:rPr>
      <w:rFonts w:ascii="微软雅黑" w:eastAsia="微软雅黑" w:hAnsi="微软雅黑" w:cs="微软雅黑" w:hint="eastAsia"/>
      <w:color w:val="000000"/>
      <w:sz w:val="22"/>
      <w:szCs w:val="22"/>
      <w:u w:val="none"/>
    </w:rPr>
  </w:style>
  <w:style w:type="character" w:customStyle="1" w:styleId="font91">
    <w:name w:val="font91"/>
    <w:basedOn w:val="a1"/>
    <w:qFormat/>
    <w:rsid w:val="002510DA"/>
    <w:rPr>
      <w:rFonts w:ascii="宋体" w:eastAsia="宋体" w:hAnsi="宋体" w:cs="宋体" w:hint="eastAsia"/>
      <w:i/>
      <w:iCs/>
      <w:color w:val="000000"/>
      <w:sz w:val="22"/>
      <w:szCs w:val="22"/>
      <w:u w:val="none"/>
    </w:rPr>
  </w:style>
  <w:style w:type="character" w:customStyle="1" w:styleId="font81">
    <w:name w:val="font81"/>
    <w:basedOn w:val="a1"/>
    <w:qFormat/>
    <w:rsid w:val="002510DA"/>
    <w:rPr>
      <w:rFonts w:ascii="仿宋" w:eastAsia="仿宋" w:hAnsi="仿宋" w:cs="仿宋" w:hint="eastAsia"/>
      <w:color w:val="000000"/>
      <w:sz w:val="24"/>
      <w:szCs w:val="24"/>
      <w:u w:val="none"/>
      <w:vertAlign w:val="superscript"/>
    </w:rPr>
  </w:style>
  <w:style w:type="character" w:customStyle="1" w:styleId="font101">
    <w:name w:val="font101"/>
    <w:basedOn w:val="a1"/>
    <w:rsid w:val="002510DA"/>
    <w:rPr>
      <w:rFonts w:ascii="宋体" w:eastAsia="宋体" w:hAnsi="宋体" w:cs="宋体" w:hint="eastAsia"/>
      <w:color w:val="000000"/>
      <w:sz w:val="24"/>
      <w:szCs w:val="24"/>
      <w:u w:val="none"/>
    </w:rPr>
  </w:style>
  <w:style w:type="table" w:styleId="affffffffffffc">
    <w:name w:val="Table Theme"/>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9">
    <w:name w:val="Table Colorful 1"/>
    <w:basedOn w:val="a2"/>
    <w:qFormat/>
    <w:rsid w:val="004663C1"/>
    <w:pPr>
      <w:widowControl w:val="0"/>
      <w:jc w:val="both"/>
    </w:pPr>
    <w:rPr>
      <w:rFonts w:ascii="Times New Roman" w:eastAsia="宋体"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fc">
    <w:name w:val="Table Colorful 2"/>
    <w:basedOn w:val="a2"/>
    <w:qFormat/>
    <w:rsid w:val="004663C1"/>
    <w:pPr>
      <w:widowControl w:val="0"/>
      <w:jc w:val="both"/>
    </w:pPr>
    <w:rPr>
      <w:rFonts w:ascii="Times New Roman" w:eastAsia="宋体" w:hAnsi="Times New Roman" w:cs="Times New Roman"/>
      <w:kern w:val="0"/>
      <w:sz w:val="20"/>
      <w:szCs w:val="20"/>
    </w:rPr>
    <w:tblPr>
      <w:tblInd w:w="0" w:type="dxa"/>
      <w:tblBorders>
        <w:bottom w:val="single" w:sz="12" w:space="0" w:color="auto"/>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auto"/>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e">
    <w:name w:val="Table Colorful 3"/>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8" w:space="0" w:color="auto"/>
        <w:left w:val="single" w:sz="18" w:space="0" w:color="auto"/>
        <w:bottom w:val="single" w:sz="18" w:space="0" w:color="auto"/>
        <w:right w:val="single" w:sz="18" w:space="0" w:color="auto"/>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auto"/>
          <w:right w:val="nil"/>
          <w:insideH w:val="nil"/>
          <w:insideV w:val="nil"/>
          <w:tl2br w:val="nil"/>
          <w:tr2bl w:val="nil"/>
        </w:tcBorders>
        <w:shd w:val="solid" w:color="008080" w:fill="FFFFFF"/>
      </w:tcPr>
    </w:tblStylePr>
    <w:tblStylePr w:type="firstCol">
      <w:tblPr/>
      <w:tcPr>
        <w:tcBorders>
          <w:top w:val="nil"/>
          <w:left w:val="single" w:sz="36" w:space="0" w:color="auto"/>
          <w:bottom w:val="nil"/>
          <w:right w:val="single" w:sz="6" w:space="0" w:color="auto"/>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fffffffffd">
    <w:name w:val="Table Elegant"/>
    <w:basedOn w:val="a2"/>
    <w:qFormat/>
    <w:rsid w:val="004663C1"/>
    <w:pPr>
      <w:widowControl w:val="0"/>
      <w:jc w:val="both"/>
    </w:pPr>
    <w:rPr>
      <w:rFonts w:ascii="Times New Roman" w:eastAsia="宋体" w:hAnsi="Times New Roman" w:cs="Times New Roman"/>
      <w:kern w:val="0"/>
      <w:sz w:val="20"/>
      <w:szCs w:val="20"/>
    </w:rPr>
    <w:tblPr>
      <w:tblInd w:w="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ffa">
    <w:name w:val="Table Classic 1"/>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bottom w:val="single" w:sz="12" w:space="0" w:color="auto"/>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auto"/>
          <w:right w:val="nil"/>
          <w:insideH w:val="nil"/>
          <w:insideV w:val="nil"/>
          <w:tl2br w:val="nil"/>
          <w:tr2bl w:val="nil"/>
        </w:tcBorders>
      </w:tcPr>
    </w:tblStylePr>
    <w:tblStylePr w:type="lastRow">
      <w:rPr>
        <w:color w:val="auto"/>
      </w:rPr>
      <w:tblPr/>
      <w:tcPr>
        <w:tcBorders>
          <w:top w:val="single" w:sz="6" w:space="0" w:color="auto"/>
          <w:left w:val="nil"/>
          <w:bottom w:val="nil"/>
          <w:right w:val="nil"/>
          <w:insideH w:val="nil"/>
          <w:insideV w:val="nil"/>
          <w:tl2br w:val="nil"/>
          <w:tr2bl w:val="nil"/>
        </w:tcBorders>
      </w:tcPr>
    </w:tblStylePr>
    <w:tblStylePr w:type="firstCol">
      <w:tblPr/>
      <w:tcPr>
        <w:tcBorders>
          <w:top w:val="nil"/>
          <w:left w:val="nil"/>
          <w:bottom w:val="nil"/>
          <w:right w:val="single" w:sz="6" w:space="0" w:color="auto"/>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d">
    <w:name w:val="Table Classic 2"/>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bottom w:val="single" w:sz="12" w:space="0" w:color="auto"/>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auto"/>
          <w:right w:val="nil"/>
          <w:insideH w:val="nil"/>
          <w:insideV w:val="nil"/>
          <w:tl2br w:val="nil"/>
          <w:tr2bl w:val="nil"/>
        </w:tcBorders>
        <w:shd w:val="solid" w:color="800080" w:fill="FFFFFF"/>
      </w:tcPr>
    </w:tblStylePr>
    <w:tblStylePr w:type="lastRow">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f">
    <w:name w:val="Table Classic 3"/>
    <w:basedOn w:val="a2"/>
    <w:qFormat/>
    <w:rsid w:val="004663C1"/>
    <w:pPr>
      <w:widowControl w:val="0"/>
      <w:jc w:val="both"/>
    </w:pPr>
    <w:rPr>
      <w:rFonts w:ascii="Times New Roman" w:eastAsia="宋体" w:hAnsi="Times New Roman" w:cs="Times New Roman"/>
      <w:color w:val="000080"/>
      <w:kern w:val="0"/>
      <w:sz w:val="20"/>
      <w:szCs w:val="20"/>
    </w:rPr>
    <w:tblPr>
      <w:tblInd w:w="0" w:type="dxa"/>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auto"/>
          <w:right w:val="nil"/>
          <w:insideH w:val="nil"/>
          <w:insideV w:val="nil"/>
          <w:tl2br w:val="nil"/>
          <w:tr2bl w:val="nil"/>
        </w:tcBorders>
        <w:shd w:val="solid" w:color="000080" w:fill="FFFFFF"/>
      </w:tcPr>
    </w:tblStylePr>
    <w:tblStylePr w:type="lastRow">
      <w:rPr>
        <w:color w:val="000080"/>
      </w:rPr>
      <w:tblPr/>
      <w:tcPr>
        <w:tcBorders>
          <w:top w:val="single" w:sz="12" w:space="0" w:color="auto"/>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7">
    <w:name w:val="Table Classic 4"/>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6" w:space="0" w:color="auto"/>
        <w:bottom w:val="single" w:sz="12" w:space="0" w:color="auto"/>
        <w:right w:val="single" w:sz="6" w:space="0" w:color="auto"/>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auto"/>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auto"/>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ffb">
    <w:name w:val="Table Simple 1"/>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e">
    <w:name w:val="Table Simple 2"/>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single" w:sz="12" w:space="0" w:color="auto"/>
          <w:right w:val="nil"/>
          <w:insideH w:val="nil"/>
          <w:insideV w:val="nil"/>
          <w:tl2br w:val="nil"/>
          <w:tr2bl w:val="nil"/>
        </w:tcBorders>
      </w:tcPr>
    </w:tblStylePr>
    <w:tblStylePr w:type="lastRow">
      <w:rPr>
        <w:b/>
        <w:bCs/>
        <w:color w:val="auto"/>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auto"/>
          <w:insideH w:val="nil"/>
          <w:insideV w:val="nil"/>
          <w:tl2br w:val="nil"/>
          <w:tr2bl w:val="nil"/>
        </w:tcBorders>
      </w:tcPr>
    </w:tblStylePr>
    <w:tblStylePr w:type="lastCol">
      <w:rPr>
        <w:b/>
        <w:bCs/>
      </w:rPr>
      <w:tblPr/>
      <w:tcPr>
        <w:tcBorders>
          <w:top w:val="nil"/>
          <w:left w:val="single" w:sz="6" w:space="0" w:color="auto"/>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0">
    <w:name w:val="Table Simple 3"/>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fc">
    <w:name w:val="Table Subtle 1"/>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tblPr/>
      <w:tcPr>
        <w:tcBorders>
          <w:top w:val="single" w:sz="6" w:space="0" w:color="auto"/>
          <w:left w:val="nil"/>
          <w:bottom w:val="single" w:sz="12" w:space="0" w:color="auto"/>
          <w:right w:val="nil"/>
          <w:insideH w:val="nil"/>
          <w:insideV w:val="nil"/>
          <w:tl2br w:val="nil"/>
          <w:tr2bl w:val="nil"/>
        </w:tcBorders>
      </w:tcPr>
    </w:tblStylePr>
    <w:tblStylePr w:type="lastRow">
      <w:tblPr/>
      <w:tcPr>
        <w:tcBorders>
          <w:top w:val="single" w:sz="12" w:space="0" w:color="auto"/>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auto"/>
          <w:insideH w:val="nil"/>
          <w:insideV w:val="nil"/>
          <w:tl2br w:val="nil"/>
          <w:tr2bl w:val="nil"/>
        </w:tcBorders>
      </w:tcPr>
    </w:tblStylePr>
    <w:tblStylePr w:type="lastCol">
      <w:tblPr/>
      <w:tcPr>
        <w:tcBorders>
          <w:top w:val="nil"/>
          <w:left w:val="single" w:sz="12" w:space="0" w:color="auto"/>
          <w:bottom w:val="nil"/>
          <w:right w:val="nil"/>
          <w:insideH w:val="nil"/>
          <w:insideV w:val="nil"/>
          <w:tl2br w:val="nil"/>
          <w:tr2bl w:val="nil"/>
        </w:tcBorders>
      </w:tcPr>
    </w:tblStylePr>
    <w:tblStylePr w:type="band1Horz">
      <w:tblPr/>
      <w:tcPr>
        <w:tcBorders>
          <w:top w:val="nil"/>
          <w:left w:val="nil"/>
          <w:bottom w:val="single" w:sz="6" w:space="0" w:color="auto"/>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f">
    <w:name w:val="Table Subtle 2"/>
    <w:basedOn w:val="a2"/>
    <w:qFormat/>
    <w:rsid w:val="004663C1"/>
    <w:pPr>
      <w:widowControl w:val="0"/>
      <w:jc w:val="both"/>
    </w:pPr>
    <w:rPr>
      <w:rFonts w:ascii="Times New Roman" w:eastAsia="宋体" w:hAnsi="Times New Roman" w:cs="Times New Roman"/>
      <w:kern w:val="0"/>
      <w:sz w:val="20"/>
      <w:szCs w:val="20"/>
    </w:rPr>
    <w:tblPr>
      <w:tblInd w:w="0" w:type="dxa"/>
      <w:tblBorders>
        <w:left w:val="single" w:sz="6" w:space="0" w:color="auto"/>
        <w:right w:val="single" w:sz="6" w:space="0" w:color="auto"/>
      </w:tblBorders>
      <w:tblCellMar>
        <w:top w:w="0" w:type="dxa"/>
        <w:left w:w="108" w:type="dxa"/>
        <w:bottom w:w="0" w:type="dxa"/>
        <w:right w:w="108" w:type="dxa"/>
      </w:tblCellMar>
    </w:tbl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single" w:sz="12" w:space="0" w:color="auto"/>
          <w:left w:val="nil"/>
          <w:bottom w:val="nil"/>
          <w:right w:val="nil"/>
          <w:insideH w:val="nil"/>
          <w:insideV w:val="nil"/>
          <w:tl2br w:val="nil"/>
          <w:tr2bl w:val="nil"/>
        </w:tcBorders>
      </w:tcPr>
    </w:tblStylePr>
    <w:tblStylePr w:type="firstCol">
      <w:tblPr/>
      <w:tcPr>
        <w:tcBorders>
          <w:top w:val="nil"/>
          <w:left w:val="nil"/>
          <w:bottom w:val="nil"/>
          <w:right w:val="single" w:sz="12" w:space="0" w:color="auto"/>
          <w:insideH w:val="nil"/>
          <w:insideV w:val="nil"/>
          <w:tl2br w:val="nil"/>
          <w:tr2bl w:val="nil"/>
        </w:tcBorders>
        <w:shd w:val="pct25" w:color="008000" w:fill="FFFFFF"/>
      </w:tcPr>
    </w:tblStylePr>
    <w:tblStylePr w:type="lastCol">
      <w:tblPr/>
      <w:tcPr>
        <w:tcBorders>
          <w:top w:val="nil"/>
          <w:left w:val="single" w:sz="12" w:space="0" w:color="auto"/>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fd">
    <w:name w:val="Table 3D effects 1"/>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f0">
    <w:name w:val="Table 3D effects 2"/>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fe">
    <w:name w:val="Table List 1"/>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auto"/>
          <w:right w:val="nil"/>
          <w:insideH w:val="nil"/>
          <w:insideV w:val="nil"/>
          <w:tl2br w:val="nil"/>
          <w:tr2bl w:val="nil"/>
        </w:tcBorders>
        <w:shd w:val="solid" w:color="C0C0C0" w:fill="FFFFFF"/>
      </w:tcPr>
    </w:tblStylePr>
    <w:tblStylePr w:type="lastRow">
      <w:tblPr/>
      <w:tcPr>
        <w:tcBorders>
          <w:top w:val="single" w:sz="6" w:space="0" w:color="auto"/>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f1">
    <w:name w:val="Table List 2"/>
    <w:basedOn w:val="a2"/>
    <w:qFormat/>
    <w:rsid w:val="004663C1"/>
    <w:pPr>
      <w:widowControl w:val="0"/>
      <w:jc w:val="both"/>
    </w:pPr>
    <w:rPr>
      <w:rFonts w:ascii="Times New Roman" w:eastAsia="宋体" w:hAnsi="Times New Roman" w:cs="Times New Roman"/>
      <w:kern w:val="0"/>
      <w:sz w:val="20"/>
      <w:szCs w:val="20"/>
    </w:r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auto"/>
          <w:right w:val="nil"/>
          <w:insideH w:val="nil"/>
          <w:insideV w:val="nil"/>
          <w:tl2br w:val="nil"/>
          <w:tr2bl w:val="nil"/>
        </w:tcBorders>
        <w:shd w:val="pct75" w:color="008080" w:fill="008000"/>
      </w:tcPr>
    </w:tblStylePr>
    <w:tblStylePr w:type="lastRow">
      <w:tblPr/>
      <w:tcPr>
        <w:tcBorders>
          <w:top w:val="single" w:sz="6" w:space="0" w:color="auto"/>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2">
    <w:name w:val="Table List 3"/>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bottom w:val="single" w:sz="12" w:space="0" w:color="auto"/>
        <w:insideH w:val="single" w:sz="6" w:space="0" w:color="auto"/>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auto"/>
          <w:right w:val="nil"/>
          <w:insideH w:val="nil"/>
          <w:insideV w:val="nil"/>
          <w:tl2br w:val="nil"/>
          <w:tr2bl w:val="nil"/>
        </w:tcBorders>
      </w:tcPr>
    </w:tblStylePr>
    <w:tblStylePr w:type="lastRow">
      <w:tblPr/>
      <w:tcPr>
        <w:tcBorders>
          <w:top w:val="single" w:sz="12" w:space="0" w:color="auto"/>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8">
    <w:name w:val="Table List 4"/>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12" w:space="0" w:color="auto"/>
        <w:bottom w:val="single" w:sz="12" w:space="0" w:color="auto"/>
        <w:right w:val="single" w:sz="12" w:space="0" w:color="auto"/>
        <w:insideH w:val="single" w:sz="6" w:space="0" w:color="auto"/>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auto"/>
          <w:right w:val="nil"/>
          <w:insideH w:val="nil"/>
          <w:insideV w:val="nil"/>
          <w:tl2br w:val="nil"/>
          <w:tr2bl w:val="nil"/>
        </w:tcBorders>
        <w:shd w:val="solid" w:color="808080" w:fill="FFFFFF"/>
      </w:tcPr>
    </w:tblStylePr>
  </w:style>
  <w:style w:type="table" w:styleId="5a">
    <w:name w:val="Table List 5"/>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insideH w:val="single" w:sz="6" w:space="0" w:color="auto"/>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auto"/>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3">
    <w:name w:val="Table List 6"/>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auto"/>
          <w:right w:val="nil"/>
          <w:insideH w:val="nil"/>
          <w:insideV w:val="nil"/>
          <w:tl2br w:val="nil"/>
          <w:tr2bl w:val="nil"/>
        </w:tcBorders>
      </w:tcPr>
    </w:tblStylePr>
    <w:tblStylePr w:type="firstCol">
      <w:rPr>
        <w:b/>
        <w:bCs/>
      </w:rPr>
      <w:tblPr/>
      <w:tcPr>
        <w:tcBorders>
          <w:top w:val="nil"/>
          <w:left w:val="nil"/>
          <w:bottom w:val="nil"/>
          <w:right w:val="single" w:sz="12" w:space="0" w:color="auto"/>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72">
    <w:name w:val="Table List 7"/>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008000"/>
        <w:left w:val="single" w:sz="6" w:space="0" w:color="008000"/>
        <w:bottom w:val="single" w:sz="12" w:space="0" w:color="008000"/>
        <w:right w:val="single" w:sz="6" w:space="0" w:color="008000"/>
        <w:insideH w:val="single" w:sz="6" w:space="0" w:color="auto"/>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insideV w:val="single" w:sz="6" w:space="0" w:color="auto"/>
      </w:tblBorders>
      <w:tblCellMar>
        <w:top w:w="0" w:type="dxa"/>
        <w:left w:w="108" w:type="dxa"/>
        <w:bottom w:w="0" w:type="dxa"/>
        <w:right w:w="108" w:type="dxa"/>
      </w:tblCellMar>
    </w:tblPr>
    <w:tblStylePr w:type="firstRow">
      <w:rPr>
        <w:b/>
        <w:bCs/>
        <w:i/>
        <w:iCs/>
      </w:rPr>
      <w:tblPr/>
      <w:tcPr>
        <w:tcBorders>
          <w:top w:val="nil"/>
          <w:left w:val="nil"/>
          <w:bottom w:val="single" w:sz="6" w:space="0" w:color="auto"/>
          <w:right w:val="nil"/>
          <w:insideH w:val="nil"/>
          <w:insideV w:val="nil"/>
          <w:tl2br w:val="nil"/>
          <w:tr2bl w:val="nil"/>
        </w:tcBorders>
        <w:shd w:val="solid" w:color="FFFF00" w:fill="FFFFFF"/>
      </w:tcPr>
    </w:tblStylePr>
    <w:tblStylePr w:type="lastRow">
      <w:rPr>
        <w:b/>
        <w:bCs/>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fffffffffe">
    <w:name w:val="Table Contemporary"/>
    <w:basedOn w:val="a2"/>
    <w:qFormat/>
    <w:rsid w:val="004663C1"/>
    <w:pPr>
      <w:widowControl w:val="0"/>
      <w:jc w:val="both"/>
    </w:pPr>
    <w:rPr>
      <w:rFonts w:ascii="Times New Roman" w:eastAsia="宋体" w:hAnsi="Times New Roman" w:cs="Times New Roman"/>
      <w:kern w:val="0"/>
      <w:sz w:val="20"/>
      <w:szCs w:val="20"/>
    </w:r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fff">
    <w:name w:val="Table Columns 1"/>
    <w:basedOn w:val="a2"/>
    <w:qFormat/>
    <w:rsid w:val="004663C1"/>
    <w:pPr>
      <w:widowControl w:val="0"/>
      <w:jc w:val="both"/>
    </w:pPr>
    <w:rPr>
      <w:rFonts w:ascii="Times New Roman" w:eastAsia="宋体" w:hAnsi="Times New Roman" w:cs="Times New Roman"/>
      <w:b/>
      <w:bCs/>
      <w:kern w:val="0"/>
      <w:sz w:val="20"/>
      <w:szCs w:val="20"/>
    </w:rPr>
    <w:tblPr>
      <w:tblInd w:w="0" w:type="dxa"/>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
    <w:tblStylePr w:type="firstRow">
      <w:rPr>
        <w:b w:val="0"/>
        <w:bCs w:val="0"/>
      </w:rPr>
      <w:tblPr/>
      <w:tcPr>
        <w:tcBorders>
          <w:top w:val="nil"/>
          <w:left w:val="nil"/>
          <w:bottom w:val="double" w:sz="6" w:space="0" w:color="auto"/>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f2">
    <w:name w:val="Table Columns 2"/>
    <w:basedOn w:val="a2"/>
    <w:qFormat/>
    <w:rsid w:val="004663C1"/>
    <w:pPr>
      <w:widowControl w:val="0"/>
      <w:jc w:val="both"/>
    </w:pPr>
    <w:rPr>
      <w:rFonts w:ascii="Times New Roman" w:eastAsia="宋体" w:hAnsi="Times New Roman" w:cs="Times New Roman"/>
      <w:b/>
      <w:bCs/>
      <w:kern w:val="0"/>
      <w:sz w:val="20"/>
      <w:szCs w:val="20"/>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3">
    <w:name w:val="Table Columns 3"/>
    <w:basedOn w:val="a2"/>
    <w:qFormat/>
    <w:rsid w:val="004663C1"/>
    <w:pPr>
      <w:widowControl w:val="0"/>
      <w:jc w:val="both"/>
    </w:pPr>
    <w:rPr>
      <w:rFonts w:ascii="Times New Roman" w:eastAsia="宋体" w:hAnsi="Times New Roman" w:cs="Times New Roman"/>
      <w:b/>
      <w:bCs/>
      <w:kern w:val="0"/>
      <w:sz w:val="20"/>
      <w:szCs w:val="20"/>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9">
    <w:name w:val="Table Columns 4"/>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ff0">
    <w:name w:val="Table Grid 1"/>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2ff3">
    <w:name w:val="Table Grid 2"/>
    <w:basedOn w:val="a2"/>
    <w:qFormat/>
    <w:rsid w:val="004663C1"/>
    <w:pPr>
      <w:widowControl w:val="0"/>
      <w:jc w:val="both"/>
    </w:pPr>
    <w:rPr>
      <w:rFonts w:ascii="Times New Roman" w:eastAsia="宋体" w:hAnsi="Times New Roman" w:cs="Times New Roman"/>
      <w:kern w:val="0"/>
      <w:sz w:val="20"/>
      <w:szCs w:val="20"/>
    </w:rPr>
    <w:tblPr>
      <w:tblInd w:w="0" w:type="dxa"/>
      <w:tblBorders>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4">
    <w:name w:val="Table Grid 3"/>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12" w:space="0" w:color="auto"/>
        <w:bottom w:val="single" w:sz="6" w:space="0" w:color="auto"/>
        <w:right w:val="single" w:sz="12" w:space="0" w:color="auto"/>
        <w:insideV w:val="single" w:sz="6" w:space="0" w:color="auto"/>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auto"/>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4a">
    <w:name w:val="Table Grid 4"/>
    <w:basedOn w:val="a2"/>
    <w:qFormat/>
    <w:rsid w:val="004663C1"/>
    <w:pPr>
      <w:widowControl w:val="0"/>
      <w:jc w:val="both"/>
    </w:pPr>
    <w:rPr>
      <w:rFonts w:ascii="Times New Roman" w:eastAsia="宋体" w:hAnsi="Times New Roman" w:cs="Times New Roman"/>
      <w:kern w:val="0"/>
      <w:sz w:val="20"/>
      <w:szCs w:val="20"/>
    </w:rPr>
    <w:tblPr>
      <w:tblInd w:w="0" w:type="dxa"/>
      <w:tblBorders>
        <w:left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auto"/>
          <w:right w:val="nil"/>
          <w:insideH w:val="nil"/>
          <w:insideV w:val="nil"/>
          <w:tl2br w:val="nil"/>
          <w:tr2bl w:val="nil"/>
        </w:tcBorders>
        <w:shd w:val="pct30" w:color="FFFF00" w:fill="FFFFFF"/>
      </w:tcPr>
    </w:tblStylePr>
    <w:tblStylePr w:type="lastRow">
      <w:rPr>
        <w:b/>
        <w:bCs/>
        <w:color w:val="auto"/>
      </w:rPr>
      <w:tblPr/>
      <w:tcPr>
        <w:tcBorders>
          <w:top w:val="single" w:sz="6" w:space="0" w:color="auto"/>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c">
    <w:name w:val="Table Grid 5"/>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64">
    <w:name w:val="Table Grid 6"/>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12" w:space="0" w:color="auto"/>
        <w:bottom w:val="single" w:sz="12" w:space="0" w:color="auto"/>
        <w:right w:val="single" w:sz="12" w:space="0" w:color="auto"/>
        <w:insideV w:val="single" w:sz="6" w:space="0" w:color="auto"/>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auto"/>
          <w:right w:val="nil"/>
          <w:insideH w:val="nil"/>
          <w:insideV w:val="nil"/>
          <w:tl2br w:val="nil"/>
          <w:tr2bl w:val="nil"/>
        </w:tcBorders>
      </w:tcPr>
    </w:tblStylePr>
    <w:tblStylePr w:type="lastRow">
      <w:rPr>
        <w:color w:val="auto"/>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73">
    <w:name w:val="Table Grid 7"/>
    <w:basedOn w:val="a2"/>
    <w:qFormat/>
    <w:rsid w:val="004663C1"/>
    <w:pPr>
      <w:widowControl w:val="0"/>
      <w:jc w:val="both"/>
    </w:pPr>
    <w:rPr>
      <w:rFonts w:ascii="Times New Roman" w:eastAsia="宋体" w:hAnsi="Times New Roman" w:cs="Times New Roman"/>
      <w:b/>
      <w:bCs/>
      <w:kern w:val="0"/>
      <w:sz w:val="20"/>
      <w:szCs w:val="20"/>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auto"/>
          <w:right w:val="nil"/>
          <w:insideH w:val="nil"/>
          <w:insideV w:val="nil"/>
          <w:tl2br w:val="nil"/>
          <w:tr2bl w:val="nil"/>
        </w:tcBorders>
      </w:tcPr>
    </w:tblStylePr>
    <w:tblStylePr w:type="lastRow">
      <w:rPr>
        <w:b w:val="0"/>
        <w:bCs w:val="0"/>
      </w:rPr>
      <w:tblPr/>
      <w:tcPr>
        <w:tcBorders>
          <w:top w:val="single" w:sz="6" w:space="0" w:color="auto"/>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83">
    <w:name w:val="Table Grid 8"/>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fff1">
    <w:name w:val="Table Web 1"/>
    <w:basedOn w:val="a2"/>
    <w:qFormat/>
    <w:rsid w:val="004663C1"/>
    <w:pPr>
      <w:widowControl w:val="0"/>
      <w:jc w:val="both"/>
    </w:pPr>
    <w:rPr>
      <w:rFonts w:ascii="Times New Roman" w:eastAsia="宋体" w:hAnsi="Times New Roman" w:cs="Times New Roman"/>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f4">
    <w:name w:val="Table Web 2"/>
    <w:basedOn w:val="a2"/>
    <w:qFormat/>
    <w:rsid w:val="004663C1"/>
    <w:pPr>
      <w:widowControl w:val="0"/>
      <w:jc w:val="both"/>
    </w:pPr>
    <w:rPr>
      <w:rFonts w:ascii="Times New Roman" w:eastAsia="宋体" w:hAnsi="Times New Roman" w:cs="Times New Roman"/>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5">
    <w:name w:val="Table Web 3"/>
    <w:basedOn w:val="a2"/>
    <w:qFormat/>
    <w:rsid w:val="004663C1"/>
    <w:pPr>
      <w:widowControl w:val="0"/>
      <w:jc w:val="both"/>
    </w:pPr>
    <w:rPr>
      <w:rFonts w:ascii="Times New Roman" w:eastAsia="宋体"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ffffffffff">
    <w:name w:val="Table Professional"/>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1fff2">
    <w:name w:val="未处理的提及1"/>
    <w:basedOn w:val="a1"/>
    <w:uiPriority w:val="99"/>
    <w:unhideWhenUsed/>
    <w:qFormat/>
    <w:rsid w:val="004663C1"/>
    <w:rPr>
      <w:color w:val="605E5C"/>
      <w:shd w:val="clear" w:color="auto" w:fill="E1DFDD"/>
    </w:rPr>
  </w:style>
  <w:style w:type="character" w:customStyle="1" w:styleId="Char1f">
    <w:name w:val="尾注文本 Char1"/>
    <w:basedOn w:val="a1"/>
    <w:semiHidden/>
    <w:qFormat/>
    <w:rsid w:val="004663C1"/>
    <w:rPr>
      <w:rFonts w:ascii="Calibri" w:hAnsi="Calibri"/>
      <w:kern w:val="2"/>
      <w:sz w:val="21"/>
      <w:szCs w:val="22"/>
    </w:rPr>
  </w:style>
  <w:style w:type="character" w:customStyle="1" w:styleId="Char1f0">
    <w:name w:val="文档结构图 Char1"/>
    <w:basedOn w:val="a1"/>
    <w:semiHidden/>
    <w:rsid w:val="004663C1"/>
    <w:rPr>
      <w:rFonts w:ascii="宋体" w:hAnsi="Calibri"/>
      <w:kern w:val="2"/>
      <w:sz w:val="18"/>
      <w:szCs w:val="18"/>
    </w:rPr>
  </w:style>
  <w:style w:type="character" w:customStyle="1" w:styleId="Char1f1">
    <w:name w:val="批注主题 Char1"/>
    <w:basedOn w:val="Char6"/>
    <w:qFormat/>
    <w:rsid w:val="004663C1"/>
    <w:rPr>
      <w:rFonts w:ascii="Calibri" w:eastAsia="宋体" w:hAnsi="Calibri" w:cs="Times New Roman"/>
      <w:b/>
      <w:bCs/>
      <w:kern w:val="2"/>
      <w:sz w:val="21"/>
      <w:szCs w:val="22"/>
    </w:rPr>
  </w:style>
  <w:style w:type="character" w:customStyle="1" w:styleId="3Char11">
    <w:name w:val="正文文本缩进 3 Char1"/>
    <w:basedOn w:val="a1"/>
    <w:semiHidden/>
    <w:rsid w:val="004663C1"/>
    <w:rPr>
      <w:rFonts w:ascii="Calibri" w:hAnsi="Calibri"/>
      <w:kern w:val="2"/>
      <w:sz w:val="16"/>
      <w:szCs w:val="16"/>
    </w:rPr>
  </w:style>
  <w:style w:type="character" w:customStyle="1" w:styleId="Char1f2">
    <w:name w:val="注释标题 Char1"/>
    <w:basedOn w:val="a1"/>
    <w:semiHidden/>
    <w:rsid w:val="004663C1"/>
    <w:rPr>
      <w:rFonts w:ascii="Calibri" w:hAnsi="Calibri"/>
      <w:kern w:val="2"/>
      <w:sz w:val="21"/>
      <w:szCs w:val="22"/>
    </w:rPr>
  </w:style>
  <w:style w:type="character" w:customStyle="1" w:styleId="Char1f3">
    <w:name w:val="脚注文本 Char1"/>
    <w:basedOn w:val="a1"/>
    <w:qFormat/>
    <w:rsid w:val="004663C1"/>
    <w:rPr>
      <w:rFonts w:ascii="Calibri" w:hAnsi="Calibri"/>
      <w:kern w:val="2"/>
      <w:sz w:val="18"/>
      <w:szCs w:val="18"/>
    </w:rPr>
  </w:style>
  <w:style w:type="character" w:customStyle="1" w:styleId="3Char12">
    <w:name w:val="正文文本 3 Char1"/>
    <w:basedOn w:val="a1"/>
    <w:semiHidden/>
    <w:rsid w:val="004663C1"/>
    <w:rPr>
      <w:rFonts w:ascii="Calibri" w:hAnsi="Calibri"/>
      <w:kern w:val="2"/>
      <w:sz w:val="16"/>
      <w:szCs w:val="16"/>
    </w:rPr>
  </w:style>
  <w:style w:type="table" w:customStyle="1" w:styleId="1fff3">
    <w:name w:val="网格型1"/>
    <w:basedOn w:val="a2"/>
    <w:rsid w:val="004663C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浅色列表 - 强调文字颜色 11"/>
    <w:basedOn w:val="a2"/>
    <w:uiPriority w:val="61"/>
    <w:rsid w:val="004663C1"/>
    <w:rPr>
      <w:rFonts w:ascii="Times New Roman" w:eastAsia="宋体"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tblPr/>
      <w:tcPr>
        <w:shd w:val="clear" w:color="auto" w:fill="4F81BD"/>
      </w:tcPr>
    </w:tblStylePr>
    <w:tblStylePr w:type="lastRow">
      <w:pPr>
        <w:spacing w:before="0" w:after="0" w:line="240" w:lineRule="auto"/>
      </w:p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TableGrid">
    <w:name w:val="TableGrid"/>
    <w:qFormat/>
    <w:rsid w:val="004663C1"/>
    <w:rPr>
      <w:rFonts w:ascii="Times New Roman" w:eastAsia="宋体" w:hAnsi="Times New Roman" w:cs="Times New Roman"/>
      <w:kern w:val="0"/>
      <w:sz w:val="20"/>
      <w:szCs w:val="20"/>
    </w:rPr>
    <w:tblPr>
      <w:tblCellMar>
        <w:top w:w="0" w:type="dxa"/>
        <w:left w:w="0" w:type="dxa"/>
        <w:bottom w:w="0" w:type="dxa"/>
        <w:right w:w="0" w:type="dxa"/>
      </w:tblCellMar>
    </w:tblPr>
  </w:style>
  <w:style w:type="table" w:customStyle="1" w:styleId="1fff4">
    <w:name w:val="浅色列表1"/>
    <w:basedOn w:val="a2"/>
    <w:uiPriority w:val="61"/>
    <w:rsid w:val="004663C1"/>
    <w:rPr>
      <w:rFonts w:ascii="Times New Roman" w:eastAsia="宋体" w:hAnsi="Times New Roman" w:cs="Times New Roman"/>
      <w:kern w:val="0"/>
      <w:sz w:val="20"/>
      <w:szCs w:val="20"/>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blStylePr w:type="firstRow">
      <w:pPr>
        <w:spacing w:before="0" w:after="0" w:line="240" w:lineRule="auto"/>
      </w:pPr>
      <w:tblPr/>
      <w:tcPr>
        <w:shd w:val="clear" w:color="auto" w:fill="000000"/>
      </w:tcPr>
    </w:tblStylePr>
    <w:tblStylePr w:type="lastRow">
      <w:pPr>
        <w:spacing w:before="0" w:after="0" w:line="240" w:lineRule="auto"/>
      </w:pPr>
      <w:tblPr/>
      <w:tcPr>
        <w:tcBorders>
          <w:top w:val="double" w:sz="6" w:space="0" w:color="auto"/>
          <w:left w:val="single" w:sz="8" w:space="0" w:color="auto"/>
          <w:bottom w:val="single" w:sz="8" w:space="0" w:color="auto"/>
          <w:right w:val="single" w:sz="8" w:space="0" w:color="auto"/>
          <w:insideH w:val="nil"/>
          <w:insideV w:val="nil"/>
          <w:tl2br w:val="nil"/>
          <w:tr2bl w:val="nil"/>
        </w:tcBorders>
      </w:tcPr>
    </w:tblStylePr>
    <w:tblStylePr w:type="band1Vert">
      <w:tblPr/>
      <w:tcPr>
        <w:tcBorders>
          <w:top w:val="single" w:sz="8" w:space="0" w:color="auto"/>
          <w:left w:val="single" w:sz="8" w:space="0" w:color="auto"/>
          <w:bottom w:val="single" w:sz="8" w:space="0" w:color="auto"/>
          <w:right w:val="single" w:sz="8" w:space="0" w:color="auto"/>
          <w:insideH w:val="nil"/>
          <w:insideV w:val="nil"/>
          <w:tl2br w:val="nil"/>
          <w:tr2bl w:val="nil"/>
        </w:tcBorders>
      </w:tcPr>
    </w:tblStylePr>
    <w:tblStylePr w:type="band1Horz">
      <w:tblPr/>
      <w:tcPr>
        <w:tcBorders>
          <w:top w:val="single" w:sz="8" w:space="0" w:color="auto"/>
          <w:left w:val="single" w:sz="8" w:space="0" w:color="auto"/>
          <w:bottom w:val="single" w:sz="8" w:space="0" w:color="auto"/>
          <w:right w:val="single" w:sz="8" w:space="0" w:color="auto"/>
          <w:insideH w:val="nil"/>
          <w:insideV w:val="nil"/>
          <w:tl2br w:val="nil"/>
          <w:tr2bl w:val="nil"/>
        </w:tcBorders>
      </w:tcPr>
    </w:tblStylePr>
  </w:style>
  <w:style w:type="character" w:customStyle="1" w:styleId="CharChar170">
    <w:name w:val="Char Char17"/>
    <w:rsid w:val="00A97D13"/>
    <w:rPr>
      <w:rFonts w:ascii="宋体" w:eastAsia="宋体" w:hAnsi="Courier New" w:cs="Courier New"/>
      <w:kern w:val="2"/>
      <w:sz w:val="21"/>
      <w:szCs w:val="21"/>
      <w:lang w:val="en-US" w:eastAsia="zh-CN" w:bidi="ar-SA"/>
    </w:rPr>
  </w:style>
  <w:style w:type="character" w:customStyle="1" w:styleId="CharChar230">
    <w:name w:val="Char Char23"/>
    <w:rsid w:val="00A97D13"/>
    <w:rPr>
      <w:rFonts w:eastAsia="黑体"/>
      <w:bCs/>
      <w:kern w:val="2"/>
      <w:sz w:val="28"/>
      <w:szCs w:val="28"/>
      <w:lang w:val="en-US" w:eastAsia="zh-CN" w:bidi="ar-SA"/>
    </w:rPr>
  </w:style>
  <w:style w:type="character" w:customStyle="1" w:styleId="CharChar22">
    <w:name w:val="Char Char2"/>
    <w:qFormat/>
    <w:rsid w:val="00A97D13"/>
    <w:rPr>
      <w:rFonts w:eastAsia="宋体"/>
      <w:b/>
      <w:bCs/>
      <w:kern w:val="44"/>
      <w:sz w:val="21"/>
      <w:szCs w:val="28"/>
      <w:lang w:val="en-US" w:eastAsia="zh-CN" w:bidi="ar-SA"/>
    </w:rPr>
  </w:style>
  <w:style w:type="character" w:customStyle="1" w:styleId="CharChar140">
    <w:name w:val="Char Char14"/>
    <w:rsid w:val="00A97D13"/>
    <w:rPr>
      <w:rFonts w:ascii="Arial" w:eastAsia="宋体" w:hAnsi="Arial" w:cs="Arial"/>
      <w:b/>
      <w:bCs/>
      <w:kern w:val="2"/>
      <w:sz w:val="32"/>
      <w:szCs w:val="32"/>
      <w:lang w:val="en-US" w:eastAsia="zh-CN" w:bidi="ar-SA"/>
    </w:rPr>
  </w:style>
  <w:style w:type="character" w:customStyle="1" w:styleId="CharChar13">
    <w:name w:val="Char Char1"/>
    <w:qFormat/>
    <w:rsid w:val="00A97D13"/>
    <w:rPr>
      <w:rFonts w:eastAsia="汉仪大宋简"/>
      <w:kern w:val="44"/>
      <w:sz w:val="22"/>
      <w:szCs w:val="22"/>
      <w:lang w:val="en-US" w:eastAsia="zh-CN" w:bidi="ar-SA"/>
    </w:rPr>
  </w:style>
  <w:style w:type="character" w:customStyle="1" w:styleId="CharChar290">
    <w:name w:val="Char Char29"/>
    <w:semiHidden/>
    <w:rsid w:val="00A97D13"/>
    <w:rPr>
      <w:rFonts w:eastAsia="汉仪大宋简"/>
      <w:kern w:val="44"/>
      <w:sz w:val="22"/>
      <w:szCs w:val="22"/>
      <w:lang w:val="en-US" w:eastAsia="zh-CN" w:bidi="ar-SA"/>
    </w:rPr>
  </w:style>
  <w:style w:type="character" w:customStyle="1" w:styleId="CharChar42">
    <w:name w:val="Char Char4"/>
    <w:qFormat/>
    <w:rsid w:val="00A97D13"/>
    <w:rPr>
      <w:rFonts w:eastAsia="宋体"/>
      <w:b/>
      <w:bCs/>
      <w:kern w:val="44"/>
      <w:sz w:val="44"/>
      <w:szCs w:val="44"/>
      <w:lang w:val="en-US" w:eastAsia="zh-CN" w:bidi="ar-SA"/>
    </w:rPr>
  </w:style>
  <w:style w:type="character" w:customStyle="1" w:styleId="CharChar160">
    <w:name w:val="Char Char16"/>
    <w:semiHidden/>
    <w:rsid w:val="00A97D13"/>
    <w:rPr>
      <w:rFonts w:ascii="Arial" w:eastAsia="黑体" w:hAnsi="Arial"/>
      <w:b/>
      <w:bCs/>
      <w:kern w:val="2"/>
      <w:sz w:val="32"/>
      <w:szCs w:val="32"/>
      <w:lang w:val="en-US" w:eastAsia="zh-CN" w:bidi="ar-SA"/>
    </w:rPr>
  </w:style>
  <w:style w:type="paragraph" w:customStyle="1" w:styleId="4b">
    <w:name w:val="列出段落4"/>
    <w:basedOn w:val="a0"/>
    <w:qFormat/>
    <w:rsid w:val="00A97D13"/>
    <w:pPr>
      <w:ind w:firstLineChars="200" w:firstLine="420"/>
    </w:pPr>
    <w:rPr>
      <w:rFonts w:eastAsia="仿宋_GB2312"/>
      <w:sz w:val="34"/>
    </w:rPr>
  </w:style>
  <w:style w:type="paragraph" w:customStyle="1" w:styleId="Char1f4">
    <w:name w:val="Char1"/>
    <w:basedOn w:val="a0"/>
    <w:qFormat/>
    <w:rsid w:val="00A97D13"/>
    <w:pPr>
      <w:spacing w:afterLines="200" w:after="200"/>
    </w:pPr>
    <w:rPr>
      <w:rFonts w:ascii="黑体" w:eastAsia="黑体" w:hAnsi="Times New Roman"/>
      <w:sz w:val="36"/>
      <w:szCs w:val="36"/>
    </w:rPr>
  </w:style>
  <w:style w:type="paragraph" w:customStyle="1" w:styleId="Char1CharCharCharCharCharCharCharCharCharCharCharChar0">
    <w:name w:val="Char1 Char Char Char Char Char Char Char Char Char Char Char Char"/>
    <w:basedOn w:val="a0"/>
    <w:qFormat/>
    <w:rsid w:val="00A97D13"/>
    <w:pPr>
      <w:pageBreakBefore/>
      <w:tabs>
        <w:tab w:val="left" w:pos="432"/>
      </w:tabs>
      <w:ind w:left="432" w:hanging="432"/>
    </w:pPr>
    <w:rPr>
      <w:rFonts w:ascii="Tahoma" w:eastAsia="仿宋_GB2312" w:hAnsi="Tahoma"/>
      <w:sz w:val="24"/>
      <w:szCs w:val="20"/>
    </w:rPr>
  </w:style>
  <w:style w:type="paragraph" w:styleId="afffffffffffff0">
    <w:name w:val="Revision"/>
    <w:rsid w:val="00A97D13"/>
    <w:rPr>
      <w:rFonts w:ascii="Times New Roman" w:eastAsia="宋体" w:hAnsi="Times New Roman" w:cs="Times New Roman"/>
      <w:szCs w:val="21"/>
    </w:rPr>
  </w:style>
  <w:style w:type="paragraph" w:customStyle="1" w:styleId="CharCharf8">
    <w:name w:val="Char Char"/>
    <w:basedOn w:val="a0"/>
    <w:rsid w:val="00A97D13"/>
    <w:rPr>
      <w:rFonts w:ascii="仿宋_GB2312" w:eastAsia="仿宋_GB2312" w:hAnsi="Times New Roman"/>
      <w:sz w:val="28"/>
      <w:szCs w:val="20"/>
    </w:rPr>
  </w:style>
  <w:style w:type="paragraph" w:customStyle="1" w:styleId="3f6">
    <w:name w:val="正文3"/>
    <w:basedOn w:val="15"/>
    <w:qFormat/>
    <w:rsid w:val="00A97D13"/>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
    <w:name w:val="Char"/>
    <w:basedOn w:val="a0"/>
    <w:qFormat/>
    <w:rsid w:val="00A97D13"/>
    <w:rPr>
      <w:rFonts w:ascii="仿宋_GB2312" w:eastAsia="仿宋_GB2312" w:hAnsi="Times New Roman"/>
      <w:sz w:val="34"/>
      <w:szCs w:val="20"/>
    </w:rPr>
  </w:style>
  <w:style w:type="paragraph" w:customStyle="1" w:styleId="CharCharChar1Char0">
    <w:name w:val="Char Char Char1 Char"/>
    <w:basedOn w:val="a0"/>
    <w:semiHidden/>
    <w:rsid w:val="00A97D13"/>
    <w:rPr>
      <w:rFonts w:ascii="宋体" w:eastAsia="仿宋_GB2312" w:hAnsi="宋体"/>
      <w:b/>
      <w:color w:val="000000"/>
      <w:sz w:val="24"/>
      <w:szCs w:val="20"/>
    </w:rPr>
  </w:style>
  <w:style w:type="paragraph" w:customStyle="1" w:styleId="Char23">
    <w:name w:val="Char2"/>
    <w:basedOn w:val="a0"/>
    <w:qFormat/>
    <w:rsid w:val="00A97D13"/>
    <w:rPr>
      <w:rFonts w:ascii="仿宋_GB2312" w:eastAsia="仿宋_GB2312" w:hAnsi="Times New Roman"/>
      <w:sz w:val="34"/>
      <w:szCs w:val="20"/>
    </w:rPr>
  </w:style>
  <w:style w:type="paragraph" w:customStyle="1" w:styleId="CharCharCharChar2">
    <w:name w:val="Char Char Char Char"/>
    <w:basedOn w:val="a0"/>
    <w:link w:val="CharCharCharCharChar"/>
    <w:qFormat/>
    <w:rsid w:val="00A97D13"/>
    <w:rPr>
      <w:rFonts w:ascii="仿宋_GB2312" w:eastAsia="仿宋_GB2312" w:hAnsi="Times New Roman"/>
      <w:sz w:val="34"/>
      <w:szCs w:val="20"/>
    </w:rPr>
  </w:style>
  <w:style w:type="paragraph" w:customStyle="1" w:styleId="3f7">
    <w:name w:val="纯文本3"/>
    <w:basedOn w:val="a0"/>
    <w:qFormat/>
    <w:rsid w:val="00A97D13"/>
    <w:rPr>
      <w:rFonts w:ascii="宋体" w:eastAsia="仿宋_GB2312" w:hAnsi="Courier New"/>
      <w:kern w:val="0"/>
      <w:sz w:val="20"/>
      <w:szCs w:val="20"/>
    </w:rPr>
  </w:style>
  <w:style w:type="paragraph" w:styleId="TOC">
    <w:name w:val="TOC Heading"/>
    <w:basedOn w:val="1"/>
    <w:next w:val="a0"/>
    <w:uiPriority w:val="39"/>
    <w:qFormat/>
    <w:rsid w:val="00A97D13"/>
    <w:pPr>
      <w:widowControl/>
      <w:spacing w:before="480" w:after="0" w:line="276" w:lineRule="auto"/>
      <w:contextualSpacing/>
      <w:jc w:val="left"/>
      <w:outlineLvl w:val="9"/>
    </w:pPr>
    <w:rPr>
      <w:rFonts w:ascii="Cambria" w:eastAsia="仿宋_GB2312" w:hAnsi="Cambria"/>
      <w:bCs/>
      <w:color w:val="365F91"/>
      <w:kern w:val="0"/>
      <w:sz w:val="28"/>
      <w:szCs w:val="28"/>
    </w:rPr>
  </w:style>
  <w:style w:type="paragraph" w:customStyle="1" w:styleId="CharCharChar0">
    <w:name w:val="Char Char Char"/>
    <w:basedOn w:val="a0"/>
    <w:qFormat/>
    <w:rsid w:val="00A97D13"/>
    <w:rPr>
      <w:rFonts w:ascii="仿宋_GB2312" w:eastAsia="仿宋_GB2312" w:hAnsi="Times New Roman"/>
      <w:sz w:val="34"/>
      <w:szCs w:val="20"/>
    </w:rPr>
  </w:style>
  <w:style w:type="paragraph" w:customStyle="1" w:styleId="xl140">
    <w:name w:val="xl14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41">
    <w:name w:val="xl141"/>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42">
    <w:name w:val="xl14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43">
    <w:name w:val="xl143"/>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44">
    <w:name w:val="xl144"/>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szCs w:val="24"/>
    </w:rPr>
  </w:style>
  <w:style w:type="paragraph" w:customStyle="1" w:styleId="xl145">
    <w:name w:val="xl145"/>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6">
    <w:name w:val="xl146"/>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47">
    <w:name w:val="xl147"/>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48">
    <w:name w:val="xl148"/>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9">
    <w:name w:val="xl149"/>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50">
    <w:name w:val="xl15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51">
    <w:name w:val="xl151"/>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52">
    <w:name w:val="xl15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3">
    <w:name w:val="xl153"/>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54">
    <w:name w:val="xl154"/>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55">
    <w:name w:val="xl155"/>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56">
    <w:name w:val="xl156"/>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7">
    <w:name w:val="xl157"/>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158">
    <w:name w:val="xl158"/>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59">
    <w:name w:val="xl159"/>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60">
    <w:name w:val="xl16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61">
    <w:name w:val="xl161"/>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62">
    <w:name w:val="xl16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63">
    <w:name w:val="xl163"/>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64">
    <w:name w:val="xl164"/>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65">
    <w:name w:val="xl165"/>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66">
    <w:name w:val="xl166"/>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167">
    <w:name w:val="xl167"/>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168">
    <w:name w:val="xl168"/>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69">
    <w:name w:val="xl169"/>
    <w:basedOn w:val="a0"/>
    <w:qFormat/>
    <w:rsid w:val="00A97D13"/>
    <w:pPr>
      <w:widowControl/>
      <w:shd w:val="clear" w:color="000000" w:fill="FFFFFF"/>
      <w:spacing w:before="100" w:beforeAutospacing="1" w:after="100" w:afterAutospacing="1"/>
      <w:jc w:val="left"/>
    </w:pPr>
    <w:rPr>
      <w:rFonts w:ascii="宋体" w:hAnsi="宋体" w:cs="宋体"/>
      <w:kern w:val="0"/>
      <w:sz w:val="20"/>
      <w:szCs w:val="20"/>
    </w:rPr>
  </w:style>
  <w:style w:type="paragraph" w:customStyle="1" w:styleId="xl170">
    <w:name w:val="xl17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71">
    <w:name w:val="xl171"/>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4"/>
      <w:szCs w:val="24"/>
    </w:rPr>
  </w:style>
  <w:style w:type="paragraph" w:customStyle="1" w:styleId="xl172">
    <w:name w:val="xl17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73">
    <w:name w:val="xl173"/>
    <w:basedOn w:val="a0"/>
    <w:qFormat/>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0"/>
      <w:szCs w:val="20"/>
    </w:rPr>
  </w:style>
  <w:style w:type="paragraph" w:customStyle="1" w:styleId="xl174">
    <w:name w:val="xl174"/>
    <w:basedOn w:val="a0"/>
    <w:qFormat/>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4"/>
      <w:szCs w:val="24"/>
    </w:rPr>
  </w:style>
  <w:style w:type="paragraph" w:customStyle="1" w:styleId="xl175">
    <w:name w:val="xl175"/>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76">
    <w:name w:val="xl176"/>
    <w:basedOn w:val="a0"/>
    <w:qFormat/>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4"/>
      <w:szCs w:val="24"/>
    </w:rPr>
  </w:style>
  <w:style w:type="paragraph" w:customStyle="1" w:styleId="xl177">
    <w:name w:val="xl177"/>
    <w:basedOn w:val="a0"/>
    <w:qFormat/>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0"/>
      <w:szCs w:val="20"/>
    </w:rPr>
  </w:style>
  <w:style w:type="paragraph" w:customStyle="1" w:styleId="xl178">
    <w:name w:val="xl178"/>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79">
    <w:name w:val="xl179"/>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80">
    <w:name w:val="xl18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0"/>
      <w:szCs w:val="20"/>
    </w:rPr>
  </w:style>
  <w:style w:type="paragraph" w:customStyle="1" w:styleId="xl181">
    <w:name w:val="xl181"/>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20"/>
      <w:szCs w:val="20"/>
    </w:rPr>
  </w:style>
  <w:style w:type="paragraph" w:customStyle="1" w:styleId="xl182">
    <w:name w:val="xl18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83">
    <w:name w:val="xl183"/>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84">
    <w:name w:val="xl184"/>
    <w:basedOn w:val="a0"/>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85">
    <w:name w:val="xl185"/>
    <w:basedOn w:val="a0"/>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86">
    <w:name w:val="xl186"/>
    <w:basedOn w:val="a0"/>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4"/>
      <w:szCs w:val="24"/>
    </w:rPr>
  </w:style>
  <w:style w:type="paragraph" w:customStyle="1" w:styleId="xl187">
    <w:name w:val="xl187"/>
    <w:basedOn w:val="a0"/>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color w:val="000000"/>
      <w:kern w:val="0"/>
      <w:szCs w:val="21"/>
    </w:rPr>
  </w:style>
  <w:style w:type="paragraph" w:customStyle="1" w:styleId="xl188">
    <w:name w:val="xl188"/>
    <w:basedOn w:val="a0"/>
    <w:rsid w:val="00A97D13"/>
    <w:pPr>
      <w:widowControl/>
      <w:spacing w:before="100" w:beforeAutospacing="1" w:after="100" w:afterAutospacing="1"/>
      <w:jc w:val="center"/>
    </w:pPr>
    <w:rPr>
      <w:rFonts w:ascii="宋体" w:hAnsi="宋体" w:cs="宋体"/>
      <w:kern w:val="0"/>
      <w:sz w:val="24"/>
      <w:szCs w:val="24"/>
    </w:rPr>
  </w:style>
  <w:style w:type="paragraph" w:customStyle="1" w:styleId="xl189">
    <w:name w:val="xl189"/>
    <w:basedOn w:val="a0"/>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90">
    <w:name w:val="xl190"/>
    <w:basedOn w:val="a0"/>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91">
    <w:name w:val="xl191"/>
    <w:basedOn w:val="a0"/>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character" w:customStyle="1" w:styleId="afffffffffff2">
    <w:name w:val="无间隔 字符"/>
    <w:link w:val="1ff0"/>
    <w:qFormat/>
    <w:rsid w:val="00121C10"/>
    <w:rPr>
      <w:rFonts w:ascii="Times New Roman" w:eastAsia="宋体" w:hAnsi="Times New Roman" w:cs="Times New Roman"/>
      <w:szCs w:val="20"/>
    </w:rPr>
  </w:style>
  <w:style w:type="paragraph" w:customStyle="1" w:styleId="Style7">
    <w:name w:val="_Style 7"/>
    <w:basedOn w:val="a0"/>
    <w:next w:val="a0"/>
    <w:qFormat/>
    <w:rsid w:val="00FF64AD"/>
    <w:pPr>
      <w:spacing w:before="200" w:after="160"/>
      <w:ind w:left="864" w:right="864"/>
      <w:jc w:val="center"/>
    </w:pPr>
    <w:rPr>
      <w:rFonts w:ascii="Times New Roman" w:hAnsi="Times New Roman"/>
      <w:i/>
      <w:iCs/>
      <w:color w:val="404040"/>
      <w:szCs w:val="21"/>
    </w:rPr>
  </w:style>
  <w:style w:type="character" w:customStyle="1" w:styleId="15Char1">
    <w:name w:val="样式15 Char1"/>
    <w:basedOn w:val="9Char1"/>
    <w:qFormat/>
    <w:rsid w:val="00FF64AD"/>
    <w:rPr>
      <w:rFonts w:ascii="Times New Roman" w:eastAsia="宋体" w:hAnsi="Times New Roman" w:cs="Times New Roman"/>
      <w:szCs w:val="24"/>
    </w:rPr>
  </w:style>
  <w:style w:type="character" w:customStyle="1" w:styleId="9Char1">
    <w:name w:val="样式9 Char1"/>
    <w:basedOn w:val="7Char0"/>
    <w:qFormat/>
    <w:rsid w:val="00FF64AD"/>
    <w:rPr>
      <w:rFonts w:ascii="Times New Roman" w:eastAsia="宋体" w:hAnsi="Times New Roman" w:cs="Times New Roman"/>
      <w:szCs w:val="24"/>
    </w:rPr>
  </w:style>
  <w:style w:type="character" w:customStyle="1" w:styleId="7Char0">
    <w:name w:val="样式7 Char"/>
    <w:link w:val="71"/>
    <w:qFormat/>
    <w:rsid w:val="00FF64AD"/>
    <w:rPr>
      <w:rFonts w:ascii="Times New Roman" w:eastAsia="宋体" w:hAnsi="Times New Roman" w:cs="Times New Roman"/>
      <w:szCs w:val="24"/>
    </w:rPr>
  </w:style>
  <w:style w:type="character" w:customStyle="1" w:styleId="1fff5">
    <w:name w:val="明显参考1"/>
    <w:qFormat/>
    <w:rsid w:val="00FF64AD"/>
    <w:rPr>
      <w:b/>
      <w:bCs/>
      <w:smallCaps/>
      <w:color w:val="C0504D"/>
      <w:spacing w:val="5"/>
      <w:u w:val="single"/>
    </w:rPr>
  </w:style>
  <w:style w:type="character" w:customStyle="1" w:styleId="16Char">
    <w:name w:val="样式16 Char"/>
    <w:basedOn w:val="15Char1"/>
    <w:link w:val="160"/>
    <w:qFormat/>
    <w:rsid w:val="00FF64AD"/>
    <w:rPr>
      <w:rFonts w:ascii="Times New Roman" w:eastAsia="宋体" w:hAnsi="Times New Roman" w:cs="Times New Roman"/>
      <w:szCs w:val="24"/>
    </w:rPr>
  </w:style>
  <w:style w:type="paragraph" w:customStyle="1" w:styleId="160">
    <w:name w:val="样式16"/>
    <w:basedOn w:val="151"/>
    <w:link w:val="16Char"/>
    <w:qFormat/>
    <w:rsid w:val="00FF64AD"/>
    <w:rPr>
      <w:rFonts w:ascii="Times New Roman" w:eastAsia="宋体"/>
      <w:kern w:val="2"/>
      <w:sz w:val="21"/>
    </w:rPr>
  </w:style>
  <w:style w:type="paragraph" w:customStyle="1" w:styleId="151">
    <w:name w:val="样式15"/>
    <w:basedOn w:val="92"/>
    <w:next w:val="92"/>
    <w:link w:val="15Char"/>
    <w:qFormat/>
    <w:rsid w:val="00FF64AD"/>
  </w:style>
  <w:style w:type="paragraph" w:customStyle="1" w:styleId="92">
    <w:name w:val="样式9"/>
    <w:basedOn w:val="71"/>
    <w:link w:val="9Char2"/>
    <w:qFormat/>
    <w:rsid w:val="00FF64AD"/>
    <w:rPr>
      <w:rFonts w:ascii="仿宋_GB2312" w:eastAsia="仿宋_GB2312"/>
      <w:kern w:val="0"/>
      <w:sz w:val="34"/>
    </w:rPr>
  </w:style>
  <w:style w:type="character" w:customStyle="1" w:styleId="9Char2">
    <w:name w:val="样式9 Char"/>
    <w:basedOn w:val="7Char0"/>
    <w:link w:val="92"/>
    <w:qFormat/>
    <w:rsid w:val="00FF64AD"/>
    <w:rPr>
      <w:rFonts w:ascii="仿宋_GB2312" w:eastAsia="仿宋_GB2312" w:hAnsi="Times New Roman" w:cs="Times New Roman"/>
      <w:kern w:val="0"/>
      <w:sz w:val="34"/>
      <w:szCs w:val="24"/>
    </w:rPr>
  </w:style>
  <w:style w:type="character" w:customStyle="1" w:styleId="15Char">
    <w:name w:val="样式15 Char"/>
    <w:basedOn w:val="9Char1"/>
    <w:link w:val="151"/>
    <w:qFormat/>
    <w:rsid w:val="00FF64AD"/>
    <w:rPr>
      <w:rFonts w:ascii="仿宋_GB2312" w:eastAsia="仿宋_GB2312" w:hAnsi="Times New Roman" w:cs="Times New Roman"/>
      <w:kern w:val="0"/>
      <w:sz w:val="34"/>
      <w:szCs w:val="24"/>
    </w:rPr>
  </w:style>
  <w:style w:type="character" w:customStyle="1" w:styleId="14Char">
    <w:name w:val="样式14 Char"/>
    <w:basedOn w:val="11Char10"/>
    <w:link w:val="141"/>
    <w:qFormat/>
    <w:rsid w:val="00FF64AD"/>
    <w:rPr>
      <w:rFonts w:ascii="Times New Roman" w:eastAsia="黑体" w:hAnsi="Times New Roman" w:cs="宋体"/>
      <w:b/>
      <w:bCs/>
      <w:snapToGrid/>
      <w:kern w:val="0"/>
      <w:szCs w:val="21"/>
    </w:rPr>
  </w:style>
  <w:style w:type="character" w:customStyle="1" w:styleId="11Char10">
    <w:name w:val="样式11 Char1"/>
    <w:basedOn w:val="205052050Char"/>
    <w:qFormat/>
    <w:rsid w:val="00FF64AD"/>
    <w:rPr>
      <w:rFonts w:ascii="Times New Roman" w:eastAsia="宋体" w:hAnsi="Times New Roman" w:cs="Times New Roman"/>
      <w:b/>
      <w:bCs w:val="0"/>
      <w:snapToGrid w:val="0"/>
      <w:kern w:val="0"/>
      <w:szCs w:val="20"/>
    </w:rPr>
  </w:style>
  <w:style w:type="character" w:customStyle="1" w:styleId="205052050Char">
    <w:name w:val="样式 样式 标题 2 + 段前: 0.5 行 段后: 0.5 行 + 首行缩进:  2 字符 段前: 0.5 行 段后: 0... Char"/>
    <w:basedOn w:val="20505Char"/>
    <w:link w:val="205052050"/>
    <w:qFormat/>
    <w:rsid w:val="00FF64AD"/>
    <w:rPr>
      <w:rFonts w:ascii="Times New Roman" w:eastAsia="宋体" w:hAnsi="Times New Roman" w:cs="Times New Roman"/>
      <w:b/>
      <w:bCs w:val="0"/>
      <w:snapToGrid w:val="0"/>
      <w:kern w:val="0"/>
      <w:szCs w:val="20"/>
    </w:rPr>
  </w:style>
  <w:style w:type="character" w:customStyle="1" w:styleId="20505Char">
    <w:name w:val="样式 标题 2 + 段前: 0.5 行 段后: 0.5 行 Char"/>
    <w:link w:val="20505"/>
    <w:qFormat/>
    <w:rsid w:val="00FF64AD"/>
    <w:rPr>
      <w:rFonts w:ascii="Times New Roman" w:eastAsia="宋体" w:hAnsi="Times New Roman" w:cs="宋体"/>
      <w:bCs/>
      <w:snapToGrid w:val="0"/>
      <w:kern w:val="0"/>
      <w:szCs w:val="21"/>
    </w:rPr>
  </w:style>
  <w:style w:type="paragraph" w:customStyle="1" w:styleId="141">
    <w:name w:val="样式14"/>
    <w:basedOn w:val="115"/>
    <w:link w:val="14Char"/>
    <w:qFormat/>
    <w:rsid w:val="00FF64AD"/>
    <w:rPr>
      <w:b/>
      <w:bCs/>
      <w:kern w:val="2"/>
      <w:szCs w:val="21"/>
    </w:rPr>
  </w:style>
  <w:style w:type="paragraph" w:customStyle="1" w:styleId="115">
    <w:name w:val="样式11"/>
    <w:basedOn w:val="205052050"/>
    <w:link w:val="11Char2"/>
    <w:qFormat/>
    <w:rsid w:val="00FF64AD"/>
    <w:pPr>
      <w:spacing w:before="50" w:after="50"/>
      <w:jc w:val="center"/>
    </w:pPr>
    <w:rPr>
      <w:rFonts w:cs="宋体"/>
    </w:rPr>
  </w:style>
  <w:style w:type="character" w:customStyle="1" w:styleId="11Char2">
    <w:name w:val="样式11 Char"/>
    <w:basedOn w:val="205052050Char"/>
    <w:link w:val="115"/>
    <w:qFormat/>
    <w:rsid w:val="00FF64AD"/>
    <w:rPr>
      <w:rFonts w:ascii="Times New Roman" w:eastAsia="黑体" w:hAnsi="Times New Roman" w:cs="宋体"/>
      <w:b w:val="0"/>
      <w:bCs w:val="0"/>
      <w:snapToGrid/>
      <w:kern w:val="0"/>
      <w:szCs w:val="20"/>
    </w:rPr>
  </w:style>
  <w:style w:type="character" w:customStyle="1" w:styleId="afffffffffffff1">
    <w:name w:val="明显引用 字符"/>
    <w:link w:val="1fff6"/>
    <w:qFormat/>
    <w:rsid w:val="00FF64AD"/>
    <w:rPr>
      <w:rFonts w:ascii="Times New Roman" w:hAnsi="Times New Roman"/>
      <w:b/>
      <w:bCs/>
      <w:i/>
      <w:iCs/>
      <w:color w:val="4F81BD"/>
    </w:rPr>
  </w:style>
  <w:style w:type="paragraph" w:customStyle="1" w:styleId="1fff6">
    <w:name w:val="明显引用1"/>
    <w:basedOn w:val="a0"/>
    <w:next w:val="a0"/>
    <w:link w:val="afffffffffffff1"/>
    <w:qFormat/>
    <w:rsid w:val="00FF64AD"/>
    <w:pPr>
      <w:pBdr>
        <w:bottom w:val="single" w:sz="4" w:space="4" w:color="4F81BD"/>
      </w:pBdr>
      <w:spacing w:before="200" w:after="280"/>
      <w:ind w:left="936" w:right="936"/>
    </w:pPr>
    <w:rPr>
      <w:rFonts w:ascii="Times New Roman" w:eastAsiaTheme="minorEastAsia" w:hAnsi="Times New Roman" w:cstheme="minorBidi"/>
      <w:b/>
      <w:bCs/>
      <w:i/>
      <w:iCs/>
      <w:color w:val="4F81BD"/>
    </w:rPr>
  </w:style>
  <w:style w:type="character" w:customStyle="1" w:styleId="12Char">
    <w:name w:val="样式12 Char"/>
    <w:basedOn w:val="10Char1"/>
    <w:link w:val="120"/>
    <w:qFormat/>
    <w:rsid w:val="00FF64AD"/>
    <w:rPr>
      <w:rFonts w:ascii="宋体" w:eastAsia="宋体" w:hAnsi="宋体" w:cs="Times New Roman"/>
      <w:b/>
      <w:bCs/>
      <w:sz w:val="24"/>
      <w:szCs w:val="24"/>
    </w:rPr>
  </w:style>
  <w:style w:type="character" w:customStyle="1" w:styleId="10Char1">
    <w:name w:val="样式10 Char1"/>
    <w:basedOn w:val="5Char0"/>
    <w:qFormat/>
    <w:rsid w:val="00FF64AD"/>
    <w:rPr>
      <w:rFonts w:ascii="Times New Roman" w:eastAsia="宋体" w:hAnsi="Times New Roman" w:cs="宋体"/>
      <w:sz w:val="18"/>
      <w:szCs w:val="20"/>
    </w:rPr>
  </w:style>
  <w:style w:type="character" w:customStyle="1" w:styleId="5Char0">
    <w:name w:val="样式5 Char"/>
    <w:link w:val="58"/>
    <w:qFormat/>
    <w:rsid w:val="00FF64AD"/>
    <w:rPr>
      <w:rFonts w:ascii="Times New Roman" w:eastAsia="宋体" w:hAnsi="Times New Roman" w:cs="宋体"/>
      <w:sz w:val="18"/>
      <w:szCs w:val="20"/>
    </w:rPr>
  </w:style>
  <w:style w:type="paragraph" w:customStyle="1" w:styleId="101">
    <w:name w:val="样式10"/>
    <w:basedOn w:val="58"/>
    <w:link w:val="10Char"/>
    <w:qFormat/>
    <w:rsid w:val="00FF64AD"/>
    <w:pPr>
      <w:keepNext/>
      <w:keepLines/>
      <w:widowControl w:val="0"/>
      <w:snapToGrid/>
      <w:spacing w:before="120" w:after="120" w:line="360" w:lineRule="auto"/>
      <w:jc w:val="left"/>
      <w:outlineLvl w:val="1"/>
    </w:pPr>
    <w:rPr>
      <w:rFonts w:ascii="Cambria" w:eastAsia="仿宋_GB2312" w:hAnsi="Cambria" w:cs="Times New Roman"/>
      <w:b/>
      <w:bCs/>
      <w:kern w:val="0"/>
      <w:sz w:val="36"/>
      <w:szCs w:val="32"/>
    </w:rPr>
  </w:style>
  <w:style w:type="character" w:customStyle="1" w:styleId="10Char">
    <w:name w:val="样式10 Char"/>
    <w:basedOn w:val="5Char0"/>
    <w:link w:val="101"/>
    <w:qFormat/>
    <w:rsid w:val="00FF64AD"/>
    <w:rPr>
      <w:rFonts w:ascii="Cambria" w:eastAsia="仿宋_GB2312" w:hAnsi="Cambria" w:cs="Times New Roman"/>
      <w:b/>
      <w:bCs/>
      <w:kern w:val="0"/>
      <w:sz w:val="36"/>
      <w:szCs w:val="32"/>
    </w:rPr>
  </w:style>
  <w:style w:type="character" w:customStyle="1" w:styleId="01Char">
    <w:name w:val="01 Char"/>
    <w:link w:val="01"/>
    <w:qFormat/>
    <w:rsid w:val="00FF64AD"/>
    <w:rPr>
      <w:rFonts w:ascii="宋体" w:hAnsi="宋体" w:cs="宋体"/>
      <w:szCs w:val="21"/>
    </w:rPr>
  </w:style>
  <w:style w:type="paragraph" w:customStyle="1" w:styleId="01">
    <w:name w:val="01"/>
    <w:basedOn w:val="a0"/>
    <w:link w:val="01Char"/>
    <w:qFormat/>
    <w:rsid w:val="00FF64AD"/>
    <w:pPr>
      <w:tabs>
        <w:tab w:val="left" w:pos="3585"/>
      </w:tabs>
      <w:overflowPunct w:val="0"/>
      <w:topLinePunct/>
      <w:spacing w:afterLines="10"/>
      <w:ind w:firstLineChars="200" w:firstLine="420"/>
    </w:pPr>
    <w:rPr>
      <w:rFonts w:ascii="宋体" w:eastAsiaTheme="minorEastAsia" w:hAnsi="宋体" w:cs="宋体"/>
      <w:szCs w:val="21"/>
    </w:rPr>
  </w:style>
  <w:style w:type="character" w:customStyle="1" w:styleId="01CharChar">
    <w:name w:val="01 Char Char"/>
    <w:qFormat/>
    <w:rsid w:val="00FF64AD"/>
    <w:rPr>
      <w:rFonts w:ascii="宋体" w:eastAsia="宋体" w:hAnsi="宋体" w:cs="宋体"/>
      <w:kern w:val="2"/>
      <w:sz w:val="21"/>
      <w:szCs w:val="21"/>
      <w:lang w:val="en-US" w:eastAsia="zh-CN" w:bidi="ar-SA"/>
    </w:rPr>
  </w:style>
  <w:style w:type="character" w:customStyle="1" w:styleId="Charffe">
    <w:name w:val="样式 Char"/>
    <w:link w:val="affffffffffff0"/>
    <w:qFormat/>
    <w:rsid w:val="00FF64AD"/>
    <w:rPr>
      <w:rFonts w:ascii="Times New Roman" w:eastAsia="宋体" w:hAnsi="Times New Roman" w:cs="Times New Roman"/>
      <w:kern w:val="0"/>
      <w:sz w:val="24"/>
      <w:szCs w:val="24"/>
    </w:rPr>
  </w:style>
  <w:style w:type="character" w:customStyle="1" w:styleId="pagehead">
    <w:name w:val="pagehead"/>
    <w:basedOn w:val="a1"/>
    <w:qFormat/>
    <w:rsid w:val="00FF64AD"/>
  </w:style>
  <w:style w:type="character" w:customStyle="1" w:styleId="FontStyle81">
    <w:name w:val="Font Style81"/>
    <w:uiPriority w:val="99"/>
    <w:qFormat/>
    <w:rsid w:val="00FF64AD"/>
    <w:rPr>
      <w:rFonts w:ascii="宋体" w:eastAsia="宋体" w:cs="宋体"/>
      <w:spacing w:val="-10"/>
      <w:w w:val="250"/>
      <w:sz w:val="10"/>
      <w:szCs w:val="10"/>
    </w:rPr>
  </w:style>
  <w:style w:type="character" w:customStyle="1" w:styleId="FontStyle112">
    <w:name w:val="Font Style112"/>
    <w:uiPriority w:val="99"/>
    <w:qFormat/>
    <w:rsid w:val="00FF64AD"/>
    <w:rPr>
      <w:rFonts w:ascii="黑体" w:eastAsia="黑体" w:cs="黑体"/>
      <w:sz w:val="20"/>
      <w:szCs w:val="20"/>
    </w:rPr>
  </w:style>
  <w:style w:type="character" w:customStyle="1" w:styleId="1fff7">
    <w:name w:val="明显强调1"/>
    <w:qFormat/>
    <w:rsid w:val="00FF64AD"/>
    <w:rPr>
      <w:b/>
      <w:bCs/>
      <w:i/>
      <w:iCs/>
      <w:color w:val="4F81BD"/>
    </w:rPr>
  </w:style>
  <w:style w:type="character" w:customStyle="1" w:styleId="BCharChar">
    <w:name w:val="B Char Char"/>
    <w:qFormat/>
    <w:rsid w:val="00FF64AD"/>
    <w:rPr>
      <w:rFonts w:ascii="E-F1" w:eastAsia="黑体"/>
      <w:kern w:val="2"/>
      <w:sz w:val="21"/>
      <w:szCs w:val="21"/>
      <w:lang w:val="en-US" w:eastAsia="zh-CN" w:bidi="ar-SA"/>
    </w:rPr>
  </w:style>
  <w:style w:type="character" w:customStyle="1" w:styleId="1Char8">
    <w:name w:val="样式1 子目录 Char"/>
    <w:link w:val="1fff8"/>
    <w:qFormat/>
    <w:rsid w:val="00FF64AD"/>
    <w:rPr>
      <w:rFonts w:ascii="仿宋_GB2312" w:eastAsia="仿宋_GB2312"/>
      <w:sz w:val="34"/>
      <w:szCs w:val="21"/>
    </w:rPr>
  </w:style>
  <w:style w:type="paragraph" w:customStyle="1" w:styleId="1fff8">
    <w:name w:val="样式1 子目录"/>
    <w:basedOn w:val="a0"/>
    <w:next w:val="a0"/>
    <w:link w:val="1Char8"/>
    <w:qFormat/>
    <w:rsid w:val="00FF64AD"/>
    <w:pPr>
      <w:tabs>
        <w:tab w:val="left" w:pos="420"/>
      </w:tabs>
      <w:spacing w:line="360" w:lineRule="auto"/>
      <w:ind w:leftChars="200" w:left="620" w:hanging="420"/>
    </w:pPr>
    <w:rPr>
      <w:rFonts w:ascii="仿宋_GB2312" w:eastAsia="仿宋_GB2312" w:hAnsiTheme="minorHAnsi" w:cstheme="minorBidi"/>
      <w:sz w:val="34"/>
      <w:szCs w:val="21"/>
    </w:rPr>
  </w:style>
  <w:style w:type="character" w:customStyle="1" w:styleId="1fff9">
    <w:name w:val="书籍标题1"/>
    <w:qFormat/>
    <w:rsid w:val="00FF64AD"/>
    <w:rPr>
      <w:b/>
      <w:bCs/>
      <w:smallCaps/>
      <w:spacing w:val="5"/>
    </w:rPr>
  </w:style>
  <w:style w:type="character" w:customStyle="1" w:styleId="unnamed8">
    <w:name w:val="unnamed8"/>
    <w:basedOn w:val="a1"/>
    <w:qFormat/>
    <w:rsid w:val="00FF64AD"/>
  </w:style>
  <w:style w:type="character" w:customStyle="1" w:styleId="4Char0">
    <w:name w:val="样式4 Char"/>
    <w:basedOn w:val="3Char4"/>
    <w:link w:val="45"/>
    <w:qFormat/>
    <w:rsid w:val="00FF64AD"/>
    <w:rPr>
      <w:rFonts w:ascii="Times New Roman" w:eastAsia="楷体_GB2312" w:hAnsi="Times New Roman" w:cs="Times New Roman"/>
      <w:kern w:val="2"/>
      <w:sz w:val="24"/>
      <w:szCs w:val="20"/>
    </w:rPr>
  </w:style>
  <w:style w:type="character" w:customStyle="1" w:styleId="CharChar31">
    <w:name w:val="Char Char31"/>
    <w:qFormat/>
    <w:rsid w:val="00FF64AD"/>
    <w:rPr>
      <w:rFonts w:eastAsia="黑体"/>
      <w:kern w:val="2"/>
      <w:sz w:val="21"/>
      <w:szCs w:val="21"/>
      <w:lang w:val="en-US" w:eastAsia="zh-CN" w:bidi="ar-SA"/>
    </w:rPr>
  </w:style>
  <w:style w:type="character" w:customStyle="1" w:styleId="unnamed21">
    <w:name w:val="unnamed21"/>
    <w:qFormat/>
    <w:rsid w:val="00FF64AD"/>
    <w:rPr>
      <w:spacing w:val="0"/>
      <w:sz w:val="22"/>
    </w:rPr>
  </w:style>
  <w:style w:type="character" w:customStyle="1" w:styleId="Charf8">
    <w:name w:val="附录 Char"/>
    <w:link w:val="affffffffff0"/>
    <w:qFormat/>
    <w:rsid w:val="00FF64AD"/>
    <w:rPr>
      <w:rFonts w:ascii="Times New Roman" w:eastAsia="黑体" w:hAnsi="Times New Roman" w:cs="Times New Roman"/>
      <w:sz w:val="28"/>
      <w:szCs w:val="28"/>
    </w:rPr>
  </w:style>
  <w:style w:type="character" w:customStyle="1" w:styleId="8Char0">
    <w:name w:val="样式8 Char"/>
    <w:basedOn w:val="4Char0"/>
    <w:link w:val="81"/>
    <w:qFormat/>
    <w:rsid w:val="00FF64AD"/>
    <w:rPr>
      <w:rFonts w:ascii="EU-F1" w:eastAsia="黑体" w:hAnsi="Times New Roman" w:cs="Times New Roman"/>
      <w:bCs/>
      <w:kern w:val="21"/>
      <w:sz w:val="24"/>
      <w:szCs w:val="21"/>
    </w:rPr>
  </w:style>
  <w:style w:type="character" w:customStyle="1" w:styleId="CharCharCharCharChar">
    <w:name w:val="Char Char Char Char Char"/>
    <w:link w:val="CharCharCharChar2"/>
    <w:qFormat/>
    <w:rsid w:val="00FF64AD"/>
    <w:rPr>
      <w:rFonts w:ascii="仿宋_GB2312" w:eastAsia="仿宋_GB2312" w:hAnsi="Times New Roman" w:cs="Times New Roman"/>
      <w:sz w:val="34"/>
      <w:szCs w:val="20"/>
    </w:rPr>
  </w:style>
  <w:style w:type="character" w:customStyle="1" w:styleId="1fffa">
    <w:name w:val="不明显参考1"/>
    <w:qFormat/>
    <w:rsid w:val="00FF64AD"/>
    <w:rPr>
      <w:smallCaps/>
      <w:color w:val="C0504D"/>
      <w:u w:val="single"/>
    </w:rPr>
  </w:style>
  <w:style w:type="character" w:customStyle="1" w:styleId="line1">
    <w:name w:val="line1"/>
    <w:qFormat/>
    <w:rsid w:val="00FF64AD"/>
    <w:rPr>
      <w:spacing w:val="0"/>
      <w:sz w:val="20"/>
    </w:rPr>
  </w:style>
  <w:style w:type="character" w:customStyle="1" w:styleId="ZB5Char">
    <w:name w:val="ZB5 Char"/>
    <w:link w:val="ZB5"/>
    <w:qFormat/>
    <w:rsid w:val="00FF64AD"/>
    <w:rPr>
      <w:rFonts w:ascii="Consolas" w:eastAsia="方正中等线简体" w:hAnsi="Consolas"/>
      <w:sz w:val="22"/>
    </w:rPr>
  </w:style>
  <w:style w:type="paragraph" w:customStyle="1" w:styleId="ZB5">
    <w:name w:val="ZB5"/>
    <w:basedOn w:val="a0"/>
    <w:link w:val="ZB5Char"/>
    <w:qFormat/>
    <w:rsid w:val="00FF64AD"/>
    <w:pPr>
      <w:spacing w:line="400" w:lineRule="exact"/>
      <w:ind w:firstLineChars="200" w:firstLine="200"/>
    </w:pPr>
    <w:rPr>
      <w:rFonts w:ascii="Consolas" w:eastAsia="方正中等线简体" w:hAnsi="Consolas" w:cstheme="minorBidi"/>
      <w:sz w:val="22"/>
    </w:rPr>
  </w:style>
  <w:style w:type="character" w:customStyle="1" w:styleId="FontStyle83">
    <w:name w:val="Font Style83"/>
    <w:uiPriority w:val="99"/>
    <w:qFormat/>
    <w:rsid w:val="00FF64AD"/>
    <w:rPr>
      <w:rFonts w:ascii="宋体" w:eastAsia="宋体" w:cs="宋体"/>
      <w:b/>
      <w:bCs/>
      <w:spacing w:val="-10"/>
      <w:sz w:val="18"/>
      <w:szCs w:val="18"/>
    </w:rPr>
  </w:style>
  <w:style w:type="character" w:customStyle="1" w:styleId="zCharChar">
    <w:name w:val="z正文 Char Char"/>
    <w:link w:val="zChar0"/>
    <w:qFormat/>
    <w:rsid w:val="00FF64AD"/>
    <w:rPr>
      <w:sz w:val="24"/>
    </w:rPr>
  </w:style>
  <w:style w:type="paragraph" w:customStyle="1" w:styleId="zChar0">
    <w:name w:val="z正文 Char"/>
    <w:basedOn w:val="a0"/>
    <w:link w:val="zCharChar"/>
    <w:qFormat/>
    <w:rsid w:val="00FF64AD"/>
    <w:pPr>
      <w:adjustRightInd w:val="0"/>
      <w:spacing w:line="360" w:lineRule="auto"/>
      <w:textAlignment w:val="baseline"/>
    </w:pPr>
    <w:rPr>
      <w:rFonts w:asciiTheme="minorHAnsi" w:eastAsiaTheme="minorEastAsia" w:hAnsiTheme="minorHAnsi" w:cstheme="minorBidi"/>
      <w:sz w:val="24"/>
    </w:rPr>
  </w:style>
  <w:style w:type="character" w:customStyle="1" w:styleId="afffffffffffff2">
    <w:name w:val="引用 字符"/>
    <w:link w:val="1fffb"/>
    <w:qFormat/>
    <w:rsid w:val="00FF64AD"/>
    <w:rPr>
      <w:rFonts w:ascii="Times New Roman" w:hAnsi="Times New Roman"/>
      <w:i/>
      <w:iCs/>
      <w:color w:val="000000"/>
    </w:rPr>
  </w:style>
  <w:style w:type="paragraph" w:customStyle="1" w:styleId="1fffb">
    <w:name w:val="引用1"/>
    <w:basedOn w:val="a0"/>
    <w:next w:val="a0"/>
    <w:link w:val="afffffffffffff2"/>
    <w:qFormat/>
    <w:rsid w:val="00FF64AD"/>
    <w:rPr>
      <w:rFonts w:ascii="Times New Roman" w:eastAsiaTheme="minorEastAsia" w:hAnsi="Times New Roman" w:cstheme="minorBidi"/>
      <w:i/>
      <w:iCs/>
      <w:color w:val="000000"/>
    </w:rPr>
  </w:style>
  <w:style w:type="character" w:customStyle="1" w:styleId="JSTJChar">
    <w:name w:val="JSTJ正文 Char"/>
    <w:link w:val="JSTJ"/>
    <w:qFormat/>
    <w:rsid w:val="00FF64AD"/>
    <w:rPr>
      <w:rFonts w:ascii="宋体" w:eastAsia="宋体" w:hAnsi="宋体"/>
      <w:sz w:val="24"/>
    </w:rPr>
  </w:style>
  <w:style w:type="paragraph" w:customStyle="1" w:styleId="JSTJ">
    <w:name w:val="JSTJ正文"/>
    <w:basedOn w:val="a0"/>
    <w:link w:val="JSTJChar"/>
    <w:qFormat/>
    <w:rsid w:val="00FF64AD"/>
    <w:pPr>
      <w:autoSpaceDE w:val="0"/>
      <w:autoSpaceDN w:val="0"/>
      <w:adjustRightInd w:val="0"/>
      <w:snapToGrid w:val="0"/>
      <w:ind w:firstLineChars="200" w:firstLine="480"/>
      <w:textAlignment w:val="baseline"/>
    </w:pPr>
    <w:rPr>
      <w:rFonts w:ascii="宋体" w:hAnsi="宋体" w:cstheme="minorBidi"/>
      <w:sz w:val="24"/>
    </w:rPr>
  </w:style>
  <w:style w:type="character" w:customStyle="1" w:styleId="1fffc">
    <w:name w:val="不明显强调1"/>
    <w:qFormat/>
    <w:rsid w:val="00FF64AD"/>
    <w:rPr>
      <w:i/>
      <w:iCs/>
      <w:color w:val="808080"/>
    </w:rPr>
  </w:style>
  <w:style w:type="character" w:customStyle="1" w:styleId="13Char">
    <w:name w:val="样式13 Char"/>
    <w:basedOn w:val="Charffe"/>
    <w:link w:val="13"/>
    <w:qFormat/>
    <w:rsid w:val="00FF64AD"/>
    <w:rPr>
      <w:rFonts w:ascii="宋体" w:eastAsia="宋体" w:hAnsi="宋体" w:cs="Times New Roman"/>
      <w:kern w:val="0"/>
      <w:sz w:val="24"/>
      <w:szCs w:val="24"/>
    </w:rPr>
  </w:style>
  <w:style w:type="character" w:customStyle="1" w:styleId="CharChar51">
    <w:name w:val="Char Char51"/>
    <w:semiHidden/>
    <w:qFormat/>
    <w:rsid w:val="00FF64AD"/>
    <w:rPr>
      <w:rFonts w:eastAsia="MS Gothic" w:cs="MS Gothic"/>
      <w:kern w:val="2"/>
      <w:sz w:val="18"/>
      <w:szCs w:val="18"/>
      <w:lang w:val="en-US" w:eastAsia="zh-CN" w:bidi="ar-SA"/>
    </w:rPr>
  </w:style>
  <w:style w:type="paragraph" w:customStyle="1" w:styleId="1stbullet">
    <w:name w:val="1st bullet"/>
    <w:basedOn w:val="a0"/>
    <w:qFormat/>
    <w:rsid w:val="00FF64AD"/>
    <w:pPr>
      <w:spacing w:before="60" w:after="60"/>
      <w:ind w:left="360" w:hanging="360"/>
      <w:jc w:val="left"/>
    </w:pPr>
    <w:rPr>
      <w:rFonts w:ascii="Times" w:eastAsia="仿宋_GB2312" w:hAnsi="Times"/>
      <w:kern w:val="0"/>
      <w:sz w:val="24"/>
      <w:szCs w:val="20"/>
    </w:rPr>
  </w:style>
  <w:style w:type="paragraph" w:customStyle="1" w:styleId="font12">
    <w:name w:val="font12"/>
    <w:basedOn w:val="a0"/>
    <w:qFormat/>
    <w:rsid w:val="00FF64AD"/>
    <w:pPr>
      <w:widowControl/>
      <w:spacing w:before="100" w:beforeAutospacing="1" w:after="100" w:afterAutospacing="1"/>
      <w:jc w:val="left"/>
    </w:pPr>
    <w:rPr>
      <w:rFonts w:ascii="仿宋_GB2312" w:eastAsia="仿宋_GB2312" w:hAnsi="Times New Roman"/>
      <w:color w:val="000000"/>
      <w:kern w:val="0"/>
      <w:sz w:val="18"/>
      <w:szCs w:val="18"/>
    </w:rPr>
  </w:style>
  <w:style w:type="paragraph" w:customStyle="1" w:styleId="JSTJ0">
    <w:name w:val="JSTJ二级标题"/>
    <w:basedOn w:val="a0"/>
    <w:qFormat/>
    <w:rsid w:val="00FF64AD"/>
    <w:pPr>
      <w:autoSpaceDE w:val="0"/>
      <w:autoSpaceDN w:val="0"/>
      <w:adjustRightInd w:val="0"/>
      <w:snapToGrid w:val="0"/>
      <w:spacing w:beforeLines="100" w:afterLines="50"/>
      <w:ind w:firstLineChars="200" w:firstLine="200"/>
      <w:jc w:val="left"/>
      <w:textAlignment w:val="baseline"/>
      <w:outlineLvl w:val="1"/>
    </w:pPr>
    <w:rPr>
      <w:rFonts w:ascii="黑体" w:eastAsia="黑体" w:hAnsi="Times New Roman"/>
      <w:b/>
      <w:kern w:val="0"/>
      <w:sz w:val="24"/>
      <w:szCs w:val="20"/>
    </w:rPr>
  </w:style>
  <w:style w:type="paragraph" w:customStyle="1" w:styleId="afffffffffffff3">
    <w:name w:val="封面中部"/>
    <w:basedOn w:val="a0"/>
    <w:qFormat/>
    <w:rsid w:val="00FF64AD"/>
    <w:pPr>
      <w:tabs>
        <w:tab w:val="left" w:pos="5040"/>
      </w:tabs>
      <w:adjustRightInd w:val="0"/>
      <w:spacing w:line="312" w:lineRule="atLeast"/>
      <w:textAlignment w:val="baseline"/>
    </w:pPr>
    <w:rPr>
      <w:rFonts w:ascii="昆仑仿宋" w:eastAsia="昆仑仿宋" w:hAnsi="Times New Roman"/>
      <w:kern w:val="0"/>
      <w:sz w:val="32"/>
      <w:szCs w:val="20"/>
    </w:rPr>
  </w:style>
  <w:style w:type="paragraph" w:customStyle="1" w:styleId="xl62">
    <w:name w:val="xl62"/>
    <w:basedOn w:val="a0"/>
    <w:qFormat/>
    <w:rsid w:val="00FF64AD"/>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afffffffffffff4">
    <w:name w:val="项标题"/>
    <w:basedOn w:val="a0"/>
    <w:qFormat/>
    <w:rsid w:val="00FF64AD"/>
    <w:pPr>
      <w:tabs>
        <w:tab w:val="left" w:pos="885"/>
      </w:tabs>
      <w:spacing w:line="360" w:lineRule="auto"/>
    </w:pPr>
    <w:rPr>
      <w:rFonts w:ascii="仿宋_GB2312" w:eastAsia="仿宋_GB2312" w:hAnsi="Times New Roman"/>
      <w:bCs/>
      <w:iCs/>
      <w:kern w:val="0"/>
      <w:sz w:val="34"/>
      <w:szCs w:val="21"/>
    </w:rPr>
  </w:style>
  <w:style w:type="paragraph" w:customStyle="1" w:styleId="116">
    <w:name w:val="无间隔11"/>
    <w:uiPriority w:val="99"/>
    <w:qFormat/>
    <w:rsid w:val="00FF64AD"/>
    <w:pPr>
      <w:widowControl w:val="0"/>
      <w:jc w:val="both"/>
    </w:pPr>
    <w:rPr>
      <w:rFonts w:ascii="Times New Roman" w:eastAsia="宋体" w:hAnsi="Times New Roman" w:cs="Times New Roman"/>
      <w:szCs w:val="24"/>
    </w:rPr>
  </w:style>
  <w:style w:type="paragraph" w:customStyle="1" w:styleId="Arial15">
    <w:name w:val="样式 Arial 小四 行距: 1.5 倍行距"/>
    <w:basedOn w:val="a0"/>
    <w:qFormat/>
    <w:rsid w:val="00FF64AD"/>
    <w:pPr>
      <w:spacing w:line="360" w:lineRule="auto"/>
      <w:ind w:firstLineChars="200" w:firstLine="480"/>
    </w:pPr>
    <w:rPr>
      <w:rFonts w:ascii="Arial" w:eastAsia="仿宋_GB2312" w:hAnsi="Arial"/>
      <w:kern w:val="0"/>
      <w:sz w:val="24"/>
      <w:szCs w:val="20"/>
    </w:rPr>
  </w:style>
  <w:style w:type="paragraph" w:customStyle="1" w:styleId="00">
    <w:name w:val="00"/>
    <w:basedOn w:val="a0"/>
    <w:qFormat/>
    <w:rsid w:val="00FF64AD"/>
    <w:pPr>
      <w:overflowPunct w:val="0"/>
      <w:topLinePunct/>
      <w:spacing w:line="312" w:lineRule="exact"/>
    </w:pPr>
    <w:rPr>
      <w:rFonts w:ascii="仿宋_GB2312" w:eastAsia="仿宋_GB2312" w:hAnsi="Times New Roman"/>
      <w:kern w:val="0"/>
      <w:sz w:val="34"/>
      <w:szCs w:val="24"/>
    </w:rPr>
  </w:style>
  <w:style w:type="paragraph" w:customStyle="1" w:styleId="2ff5">
    <w:name w:val="目录2"/>
    <w:basedOn w:val="a0"/>
    <w:qFormat/>
    <w:rsid w:val="00FF64AD"/>
    <w:pPr>
      <w:widowControl/>
      <w:tabs>
        <w:tab w:val="left" w:pos="0"/>
        <w:tab w:val="left" w:pos="993"/>
        <w:tab w:val="left" w:pos="1134"/>
      </w:tabs>
      <w:spacing w:line="560" w:lineRule="exact"/>
      <w:ind w:firstLineChars="200" w:firstLine="560"/>
      <w:outlineLvl w:val="1"/>
    </w:pPr>
    <w:rPr>
      <w:rFonts w:ascii="黑体" w:eastAsia="黑体" w:hAnsi="Courier New"/>
      <w:snapToGrid w:val="0"/>
      <w:color w:val="000000"/>
      <w:kern w:val="0"/>
      <w:sz w:val="28"/>
      <w:szCs w:val="28"/>
    </w:rPr>
  </w:style>
  <w:style w:type="paragraph" w:customStyle="1" w:styleId="1fffd">
    <w:name w:val="内部段落1"/>
    <w:basedOn w:val="afb"/>
    <w:next w:val="2ff6"/>
    <w:qFormat/>
    <w:rsid w:val="00FF64AD"/>
    <w:pPr>
      <w:spacing w:before="120" w:line="360" w:lineRule="auto"/>
      <w:ind w:left="357"/>
      <w:jc w:val="left"/>
    </w:pPr>
    <w:rPr>
      <w:rFonts w:eastAsia="新宋体" w:cs="Times New Roman"/>
      <w:kern w:val="0"/>
      <w:sz w:val="21"/>
      <w:szCs w:val="20"/>
    </w:rPr>
  </w:style>
  <w:style w:type="paragraph" w:customStyle="1" w:styleId="2ff6">
    <w:name w:val="正文2(英)"/>
    <w:basedOn w:val="a0"/>
    <w:qFormat/>
    <w:rsid w:val="00FF64AD"/>
    <w:pPr>
      <w:ind w:left="720"/>
    </w:pPr>
    <w:rPr>
      <w:rFonts w:ascii="仿宋_GB2312" w:eastAsia="仿宋_GB2312" w:hAnsi="Times New Roman"/>
      <w:kern w:val="0"/>
      <w:sz w:val="34"/>
      <w:szCs w:val="20"/>
    </w:rPr>
  </w:style>
  <w:style w:type="paragraph" w:customStyle="1" w:styleId="afffffffffffff5">
    <w:name w:val="文字"/>
    <w:basedOn w:val="a0"/>
    <w:qFormat/>
    <w:rsid w:val="00FF64AD"/>
    <w:pPr>
      <w:tabs>
        <w:tab w:val="left" w:pos="8520"/>
      </w:tabs>
      <w:spacing w:line="312" w:lineRule="auto"/>
      <w:ind w:right="-210" w:firstLine="556"/>
    </w:pPr>
    <w:rPr>
      <w:rFonts w:ascii="宋体" w:eastAsia="仿宋_GB2312" w:hAnsi="Times New Roman"/>
      <w:kern w:val="0"/>
      <w:sz w:val="28"/>
      <w:szCs w:val="20"/>
    </w:rPr>
  </w:style>
  <w:style w:type="paragraph" w:customStyle="1" w:styleId="afffffffffffff6">
    <w:name w:val="分发表内容"/>
    <w:basedOn w:val="a0"/>
    <w:qFormat/>
    <w:rsid w:val="00FF64AD"/>
    <w:pPr>
      <w:adjustRightInd w:val="0"/>
      <w:spacing w:before="120" w:after="120"/>
      <w:jc w:val="center"/>
      <w:textAlignment w:val="baseline"/>
    </w:pPr>
    <w:rPr>
      <w:rFonts w:ascii="昆仑仿宋" w:eastAsia="昆仑仿宋" w:hAnsi="Times New Roman"/>
      <w:kern w:val="0"/>
      <w:sz w:val="34"/>
      <w:szCs w:val="20"/>
    </w:rPr>
  </w:style>
  <w:style w:type="paragraph" w:customStyle="1" w:styleId="Style267">
    <w:name w:val="_Style 267"/>
    <w:next w:val="a0"/>
    <w:qFormat/>
    <w:rsid w:val="00FF64AD"/>
    <w:pPr>
      <w:widowControl w:val="0"/>
      <w:jc w:val="both"/>
    </w:pPr>
    <w:rPr>
      <w:rFonts w:ascii="Times New Roman" w:eastAsia="宋体" w:hAnsi="Times New Roman" w:cs="Times New Roman"/>
      <w:szCs w:val="20"/>
    </w:rPr>
  </w:style>
  <w:style w:type="paragraph" w:customStyle="1" w:styleId="Style70">
    <w:name w:val="Style7"/>
    <w:basedOn w:val="a0"/>
    <w:uiPriority w:val="99"/>
    <w:qFormat/>
    <w:rsid w:val="00FF64AD"/>
    <w:pPr>
      <w:adjustRightInd w:val="0"/>
      <w:spacing w:line="413" w:lineRule="exact"/>
      <w:jc w:val="left"/>
    </w:pPr>
    <w:rPr>
      <w:rFonts w:ascii="黑体" w:eastAsia="黑体"/>
      <w:kern w:val="0"/>
      <w:sz w:val="24"/>
      <w:szCs w:val="24"/>
    </w:rPr>
  </w:style>
  <w:style w:type="paragraph" w:customStyle="1" w:styleId="afffffffffffff7">
    <w:name w:val="主标题"/>
    <w:basedOn w:val="a0"/>
    <w:next w:val="a0"/>
    <w:qFormat/>
    <w:rsid w:val="00FF64AD"/>
    <w:pPr>
      <w:spacing w:line="360" w:lineRule="auto"/>
      <w:jc w:val="center"/>
    </w:pPr>
    <w:rPr>
      <w:rFonts w:ascii="仿宋_GB2312" w:eastAsia="仿宋_GB2312" w:hAnsi="Times New Roman"/>
      <w:b/>
      <w:kern w:val="0"/>
      <w:sz w:val="30"/>
      <w:szCs w:val="20"/>
    </w:rPr>
  </w:style>
  <w:style w:type="paragraph" w:customStyle="1" w:styleId="xl58">
    <w:name w:val="xl58"/>
    <w:basedOn w:val="a0"/>
    <w:qFormat/>
    <w:rsid w:val="00FF64A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1fffe">
    <w:name w:val="标题1"/>
    <w:basedOn w:val="a0"/>
    <w:next w:val="a0"/>
    <w:qFormat/>
    <w:rsid w:val="00FF64AD"/>
    <w:pPr>
      <w:spacing w:before="240" w:after="60" w:line="360" w:lineRule="auto"/>
      <w:jc w:val="center"/>
      <w:outlineLvl w:val="0"/>
    </w:pPr>
    <w:rPr>
      <w:rFonts w:ascii="Cambria" w:eastAsia="仿宋_GB2312" w:hAnsi="Cambria"/>
      <w:b/>
      <w:bCs/>
      <w:kern w:val="0"/>
      <w:sz w:val="32"/>
      <w:szCs w:val="32"/>
    </w:rPr>
  </w:style>
  <w:style w:type="paragraph" w:customStyle="1" w:styleId="CharCharCharCharCharCharCharCharCharCharCharCharCharCharCharChar">
    <w:name w:val="Char Char Char Char Char Char Char Char Char Char Char Char Char Char Char Char"/>
    <w:basedOn w:val="a0"/>
    <w:qFormat/>
    <w:rsid w:val="00FF64AD"/>
    <w:pPr>
      <w:tabs>
        <w:tab w:val="left" w:pos="360"/>
      </w:tabs>
      <w:spacing w:line="360" w:lineRule="auto"/>
      <w:ind w:left="482" w:firstLineChars="200" w:firstLine="200"/>
    </w:pPr>
    <w:rPr>
      <w:rFonts w:ascii="宋体" w:eastAsia="仿宋_GB2312" w:hAnsi="Times New Roman"/>
      <w:kern w:val="0"/>
      <w:sz w:val="24"/>
      <w:szCs w:val="24"/>
    </w:rPr>
  </w:style>
  <w:style w:type="paragraph" w:customStyle="1" w:styleId="ItemList">
    <w:name w:val="Item List"/>
    <w:qFormat/>
    <w:rsid w:val="00FF64AD"/>
    <w:pPr>
      <w:tabs>
        <w:tab w:val="left" w:pos="2126"/>
      </w:tabs>
      <w:spacing w:line="300" w:lineRule="auto"/>
      <w:jc w:val="both"/>
    </w:pPr>
    <w:rPr>
      <w:rFonts w:ascii="Arial" w:eastAsia="宋体" w:hAnsi="Arial" w:cs="Times New Roman"/>
      <w:kern w:val="0"/>
      <w:szCs w:val="20"/>
      <w:lang w:eastAsia="en-US"/>
    </w:rPr>
  </w:style>
  <w:style w:type="paragraph" w:customStyle="1" w:styleId="xl60">
    <w:name w:val="xl60"/>
    <w:basedOn w:val="a0"/>
    <w:qFormat/>
    <w:rsid w:val="00FF64AD"/>
    <w:pPr>
      <w:widowControl/>
      <w:pBdr>
        <w:top w:val="single" w:sz="4" w:space="0" w:color="auto"/>
        <w:left w:val="single" w:sz="8"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mystyle">
    <w:name w:val="my style"/>
    <w:basedOn w:val="a0"/>
    <w:qFormat/>
    <w:rsid w:val="00FF64AD"/>
    <w:pPr>
      <w:spacing w:line="560" w:lineRule="exact"/>
      <w:ind w:firstLine="567"/>
    </w:pPr>
    <w:rPr>
      <w:rFonts w:ascii="仿宋_GB2312" w:eastAsia="仿宋_GB2312" w:hAnsi="Times New Roman"/>
      <w:kern w:val="0"/>
      <w:sz w:val="28"/>
      <w:szCs w:val="20"/>
    </w:rPr>
  </w:style>
  <w:style w:type="paragraph" w:customStyle="1" w:styleId="xl22">
    <w:name w:val="xl22"/>
    <w:basedOn w:val="a0"/>
    <w:qFormat/>
    <w:rsid w:val="00FF64AD"/>
    <w:pPr>
      <w:widowControl/>
      <w:spacing w:before="100" w:beforeAutospacing="1" w:after="100" w:afterAutospacing="1"/>
      <w:jc w:val="center"/>
      <w:textAlignment w:val="center"/>
    </w:pPr>
    <w:rPr>
      <w:rFonts w:ascii="仿宋_GB2312" w:eastAsia="仿宋_GB2312" w:hAnsi="Arial Unicode MS" w:hint="eastAsia"/>
      <w:kern w:val="0"/>
      <w:sz w:val="20"/>
      <w:szCs w:val="20"/>
    </w:rPr>
  </w:style>
  <w:style w:type="paragraph" w:customStyle="1" w:styleId="Response">
    <w:name w:val="Response"/>
    <w:basedOn w:val="a0"/>
    <w:qFormat/>
    <w:rsid w:val="00FF64AD"/>
    <w:pPr>
      <w:widowControl/>
      <w:spacing w:before="80" w:after="40" w:line="360" w:lineRule="auto"/>
      <w:ind w:firstLine="446"/>
      <w:jc w:val="left"/>
    </w:pPr>
    <w:rPr>
      <w:rFonts w:ascii="Arial" w:eastAsia="仿宋" w:hAnsi="Arial"/>
      <w:snapToGrid w:val="0"/>
      <w:kern w:val="0"/>
      <w:sz w:val="22"/>
      <w:szCs w:val="20"/>
    </w:rPr>
  </w:style>
  <w:style w:type="paragraph" w:customStyle="1" w:styleId="1ffff">
    <w:name w:val="样式1 正文项目编号"/>
    <w:basedOn w:val="a0"/>
    <w:qFormat/>
    <w:rsid w:val="00FF64AD"/>
    <w:pPr>
      <w:tabs>
        <w:tab w:val="left" w:pos="420"/>
      </w:tabs>
      <w:spacing w:line="360" w:lineRule="auto"/>
      <w:ind w:left="420" w:hanging="420"/>
    </w:pPr>
    <w:rPr>
      <w:rFonts w:ascii="仿宋_GB2312" w:eastAsia="仿宋_GB2312" w:hAnsi="Times New Roman"/>
      <w:kern w:val="0"/>
      <w:sz w:val="34"/>
      <w:szCs w:val="21"/>
    </w:rPr>
  </w:style>
  <w:style w:type="paragraph" w:customStyle="1" w:styleId="1ffff0">
    <w:name w:val="正文文本缩进1"/>
    <w:basedOn w:val="a0"/>
    <w:qFormat/>
    <w:rsid w:val="00FF64AD"/>
    <w:pPr>
      <w:snapToGrid w:val="0"/>
      <w:spacing w:line="360" w:lineRule="auto"/>
      <w:ind w:firstLineChars="200" w:firstLine="543"/>
    </w:pPr>
    <w:rPr>
      <w:rFonts w:ascii="宋体" w:eastAsia="仿宋_GB2312" w:hAnsi="宋体"/>
      <w:kern w:val="0"/>
      <w:sz w:val="28"/>
      <w:szCs w:val="21"/>
    </w:rPr>
  </w:style>
  <w:style w:type="paragraph" w:customStyle="1" w:styleId="74">
    <w:name w:val="正文7"/>
    <w:basedOn w:val="65"/>
    <w:qFormat/>
    <w:rsid w:val="00FF64AD"/>
    <w:pPr>
      <w:tabs>
        <w:tab w:val="left" w:pos="420"/>
        <w:tab w:val="left" w:pos="840"/>
      </w:tabs>
      <w:ind w:leftChars="700" w:left="1120"/>
    </w:pPr>
  </w:style>
  <w:style w:type="paragraph" w:customStyle="1" w:styleId="65">
    <w:name w:val="正文6"/>
    <w:basedOn w:val="a0"/>
    <w:qFormat/>
    <w:rsid w:val="00FF64AD"/>
    <w:pPr>
      <w:tabs>
        <w:tab w:val="left" w:pos="720"/>
      </w:tabs>
      <w:spacing w:before="60" w:after="60" w:line="360" w:lineRule="auto"/>
      <w:ind w:leftChars="600" w:left="1020" w:hanging="420"/>
    </w:pPr>
    <w:rPr>
      <w:rFonts w:ascii="仿宋_GB2312" w:eastAsia="仿宋_GB2312" w:hAnsi="Times New Roman"/>
      <w:kern w:val="0"/>
      <w:sz w:val="24"/>
      <w:szCs w:val="24"/>
    </w:rPr>
  </w:style>
  <w:style w:type="paragraph" w:customStyle="1" w:styleId="xl61">
    <w:name w:val="xl61"/>
    <w:basedOn w:val="a0"/>
    <w:qFormat/>
    <w:rsid w:val="00FF64AD"/>
    <w:pPr>
      <w:widowControl/>
      <w:pBdr>
        <w:left w:val="single" w:sz="8"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ParaCharCharCharCharCharCharCharCharCharCharCharCharCharChar">
    <w:name w:val="默认段落字体 Para Char Char Char Char Char Char Char Char Char Char Char Char Char Char"/>
    <w:basedOn w:val="ad"/>
    <w:qFormat/>
    <w:rsid w:val="00FF64AD"/>
    <w:pPr>
      <w:shd w:val="clear" w:color="auto" w:fill="000080"/>
    </w:pPr>
    <w:rPr>
      <w:rFonts w:ascii="Tahoma" w:eastAsia="仿宋_GB2312" w:hAnsi="Tahoma" w:cs="Times New Roman"/>
      <w:kern w:val="0"/>
      <w:sz w:val="24"/>
      <w:szCs w:val="28"/>
    </w:rPr>
  </w:style>
  <w:style w:type="paragraph" w:customStyle="1" w:styleId="afffffffffffff8">
    <w:name w:val="封面下部"/>
    <w:basedOn w:val="a0"/>
    <w:qFormat/>
    <w:rsid w:val="00FF64AD"/>
    <w:pPr>
      <w:adjustRightInd w:val="0"/>
      <w:spacing w:line="312" w:lineRule="atLeast"/>
      <w:jc w:val="center"/>
      <w:textAlignment w:val="baseline"/>
    </w:pPr>
    <w:rPr>
      <w:rFonts w:ascii="黑体" w:eastAsia="黑体" w:hAnsi="Times New Roman"/>
      <w:kern w:val="0"/>
      <w:sz w:val="32"/>
      <w:szCs w:val="20"/>
    </w:rPr>
  </w:style>
  <w:style w:type="paragraph" w:customStyle="1" w:styleId="2ff7">
    <w:name w:val="无间隔2"/>
    <w:qFormat/>
    <w:rsid w:val="00FF64AD"/>
    <w:pPr>
      <w:widowControl w:val="0"/>
      <w:jc w:val="both"/>
    </w:pPr>
    <w:rPr>
      <w:rFonts w:ascii="Times New Roman" w:eastAsia="宋体" w:hAnsi="Times New Roman" w:cs="Times New Roman"/>
      <w:szCs w:val="24"/>
    </w:rPr>
  </w:style>
  <w:style w:type="paragraph" w:customStyle="1" w:styleId="afffffffffffff9">
    <w:name w:val="封面上部"/>
    <w:basedOn w:val="a0"/>
    <w:qFormat/>
    <w:rsid w:val="00FF64AD"/>
    <w:pPr>
      <w:adjustRightInd w:val="0"/>
      <w:spacing w:line="312" w:lineRule="atLeast"/>
      <w:jc w:val="center"/>
      <w:textAlignment w:val="baseline"/>
    </w:pPr>
    <w:rPr>
      <w:rFonts w:ascii="黑体" w:eastAsia="黑体" w:hAnsi="Times New Roman"/>
      <w:kern w:val="0"/>
      <w:sz w:val="32"/>
      <w:szCs w:val="20"/>
    </w:rPr>
  </w:style>
  <w:style w:type="paragraph" w:customStyle="1" w:styleId="afffffffffffffa">
    <w:name w:val="表格注"/>
    <w:basedOn w:val="a0"/>
    <w:qFormat/>
    <w:rsid w:val="00FF64AD"/>
    <w:pPr>
      <w:adjustRightInd w:val="0"/>
      <w:spacing w:line="300" w:lineRule="auto"/>
      <w:ind w:firstLine="567"/>
      <w:textAlignment w:val="baseline"/>
    </w:pPr>
    <w:rPr>
      <w:rFonts w:ascii="仿宋_GB2312" w:eastAsia="长城楷体" w:hAnsi="Times New Roman"/>
      <w:kern w:val="0"/>
      <w:sz w:val="34"/>
      <w:szCs w:val="20"/>
    </w:rPr>
  </w:style>
  <w:style w:type="paragraph" w:customStyle="1" w:styleId="xl262">
    <w:name w:val="xl262"/>
    <w:basedOn w:val="a0"/>
    <w:qFormat/>
    <w:rsid w:val="00FF64AD"/>
    <w:pPr>
      <w:widowControl/>
      <w:pBdr>
        <w:left w:val="single" w:sz="4" w:space="0" w:color="auto"/>
        <w:right w:val="single" w:sz="4" w:space="0" w:color="auto"/>
      </w:pBdr>
      <w:spacing w:before="100" w:beforeAutospacing="1" w:after="100" w:afterAutospacing="1"/>
      <w:jc w:val="center"/>
    </w:pPr>
    <w:rPr>
      <w:rFonts w:ascii="Times New Roman" w:hAnsi="Times New Roman"/>
      <w:kern w:val="0"/>
      <w:sz w:val="20"/>
      <w:szCs w:val="20"/>
    </w:rPr>
  </w:style>
  <w:style w:type="paragraph" w:customStyle="1" w:styleId="Style64">
    <w:name w:val="Style64"/>
    <w:basedOn w:val="a0"/>
    <w:uiPriority w:val="99"/>
    <w:qFormat/>
    <w:rsid w:val="00FF64AD"/>
    <w:pPr>
      <w:adjustRightInd w:val="0"/>
      <w:spacing w:line="269" w:lineRule="exact"/>
    </w:pPr>
    <w:rPr>
      <w:rFonts w:ascii="黑体" w:eastAsia="黑体"/>
      <w:kern w:val="0"/>
      <w:sz w:val="24"/>
      <w:szCs w:val="24"/>
    </w:rPr>
  </w:style>
  <w:style w:type="paragraph" w:customStyle="1" w:styleId="xl59">
    <w:name w:val="xl59"/>
    <w:basedOn w:val="a0"/>
    <w:qFormat/>
    <w:rsid w:val="00FF64AD"/>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221">
    <w:name w:val="表文22"/>
    <w:basedOn w:val="a0"/>
    <w:qFormat/>
    <w:rsid w:val="00FF64AD"/>
    <w:pPr>
      <w:topLinePunct/>
      <w:snapToGrid w:val="0"/>
      <w:spacing w:before="60" w:after="60"/>
      <w:jc w:val="center"/>
    </w:pPr>
    <w:rPr>
      <w:rFonts w:ascii="仿宋_GB2312" w:eastAsia="仿宋_GB2312" w:hAnsi="宋体"/>
      <w:kern w:val="21"/>
      <w:sz w:val="18"/>
      <w:szCs w:val="18"/>
    </w:rPr>
  </w:style>
  <w:style w:type="paragraph" w:customStyle="1" w:styleId="tablewide">
    <w:name w:val="table wide"/>
    <w:basedOn w:val="a0"/>
    <w:qFormat/>
    <w:rsid w:val="00FF64AD"/>
    <w:pPr>
      <w:keepLines/>
      <w:widowControl/>
      <w:autoSpaceDE w:val="0"/>
      <w:autoSpaceDN w:val="0"/>
      <w:adjustRightInd w:val="0"/>
      <w:spacing w:before="40" w:after="40" w:line="420" w:lineRule="exact"/>
      <w:jc w:val="center"/>
      <w:textAlignment w:val="bottom"/>
    </w:pPr>
    <w:rPr>
      <w:rFonts w:ascii="仿宋_GB2312" w:eastAsia="仿宋_GB2312" w:hAnsi="Times New Roman"/>
      <w:kern w:val="0"/>
      <w:sz w:val="24"/>
      <w:szCs w:val="24"/>
    </w:rPr>
  </w:style>
  <w:style w:type="paragraph" w:customStyle="1" w:styleId="5d">
    <w:name w:val="正文5"/>
    <w:basedOn w:val="a0"/>
    <w:qFormat/>
    <w:rsid w:val="00FF64AD"/>
    <w:pPr>
      <w:tabs>
        <w:tab w:val="left" w:pos="620"/>
      </w:tabs>
      <w:spacing w:before="60" w:after="60" w:line="360" w:lineRule="auto"/>
      <w:ind w:leftChars="500" w:left="920" w:hanging="420"/>
    </w:pPr>
    <w:rPr>
      <w:rFonts w:ascii="仿宋_GB2312" w:eastAsia="仿宋_GB2312" w:hAnsi="Times New Roman"/>
      <w:kern w:val="0"/>
      <w:sz w:val="24"/>
      <w:szCs w:val="24"/>
    </w:rPr>
  </w:style>
  <w:style w:type="paragraph" w:customStyle="1" w:styleId="Style30">
    <w:name w:val="Style3"/>
    <w:basedOn w:val="a0"/>
    <w:uiPriority w:val="99"/>
    <w:qFormat/>
    <w:rsid w:val="00FF64AD"/>
    <w:pPr>
      <w:adjustRightInd w:val="0"/>
      <w:spacing w:line="278" w:lineRule="exact"/>
      <w:jc w:val="center"/>
    </w:pPr>
    <w:rPr>
      <w:rFonts w:ascii="黑体" w:eastAsia="黑体"/>
      <w:kern w:val="0"/>
      <w:sz w:val="24"/>
      <w:szCs w:val="24"/>
    </w:rPr>
  </w:style>
  <w:style w:type="paragraph" w:customStyle="1" w:styleId="1111">
    <w:name w:val="列出段落111"/>
    <w:basedOn w:val="a0"/>
    <w:uiPriority w:val="34"/>
    <w:qFormat/>
    <w:rsid w:val="00FF64AD"/>
    <w:pPr>
      <w:spacing w:line="360" w:lineRule="auto"/>
      <w:ind w:firstLineChars="200" w:firstLine="420"/>
    </w:pPr>
    <w:rPr>
      <w:rFonts w:ascii="仿宋_GB2312" w:eastAsia="仿宋_GB2312" w:hAnsi="Times New Roman"/>
      <w:kern w:val="0"/>
      <w:sz w:val="24"/>
      <w:szCs w:val="20"/>
    </w:rPr>
  </w:style>
  <w:style w:type="paragraph" w:customStyle="1" w:styleId="xl57">
    <w:name w:val="xl57"/>
    <w:basedOn w:val="a0"/>
    <w:qFormat/>
    <w:rsid w:val="00FF64AD"/>
    <w:pPr>
      <w:widowControl/>
      <w:pBdr>
        <w:top w:val="single" w:sz="8"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font1">
    <w:name w:val="font1"/>
    <w:basedOn w:val="a0"/>
    <w:qFormat/>
    <w:rsid w:val="00FF64AD"/>
    <w:pPr>
      <w:widowControl/>
      <w:spacing w:before="100" w:beforeAutospacing="1" w:after="100" w:afterAutospacing="1"/>
      <w:jc w:val="left"/>
    </w:pPr>
    <w:rPr>
      <w:rFonts w:ascii="宋体" w:eastAsia="仿宋_GB2312" w:hAnsi="宋体" w:hint="eastAsia"/>
      <w:kern w:val="0"/>
      <w:sz w:val="24"/>
      <w:szCs w:val="24"/>
    </w:rPr>
  </w:style>
  <w:style w:type="paragraph" w:customStyle="1" w:styleId="afffffffffffffb">
    <w:name w:val="表格内容"/>
    <w:basedOn w:val="a0"/>
    <w:qFormat/>
    <w:rsid w:val="00FF64AD"/>
    <w:pPr>
      <w:widowControl/>
      <w:autoSpaceDE w:val="0"/>
      <w:autoSpaceDN w:val="0"/>
      <w:adjustRightInd w:val="0"/>
      <w:spacing w:before="60" w:line="300" w:lineRule="auto"/>
      <w:jc w:val="center"/>
      <w:textAlignment w:val="bottom"/>
    </w:pPr>
    <w:rPr>
      <w:rFonts w:ascii="仿宋_GB2312" w:eastAsia="昆仑楷体" w:hAnsi="Times New Roman"/>
      <w:spacing w:val="-25"/>
      <w:kern w:val="0"/>
      <w:sz w:val="24"/>
      <w:szCs w:val="20"/>
    </w:rPr>
  </w:style>
  <w:style w:type="paragraph" w:customStyle="1" w:styleId="4c">
    <w:name w:val="正文4"/>
    <w:basedOn w:val="a0"/>
    <w:qFormat/>
    <w:rsid w:val="00FF64AD"/>
    <w:pPr>
      <w:tabs>
        <w:tab w:val="left" w:pos="520"/>
      </w:tabs>
      <w:spacing w:before="60" w:after="60" w:line="360" w:lineRule="auto"/>
      <w:ind w:leftChars="400" w:left="820" w:hanging="420"/>
    </w:pPr>
    <w:rPr>
      <w:rFonts w:ascii="仿宋_GB2312" w:eastAsia="仿宋_GB2312" w:hAnsi="Times New Roman"/>
      <w:kern w:val="0"/>
      <w:sz w:val="24"/>
      <w:szCs w:val="24"/>
    </w:rPr>
  </w:style>
  <w:style w:type="paragraph" w:customStyle="1" w:styleId="afffffffffffffc">
    <w:name w:val="自加目录"/>
    <w:basedOn w:val="a0"/>
    <w:qFormat/>
    <w:rsid w:val="00FF64AD"/>
    <w:pPr>
      <w:tabs>
        <w:tab w:val="left" w:pos="360"/>
      </w:tabs>
      <w:adjustRightInd w:val="0"/>
      <w:spacing w:line="300" w:lineRule="auto"/>
      <w:ind w:left="360" w:hanging="360"/>
      <w:jc w:val="left"/>
      <w:textAlignment w:val="baseline"/>
    </w:pPr>
    <w:rPr>
      <w:rFonts w:ascii="仿宋_GB2312" w:eastAsia="仿宋_GB2312" w:hAnsi="Times New Roman"/>
      <w:kern w:val="0"/>
      <w:sz w:val="28"/>
      <w:szCs w:val="20"/>
    </w:rPr>
  </w:style>
  <w:style w:type="paragraph" w:customStyle="1" w:styleId="afffffffffffffd">
    <w:name w:val="小四（首行缩进）"/>
    <w:basedOn w:val="a0"/>
    <w:qFormat/>
    <w:rsid w:val="00FF64AD"/>
    <w:pPr>
      <w:spacing w:line="400" w:lineRule="atLeast"/>
      <w:ind w:firstLineChars="200" w:firstLine="480"/>
    </w:pPr>
    <w:rPr>
      <w:rFonts w:ascii="仿宋_GB2312" w:eastAsia="仿宋_GB2312" w:hAnsi="Times New Roman"/>
      <w:kern w:val="0"/>
      <w:sz w:val="24"/>
      <w:szCs w:val="24"/>
    </w:rPr>
  </w:style>
  <w:style w:type="paragraph" w:customStyle="1" w:styleId="Style110">
    <w:name w:val="Style11"/>
    <w:basedOn w:val="a0"/>
    <w:uiPriority w:val="99"/>
    <w:qFormat/>
    <w:rsid w:val="00FF64AD"/>
    <w:pPr>
      <w:adjustRightInd w:val="0"/>
      <w:spacing w:line="269" w:lineRule="exact"/>
      <w:jc w:val="left"/>
    </w:pPr>
    <w:rPr>
      <w:rFonts w:ascii="黑体" w:eastAsia="黑体"/>
      <w:kern w:val="0"/>
      <w:sz w:val="24"/>
      <w:szCs w:val="24"/>
    </w:rPr>
  </w:style>
  <w:style w:type="paragraph" w:customStyle="1" w:styleId="xl63">
    <w:name w:val="xl63"/>
    <w:basedOn w:val="a0"/>
    <w:qFormat/>
    <w:rsid w:val="00FF64AD"/>
    <w:pPr>
      <w:widowControl/>
      <w:shd w:val="clear" w:color="000000" w:fill="FFFFFF"/>
      <w:spacing w:before="100" w:beforeAutospacing="1" w:after="100" w:afterAutospacing="1"/>
      <w:jc w:val="left"/>
    </w:pPr>
    <w:rPr>
      <w:rFonts w:ascii="Geneva" w:eastAsia="仿宋_GB2312" w:hAnsi="Geneva" w:cs="宋体"/>
      <w:kern w:val="0"/>
      <w:sz w:val="20"/>
      <w:szCs w:val="20"/>
    </w:rPr>
  </w:style>
  <w:style w:type="paragraph" w:customStyle="1" w:styleId="CharCharCharCharCharChar1">
    <w:name w:val="Char Char Char Char Char Char1"/>
    <w:basedOn w:val="a0"/>
    <w:qFormat/>
    <w:rsid w:val="00FF64AD"/>
    <w:rPr>
      <w:rFonts w:ascii="仿宋_GB2312" w:eastAsia="仿宋_GB2312" w:hAnsi="Times New Roman"/>
      <w:kern w:val="0"/>
      <w:sz w:val="34"/>
      <w:szCs w:val="24"/>
    </w:rPr>
  </w:style>
  <w:style w:type="paragraph" w:customStyle="1" w:styleId="312">
    <w:name w:val="正文31"/>
    <w:basedOn w:val="a0"/>
    <w:qFormat/>
    <w:rsid w:val="00FF64AD"/>
    <w:pPr>
      <w:ind w:left="1260"/>
    </w:pPr>
    <w:rPr>
      <w:rFonts w:ascii="仿宋_GB2312" w:eastAsia="仿宋_GB2312" w:hAnsi="Times New Roman"/>
      <w:kern w:val="0"/>
      <w:sz w:val="34"/>
      <w:szCs w:val="20"/>
    </w:rPr>
  </w:style>
  <w:style w:type="paragraph" w:customStyle="1" w:styleId="afffffffffffffe">
    <w:name w:val="应答正文题头"/>
    <w:basedOn w:val="a0"/>
    <w:next w:val="affffffffffffff"/>
    <w:qFormat/>
    <w:rsid w:val="00FF64AD"/>
    <w:pPr>
      <w:spacing w:line="360" w:lineRule="auto"/>
    </w:pPr>
    <w:rPr>
      <w:rFonts w:ascii="仿宋_GB2312" w:eastAsia="黑体" w:hAnsi="Times New Roman"/>
      <w:color w:val="000080"/>
      <w:kern w:val="0"/>
      <w:sz w:val="24"/>
      <w:szCs w:val="20"/>
      <w:u w:val="single"/>
    </w:rPr>
  </w:style>
  <w:style w:type="paragraph" w:customStyle="1" w:styleId="affffffffffffff">
    <w:name w:val="应答正文"/>
    <w:basedOn w:val="affffffffffffff0"/>
    <w:qFormat/>
    <w:rsid w:val="00FF64AD"/>
    <w:pPr>
      <w:ind w:firstLineChars="200" w:firstLine="200"/>
    </w:pPr>
    <w:rPr>
      <w:u w:val="none"/>
    </w:rPr>
  </w:style>
  <w:style w:type="paragraph" w:customStyle="1" w:styleId="affffffffffffff0">
    <w:name w:val="应答题头"/>
    <w:basedOn w:val="afffffffffff1"/>
    <w:next w:val="affffffffffffff"/>
    <w:qFormat/>
    <w:rsid w:val="00FF64AD"/>
    <w:pPr>
      <w:spacing w:line="360" w:lineRule="auto"/>
      <w:ind w:firstLine="0"/>
    </w:pPr>
    <w:rPr>
      <w:rFonts w:ascii="宋体" w:eastAsia="黑体" w:hAnsi="宋体"/>
      <w:color w:val="0000FF"/>
      <w:szCs w:val="24"/>
      <w:u w:val="single" w:color="0000FF"/>
    </w:rPr>
  </w:style>
  <w:style w:type="paragraph" w:customStyle="1" w:styleId="66">
    <w:name w:val="6"/>
    <w:basedOn w:val="a0"/>
    <w:next w:val="a0"/>
    <w:qFormat/>
    <w:rsid w:val="00FF64AD"/>
    <w:rPr>
      <w:rFonts w:ascii="仿宋_GB2312" w:eastAsia="仿宋_GB2312" w:hAnsi="Times New Roman"/>
      <w:kern w:val="0"/>
      <w:sz w:val="28"/>
      <w:szCs w:val="20"/>
    </w:rPr>
  </w:style>
  <w:style w:type="paragraph" w:customStyle="1" w:styleId="NormalParagraphStyle">
    <w:name w:val="NormalParagraphStyle"/>
    <w:basedOn w:val="a0"/>
    <w:uiPriority w:val="99"/>
    <w:qFormat/>
    <w:rsid w:val="00FF64AD"/>
    <w:pPr>
      <w:autoSpaceDE w:val="0"/>
      <w:autoSpaceDN w:val="0"/>
      <w:adjustRightInd w:val="0"/>
      <w:spacing w:line="288" w:lineRule="auto"/>
      <w:textAlignment w:val="center"/>
    </w:pPr>
    <w:rPr>
      <w:rFonts w:ascii="宋体" w:eastAsia="仿宋_GB2312" w:hAnsi="Arial Narrow Regular" w:cs="宋体"/>
      <w:color w:val="000000"/>
      <w:kern w:val="0"/>
      <w:sz w:val="24"/>
      <w:szCs w:val="24"/>
      <w:lang w:val="zh-CN"/>
    </w:rPr>
  </w:style>
  <w:style w:type="paragraph" w:customStyle="1" w:styleId="affffffffffffff1">
    <w:name w:val="分发表表头"/>
    <w:basedOn w:val="a0"/>
    <w:qFormat/>
    <w:rsid w:val="00FF64AD"/>
    <w:pPr>
      <w:adjustRightInd w:val="0"/>
      <w:spacing w:line="480" w:lineRule="atLeast"/>
      <w:jc w:val="center"/>
      <w:textAlignment w:val="baseline"/>
    </w:pPr>
    <w:rPr>
      <w:rFonts w:ascii="黑体" w:eastAsia="黑体" w:hAnsi="Times New Roman"/>
      <w:kern w:val="0"/>
      <w:sz w:val="34"/>
      <w:szCs w:val="21"/>
    </w:rPr>
  </w:style>
  <w:style w:type="paragraph" w:customStyle="1" w:styleId="CharCharCharCharChar1CharCharCharChar">
    <w:name w:val="Char Char Char Char Char1 Char Char Char Char"/>
    <w:basedOn w:val="ad"/>
    <w:qFormat/>
    <w:rsid w:val="00FF64AD"/>
    <w:pPr>
      <w:shd w:val="clear" w:color="auto" w:fill="000080"/>
      <w:adjustRightInd w:val="0"/>
      <w:spacing w:line="436" w:lineRule="exact"/>
      <w:textAlignment w:val="baseline"/>
    </w:pPr>
    <w:rPr>
      <w:rFonts w:ascii="Tahoma" w:eastAsia="仿宋_GB2312" w:hAnsi="Tahoma" w:cs="Times New Roman"/>
      <w:b/>
      <w:kern w:val="0"/>
      <w:sz w:val="24"/>
      <w:szCs w:val="24"/>
    </w:rPr>
  </w:style>
  <w:style w:type="paragraph" w:customStyle="1" w:styleId="190">
    <w:name w:val="正文_19"/>
    <w:qFormat/>
    <w:rsid w:val="00FF64AD"/>
    <w:pPr>
      <w:widowControl w:val="0"/>
      <w:jc w:val="both"/>
    </w:pPr>
    <w:rPr>
      <w:rFonts w:ascii="Times New Roman" w:eastAsia="宋体" w:hAnsi="Times New Roman" w:cs="Times New Roman"/>
      <w:kern w:val="0"/>
    </w:rPr>
  </w:style>
  <w:style w:type="paragraph" w:customStyle="1" w:styleId="3f8">
    <w:name w:val="正文3(英)"/>
    <w:basedOn w:val="a0"/>
    <w:qFormat/>
    <w:rsid w:val="00FF64AD"/>
    <w:pPr>
      <w:ind w:left="1080"/>
    </w:pPr>
    <w:rPr>
      <w:rFonts w:ascii="仿宋_GB2312" w:eastAsia="仿宋_GB2312" w:hAnsi="Times New Roman"/>
      <w:kern w:val="0"/>
      <w:sz w:val="34"/>
      <w:szCs w:val="20"/>
    </w:rPr>
  </w:style>
  <w:style w:type="paragraph" w:customStyle="1" w:styleId="affffffffffffff2">
    <w:name w:val="题头内容"/>
    <w:basedOn w:val="a0"/>
    <w:qFormat/>
    <w:rsid w:val="00FF64AD"/>
    <w:pPr>
      <w:adjustRightInd w:val="0"/>
      <w:spacing w:before="120" w:after="120" w:line="312" w:lineRule="atLeast"/>
      <w:ind w:right="879" w:firstLine="839"/>
      <w:jc w:val="center"/>
      <w:textAlignment w:val="baseline"/>
    </w:pPr>
    <w:rPr>
      <w:rFonts w:ascii="黑体" w:eastAsia="黑体" w:hAnsi="Times New Roman"/>
      <w:kern w:val="0"/>
      <w:sz w:val="32"/>
      <w:szCs w:val="20"/>
    </w:rPr>
  </w:style>
  <w:style w:type="paragraph" w:customStyle="1" w:styleId="CharCharCharCharCharCharCharCharCharCharCharCharCharCharCharChar1">
    <w:name w:val="Char Char Char Char Char Char Char Char Char Char Char Char Char Char Char Char1"/>
    <w:basedOn w:val="a0"/>
    <w:qFormat/>
    <w:rsid w:val="00FF64AD"/>
    <w:rPr>
      <w:rFonts w:ascii="仿宋_GB2312" w:eastAsia="仿宋_GB2312" w:hAnsi="Times New Roman"/>
      <w:b/>
      <w:kern w:val="0"/>
      <w:sz w:val="28"/>
      <w:szCs w:val="28"/>
    </w:rPr>
  </w:style>
  <w:style w:type="paragraph" w:customStyle="1" w:styleId="affffffffffffff3">
    <w:name w:val="工程建设项标题"/>
    <w:basedOn w:val="afffffffffa"/>
    <w:qFormat/>
    <w:rsid w:val="00FF64AD"/>
    <w:pPr>
      <w:tabs>
        <w:tab w:val="clear" w:pos="1740"/>
        <w:tab w:val="left" w:pos="525"/>
      </w:tabs>
      <w:ind w:left="0" w:firstLine="0"/>
      <w:jc w:val="both"/>
    </w:pPr>
  </w:style>
  <w:style w:type="paragraph" w:customStyle="1" w:styleId="Char1CharCharCharCharCharCharCharCharCharCharCharChar1">
    <w:name w:val="Char1 Char Char Char Char Char Char Char Char Char Char Char Char1"/>
    <w:basedOn w:val="a0"/>
    <w:qFormat/>
    <w:rsid w:val="00FF64AD"/>
    <w:pPr>
      <w:pageBreakBefore/>
      <w:tabs>
        <w:tab w:val="left" w:pos="432"/>
      </w:tabs>
      <w:ind w:left="432" w:hanging="432"/>
    </w:pPr>
    <w:rPr>
      <w:rFonts w:ascii="Tahoma" w:eastAsia="仿宋_GB2312" w:hAnsi="Tahoma"/>
      <w:kern w:val="0"/>
      <w:sz w:val="24"/>
      <w:szCs w:val="20"/>
    </w:rPr>
  </w:style>
  <w:style w:type="paragraph" w:customStyle="1" w:styleId="affffffffffffff4">
    <w:name w:val="缩进正文"/>
    <w:basedOn w:val="a0"/>
    <w:qFormat/>
    <w:rsid w:val="00FF64AD"/>
    <w:pPr>
      <w:widowControl/>
      <w:spacing w:after="200" w:line="400" w:lineRule="exact"/>
      <w:ind w:left="1418"/>
      <w:jc w:val="left"/>
    </w:pPr>
    <w:rPr>
      <w:rFonts w:ascii="宋体" w:eastAsia="仿宋_GB2312" w:hAnsi="Times New Roman"/>
      <w:kern w:val="0"/>
      <w:sz w:val="34"/>
      <w:szCs w:val="20"/>
    </w:rPr>
  </w:style>
  <w:style w:type="paragraph" w:customStyle="1" w:styleId="Normal1">
    <w:name w:val="Normal_1"/>
    <w:qFormat/>
    <w:rsid w:val="00FF64AD"/>
    <w:rPr>
      <w:rFonts w:ascii="Times New Roman" w:eastAsia="宋体" w:hAnsi="Times New Roman" w:cs="Times New Roman"/>
      <w:kern w:val="0"/>
      <w:sz w:val="24"/>
      <w:szCs w:val="24"/>
    </w:rPr>
  </w:style>
  <w:style w:type="paragraph" w:customStyle="1" w:styleId="affffffffffffff5">
    <w:name w:val="普通正文"/>
    <w:basedOn w:val="a0"/>
    <w:qFormat/>
    <w:rsid w:val="00FF64AD"/>
    <w:pPr>
      <w:widowControl/>
      <w:spacing w:line="360" w:lineRule="auto"/>
    </w:pPr>
    <w:rPr>
      <w:rFonts w:ascii="仿宋_GB2312" w:eastAsia="仿宋_GB2312" w:hAnsi="Times New Roman"/>
      <w:kern w:val="21"/>
      <w:sz w:val="34"/>
      <w:szCs w:val="20"/>
    </w:rPr>
  </w:style>
  <w:style w:type="paragraph" w:customStyle="1" w:styleId="Style5">
    <w:name w:val="Style5"/>
    <w:basedOn w:val="a0"/>
    <w:uiPriority w:val="99"/>
    <w:qFormat/>
    <w:rsid w:val="00FF64AD"/>
    <w:pPr>
      <w:adjustRightInd w:val="0"/>
      <w:spacing w:line="346" w:lineRule="exact"/>
      <w:jc w:val="left"/>
    </w:pPr>
    <w:rPr>
      <w:rFonts w:ascii="黑体" w:eastAsia="黑体"/>
      <w:kern w:val="0"/>
      <w:sz w:val="24"/>
      <w:szCs w:val="24"/>
    </w:rPr>
  </w:style>
  <w:style w:type="paragraph" w:customStyle="1" w:styleId="affffffffffffff6">
    <w:name w:val="常规"/>
    <w:basedOn w:val="a0"/>
    <w:qFormat/>
    <w:rsid w:val="00FF64AD"/>
    <w:pPr>
      <w:widowControl/>
      <w:jc w:val="left"/>
    </w:pPr>
    <w:rPr>
      <w:rFonts w:ascii="Arial" w:hAnsi="Arial" w:cs="Arial"/>
      <w:color w:val="000000"/>
      <w:kern w:val="0"/>
      <w:sz w:val="20"/>
      <w:szCs w:val="20"/>
    </w:rPr>
  </w:style>
  <w:style w:type="paragraph" w:customStyle="1" w:styleId="CharChar1CharCharChar1">
    <w:name w:val="Char Char1 Char Char Char1"/>
    <w:qFormat/>
    <w:rsid w:val="00FF64AD"/>
    <w:pPr>
      <w:widowControl w:val="0"/>
      <w:shd w:val="clear" w:color="auto" w:fill="000080"/>
      <w:jc w:val="both"/>
    </w:pPr>
    <w:rPr>
      <w:rFonts w:ascii="Tahoma" w:eastAsia="宋体" w:hAnsi="Tahoma" w:cs="Times New Roman"/>
      <w:sz w:val="24"/>
      <w:szCs w:val="20"/>
      <w:shd w:val="clear" w:color="auto" w:fill="000080"/>
    </w:rPr>
  </w:style>
  <w:style w:type="character" w:customStyle="1" w:styleId="affffffffffffff7">
    <w:name w:val="未处理的提及"/>
    <w:uiPriority w:val="99"/>
    <w:rsid w:val="00FF64AD"/>
    <w:rPr>
      <w:rFonts w:ascii="Times New Roman" w:eastAsia="宋体" w:hAnsi="Times New Roman" w:cs="Times New Roman"/>
      <w:color w:val="808080"/>
      <w:shd w:val="clear" w:color="auto" w:fill="E6E6E6"/>
    </w:rPr>
  </w:style>
  <w:style w:type="character" w:customStyle="1" w:styleId="Charfff0">
    <w:name w:val="引用 Char"/>
    <w:link w:val="affffffffffffff8"/>
    <w:rsid w:val="00FF64AD"/>
    <w:rPr>
      <w:i/>
      <w:iCs/>
      <w:color w:val="404040"/>
      <w:szCs w:val="21"/>
    </w:rPr>
  </w:style>
  <w:style w:type="paragraph" w:styleId="affffffffffffff8">
    <w:name w:val="Quote"/>
    <w:basedOn w:val="a0"/>
    <w:next w:val="a0"/>
    <w:link w:val="Charfff0"/>
    <w:qFormat/>
    <w:rsid w:val="00FF64AD"/>
    <w:pPr>
      <w:spacing w:before="200" w:after="160"/>
      <w:ind w:left="864" w:right="864"/>
      <w:jc w:val="center"/>
    </w:pPr>
    <w:rPr>
      <w:rFonts w:asciiTheme="minorHAnsi" w:eastAsiaTheme="minorEastAsia" w:hAnsiTheme="minorHAnsi" w:cstheme="minorBidi"/>
      <w:i/>
      <w:iCs/>
      <w:color w:val="404040"/>
      <w:szCs w:val="21"/>
    </w:rPr>
  </w:style>
  <w:style w:type="character" w:customStyle="1" w:styleId="Char1f5">
    <w:name w:val="引用 Char1"/>
    <w:basedOn w:val="a1"/>
    <w:uiPriority w:val="99"/>
    <w:rsid w:val="00FF64AD"/>
    <w:rPr>
      <w:rFonts w:ascii="Calibri" w:eastAsia="宋体" w:hAnsi="Calibri" w:cs="Times New Roman"/>
      <w:i/>
      <w:iCs/>
      <w:color w:val="000000" w:themeColor="text1"/>
    </w:rPr>
  </w:style>
  <w:style w:type="paragraph" w:customStyle="1" w:styleId="bn">
    <w:name w:val="bn"/>
    <w:basedOn w:val="a0"/>
    <w:rsid w:val="00FF64AD"/>
    <w:pPr>
      <w:topLinePunct/>
      <w:snapToGrid w:val="0"/>
      <w:ind w:leftChars="20" w:left="20" w:rightChars="20" w:right="20"/>
      <w:jc w:val="center"/>
    </w:pPr>
    <w:rPr>
      <w:rFonts w:ascii="方正仿宋_GBK" w:eastAsia="方正仿宋_GBK" w:hAnsi="方正仿宋_GBK" w:hint="eastAsia"/>
      <w:color w:val="000000"/>
      <w:kern w:val="18"/>
      <w:sz w:val="18"/>
      <w:szCs w:val="32"/>
    </w:rPr>
  </w:style>
  <w:style w:type="paragraph" w:customStyle="1" w:styleId="Style50">
    <w:name w:val="_Style 5"/>
    <w:basedOn w:val="1"/>
    <w:next w:val="a0"/>
    <w:uiPriority w:val="39"/>
    <w:qFormat/>
    <w:rsid w:val="00FF64AD"/>
    <w:pPr>
      <w:spacing w:before="480" w:line="276" w:lineRule="auto"/>
      <w:jc w:val="center"/>
      <w:outlineLvl w:val="9"/>
    </w:pPr>
    <w:rPr>
      <w:rFonts w:ascii="Cambria" w:hAnsi="Cambria"/>
      <w:b w:val="0"/>
      <w:bCs/>
      <w:color w:val="365F91"/>
      <w:kern w:val="0"/>
      <w:sz w:val="28"/>
      <w:szCs w:val="28"/>
    </w:rPr>
  </w:style>
  <w:style w:type="paragraph" w:customStyle="1" w:styleId="CharChar1CharCharChar2">
    <w:name w:val="Char Char1 Char Char Char2"/>
    <w:qFormat/>
    <w:rsid w:val="00FF64AD"/>
    <w:pPr>
      <w:widowControl w:val="0"/>
      <w:shd w:val="clear" w:color="auto" w:fill="000080"/>
      <w:jc w:val="both"/>
    </w:pPr>
    <w:rPr>
      <w:rFonts w:ascii="Tahoma" w:eastAsia="宋体" w:hAnsi="Tahoma" w:cs="Times New Roman"/>
      <w:sz w:val="24"/>
      <w:szCs w:val="20"/>
      <w:shd w:val="clear" w:color="auto" w:fill="000080"/>
    </w:rPr>
  </w:style>
  <w:style w:type="paragraph" w:customStyle="1" w:styleId="378020">
    <w:name w:val="样式 标题 3 + (中文) 黑体 小四 非加粗 段前: 7.8 磅 段后: 0 磅 行距: 固定值 20 磅"/>
    <w:basedOn w:val="3"/>
    <w:qFormat/>
    <w:rsid w:val="00FF64AD"/>
    <w:pPr>
      <w:spacing w:before="0" w:after="0" w:line="400" w:lineRule="exact"/>
      <w:ind w:firstLineChars="0" w:firstLine="0"/>
    </w:pPr>
    <w:rPr>
      <w:rFonts w:ascii="Times New Roman" w:hAnsi="Times New Roman" w:cs="宋体"/>
      <w:sz w:val="24"/>
    </w:rPr>
  </w:style>
  <w:style w:type="paragraph" w:customStyle="1" w:styleId="2TimesNewRoman5020">
    <w:name w:val="样式 标题 2 + Times New Roman 四号 非加粗 段前: 5 磅 段后: 0 磅 行距: 固定值 20..."/>
    <w:basedOn w:val="2"/>
    <w:qFormat/>
    <w:rsid w:val="00FF64AD"/>
    <w:pPr>
      <w:spacing w:before="100" w:after="0" w:line="400" w:lineRule="exact"/>
      <w:jc w:val="left"/>
    </w:pPr>
    <w:rPr>
      <w:rFonts w:ascii="Times New Roman" w:eastAsia="仿宋_GB2312" w:hAnsi="Times New Roman" w:cs="宋体"/>
      <w:b w:val="0"/>
      <w:kern w:val="0"/>
      <w:sz w:val="28"/>
    </w:rPr>
  </w:style>
  <w:style w:type="character" w:customStyle="1" w:styleId="CommentTextChar1">
    <w:name w:val="Comment Text Char1"/>
    <w:basedOn w:val="a1"/>
    <w:uiPriority w:val="99"/>
    <w:semiHidden/>
    <w:rsid w:val="00FF64AD"/>
    <w:rPr>
      <w:rFonts w:ascii="Times New Roman" w:hAnsi="Times New Roman"/>
      <w:szCs w:val="21"/>
    </w:rPr>
  </w:style>
  <w:style w:type="paragraph" w:customStyle="1" w:styleId="4d">
    <w:name w:val="页脚4"/>
    <w:basedOn w:val="a0"/>
    <w:qFormat/>
    <w:rsid w:val="00FF64AD"/>
    <w:pPr>
      <w:tabs>
        <w:tab w:val="center" w:pos="4153"/>
        <w:tab w:val="right" w:pos="8306"/>
      </w:tabs>
      <w:topLinePunct/>
      <w:snapToGrid w:val="0"/>
      <w:jc w:val="left"/>
    </w:pPr>
    <w:rPr>
      <w:rFonts w:ascii="Times New Roman" w:hAnsi="Times New Roman"/>
      <w:sz w:val="18"/>
      <w:szCs w:val="21"/>
    </w:rPr>
  </w:style>
  <w:style w:type="paragraph" w:customStyle="1" w:styleId="ListParagraph1">
    <w:name w:val="List Paragraph1"/>
    <w:qFormat/>
    <w:rsid w:val="00FF64AD"/>
    <w:pPr>
      <w:ind w:firstLineChars="200" w:firstLine="420"/>
    </w:pPr>
    <w:rPr>
      <w:rFonts w:ascii="Calibri" w:eastAsia="宋体" w:hAnsi="Calibri" w:cs="Times New Roman"/>
      <w:kern w:val="0"/>
      <w:sz w:val="20"/>
      <w:szCs w:val="20"/>
    </w:rPr>
  </w:style>
  <w:style w:type="character" w:customStyle="1" w:styleId="CharChar172">
    <w:name w:val="Char Char17"/>
    <w:qFormat/>
    <w:rsid w:val="00955180"/>
    <w:rPr>
      <w:rFonts w:ascii="宋体" w:eastAsia="宋体" w:hAnsi="Courier New" w:cs="Courier New"/>
      <w:kern w:val="2"/>
      <w:sz w:val="21"/>
      <w:szCs w:val="21"/>
      <w:lang w:val="en-US" w:eastAsia="zh-CN" w:bidi="ar-SA"/>
    </w:rPr>
  </w:style>
  <w:style w:type="character" w:customStyle="1" w:styleId="CharChar231">
    <w:name w:val="Char Char23"/>
    <w:rsid w:val="00955180"/>
    <w:rPr>
      <w:rFonts w:eastAsia="黑体"/>
      <w:bCs/>
      <w:kern w:val="2"/>
      <w:sz w:val="28"/>
      <w:szCs w:val="28"/>
      <w:lang w:val="en-US" w:eastAsia="zh-CN" w:bidi="ar-SA"/>
    </w:rPr>
  </w:style>
  <w:style w:type="character" w:customStyle="1" w:styleId="CharChar24">
    <w:name w:val="Char Char2"/>
    <w:qFormat/>
    <w:rsid w:val="00955180"/>
    <w:rPr>
      <w:rFonts w:eastAsia="宋体"/>
      <w:b/>
      <w:bCs/>
      <w:kern w:val="44"/>
      <w:sz w:val="21"/>
      <w:szCs w:val="28"/>
      <w:lang w:val="en-US" w:eastAsia="zh-CN" w:bidi="ar-SA"/>
    </w:rPr>
  </w:style>
  <w:style w:type="character" w:customStyle="1" w:styleId="CharChar141">
    <w:name w:val="Char Char14"/>
    <w:rsid w:val="00955180"/>
    <w:rPr>
      <w:rFonts w:ascii="Arial" w:eastAsia="宋体" w:hAnsi="Arial" w:cs="Arial"/>
      <w:b/>
      <w:bCs/>
      <w:kern w:val="2"/>
      <w:sz w:val="32"/>
      <w:szCs w:val="32"/>
      <w:lang w:val="en-US" w:eastAsia="zh-CN" w:bidi="ar-SA"/>
    </w:rPr>
  </w:style>
  <w:style w:type="character" w:customStyle="1" w:styleId="CharChar15">
    <w:name w:val="Char Char1"/>
    <w:rsid w:val="00955180"/>
    <w:rPr>
      <w:rFonts w:eastAsia="汉仪大宋简"/>
      <w:kern w:val="44"/>
      <w:sz w:val="22"/>
      <w:szCs w:val="22"/>
      <w:lang w:val="en-US" w:eastAsia="zh-CN" w:bidi="ar-SA"/>
    </w:rPr>
  </w:style>
  <w:style w:type="character" w:customStyle="1" w:styleId="CharChar291">
    <w:name w:val="Char Char29"/>
    <w:semiHidden/>
    <w:rsid w:val="00955180"/>
    <w:rPr>
      <w:rFonts w:eastAsia="汉仪大宋简"/>
      <w:kern w:val="44"/>
      <w:sz w:val="22"/>
      <w:szCs w:val="22"/>
      <w:lang w:val="en-US" w:eastAsia="zh-CN" w:bidi="ar-SA"/>
    </w:rPr>
  </w:style>
  <w:style w:type="character" w:customStyle="1" w:styleId="CharChar43">
    <w:name w:val="Char Char4"/>
    <w:rsid w:val="00955180"/>
    <w:rPr>
      <w:rFonts w:eastAsia="宋体"/>
      <w:b/>
      <w:bCs/>
      <w:kern w:val="44"/>
      <w:sz w:val="44"/>
      <w:szCs w:val="44"/>
      <w:lang w:val="en-US" w:eastAsia="zh-CN" w:bidi="ar-SA"/>
    </w:rPr>
  </w:style>
  <w:style w:type="character" w:customStyle="1" w:styleId="CharChar161">
    <w:name w:val="Char Char16"/>
    <w:qFormat/>
    <w:rsid w:val="00955180"/>
    <w:rPr>
      <w:rFonts w:ascii="Arial" w:eastAsia="黑体" w:hAnsi="Arial"/>
      <w:b/>
      <w:bCs/>
      <w:kern w:val="2"/>
      <w:sz w:val="32"/>
      <w:szCs w:val="32"/>
      <w:lang w:val="en-US" w:eastAsia="zh-CN" w:bidi="ar-SA"/>
    </w:rPr>
  </w:style>
  <w:style w:type="paragraph" w:customStyle="1" w:styleId="67">
    <w:name w:val="列出段落6"/>
    <w:basedOn w:val="a0"/>
    <w:qFormat/>
    <w:rsid w:val="00955180"/>
    <w:pPr>
      <w:ind w:firstLineChars="200" w:firstLine="420"/>
    </w:pPr>
    <w:rPr>
      <w:rFonts w:eastAsia="仿宋_GB2312"/>
      <w:sz w:val="34"/>
    </w:rPr>
  </w:style>
  <w:style w:type="paragraph" w:customStyle="1" w:styleId="Char1f6">
    <w:name w:val="Char1"/>
    <w:basedOn w:val="a0"/>
    <w:qFormat/>
    <w:rsid w:val="00955180"/>
    <w:pPr>
      <w:spacing w:afterLines="200" w:after="200"/>
    </w:pPr>
    <w:rPr>
      <w:rFonts w:ascii="黑体" w:eastAsia="黑体" w:hAnsi="Times New Roman"/>
      <w:sz w:val="36"/>
      <w:szCs w:val="36"/>
    </w:rPr>
  </w:style>
  <w:style w:type="paragraph" w:customStyle="1" w:styleId="Char1CharCharCharCharCharCharCharCharCharCharCharChar2">
    <w:name w:val="Char1 Char Char Char Char Char Char Char Char Char Char Char Char"/>
    <w:basedOn w:val="a0"/>
    <w:rsid w:val="00955180"/>
    <w:pPr>
      <w:pageBreakBefore/>
      <w:tabs>
        <w:tab w:val="left" w:pos="432"/>
      </w:tabs>
      <w:ind w:left="432" w:hanging="432"/>
    </w:pPr>
    <w:rPr>
      <w:rFonts w:ascii="Tahoma" w:eastAsia="仿宋_GB2312" w:hAnsi="Tahoma"/>
      <w:sz w:val="24"/>
      <w:szCs w:val="20"/>
    </w:rPr>
  </w:style>
  <w:style w:type="paragraph" w:customStyle="1" w:styleId="CharCharf9">
    <w:name w:val="Char Char"/>
    <w:basedOn w:val="a0"/>
    <w:qFormat/>
    <w:rsid w:val="00955180"/>
    <w:rPr>
      <w:rFonts w:ascii="仿宋_GB2312" w:eastAsia="仿宋_GB2312" w:hAnsi="Times New Roman"/>
      <w:sz w:val="28"/>
      <w:szCs w:val="20"/>
    </w:rPr>
  </w:style>
  <w:style w:type="paragraph" w:customStyle="1" w:styleId="84">
    <w:name w:val="正文8"/>
    <w:basedOn w:val="15"/>
    <w:rsid w:val="00955180"/>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1">
    <w:name w:val="Char"/>
    <w:basedOn w:val="a0"/>
    <w:qFormat/>
    <w:rsid w:val="00955180"/>
    <w:rPr>
      <w:rFonts w:ascii="仿宋_GB2312" w:eastAsia="仿宋_GB2312" w:hAnsi="Times New Roman"/>
      <w:sz w:val="34"/>
      <w:szCs w:val="20"/>
    </w:rPr>
  </w:style>
  <w:style w:type="paragraph" w:customStyle="1" w:styleId="CharCharChar1Char2">
    <w:name w:val="Char Char Char1 Char"/>
    <w:basedOn w:val="a0"/>
    <w:qFormat/>
    <w:rsid w:val="00955180"/>
    <w:rPr>
      <w:rFonts w:ascii="宋体" w:eastAsia="仿宋_GB2312" w:hAnsi="宋体"/>
      <w:b/>
      <w:color w:val="000000"/>
      <w:sz w:val="24"/>
      <w:szCs w:val="20"/>
    </w:rPr>
  </w:style>
  <w:style w:type="paragraph" w:customStyle="1" w:styleId="Char24">
    <w:name w:val="Char2"/>
    <w:basedOn w:val="a0"/>
    <w:semiHidden/>
    <w:rsid w:val="00955180"/>
    <w:rPr>
      <w:rFonts w:ascii="仿宋_GB2312" w:eastAsia="仿宋_GB2312" w:hAnsi="Times New Roman"/>
      <w:sz w:val="34"/>
      <w:szCs w:val="20"/>
    </w:rPr>
  </w:style>
  <w:style w:type="paragraph" w:customStyle="1" w:styleId="CharCharCharChar3">
    <w:name w:val="Char Char Char Char"/>
    <w:basedOn w:val="a0"/>
    <w:qFormat/>
    <w:rsid w:val="00955180"/>
    <w:rPr>
      <w:rFonts w:ascii="仿宋_GB2312" w:eastAsia="仿宋_GB2312" w:hAnsi="Times New Roman"/>
      <w:sz w:val="34"/>
      <w:szCs w:val="20"/>
    </w:rPr>
  </w:style>
  <w:style w:type="paragraph" w:customStyle="1" w:styleId="4e">
    <w:name w:val="纯文本4"/>
    <w:basedOn w:val="a0"/>
    <w:rsid w:val="00955180"/>
    <w:rPr>
      <w:rFonts w:ascii="宋体" w:eastAsia="仿宋_GB2312" w:hAnsi="Courier New"/>
      <w:kern w:val="0"/>
      <w:sz w:val="20"/>
      <w:szCs w:val="20"/>
    </w:rPr>
  </w:style>
  <w:style w:type="paragraph" w:customStyle="1" w:styleId="CharCharChar2">
    <w:name w:val="Char Char Char"/>
    <w:basedOn w:val="a0"/>
    <w:qFormat/>
    <w:rsid w:val="00955180"/>
    <w:rPr>
      <w:rFonts w:ascii="仿宋_GB2312" w:eastAsia="仿宋_GB2312" w:hAnsi="Times New Roman"/>
      <w:sz w:val="34"/>
      <w:szCs w:val="20"/>
    </w:rPr>
  </w:style>
  <w:style w:type="character" w:customStyle="1" w:styleId="shorttext">
    <w:name w:val="short_text"/>
    <w:qFormat/>
    <w:rsid w:val="00FE399B"/>
  </w:style>
  <w:style w:type="character" w:customStyle="1" w:styleId="1ffff1">
    <w:name w:val="尾注引用1"/>
    <w:qFormat/>
    <w:rsid w:val="00FE399B"/>
    <w:rPr>
      <w:vertAlign w:val="superscript"/>
    </w:rPr>
  </w:style>
  <w:style w:type="character" w:customStyle="1" w:styleId="CharChar18">
    <w:name w:val="页眉 Char Char1"/>
    <w:qFormat/>
    <w:rsid w:val="00FE399B"/>
    <w:rPr>
      <w:rFonts w:ascii="宋体" w:eastAsia="宋体"/>
      <w:spacing w:val="-12"/>
      <w:kern w:val="2"/>
      <w:sz w:val="18"/>
      <w:lang w:val="en-US" w:eastAsia="zh-CN"/>
    </w:rPr>
  </w:style>
  <w:style w:type="character" w:customStyle="1" w:styleId="HTML20">
    <w:name w:val="HTML 键盘2"/>
    <w:qFormat/>
    <w:rsid w:val="00FE399B"/>
    <w:rPr>
      <w:rFonts w:ascii="Courier New" w:hAnsi="Courier New"/>
      <w:sz w:val="20"/>
    </w:rPr>
  </w:style>
  <w:style w:type="character" w:customStyle="1" w:styleId="HTML10">
    <w:name w:val="HTML 变量1"/>
    <w:qFormat/>
    <w:rsid w:val="00FE399B"/>
    <w:rPr>
      <w:i/>
    </w:rPr>
  </w:style>
  <w:style w:type="character" w:customStyle="1" w:styleId="1111CharChar">
    <w:name w:val="款标题1.1.1.1 Char Char"/>
    <w:qFormat/>
    <w:rsid w:val="00FE399B"/>
    <w:rPr>
      <w:rFonts w:ascii="Arial" w:eastAsia="黑体" w:hAnsi="Arial"/>
      <w:b/>
      <w:kern w:val="2"/>
      <w:sz w:val="28"/>
    </w:rPr>
  </w:style>
  <w:style w:type="character" w:customStyle="1" w:styleId="Char25">
    <w:name w:val="页脚 Char2"/>
    <w:qFormat/>
    <w:rsid w:val="00FE399B"/>
    <w:rPr>
      <w:rFonts w:ascii="Times New Roman" w:eastAsia="宋体" w:hAnsi="Times New Roman" w:cs="Times New Roman"/>
      <w:sz w:val="18"/>
      <w:szCs w:val="18"/>
    </w:rPr>
  </w:style>
  <w:style w:type="character" w:customStyle="1" w:styleId="HTML11">
    <w:name w:val="HTML 打字机1"/>
    <w:qFormat/>
    <w:rsid w:val="00FE399B"/>
    <w:rPr>
      <w:rFonts w:ascii="Courier New" w:hAnsi="Courier New"/>
      <w:sz w:val="20"/>
    </w:rPr>
  </w:style>
  <w:style w:type="character" w:customStyle="1" w:styleId="2ff8">
    <w:name w:val="页码2"/>
    <w:qFormat/>
    <w:rsid w:val="00FE399B"/>
  </w:style>
  <w:style w:type="character" w:customStyle="1" w:styleId="HTML12">
    <w:name w:val="HTML 定义1"/>
    <w:qFormat/>
    <w:rsid w:val="00FE399B"/>
    <w:rPr>
      <w:i/>
    </w:rPr>
  </w:style>
  <w:style w:type="character" w:customStyle="1" w:styleId="1ffff2">
    <w:name w:val="行号1"/>
    <w:qFormat/>
    <w:rsid w:val="00FE399B"/>
  </w:style>
  <w:style w:type="character" w:customStyle="1" w:styleId="HTML30">
    <w:name w:val="HTML 缩写3"/>
    <w:qFormat/>
    <w:rsid w:val="00FE399B"/>
  </w:style>
  <w:style w:type="character" w:customStyle="1" w:styleId="HTML110">
    <w:name w:val="HTML 代码11"/>
    <w:qFormat/>
    <w:rsid w:val="00FE399B"/>
    <w:rPr>
      <w:rFonts w:ascii="Courier New" w:hAnsi="Courier New"/>
      <w:sz w:val="20"/>
    </w:rPr>
  </w:style>
  <w:style w:type="character" w:customStyle="1" w:styleId="CharChar150">
    <w:name w:val="Char Char15"/>
    <w:qFormat/>
    <w:rsid w:val="00FE399B"/>
    <w:rPr>
      <w:rFonts w:eastAsia="宋体"/>
      <w:kern w:val="2"/>
      <w:sz w:val="28"/>
      <w:lang w:val="en-US" w:eastAsia="zh-CN"/>
    </w:rPr>
  </w:style>
  <w:style w:type="character" w:customStyle="1" w:styleId="3f9">
    <w:name w:val="已访问的超链接3"/>
    <w:qFormat/>
    <w:rsid w:val="00FE399B"/>
    <w:rPr>
      <w:color w:val="800080"/>
      <w:u w:val="single"/>
    </w:rPr>
  </w:style>
  <w:style w:type="character" w:customStyle="1" w:styleId="3fa">
    <w:name w:val="脚注引用3"/>
    <w:qFormat/>
    <w:rsid w:val="00FE399B"/>
    <w:rPr>
      <w:vertAlign w:val="superscript"/>
    </w:rPr>
  </w:style>
  <w:style w:type="character" w:customStyle="1" w:styleId="117">
    <w:name w:val="批注引用11"/>
    <w:qFormat/>
    <w:rsid w:val="00FE399B"/>
    <w:rPr>
      <w:rFonts w:ascii="宋体" w:eastAsia="宋体"/>
      <w:kern w:val="2"/>
      <w:sz w:val="21"/>
      <w:lang w:val="en-US" w:eastAsia="zh-CN"/>
    </w:rPr>
  </w:style>
  <w:style w:type="character" w:customStyle="1" w:styleId="ACharChar">
    <w:name w:val="A专用条款说明 Char Char"/>
    <w:link w:val="Affffffffffffff9"/>
    <w:rsid w:val="00FE399B"/>
    <w:rPr>
      <w:rFonts w:eastAsia="楷体_GB2312"/>
      <w:sz w:val="24"/>
    </w:rPr>
  </w:style>
  <w:style w:type="paragraph" w:customStyle="1" w:styleId="Affffffffffffff9">
    <w:name w:val="A专用条款说明"/>
    <w:basedOn w:val="a0"/>
    <w:next w:val="a0"/>
    <w:link w:val="ACharChar"/>
    <w:qFormat/>
    <w:rsid w:val="00FE399B"/>
    <w:pPr>
      <w:adjustRightInd w:val="0"/>
      <w:spacing w:line="360" w:lineRule="auto"/>
      <w:ind w:left="340" w:firstLine="510"/>
      <w:textAlignment w:val="baseline"/>
    </w:pPr>
    <w:rPr>
      <w:rFonts w:asciiTheme="minorHAnsi" w:eastAsia="楷体_GB2312" w:hAnsiTheme="minorHAnsi" w:cstheme="minorBidi"/>
      <w:sz w:val="24"/>
    </w:rPr>
  </w:style>
  <w:style w:type="character" w:customStyle="1" w:styleId="fontstyle01">
    <w:name w:val="fontstyle01"/>
    <w:qFormat/>
    <w:rsid w:val="00FE399B"/>
    <w:rPr>
      <w:rFonts w:ascii="仿宋" w:eastAsia="仿宋" w:hAnsi="仿宋" w:cs="仿宋"/>
      <w:color w:val="000000"/>
      <w:sz w:val="24"/>
      <w:szCs w:val="24"/>
    </w:rPr>
  </w:style>
  <w:style w:type="character" w:customStyle="1" w:styleId="hps">
    <w:name w:val="hps"/>
    <w:qFormat/>
    <w:rsid w:val="00FE399B"/>
  </w:style>
  <w:style w:type="character" w:customStyle="1" w:styleId="HTML111">
    <w:name w:val="HTML 打字机11"/>
    <w:qFormat/>
    <w:rsid w:val="00FE399B"/>
    <w:rPr>
      <w:rFonts w:ascii="Courier New" w:hAnsi="Courier New"/>
      <w:sz w:val="20"/>
    </w:rPr>
  </w:style>
  <w:style w:type="character" w:customStyle="1" w:styleId="HTML112">
    <w:name w:val="HTML 引文11"/>
    <w:qFormat/>
    <w:rsid w:val="00FE399B"/>
    <w:rPr>
      <w:i/>
    </w:rPr>
  </w:style>
  <w:style w:type="character" w:customStyle="1" w:styleId="HTML31">
    <w:name w:val="HTML 定义3"/>
    <w:qFormat/>
    <w:rsid w:val="00FE399B"/>
    <w:rPr>
      <w:i/>
    </w:rPr>
  </w:style>
  <w:style w:type="character" w:customStyle="1" w:styleId="HTML32">
    <w:name w:val="HTML 样本3"/>
    <w:qFormat/>
    <w:rsid w:val="00FE399B"/>
    <w:rPr>
      <w:rFonts w:ascii="Courier New" w:hAnsi="Courier New"/>
    </w:rPr>
  </w:style>
  <w:style w:type="character" w:customStyle="1" w:styleId="Charfff2">
    <w:name w:val="节 Char"/>
    <w:qFormat/>
    <w:rsid w:val="00FE399B"/>
    <w:rPr>
      <w:rFonts w:ascii="Arial" w:eastAsia="黑体" w:hAnsi="Arial"/>
      <w:b/>
      <w:kern w:val="2"/>
      <w:sz w:val="32"/>
      <w:lang w:val="en-US" w:eastAsia="zh-CN"/>
    </w:rPr>
  </w:style>
  <w:style w:type="character" w:customStyle="1" w:styleId="HTML21">
    <w:name w:val="HTML 变量2"/>
    <w:qFormat/>
    <w:rsid w:val="00FE399B"/>
    <w:rPr>
      <w:i/>
    </w:rPr>
  </w:style>
  <w:style w:type="character" w:customStyle="1" w:styleId="Char2CharChar1">
    <w:name w:val="Char2 Char Char1"/>
    <w:qFormat/>
    <w:rsid w:val="00FE399B"/>
    <w:rPr>
      <w:kern w:val="2"/>
      <w:sz w:val="18"/>
    </w:rPr>
  </w:style>
  <w:style w:type="character" w:customStyle="1" w:styleId="HTML113">
    <w:name w:val="HTML 键盘11"/>
    <w:qFormat/>
    <w:rsid w:val="00FE399B"/>
    <w:rPr>
      <w:rFonts w:ascii="Courier New" w:hAnsi="Courier New"/>
      <w:sz w:val="20"/>
    </w:rPr>
  </w:style>
  <w:style w:type="character" w:customStyle="1" w:styleId="2ff9">
    <w:name w:val="行号2"/>
    <w:qFormat/>
    <w:rsid w:val="00FE399B"/>
  </w:style>
  <w:style w:type="character" w:customStyle="1" w:styleId="HTML13">
    <w:name w:val="HTML 样本1"/>
    <w:qFormat/>
    <w:rsid w:val="00FE399B"/>
    <w:rPr>
      <w:rFonts w:ascii="Courier New" w:hAnsi="Courier New"/>
    </w:rPr>
  </w:style>
  <w:style w:type="character" w:customStyle="1" w:styleId="118">
    <w:name w:val="行号11"/>
    <w:qFormat/>
    <w:rsid w:val="00FE399B"/>
  </w:style>
  <w:style w:type="character" w:customStyle="1" w:styleId="2ffa">
    <w:name w:val="批注引用2"/>
    <w:qFormat/>
    <w:rsid w:val="00FE399B"/>
    <w:rPr>
      <w:rFonts w:ascii="宋体" w:eastAsia="宋体"/>
      <w:kern w:val="2"/>
      <w:sz w:val="21"/>
      <w:lang w:val="en-US" w:eastAsia="zh-CN"/>
    </w:rPr>
  </w:style>
  <w:style w:type="character" w:customStyle="1" w:styleId="HTML22">
    <w:name w:val="HTML 样本2"/>
    <w:qFormat/>
    <w:rsid w:val="00FE399B"/>
    <w:rPr>
      <w:rFonts w:ascii="Courier New" w:hAnsi="Courier New"/>
    </w:rPr>
  </w:style>
  <w:style w:type="character" w:customStyle="1" w:styleId="HTML14">
    <w:name w:val="HTML 引文1"/>
    <w:qFormat/>
    <w:rsid w:val="00FE399B"/>
    <w:rPr>
      <w:i/>
    </w:rPr>
  </w:style>
  <w:style w:type="character" w:customStyle="1" w:styleId="CharCharfa">
    <w:name w:val="手改 Char Char"/>
    <w:qFormat/>
    <w:rsid w:val="00FE399B"/>
    <w:rPr>
      <w:kern w:val="2"/>
      <w:sz w:val="21"/>
    </w:rPr>
  </w:style>
  <w:style w:type="character" w:customStyle="1" w:styleId="HTML23">
    <w:name w:val="HTML 缩写2"/>
    <w:qFormat/>
    <w:rsid w:val="00FE399B"/>
  </w:style>
  <w:style w:type="character" w:customStyle="1" w:styleId="2ffb">
    <w:name w:val="尾注引用2"/>
    <w:qFormat/>
    <w:rsid w:val="00FE399B"/>
    <w:rPr>
      <w:vertAlign w:val="superscript"/>
    </w:rPr>
  </w:style>
  <w:style w:type="character" w:customStyle="1" w:styleId="viewcount2">
    <w:name w:val="viewcount2"/>
    <w:qFormat/>
    <w:rsid w:val="00FE399B"/>
  </w:style>
  <w:style w:type="character" w:customStyle="1" w:styleId="font141">
    <w:name w:val="font141"/>
    <w:qFormat/>
    <w:rsid w:val="00FE399B"/>
    <w:rPr>
      <w:rFonts w:ascii="宋体" w:eastAsia="宋体" w:cs="宋体"/>
      <w:color w:val="000000"/>
      <w:sz w:val="24"/>
      <w:szCs w:val="24"/>
      <w:u w:val="none"/>
    </w:rPr>
  </w:style>
  <w:style w:type="character" w:customStyle="1" w:styleId="3fb">
    <w:name w:val="批注引用3"/>
    <w:qFormat/>
    <w:rsid w:val="00FE399B"/>
    <w:rPr>
      <w:sz w:val="21"/>
    </w:rPr>
  </w:style>
  <w:style w:type="character" w:customStyle="1" w:styleId="HTML15">
    <w:name w:val="HTML 代码1"/>
    <w:qFormat/>
    <w:rsid w:val="00FE399B"/>
    <w:rPr>
      <w:rFonts w:ascii="Courier New" w:hAnsi="Courier New"/>
      <w:sz w:val="20"/>
    </w:rPr>
  </w:style>
  <w:style w:type="character" w:customStyle="1" w:styleId="Char2CharChar2">
    <w:name w:val="Char2 Char Char2"/>
    <w:qFormat/>
    <w:rsid w:val="00FE399B"/>
    <w:rPr>
      <w:rFonts w:eastAsia="宋体"/>
      <w:kern w:val="2"/>
      <w:sz w:val="18"/>
      <w:lang w:val="en-US" w:eastAsia="zh-CN"/>
    </w:rPr>
  </w:style>
  <w:style w:type="character" w:customStyle="1" w:styleId="HTML16">
    <w:name w:val="HTML 缩写1"/>
    <w:qFormat/>
    <w:rsid w:val="00FE399B"/>
  </w:style>
  <w:style w:type="character" w:customStyle="1" w:styleId="2ffc">
    <w:name w:val="已访问的超链接2"/>
    <w:qFormat/>
    <w:rsid w:val="00FE399B"/>
    <w:rPr>
      <w:color w:val="800080"/>
      <w:u w:val="single"/>
    </w:rPr>
  </w:style>
  <w:style w:type="character" w:customStyle="1" w:styleId="HTML24">
    <w:name w:val="HTML 定义2"/>
    <w:qFormat/>
    <w:rsid w:val="00FE399B"/>
    <w:rPr>
      <w:i/>
    </w:rPr>
  </w:style>
  <w:style w:type="character" w:customStyle="1" w:styleId="HTML25">
    <w:name w:val="HTML 打字机2"/>
    <w:qFormat/>
    <w:rsid w:val="00FE399B"/>
    <w:rPr>
      <w:rFonts w:ascii="Courier New" w:hAnsi="Courier New"/>
      <w:sz w:val="20"/>
    </w:rPr>
  </w:style>
  <w:style w:type="character" w:customStyle="1" w:styleId="1ffff3">
    <w:name w:val="已访问的超链接1"/>
    <w:qFormat/>
    <w:rsid w:val="00FE399B"/>
    <w:rPr>
      <w:color w:val="800080"/>
      <w:u w:val="single"/>
    </w:rPr>
  </w:style>
  <w:style w:type="character" w:customStyle="1" w:styleId="HTML114">
    <w:name w:val="HTML 变量11"/>
    <w:qFormat/>
    <w:rsid w:val="00FE399B"/>
    <w:rPr>
      <w:i/>
    </w:rPr>
  </w:style>
  <w:style w:type="character" w:customStyle="1" w:styleId="s11">
    <w:name w:val="s11"/>
    <w:qFormat/>
    <w:rsid w:val="00FE399B"/>
    <w:rPr>
      <w:sz w:val="18"/>
    </w:rPr>
  </w:style>
  <w:style w:type="character" w:customStyle="1" w:styleId="4f">
    <w:name w:val="批注引用4"/>
    <w:qFormat/>
    <w:rsid w:val="00FE399B"/>
    <w:rPr>
      <w:sz w:val="21"/>
    </w:rPr>
  </w:style>
  <w:style w:type="character" w:customStyle="1" w:styleId="HTML17">
    <w:name w:val="HTML 键盘1"/>
    <w:qFormat/>
    <w:rsid w:val="00FE399B"/>
    <w:rPr>
      <w:rFonts w:ascii="Courier New" w:hAnsi="Courier New"/>
      <w:sz w:val="20"/>
    </w:rPr>
  </w:style>
  <w:style w:type="character" w:customStyle="1" w:styleId="Char26">
    <w:name w:val="页眉 Char2"/>
    <w:qFormat/>
    <w:rsid w:val="00FE399B"/>
    <w:rPr>
      <w:rFonts w:ascii="Times New Roman" w:eastAsia="宋体" w:hAnsi="Times New Roman" w:cs="Times New Roman"/>
      <w:sz w:val="18"/>
      <w:szCs w:val="18"/>
    </w:rPr>
  </w:style>
  <w:style w:type="character" w:customStyle="1" w:styleId="HTML26">
    <w:name w:val="HTML 引文2"/>
    <w:qFormat/>
    <w:rsid w:val="00FE399B"/>
    <w:rPr>
      <w:i/>
    </w:rPr>
  </w:style>
  <w:style w:type="character" w:customStyle="1" w:styleId="1ffff4">
    <w:name w:val="脚注引用1"/>
    <w:qFormat/>
    <w:rsid w:val="00FE399B"/>
    <w:rPr>
      <w:rFonts w:eastAsia="宋体"/>
      <w:kern w:val="2"/>
      <w:sz w:val="21"/>
      <w:vertAlign w:val="superscript"/>
      <w:lang w:val="en-US" w:eastAsia="zh-CN"/>
    </w:rPr>
  </w:style>
  <w:style w:type="character" w:customStyle="1" w:styleId="2ffd">
    <w:name w:val="脚注引用2"/>
    <w:qFormat/>
    <w:rsid w:val="00FE399B"/>
    <w:rPr>
      <w:vertAlign w:val="superscript"/>
    </w:rPr>
  </w:style>
  <w:style w:type="character" w:customStyle="1" w:styleId="HTML27">
    <w:name w:val="HTML 代码2"/>
    <w:qFormat/>
    <w:rsid w:val="00FE399B"/>
    <w:rPr>
      <w:rFonts w:ascii="Courier New" w:hAnsi="Courier New"/>
      <w:sz w:val="20"/>
    </w:rPr>
  </w:style>
  <w:style w:type="paragraph" w:customStyle="1" w:styleId="affffffffffffffa">
    <w:name w:val="图文"/>
    <w:basedOn w:val="a0"/>
    <w:next w:val="a0"/>
    <w:qFormat/>
    <w:rsid w:val="00FE399B"/>
    <w:pPr>
      <w:tabs>
        <w:tab w:val="left" w:pos="0"/>
        <w:tab w:val="left" w:pos="1060"/>
      </w:tabs>
      <w:overflowPunct w:val="0"/>
      <w:topLinePunct/>
      <w:adjustRightInd w:val="0"/>
      <w:snapToGrid w:val="0"/>
      <w:spacing w:beforeLines="50" w:before="50" w:afterLines="50" w:after="50" w:line="240" w:lineRule="atLeast"/>
      <w:jc w:val="center"/>
      <w:textAlignment w:val="center"/>
    </w:pPr>
    <w:rPr>
      <w:rFonts w:ascii="楷体_GB2312" w:eastAsia="黑体" w:hAnsi="楷体_GB2312"/>
      <w:kern w:val="0"/>
      <w:sz w:val="28"/>
      <w:szCs w:val="20"/>
    </w:rPr>
  </w:style>
  <w:style w:type="paragraph" w:customStyle="1" w:styleId="affffffffffffffb">
    <w:name w:val="附录图标号"/>
    <w:basedOn w:val="a0"/>
    <w:qFormat/>
    <w:rsid w:val="00FE399B"/>
    <w:pPr>
      <w:keepNext/>
      <w:pageBreakBefore/>
      <w:widowControl/>
      <w:tabs>
        <w:tab w:val="left" w:pos="0"/>
      </w:tabs>
      <w:topLinePunct/>
      <w:spacing w:line="14" w:lineRule="exact"/>
      <w:ind w:left="425" w:firstLine="363"/>
      <w:jc w:val="center"/>
      <w:outlineLvl w:val="0"/>
    </w:pPr>
    <w:rPr>
      <w:color w:val="FFFFFF"/>
      <w:szCs w:val="20"/>
    </w:rPr>
  </w:style>
  <w:style w:type="paragraph" w:customStyle="1" w:styleId="2ffe">
    <w:name w:val="页眉2"/>
    <w:basedOn w:val="a0"/>
    <w:qFormat/>
    <w:rsid w:val="00FE399B"/>
    <w:pPr>
      <w:pBdr>
        <w:bottom w:val="single" w:sz="6" w:space="1" w:color="auto"/>
      </w:pBdr>
      <w:tabs>
        <w:tab w:val="center" w:pos="4153"/>
        <w:tab w:val="right" w:pos="8306"/>
      </w:tabs>
      <w:topLinePunct/>
      <w:adjustRightInd w:val="0"/>
      <w:snapToGrid w:val="0"/>
      <w:spacing w:line="240" w:lineRule="atLeast"/>
      <w:jc w:val="center"/>
      <w:textAlignment w:val="baseline"/>
    </w:pPr>
    <w:rPr>
      <w:kern w:val="0"/>
      <w:sz w:val="18"/>
      <w:szCs w:val="20"/>
    </w:rPr>
  </w:style>
  <w:style w:type="paragraph" w:customStyle="1" w:styleId="411">
    <w:name w:val="列表接续 411"/>
    <w:basedOn w:val="a0"/>
    <w:qFormat/>
    <w:rsid w:val="00FE399B"/>
    <w:pPr>
      <w:adjustRightInd w:val="0"/>
      <w:spacing w:after="120" w:line="312" w:lineRule="atLeast"/>
      <w:ind w:left="1680"/>
      <w:textAlignment w:val="baseline"/>
    </w:pPr>
    <w:rPr>
      <w:kern w:val="0"/>
      <w:szCs w:val="20"/>
    </w:rPr>
  </w:style>
  <w:style w:type="paragraph" w:customStyle="1" w:styleId="222">
    <w:name w:val="列表接续 22"/>
    <w:basedOn w:val="a0"/>
    <w:qFormat/>
    <w:rsid w:val="00FE399B"/>
    <w:pPr>
      <w:adjustRightInd w:val="0"/>
      <w:spacing w:after="120" w:line="312" w:lineRule="atLeast"/>
      <w:ind w:left="840"/>
      <w:textAlignment w:val="baseline"/>
    </w:pPr>
    <w:rPr>
      <w:kern w:val="0"/>
      <w:szCs w:val="20"/>
    </w:rPr>
  </w:style>
  <w:style w:type="paragraph" w:customStyle="1" w:styleId="HTML33">
    <w:name w:val="HTML 预设格式3"/>
    <w:basedOn w:val="a0"/>
    <w:qFormat/>
    <w:rsid w:val="00FE399B"/>
    <w:rPr>
      <w:rFonts w:ascii="Courier New" w:hAnsi="Courier New"/>
      <w:sz w:val="20"/>
      <w:szCs w:val="20"/>
    </w:rPr>
  </w:style>
  <w:style w:type="paragraph" w:customStyle="1" w:styleId="2fff">
    <w:name w:val="标题2"/>
    <w:basedOn w:val="a0"/>
    <w:qFormat/>
    <w:rsid w:val="00FE399B"/>
    <w:pPr>
      <w:topLinePunct/>
      <w:spacing w:before="240" w:after="240" w:line="400" w:lineRule="exact"/>
      <w:jc w:val="center"/>
      <w:outlineLvl w:val="0"/>
    </w:pPr>
    <w:rPr>
      <w:rFonts w:ascii="Arial" w:eastAsia="黑体" w:hAnsi="Arial"/>
      <w:sz w:val="36"/>
      <w:szCs w:val="20"/>
    </w:rPr>
  </w:style>
  <w:style w:type="paragraph" w:customStyle="1" w:styleId="Affffffffffffffc">
    <w:name w:val="A提示文"/>
    <w:basedOn w:val="a0"/>
    <w:next w:val="a0"/>
    <w:qFormat/>
    <w:rsid w:val="00FE399B"/>
    <w:pPr>
      <w:adjustRightInd w:val="0"/>
      <w:spacing w:line="360" w:lineRule="auto"/>
      <w:ind w:firstLine="510"/>
      <w:textAlignment w:val="baseline"/>
    </w:pPr>
    <w:rPr>
      <w:rFonts w:ascii="Arial" w:eastAsia="楷体_GB2312" w:hAnsi="Arial"/>
      <w:snapToGrid w:val="0"/>
      <w:kern w:val="0"/>
      <w:sz w:val="24"/>
      <w:szCs w:val="20"/>
      <w:u w:val="single"/>
    </w:rPr>
  </w:style>
  <w:style w:type="paragraph" w:customStyle="1" w:styleId="2fff0">
    <w:name w:val="脚注文本2"/>
    <w:basedOn w:val="a0"/>
    <w:qFormat/>
    <w:rsid w:val="00FE399B"/>
    <w:pPr>
      <w:topLinePunct/>
      <w:snapToGrid w:val="0"/>
      <w:jc w:val="left"/>
    </w:pPr>
    <w:rPr>
      <w:kern w:val="0"/>
      <w:sz w:val="18"/>
      <w:szCs w:val="20"/>
    </w:rPr>
  </w:style>
  <w:style w:type="paragraph" w:customStyle="1" w:styleId="4f0">
    <w:name w:val="页眉4"/>
    <w:basedOn w:val="a0"/>
    <w:qFormat/>
    <w:rsid w:val="00FE399B"/>
    <w:pPr>
      <w:pBdr>
        <w:bottom w:val="single" w:sz="6" w:space="1" w:color="auto"/>
      </w:pBdr>
      <w:tabs>
        <w:tab w:val="center" w:pos="4153"/>
        <w:tab w:val="right" w:pos="8306"/>
      </w:tabs>
      <w:topLinePunct/>
      <w:adjustRightInd w:val="0"/>
      <w:snapToGrid w:val="0"/>
      <w:spacing w:line="240" w:lineRule="atLeast"/>
      <w:jc w:val="center"/>
      <w:textAlignment w:val="baseline"/>
    </w:pPr>
    <w:rPr>
      <w:sz w:val="18"/>
      <w:szCs w:val="20"/>
    </w:rPr>
  </w:style>
  <w:style w:type="paragraph" w:customStyle="1" w:styleId="HTML18">
    <w:name w:val="HTML 预设格式1"/>
    <w:basedOn w:val="a0"/>
    <w:qFormat/>
    <w:rsid w:val="00FE399B"/>
    <w:rPr>
      <w:rFonts w:ascii="Courier New" w:hAnsi="Courier New"/>
      <w:sz w:val="20"/>
      <w:szCs w:val="20"/>
    </w:rPr>
  </w:style>
  <w:style w:type="paragraph" w:customStyle="1" w:styleId="5New">
    <w:name w:val="目录 5 New"/>
    <w:basedOn w:val="a0"/>
    <w:next w:val="a0"/>
    <w:qFormat/>
    <w:rsid w:val="00FE399B"/>
    <w:pPr>
      <w:ind w:left="840"/>
      <w:jc w:val="left"/>
    </w:pPr>
    <w:rPr>
      <w:sz w:val="18"/>
      <w:szCs w:val="20"/>
    </w:rPr>
  </w:style>
  <w:style w:type="paragraph" w:customStyle="1" w:styleId="119">
    <w:name w:val="列表接续11"/>
    <w:basedOn w:val="a0"/>
    <w:qFormat/>
    <w:rsid w:val="00FE399B"/>
    <w:pPr>
      <w:adjustRightInd w:val="0"/>
      <w:spacing w:after="120" w:line="312" w:lineRule="atLeast"/>
      <w:ind w:left="420"/>
      <w:textAlignment w:val="baseline"/>
    </w:pPr>
    <w:rPr>
      <w:kern w:val="0"/>
      <w:szCs w:val="20"/>
    </w:rPr>
  </w:style>
  <w:style w:type="paragraph" w:customStyle="1" w:styleId="2fff1">
    <w:name w:val="批注文字2"/>
    <w:basedOn w:val="a0"/>
    <w:qFormat/>
    <w:rsid w:val="00FE399B"/>
    <w:pPr>
      <w:topLinePunct/>
      <w:jc w:val="left"/>
    </w:pPr>
  </w:style>
  <w:style w:type="paragraph" w:customStyle="1" w:styleId="1ffff5">
    <w:name w:val="尾注文本1"/>
    <w:basedOn w:val="a0"/>
    <w:qFormat/>
    <w:rsid w:val="00FE399B"/>
    <w:pPr>
      <w:snapToGrid w:val="0"/>
      <w:jc w:val="left"/>
    </w:pPr>
  </w:style>
  <w:style w:type="paragraph" w:customStyle="1" w:styleId="affffffffffffffd">
    <w:name w:val="段落"/>
    <w:basedOn w:val="a0"/>
    <w:qFormat/>
    <w:rsid w:val="00FE399B"/>
    <w:pPr>
      <w:adjustRightInd w:val="0"/>
      <w:snapToGrid w:val="0"/>
      <w:spacing w:line="360" w:lineRule="auto"/>
      <w:ind w:firstLineChars="200" w:firstLine="200"/>
    </w:pPr>
    <w:rPr>
      <w:kern w:val="0"/>
      <w:szCs w:val="20"/>
    </w:rPr>
  </w:style>
  <w:style w:type="paragraph" w:customStyle="1" w:styleId="Affffffffffffffe">
    <w:name w:val="A表格文字居中"/>
    <w:basedOn w:val="a0"/>
    <w:qFormat/>
    <w:rsid w:val="00FE399B"/>
    <w:pPr>
      <w:adjustRightInd w:val="0"/>
      <w:spacing w:before="60" w:after="60"/>
      <w:jc w:val="center"/>
    </w:pPr>
    <w:rPr>
      <w:kern w:val="21"/>
      <w:sz w:val="20"/>
      <w:szCs w:val="20"/>
    </w:rPr>
  </w:style>
  <w:style w:type="paragraph" w:customStyle="1" w:styleId="afffffffffffffff">
    <w:name w:val="三级无"/>
    <w:basedOn w:val="affffffff2"/>
    <w:qFormat/>
    <w:rsid w:val="00FE399B"/>
    <w:pPr>
      <w:tabs>
        <w:tab w:val="clear" w:pos="2160"/>
      </w:tabs>
      <w:spacing w:before="156" w:after="156"/>
    </w:pPr>
    <w:rPr>
      <w:rFonts w:hAnsi="Calibri"/>
    </w:rPr>
  </w:style>
  <w:style w:type="paragraph" w:customStyle="1" w:styleId="75">
    <w:name w:val="列出段落7"/>
    <w:basedOn w:val="a0"/>
    <w:rsid w:val="00FE399B"/>
    <w:pPr>
      <w:ind w:firstLineChars="200" w:firstLine="420"/>
    </w:pPr>
  </w:style>
  <w:style w:type="paragraph" w:customStyle="1" w:styleId="afffffffffffffff0">
    <w:name w:val="列项●（二级）"/>
    <w:qFormat/>
    <w:rsid w:val="00FE399B"/>
    <w:pPr>
      <w:tabs>
        <w:tab w:val="left" w:pos="312"/>
        <w:tab w:val="left" w:pos="760"/>
        <w:tab w:val="left" w:pos="840"/>
      </w:tabs>
      <w:jc w:val="both"/>
    </w:pPr>
    <w:rPr>
      <w:rFonts w:ascii="宋体" w:eastAsia="宋体" w:hAnsi="Calibri" w:cs="宋体"/>
      <w:kern w:val="0"/>
      <w:szCs w:val="21"/>
    </w:rPr>
  </w:style>
  <w:style w:type="paragraph" w:customStyle="1" w:styleId="afffffffffffffff1">
    <w:name w:val="列项——（一级）"/>
    <w:qFormat/>
    <w:rsid w:val="00FE399B"/>
    <w:pPr>
      <w:widowControl w:val="0"/>
      <w:tabs>
        <w:tab w:val="left" w:pos="312"/>
      </w:tabs>
      <w:jc w:val="both"/>
    </w:pPr>
    <w:rPr>
      <w:rFonts w:ascii="宋体" w:eastAsia="宋体" w:hAnsi="Calibri" w:cs="Times New Roman"/>
      <w:kern w:val="0"/>
      <w:szCs w:val="20"/>
    </w:rPr>
  </w:style>
  <w:style w:type="paragraph" w:customStyle="1" w:styleId="NewNewNewNewNewNewNewNewNew">
    <w:name w:val="正文 New New New New New New New New New"/>
    <w:qFormat/>
    <w:rsid w:val="00FE399B"/>
    <w:pPr>
      <w:widowControl w:val="0"/>
      <w:jc w:val="both"/>
    </w:pPr>
    <w:rPr>
      <w:rFonts w:ascii="Calibri" w:eastAsia="宋体" w:hAnsi="Calibri" w:cs="Times New Roman"/>
      <w:szCs w:val="20"/>
    </w:rPr>
  </w:style>
  <w:style w:type="paragraph" w:customStyle="1" w:styleId="CharChar1CharCharChar0">
    <w:name w:val="Char Char1 Char Char Char"/>
    <w:qFormat/>
    <w:rsid w:val="00FE399B"/>
    <w:pPr>
      <w:widowControl w:val="0"/>
      <w:shd w:val="clear" w:color="auto" w:fill="000080"/>
      <w:jc w:val="both"/>
    </w:pPr>
    <w:rPr>
      <w:rFonts w:ascii="Tahoma" w:eastAsia="宋体" w:hAnsi="Tahoma" w:cs="Times New Roman"/>
      <w:sz w:val="24"/>
      <w:szCs w:val="20"/>
      <w:shd w:val="clear" w:color="auto" w:fill="000080"/>
    </w:rPr>
  </w:style>
  <w:style w:type="paragraph" w:customStyle="1" w:styleId="68">
    <w:name w:val="6'"/>
    <w:basedOn w:val="a0"/>
    <w:qFormat/>
    <w:rsid w:val="00FE399B"/>
    <w:pPr>
      <w:autoSpaceDE w:val="0"/>
      <w:autoSpaceDN w:val="0"/>
      <w:adjustRightInd w:val="0"/>
      <w:snapToGrid w:val="0"/>
      <w:spacing w:line="320" w:lineRule="exact"/>
      <w:jc w:val="center"/>
      <w:textAlignment w:val="baseline"/>
    </w:pPr>
    <w:rPr>
      <w:spacing w:val="20"/>
      <w:kern w:val="28"/>
      <w:szCs w:val="20"/>
    </w:rPr>
  </w:style>
  <w:style w:type="paragraph" w:customStyle="1" w:styleId="afffffffffffffff2">
    <w:name w:val="蹩钫模ㄈ侗晏猓_"/>
    <w:basedOn w:val="a0"/>
    <w:qFormat/>
    <w:rsid w:val="00FE399B"/>
    <w:pPr>
      <w:tabs>
        <w:tab w:val="left" w:pos="851"/>
      </w:tabs>
      <w:adjustRightInd w:val="0"/>
      <w:spacing w:after="120" w:line="360" w:lineRule="auto"/>
      <w:ind w:left="851" w:hanging="851"/>
      <w:textAlignment w:val="baseline"/>
    </w:pPr>
    <w:rPr>
      <w:rFonts w:ascii="宋体"/>
      <w:kern w:val="24"/>
      <w:sz w:val="24"/>
      <w:szCs w:val="20"/>
    </w:rPr>
  </w:style>
  <w:style w:type="paragraph" w:customStyle="1" w:styleId="3110">
    <w:name w:val="正文文本缩进 311"/>
    <w:basedOn w:val="a0"/>
    <w:qFormat/>
    <w:rsid w:val="00FE399B"/>
    <w:pPr>
      <w:suppressAutoHyphens/>
      <w:topLinePunct/>
      <w:ind w:firstLine="360"/>
      <w:textAlignment w:val="baseline"/>
    </w:pPr>
    <w:rPr>
      <w:sz w:val="28"/>
      <w:szCs w:val="20"/>
      <w:lang w:eastAsia="ar-SA"/>
    </w:rPr>
  </w:style>
  <w:style w:type="paragraph" w:customStyle="1" w:styleId="afffffffffffffff3">
    <w:name w:val="二级无"/>
    <w:basedOn w:val="afffd"/>
    <w:qFormat/>
    <w:rsid w:val="00FE399B"/>
    <w:pPr>
      <w:tabs>
        <w:tab w:val="clear" w:pos="709"/>
        <w:tab w:val="clear" w:pos="2160"/>
      </w:tabs>
      <w:spacing w:before="156" w:after="156"/>
      <w:ind w:left="0"/>
      <w:jc w:val="left"/>
    </w:pPr>
    <w:rPr>
      <w:rFonts w:ascii="宋体" w:eastAsia="宋体" w:hAnsi="Calibri"/>
      <w:szCs w:val="21"/>
    </w:rPr>
  </w:style>
  <w:style w:type="paragraph" w:customStyle="1" w:styleId="afffffffffffffff4">
    <w:name w:val="一级条标题（术语定义）"/>
    <w:basedOn w:val="affe"/>
    <w:qFormat/>
    <w:rsid w:val="00FE399B"/>
    <w:pPr>
      <w:spacing w:before="156" w:after="156"/>
    </w:pPr>
    <w:rPr>
      <w:rFonts w:ascii="宋体" w:hAnsi="Calibri"/>
    </w:rPr>
  </w:style>
  <w:style w:type="paragraph" w:customStyle="1" w:styleId="16620">
    <w:name w:val="样式 标题 1 + 黑体 三号 非加粗 居中 段前: 6 磅 段后: 6 磅 行距: 固定值 20 磅"/>
    <w:basedOn w:val="1"/>
    <w:qFormat/>
    <w:rsid w:val="00FE399B"/>
    <w:pPr>
      <w:spacing w:before="120" w:after="120" w:line="400" w:lineRule="exact"/>
      <w:jc w:val="center"/>
    </w:pPr>
    <w:rPr>
      <w:rFonts w:ascii="黑体" w:eastAsia="黑体" w:hAnsi="黑体" w:cs="宋体"/>
      <w:b w:val="0"/>
      <w:sz w:val="32"/>
    </w:rPr>
  </w:style>
  <w:style w:type="paragraph" w:customStyle="1" w:styleId="afffffffffffffff5">
    <w:name w:val="文件卷册"/>
    <w:basedOn w:val="a0"/>
    <w:next w:val="a0"/>
    <w:qFormat/>
    <w:rsid w:val="00FE399B"/>
    <w:pPr>
      <w:tabs>
        <w:tab w:val="left" w:pos="0"/>
      </w:tabs>
      <w:overflowPunct w:val="0"/>
      <w:topLinePunct/>
      <w:adjustRightInd w:val="0"/>
      <w:snapToGrid w:val="0"/>
      <w:spacing w:before="60" w:after="60" w:line="360" w:lineRule="auto"/>
      <w:jc w:val="center"/>
      <w:textAlignment w:val="center"/>
    </w:pPr>
    <w:rPr>
      <w:rFonts w:ascii="楷体_GB2312" w:eastAsia="仿宋_GB2312" w:hAnsi="楷体_GB2312"/>
      <w:b/>
      <w:kern w:val="0"/>
      <w:sz w:val="30"/>
      <w:szCs w:val="20"/>
    </w:rPr>
  </w:style>
  <w:style w:type="paragraph" w:customStyle="1" w:styleId="A60">
    <w:name w:val="A标题6"/>
    <w:basedOn w:val="a0"/>
    <w:next w:val="a0"/>
    <w:qFormat/>
    <w:rsid w:val="00FE399B"/>
    <w:pPr>
      <w:tabs>
        <w:tab w:val="left" w:pos="541"/>
      </w:tabs>
      <w:spacing w:line="360" w:lineRule="auto"/>
      <w:outlineLvl w:val="5"/>
    </w:pPr>
    <w:rPr>
      <w:kern w:val="0"/>
      <w:sz w:val="24"/>
      <w:szCs w:val="20"/>
    </w:rPr>
  </w:style>
  <w:style w:type="paragraph" w:customStyle="1" w:styleId="Charfff3">
    <w:name w:val="电科院报告表标题 Char"/>
    <w:next w:val="a0"/>
    <w:qFormat/>
    <w:rsid w:val="00FE399B"/>
    <w:pPr>
      <w:snapToGrid w:val="0"/>
      <w:spacing w:before="240" w:after="120"/>
      <w:jc w:val="center"/>
    </w:pPr>
    <w:rPr>
      <w:rFonts w:ascii="宋体" w:eastAsia="宋体" w:hAnsi="Calibri" w:cs="Times New Roman"/>
      <w:sz w:val="22"/>
    </w:rPr>
  </w:style>
  <w:style w:type="paragraph" w:customStyle="1" w:styleId="Afffffffffffffff6">
    <w:name w:val="A工程量清单"/>
    <w:basedOn w:val="a0"/>
    <w:qFormat/>
    <w:rsid w:val="00FE399B"/>
    <w:pPr>
      <w:adjustRightInd w:val="0"/>
      <w:jc w:val="center"/>
      <w:textAlignment w:val="baseline"/>
    </w:pPr>
    <w:rPr>
      <w:rFonts w:eastAsia="黑体"/>
      <w:color w:val="000000"/>
      <w:spacing w:val="40"/>
      <w:kern w:val="0"/>
      <w:sz w:val="24"/>
      <w:szCs w:val="20"/>
    </w:rPr>
  </w:style>
  <w:style w:type="paragraph" w:customStyle="1" w:styleId="Charfff4">
    <w:name w:val="图表标题 Char"/>
    <w:basedOn w:val="a0"/>
    <w:qFormat/>
    <w:rsid w:val="00FE399B"/>
    <w:pPr>
      <w:spacing w:line="360" w:lineRule="auto"/>
      <w:ind w:firstLineChars="200" w:firstLine="200"/>
      <w:jc w:val="center"/>
    </w:pPr>
    <w:rPr>
      <w:b/>
      <w:kern w:val="0"/>
      <w:sz w:val="20"/>
      <w:szCs w:val="20"/>
    </w:rPr>
  </w:style>
  <w:style w:type="paragraph" w:customStyle="1" w:styleId="4110">
    <w:name w:val="列表 411"/>
    <w:basedOn w:val="a0"/>
    <w:qFormat/>
    <w:rsid w:val="00FE399B"/>
    <w:pPr>
      <w:adjustRightInd w:val="0"/>
      <w:spacing w:line="312" w:lineRule="atLeast"/>
      <w:ind w:left="1680" w:hanging="420"/>
      <w:textAlignment w:val="baseline"/>
    </w:pPr>
    <w:rPr>
      <w:kern w:val="0"/>
      <w:szCs w:val="20"/>
    </w:rPr>
  </w:style>
  <w:style w:type="paragraph" w:customStyle="1" w:styleId="1ffff6">
    <w:name w:val="样式 表格1 + (西文) 宋体"/>
    <w:basedOn w:val="1f2"/>
    <w:qFormat/>
    <w:rsid w:val="00FE399B"/>
    <w:pPr>
      <w:snapToGrid w:val="0"/>
      <w:spacing w:before="60" w:after="60" w:line="240" w:lineRule="auto"/>
      <w:ind w:left="0"/>
    </w:pPr>
    <w:rPr>
      <w:rFonts w:ascii="Calibri" w:eastAsia="宋体" w:hAnsi="Calibri"/>
      <w:kern w:val="24"/>
      <w:sz w:val="20"/>
    </w:rPr>
  </w:style>
  <w:style w:type="paragraph" w:customStyle="1" w:styleId="Afffffffffffffff7">
    <w:name w:val="A表格文字"/>
    <w:basedOn w:val="Affffffffffffffe"/>
    <w:qFormat/>
    <w:rsid w:val="00FE399B"/>
    <w:pPr>
      <w:snapToGrid w:val="0"/>
      <w:spacing w:before="40" w:after="40"/>
      <w:jc w:val="left"/>
    </w:pPr>
  </w:style>
  <w:style w:type="paragraph" w:customStyle="1" w:styleId="A40">
    <w:name w:val="A标题4"/>
    <w:basedOn w:val="4"/>
    <w:next w:val="a0"/>
    <w:qFormat/>
    <w:rsid w:val="00FE399B"/>
    <w:pPr>
      <w:keepNext w:val="0"/>
      <w:keepLines w:val="0"/>
      <w:tabs>
        <w:tab w:val="left" w:pos="851"/>
      </w:tabs>
      <w:spacing w:before="0" w:after="0" w:line="360" w:lineRule="auto"/>
      <w:ind w:left="340" w:firstLine="510"/>
    </w:pPr>
    <w:rPr>
      <w:rFonts w:ascii="Calibri" w:eastAsia="宋体" w:hAnsi="Calibri"/>
      <w:b w:val="0"/>
      <w:bCs w:val="0"/>
      <w:kern w:val="0"/>
      <w:sz w:val="24"/>
      <w:szCs w:val="20"/>
    </w:rPr>
  </w:style>
  <w:style w:type="paragraph" w:customStyle="1" w:styleId="2fff2">
    <w:name w:val="文档结构图2"/>
    <w:basedOn w:val="a0"/>
    <w:qFormat/>
    <w:rsid w:val="00FE399B"/>
    <w:pPr>
      <w:shd w:val="clear" w:color="auto" w:fill="000080"/>
      <w:topLinePunct/>
    </w:pPr>
    <w:rPr>
      <w:kern w:val="0"/>
      <w:sz w:val="20"/>
      <w:szCs w:val="20"/>
    </w:rPr>
  </w:style>
  <w:style w:type="paragraph" w:customStyle="1" w:styleId="afffffffffffffff8">
    <w:name w:val="图例说明"/>
    <w:basedOn w:val="a0"/>
    <w:qFormat/>
    <w:rsid w:val="00FE399B"/>
    <w:pPr>
      <w:tabs>
        <w:tab w:val="left" w:pos="0"/>
      </w:tabs>
      <w:overflowPunct w:val="0"/>
      <w:topLinePunct/>
      <w:adjustRightInd w:val="0"/>
      <w:snapToGrid w:val="0"/>
      <w:spacing w:line="520" w:lineRule="exact"/>
      <w:jc w:val="center"/>
      <w:textAlignment w:val="center"/>
    </w:pPr>
    <w:rPr>
      <w:rFonts w:ascii="楷体_GB2312" w:eastAsia="黑体" w:hAnsi="楷体_GB2312"/>
      <w:b/>
      <w:kern w:val="0"/>
      <w:sz w:val="24"/>
      <w:szCs w:val="20"/>
    </w:rPr>
  </w:style>
  <w:style w:type="paragraph" w:customStyle="1" w:styleId="HTML19">
    <w:name w:val="HTML 地址1"/>
    <w:basedOn w:val="a0"/>
    <w:qFormat/>
    <w:rsid w:val="00FE399B"/>
    <w:rPr>
      <w:i/>
      <w:kern w:val="0"/>
      <w:sz w:val="20"/>
      <w:szCs w:val="20"/>
    </w:rPr>
  </w:style>
  <w:style w:type="paragraph" w:customStyle="1" w:styleId="3fc">
    <w:name w:val="标题3"/>
    <w:basedOn w:val="1"/>
    <w:qFormat/>
    <w:rsid w:val="00FE399B"/>
    <w:pPr>
      <w:tabs>
        <w:tab w:val="left" w:pos="1636"/>
      </w:tabs>
      <w:snapToGrid w:val="0"/>
      <w:spacing w:beforeLines="50" w:before="50" w:afterLines="50" w:after="50" w:line="400" w:lineRule="exact"/>
      <w:jc w:val="center"/>
    </w:pPr>
    <w:rPr>
      <w:rFonts w:ascii="宋体" w:hAnsi="Calibri"/>
      <w:sz w:val="24"/>
    </w:rPr>
  </w:style>
  <w:style w:type="paragraph" w:customStyle="1" w:styleId="A30">
    <w:name w:val="A标题3"/>
    <w:basedOn w:val="3"/>
    <w:next w:val="a0"/>
    <w:qFormat/>
    <w:rsid w:val="00FE399B"/>
    <w:pPr>
      <w:keepNext w:val="0"/>
      <w:keepLines w:val="0"/>
      <w:tabs>
        <w:tab w:val="left" w:pos="851"/>
      </w:tabs>
      <w:adjustRightInd w:val="0"/>
      <w:spacing w:before="0" w:after="0" w:line="360" w:lineRule="auto"/>
      <w:ind w:firstLineChars="0" w:firstLine="0"/>
      <w:textAlignment w:val="baseline"/>
    </w:pPr>
    <w:rPr>
      <w:rFonts w:ascii="Calibri" w:eastAsia="宋体"/>
      <w:kern w:val="24"/>
      <w:sz w:val="24"/>
    </w:rPr>
  </w:style>
  <w:style w:type="paragraph" w:customStyle="1" w:styleId="510">
    <w:name w:val="列表 51"/>
    <w:basedOn w:val="a0"/>
    <w:qFormat/>
    <w:rsid w:val="00FE399B"/>
    <w:pPr>
      <w:adjustRightInd w:val="0"/>
      <w:spacing w:line="312" w:lineRule="atLeast"/>
      <w:ind w:left="2100" w:hanging="420"/>
      <w:textAlignment w:val="baseline"/>
    </w:pPr>
    <w:rPr>
      <w:kern w:val="0"/>
      <w:szCs w:val="20"/>
    </w:rPr>
  </w:style>
  <w:style w:type="paragraph" w:customStyle="1" w:styleId="320">
    <w:name w:val="正文文本 32"/>
    <w:basedOn w:val="a0"/>
    <w:qFormat/>
    <w:rsid w:val="00FE399B"/>
    <w:pPr>
      <w:topLinePunct/>
      <w:adjustRightInd w:val="0"/>
      <w:spacing w:before="60" w:line="300" w:lineRule="auto"/>
      <w:textAlignment w:val="baseline"/>
    </w:pPr>
    <w:rPr>
      <w:rFonts w:ascii="宋体"/>
      <w:color w:val="FF00FF"/>
      <w:kern w:val="0"/>
      <w:sz w:val="20"/>
      <w:szCs w:val="20"/>
      <w:shd w:val="clear" w:color="auto" w:fill="00CCFF"/>
    </w:rPr>
  </w:style>
  <w:style w:type="paragraph" w:customStyle="1" w:styleId="1225">
    <w:name w:val="样式 正文1 + 小四 行距: 最小值 22.5 磅"/>
    <w:basedOn w:val="1f3"/>
    <w:qFormat/>
    <w:rsid w:val="00FE399B"/>
    <w:pPr>
      <w:tabs>
        <w:tab w:val="clear" w:pos="2160"/>
        <w:tab w:val="left" w:pos="0"/>
        <w:tab w:val="left" w:pos="567"/>
      </w:tabs>
      <w:topLinePunct/>
      <w:snapToGrid w:val="0"/>
      <w:spacing w:line="450" w:lineRule="atLeast"/>
      <w:ind w:firstLineChars="200" w:firstLine="200"/>
      <w:jc w:val="both"/>
      <w:textAlignment w:val="auto"/>
    </w:pPr>
    <w:rPr>
      <w:rFonts w:ascii="宋体" w:eastAsia="宋体" w:hAnsi="Calibri"/>
      <w:spacing w:val="4"/>
      <w:sz w:val="24"/>
    </w:rPr>
  </w:style>
  <w:style w:type="paragraph" w:customStyle="1" w:styleId="Blockquote">
    <w:name w:val="Blockquote"/>
    <w:basedOn w:val="a0"/>
    <w:qFormat/>
    <w:rsid w:val="00FE399B"/>
    <w:pPr>
      <w:autoSpaceDE w:val="0"/>
      <w:autoSpaceDN w:val="0"/>
      <w:adjustRightInd w:val="0"/>
      <w:spacing w:before="100" w:after="100"/>
      <w:ind w:left="360" w:right="360"/>
      <w:jc w:val="left"/>
    </w:pPr>
    <w:rPr>
      <w:kern w:val="0"/>
      <w:sz w:val="24"/>
      <w:szCs w:val="20"/>
    </w:rPr>
  </w:style>
  <w:style w:type="paragraph" w:customStyle="1" w:styleId="A20">
    <w:name w:val="A通用2"/>
    <w:basedOn w:val="a0"/>
    <w:qFormat/>
    <w:rsid w:val="00FE399B"/>
    <w:pPr>
      <w:tabs>
        <w:tab w:val="left" w:pos="851"/>
      </w:tabs>
      <w:adjustRightInd w:val="0"/>
      <w:spacing w:before="240" w:after="80" w:line="360" w:lineRule="auto"/>
      <w:ind w:left="840" w:hanging="420"/>
      <w:jc w:val="left"/>
      <w:textAlignment w:val="baseline"/>
      <w:outlineLvl w:val="2"/>
    </w:pPr>
    <w:rPr>
      <w:b/>
      <w:kern w:val="0"/>
      <w:sz w:val="28"/>
      <w:szCs w:val="20"/>
    </w:rPr>
  </w:style>
  <w:style w:type="paragraph" w:customStyle="1" w:styleId="420">
    <w:name w:val="列表 42"/>
    <w:basedOn w:val="a0"/>
    <w:qFormat/>
    <w:rsid w:val="00FE399B"/>
    <w:pPr>
      <w:adjustRightInd w:val="0"/>
      <w:spacing w:line="312" w:lineRule="atLeast"/>
      <w:ind w:left="1680" w:hanging="420"/>
      <w:textAlignment w:val="baseline"/>
    </w:pPr>
    <w:rPr>
      <w:kern w:val="0"/>
      <w:szCs w:val="20"/>
    </w:rPr>
  </w:style>
  <w:style w:type="paragraph" w:customStyle="1" w:styleId="d30">
    <w:name w:val="d3"/>
    <w:basedOn w:val="a0"/>
    <w:qFormat/>
    <w:rsid w:val="00FE399B"/>
    <w:pPr>
      <w:topLinePunct/>
      <w:snapToGrid w:val="0"/>
    </w:pPr>
    <w:rPr>
      <w:rFonts w:ascii="黑体" w:eastAsia="黑体"/>
      <w:color w:val="000000"/>
      <w:kern w:val="21"/>
      <w:sz w:val="20"/>
      <w:szCs w:val="20"/>
    </w:rPr>
  </w:style>
  <w:style w:type="paragraph" w:customStyle="1" w:styleId="afffffffffffffff9">
    <w:name w:val="技术报告正文"/>
    <w:basedOn w:val="a0"/>
    <w:qFormat/>
    <w:rsid w:val="00FE399B"/>
    <w:pPr>
      <w:spacing w:beforeLines="50" w:before="50" w:afterLines="50" w:after="50" w:line="360" w:lineRule="auto"/>
      <w:ind w:firstLineChars="200" w:firstLine="200"/>
    </w:pPr>
    <w:rPr>
      <w:rFonts w:ascii="宋体"/>
      <w:kern w:val="0"/>
      <w:sz w:val="24"/>
      <w:szCs w:val="20"/>
    </w:rPr>
  </w:style>
  <w:style w:type="paragraph" w:customStyle="1" w:styleId="152">
    <w:name w:val="样式 小四 居中 行距: 1.5 倍行距"/>
    <w:basedOn w:val="a0"/>
    <w:qFormat/>
    <w:rsid w:val="00FE399B"/>
    <w:pPr>
      <w:tabs>
        <w:tab w:val="left" w:pos="0"/>
      </w:tabs>
      <w:overflowPunct w:val="0"/>
      <w:topLinePunct/>
      <w:adjustRightInd w:val="0"/>
      <w:snapToGrid w:val="0"/>
      <w:spacing w:before="60" w:after="60" w:line="360" w:lineRule="auto"/>
      <w:jc w:val="center"/>
      <w:textAlignment w:val="center"/>
    </w:pPr>
    <w:rPr>
      <w:rFonts w:ascii="楷体_GB2312" w:eastAsia="仿宋_GB2312" w:hAnsi="楷体_GB2312"/>
      <w:kern w:val="0"/>
      <w:sz w:val="24"/>
      <w:szCs w:val="20"/>
    </w:rPr>
  </w:style>
  <w:style w:type="paragraph" w:customStyle="1" w:styleId="2fff3">
    <w:name w:val="正文缩进2"/>
    <w:basedOn w:val="a0"/>
    <w:qFormat/>
    <w:rsid w:val="00FE399B"/>
    <w:pPr>
      <w:adjustRightInd w:val="0"/>
      <w:spacing w:line="312" w:lineRule="atLeast"/>
      <w:ind w:left="340" w:firstLine="420"/>
      <w:textAlignment w:val="baseline"/>
    </w:pPr>
    <w:rPr>
      <w:kern w:val="0"/>
      <w:szCs w:val="20"/>
    </w:rPr>
  </w:style>
  <w:style w:type="paragraph" w:customStyle="1" w:styleId="2fff4">
    <w:name w:val="页脚2"/>
    <w:basedOn w:val="a0"/>
    <w:qFormat/>
    <w:rsid w:val="00FE399B"/>
    <w:pPr>
      <w:tabs>
        <w:tab w:val="center" w:pos="4153"/>
        <w:tab w:val="right" w:pos="8306"/>
      </w:tabs>
      <w:topLinePunct/>
      <w:snapToGrid w:val="0"/>
      <w:jc w:val="left"/>
    </w:pPr>
    <w:rPr>
      <w:kern w:val="0"/>
      <w:sz w:val="18"/>
      <w:szCs w:val="20"/>
    </w:rPr>
  </w:style>
  <w:style w:type="paragraph" w:customStyle="1" w:styleId="2fff5">
    <w:name w:val="正文文本缩进2"/>
    <w:basedOn w:val="a0"/>
    <w:qFormat/>
    <w:rsid w:val="00FE399B"/>
    <w:pPr>
      <w:topLinePunct/>
      <w:spacing w:after="120" w:line="360" w:lineRule="auto"/>
      <w:ind w:leftChars="200" w:left="200" w:firstLine="510"/>
    </w:pPr>
    <w:rPr>
      <w:sz w:val="24"/>
      <w:szCs w:val="20"/>
    </w:rPr>
  </w:style>
  <w:style w:type="paragraph" w:customStyle="1" w:styleId="A50">
    <w:name w:val="A标题5"/>
    <w:basedOn w:val="a0"/>
    <w:next w:val="a0"/>
    <w:qFormat/>
    <w:rsid w:val="00FE399B"/>
    <w:pPr>
      <w:tabs>
        <w:tab w:val="left" w:pos="851"/>
      </w:tabs>
      <w:spacing w:line="360" w:lineRule="auto"/>
      <w:outlineLvl w:val="4"/>
    </w:pPr>
    <w:rPr>
      <w:kern w:val="0"/>
      <w:sz w:val="24"/>
      <w:szCs w:val="20"/>
    </w:rPr>
  </w:style>
  <w:style w:type="paragraph" w:customStyle="1" w:styleId="11a">
    <w:name w:val="样式 表格1 + (西文) 宋体1"/>
    <w:basedOn w:val="1f2"/>
    <w:qFormat/>
    <w:rsid w:val="00FE399B"/>
    <w:pPr>
      <w:snapToGrid w:val="0"/>
      <w:spacing w:before="60" w:after="60" w:line="240" w:lineRule="auto"/>
      <w:ind w:left="0"/>
    </w:pPr>
    <w:rPr>
      <w:rFonts w:ascii="Calibri" w:eastAsia="宋体" w:hAnsi="Calibri"/>
      <w:kern w:val="24"/>
      <w:sz w:val="20"/>
    </w:rPr>
  </w:style>
  <w:style w:type="paragraph" w:customStyle="1" w:styleId="Afffffffffffffffa">
    <w:name w:val="A表头"/>
    <w:basedOn w:val="a0"/>
    <w:qFormat/>
    <w:rsid w:val="00FE399B"/>
    <w:pPr>
      <w:keepNext/>
      <w:ind w:firstLineChars="200" w:firstLine="200"/>
      <w:jc w:val="left"/>
    </w:pPr>
    <w:rPr>
      <w:kern w:val="0"/>
      <w:sz w:val="24"/>
      <w:szCs w:val="20"/>
    </w:rPr>
  </w:style>
  <w:style w:type="paragraph" w:customStyle="1" w:styleId="153">
    <w:name w:val="样式 小四 加粗 行距: 1.5 倍行距"/>
    <w:basedOn w:val="a0"/>
    <w:qFormat/>
    <w:rsid w:val="00FE399B"/>
    <w:pPr>
      <w:tabs>
        <w:tab w:val="left" w:pos="720"/>
      </w:tabs>
      <w:spacing w:beforeLines="50" w:before="50" w:line="360" w:lineRule="auto"/>
    </w:pPr>
    <w:rPr>
      <w:sz w:val="24"/>
      <w:szCs w:val="20"/>
    </w:rPr>
  </w:style>
  <w:style w:type="paragraph" w:customStyle="1" w:styleId="230">
    <w:name w:val="正文文本缩进 23"/>
    <w:basedOn w:val="a0"/>
    <w:qFormat/>
    <w:rsid w:val="00FE399B"/>
    <w:pPr>
      <w:topLinePunct/>
      <w:spacing w:after="120" w:line="480" w:lineRule="auto"/>
      <w:ind w:leftChars="200" w:left="200"/>
    </w:pPr>
  </w:style>
  <w:style w:type="paragraph" w:customStyle="1" w:styleId="3fd">
    <w:name w:val="正文文本缩进3"/>
    <w:basedOn w:val="a0"/>
    <w:qFormat/>
    <w:rsid w:val="00FE399B"/>
    <w:pPr>
      <w:topLinePunct/>
      <w:adjustRightInd w:val="0"/>
      <w:spacing w:line="300" w:lineRule="auto"/>
      <w:ind w:left="462" w:firstLine="78"/>
      <w:textAlignment w:val="baseline"/>
    </w:pPr>
    <w:rPr>
      <w:rFonts w:ascii="宋体"/>
      <w:kern w:val="0"/>
      <w:sz w:val="24"/>
      <w:szCs w:val="20"/>
    </w:rPr>
  </w:style>
  <w:style w:type="paragraph" w:customStyle="1" w:styleId="HTML28">
    <w:name w:val="HTML 预设格式2"/>
    <w:basedOn w:val="a0"/>
    <w:qFormat/>
    <w:rsid w:val="00FE399B"/>
    <w:rPr>
      <w:rFonts w:ascii="Courier New" w:hAnsi="Courier New"/>
      <w:kern w:val="0"/>
      <w:sz w:val="20"/>
      <w:szCs w:val="20"/>
    </w:rPr>
  </w:style>
  <w:style w:type="paragraph" w:customStyle="1" w:styleId="3fe">
    <w:name w:val="页脚3"/>
    <w:basedOn w:val="a0"/>
    <w:qFormat/>
    <w:rsid w:val="00FE399B"/>
    <w:pPr>
      <w:tabs>
        <w:tab w:val="center" w:pos="4153"/>
        <w:tab w:val="right" w:pos="8306"/>
      </w:tabs>
      <w:topLinePunct/>
      <w:snapToGrid w:val="0"/>
      <w:jc w:val="left"/>
    </w:pPr>
    <w:rPr>
      <w:kern w:val="0"/>
      <w:sz w:val="18"/>
      <w:szCs w:val="20"/>
    </w:rPr>
  </w:style>
  <w:style w:type="paragraph" w:customStyle="1" w:styleId="CharCharCharCharCharCharCharCharChar">
    <w:name w:val="Char Char Char Char Char Char Char Char Char"/>
    <w:basedOn w:val="a0"/>
    <w:qFormat/>
    <w:rsid w:val="00FE399B"/>
    <w:pPr>
      <w:spacing w:line="360" w:lineRule="auto"/>
      <w:ind w:firstLineChars="200" w:firstLine="200"/>
    </w:pPr>
    <w:rPr>
      <w:rFonts w:ascii="宋体"/>
      <w:sz w:val="24"/>
      <w:szCs w:val="20"/>
    </w:rPr>
  </w:style>
  <w:style w:type="paragraph" w:customStyle="1" w:styleId="afffffffffffffffb">
    <w:name w:val="标题二"/>
    <w:basedOn w:val="2"/>
    <w:qFormat/>
    <w:rsid w:val="00FE399B"/>
    <w:pPr>
      <w:keepNext w:val="0"/>
      <w:keepLines w:val="0"/>
      <w:tabs>
        <w:tab w:val="left" w:pos="0"/>
        <w:tab w:val="left" w:pos="576"/>
      </w:tabs>
      <w:overflowPunct w:val="0"/>
      <w:topLinePunct/>
      <w:adjustRightInd w:val="0"/>
      <w:snapToGrid w:val="0"/>
      <w:spacing w:before="80" w:after="80" w:line="520" w:lineRule="atLeast"/>
      <w:jc w:val="left"/>
      <w:textAlignment w:val="center"/>
    </w:pPr>
    <w:rPr>
      <w:b w:val="0"/>
      <w:snapToGrid w:val="0"/>
      <w:kern w:val="0"/>
      <w:sz w:val="30"/>
    </w:rPr>
  </w:style>
  <w:style w:type="paragraph" w:customStyle="1" w:styleId="2fff6">
    <w:name w:val="批注主题2"/>
    <w:basedOn w:val="3ff"/>
    <w:next w:val="3ff"/>
    <w:qFormat/>
    <w:rsid w:val="00FE399B"/>
    <w:rPr>
      <w:b/>
    </w:rPr>
  </w:style>
  <w:style w:type="paragraph" w:customStyle="1" w:styleId="3ff">
    <w:name w:val="批注文字3"/>
    <w:basedOn w:val="a0"/>
    <w:qFormat/>
    <w:rsid w:val="00FE399B"/>
    <w:pPr>
      <w:topLinePunct/>
      <w:jc w:val="left"/>
    </w:pPr>
    <w:rPr>
      <w:szCs w:val="20"/>
    </w:rPr>
  </w:style>
  <w:style w:type="paragraph" w:customStyle="1" w:styleId="1ffff7">
    <w:name w:val="正文首行缩进1"/>
    <w:qFormat/>
    <w:rsid w:val="00FE399B"/>
    <w:pPr>
      <w:topLinePunct/>
      <w:spacing w:after="120"/>
      <w:ind w:firstLineChars="100" w:firstLine="100"/>
    </w:pPr>
    <w:rPr>
      <w:kern w:val="0"/>
      <w:sz w:val="20"/>
      <w:szCs w:val="20"/>
    </w:rPr>
  </w:style>
  <w:style w:type="paragraph" w:customStyle="1" w:styleId="Afffffffffffffffc">
    <w:name w:val="A正文"/>
    <w:basedOn w:val="a0"/>
    <w:qFormat/>
    <w:rsid w:val="00FE399B"/>
    <w:pPr>
      <w:tabs>
        <w:tab w:val="left" w:pos="893"/>
      </w:tabs>
      <w:spacing w:line="360" w:lineRule="auto"/>
      <w:ind w:firstLineChars="200" w:firstLine="200"/>
    </w:pPr>
    <w:rPr>
      <w:snapToGrid w:val="0"/>
      <w:kern w:val="0"/>
      <w:sz w:val="24"/>
      <w:szCs w:val="20"/>
      <w:lang w:val="zh-CN"/>
    </w:rPr>
  </w:style>
  <w:style w:type="paragraph" w:customStyle="1" w:styleId="2fff7">
    <w:name w:val="日期2"/>
    <w:basedOn w:val="a0"/>
    <w:next w:val="a0"/>
    <w:qFormat/>
    <w:rsid w:val="00FE399B"/>
    <w:pPr>
      <w:ind w:leftChars="2500" w:left="2500"/>
    </w:pPr>
    <w:rPr>
      <w:kern w:val="0"/>
      <w:sz w:val="36"/>
      <w:szCs w:val="20"/>
    </w:rPr>
  </w:style>
  <w:style w:type="paragraph" w:customStyle="1" w:styleId="afffffffffffffffd">
    <w:name w:val="扉页"/>
    <w:basedOn w:val="a0"/>
    <w:qFormat/>
    <w:rsid w:val="00FE399B"/>
    <w:pPr>
      <w:adjustRightInd w:val="0"/>
      <w:spacing w:line="312" w:lineRule="atLeast"/>
      <w:jc w:val="center"/>
      <w:textAlignment w:val="baseline"/>
    </w:pPr>
    <w:rPr>
      <w:rFonts w:eastAsia="黑体"/>
      <w:kern w:val="0"/>
      <w:sz w:val="36"/>
      <w:szCs w:val="20"/>
    </w:rPr>
  </w:style>
  <w:style w:type="paragraph" w:customStyle="1" w:styleId="Afffffffffffffffe">
    <w:name w:val="A表格文字左对齐"/>
    <w:basedOn w:val="a0"/>
    <w:qFormat/>
    <w:rsid w:val="00FE399B"/>
    <w:pPr>
      <w:adjustRightInd w:val="0"/>
      <w:spacing w:before="40" w:after="4"/>
      <w:jc w:val="left"/>
    </w:pPr>
    <w:rPr>
      <w:kern w:val="0"/>
      <w:sz w:val="20"/>
      <w:szCs w:val="20"/>
    </w:rPr>
  </w:style>
  <w:style w:type="paragraph" w:customStyle="1" w:styleId="affffffffffffffff">
    <w:name w:val="a正文"/>
    <w:basedOn w:val="a0"/>
    <w:qFormat/>
    <w:rsid w:val="00FE399B"/>
    <w:pPr>
      <w:adjustRightInd w:val="0"/>
      <w:snapToGrid w:val="0"/>
      <w:spacing w:before="120" w:after="120" w:line="520" w:lineRule="atLeast"/>
      <w:ind w:firstLine="567"/>
    </w:pPr>
    <w:rPr>
      <w:rFonts w:ascii="华文楷体" w:eastAsia="华文楷体"/>
      <w:b/>
      <w:kern w:val="0"/>
      <w:sz w:val="28"/>
      <w:szCs w:val="20"/>
    </w:rPr>
  </w:style>
  <w:style w:type="paragraph" w:customStyle="1" w:styleId="A10">
    <w:name w:val="A通用1"/>
    <w:basedOn w:val="a0"/>
    <w:qFormat/>
    <w:rsid w:val="00FE399B"/>
    <w:pPr>
      <w:keepNext/>
      <w:tabs>
        <w:tab w:val="left" w:pos="435"/>
      </w:tabs>
      <w:adjustRightInd w:val="0"/>
      <w:spacing w:line="360" w:lineRule="auto"/>
      <w:ind w:left="435" w:hanging="435"/>
      <w:jc w:val="center"/>
      <w:textAlignment w:val="baseline"/>
      <w:outlineLvl w:val="1"/>
    </w:pPr>
    <w:rPr>
      <w:rFonts w:ascii="宋体"/>
      <w:b/>
      <w:kern w:val="0"/>
      <w:sz w:val="28"/>
      <w:szCs w:val="20"/>
    </w:rPr>
  </w:style>
  <w:style w:type="paragraph" w:customStyle="1" w:styleId="2fff8">
    <w:name w:val="正文首行缩进2"/>
    <w:qFormat/>
    <w:rsid w:val="00FE399B"/>
    <w:pPr>
      <w:topLinePunct/>
      <w:spacing w:after="120"/>
      <w:ind w:firstLineChars="100" w:firstLine="100"/>
    </w:pPr>
    <w:rPr>
      <w:szCs w:val="20"/>
    </w:rPr>
  </w:style>
  <w:style w:type="paragraph" w:customStyle="1" w:styleId="1ffff8">
    <w:name w:val="脚注文本1"/>
    <w:basedOn w:val="a0"/>
    <w:qFormat/>
    <w:rsid w:val="00FE399B"/>
    <w:pPr>
      <w:snapToGrid w:val="0"/>
      <w:jc w:val="left"/>
    </w:pPr>
    <w:rPr>
      <w:sz w:val="18"/>
      <w:szCs w:val="20"/>
    </w:rPr>
  </w:style>
  <w:style w:type="paragraph" w:customStyle="1" w:styleId="511">
    <w:name w:val="列表接续 51"/>
    <w:basedOn w:val="a0"/>
    <w:qFormat/>
    <w:rsid w:val="00FE399B"/>
    <w:pPr>
      <w:adjustRightInd w:val="0"/>
      <w:spacing w:after="120" w:line="312" w:lineRule="atLeast"/>
      <w:ind w:left="2100"/>
      <w:textAlignment w:val="baseline"/>
    </w:pPr>
    <w:rPr>
      <w:kern w:val="0"/>
      <w:szCs w:val="20"/>
    </w:rPr>
  </w:style>
  <w:style w:type="paragraph" w:customStyle="1" w:styleId="1ffff9">
    <w:name w:val="页脚1"/>
    <w:basedOn w:val="a0"/>
    <w:qFormat/>
    <w:rsid w:val="00FE399B"/>
    <w:pPr>
      <w:tabs>
        <w:tab w:val="center" w:pos="4153"/>
        <w:tab w:val="right" w:pos="8306"/>
      </w:tabs>
      <w:snapToGrid w:val="0"/>
      <w:jc w:val="left"/>
    </w:pPr>
    <w:rPr>
      <w:sz w:val="18"/>
      <w:szCs w:val="20"/>
    </w:rPr>
  </w:style>
  <w:style w:type="paragraph" w:customStyle="1" w:styleId="410">
    <w:name w:val="标题 41"/>
    <w:basedOn w:val="a0"/>
    <w:next w:val="a0"/>
    <w:qFormat/>
    <w:rsid w:val="00FE399B"/>
    <w:pPr>
      <w:keepNext/>
      <w:keepLines/>
      <w:spacing w:before="280" w:after="290" w:line="372" w:lineRule="auto"/>
      <w:outlineLvl w:val="3"/>
    </w:pPr>
    <w:rPr>
      <w:rFonts w:ascii="Arial" w:eastAsia="黑体" w:hAnsi="Arial"/>
      <w:b/>
      <w:sz w:val="28"/>
      <w:szCs w:val="20"/>
    </w:rPr>
  </w:style>
  <w:style w:type="paragraph" w:customStyle="1" w:styleId="Affffffffffffffff0">
    <w:name w:val="A表名"/>
    <w:basedOn w:val="a0"/>
    <w:next w:val="a0"/>
    <w:qFormat/>
    <w:rsid w:val="00FE399B"/>
    <w:pPr>
      <w:keepNext/>
      <w:autoSpaceDE w:val="0"/>
      <w:autoSpaceDN w:val="0"/>
      <w:jc w:val="center"/>
      <w:textAlignment w:val="center"/>
    </w:pPr>
    <w:rPr>
      <w:rFonts w:eastAsia="黑体"/>
      <w:sz w:val="24"/>
      <w:szCs w:val="20"/>
    </w:rPr>
  </w:style>
  <w:style w:type="paragraph" w:customStyle="1" w:styleId="affffffffffffffff1">
    <w:name w:val="正文 + 小四"/>
    <w:basedOn w:val="a0"/>
    <w:qFormat/>
    <w:rsid w:val="00FE399B"/>
    <w:pPr>
      <w:spacing w:line="360" w:lineRule="auto"/>
      <w:ind w:firstLineChars="200" w:firstLine="200"/>
      <w:jc w:val="left"/>
      <w:outlineLvl w:val="3"/>
    </w:pPr>
    <w:rPr>
      <w:sz w:val="24"/>
      <w:szCs w:val="20"/>
    </w:rPr>
  </w:style>
  <w:style w:type="paragraph" w:customStyle="1" w:styleId="123">
    <w:name w:val="索引 12"/>
    <w:basedOn w:val="a0"/>
    <w:next w:val="a0"/>
    <w:qFormat/>
    <w:rsid w:val="00FE399B"/>
    <w:pPr>
      <w:spacing w:line="220" w:lineRule="exact"/>
      <w:jc w:val="center"/>
    </w:pPr>
    <w:rPr>
      <w:rFonts w:ascii="仿宋_GB2312" w:eastAsia="仿宋_GB2312"/>
      <w:szCs w:val="20"/>
    </w:rPr>
  </w:style>
  <w:style w:type="paragraph" w:customStyle="1" w:styleId="124">
    <w:name w:val="标题 12"/>
    <w:basedOn w:val="a0"/>
    <w:next w:val="a0"/>
    <w:qFormat/>
    <w:rsid w:val="00FE399B"/>
    <w:pPr>
      <w:keepNext/>
      <w:keepLines/>
      <w:spacing w:before="340" w:after="330" w:line="576" w:lineRule="auto"/>
      <w:outlineLvl w:val="0"/>
    </w:pPr>
    <w:rPr>
      <w:b/>
      <w:kern w:val="44"/>
      <w:sz w:val="44"/>
      <w:szCs w:val="20"/>
    </w:rPr>
  </w:style>
  <w:style w:type="paragraph" w:customStyle="1" w:styleId="421">
    <w:name w:val="列表接续 42"/>
    <w:basedOn w:val="a0"/>
    <w:qFormat/>
    <w:rsid w:val="00FE399B"/>
    <w:pPr>
      <w:adjustRightInd w:val="0"/>
      <w:spacing w:after="120" w:line="312" w:lineRule="atLeast"/>
      <w:ind w:left="1680"/>
      <w:textAlignment w:val="baseline"/>
    </w:pPr>
    <w:rPr>
      <w:kern w:val="0"/>
      <w:szCs w:val="20"/>
    </w:rPr>
  </w:style>
  <w:style w:type="paragraph" w:customStyle="1" w:styleId="affffffffffffffff2">
    <w:name w:val="标题一"/>
    <w:basedOn w:val="1"/>
    <w:qFormat/>
    <w:rsid w:val="00FE399B"/>
    <w:pPr>
      <w:keepNext w:val="0"/>
      <w:keepLines w:val="0"/>
      <w:tabs>
        <w:tab w:val="left" w:pos="-2862"/>
      </w:tabs>
      <w:adjustRightInd w:val="0"/>
      <w:snapToGrid w:val="0"/>
      <w:spacing w:before="720" w:after="360" w:line="520" w:lineRule="atLeast"/>
      <w:jc w:val="center"/>
    </w:pPr>
    <w:rPr>
      <w:rFonts w:ascii="Arial" w:eastAsia="黑体" w:hAnsi="Arial"/>
      <w:b w:val="0"/>
      <w:sz w:val="40"/>
    </w:rPr>
  </w:style>
  <w:style w:type="paragraph" w:customStyle="1" w:styleId="520">
    <w:name w:val="标题 52"/>
    <w:basedOn w:val="a0"/>
    <w:next w:val="a0"/>
    <w:qFormat/>
    <w:rsid w:val="00FE399B"/>
    <w:pPr>
      <w:keepNext/>
      <w:keepLines/>
      <w:spacing w:before="280" w:after="290" w:line="372" w:lineRule="auto"/>
      <w:outlineLvl w:val="4"/>
    </w:pPr>
    <w:rPr>
      <w:b/>
      <w:sz w:val="28"/>
      <w:szCs w:val="20"/>
    </w:rPr>
  </w:style>
  <w:style w:type="paragraph" w:customStyle="1" w:styleId="31113h33rdlevelH3l3CT155">
    <w:name w:val="样式 标题 3条标题1.1.13h33rd levelH3l3CT节标题1段前: 5 磅段后: 5 磅行距..."/>
    <w:basedOn w:val="3"/>
    <w:qFormat/>
    <w:rsid w:val="00FE399B"/>
    <w:pPr>
      <w:topLinePunct/>
      <w:spacing w:beforeLines="80" w:before="80" w:afterLines="80" w:after="80" w:line="240" w:lineRule="auto"/>
      <w:ind w:firstLineChars="0" w:firstLine="0"/>
    </w:pPr>
    <w:rPr>
      <w:kern w:val="0"/>
      <w:sz w:val="21"/>
    </w:rPr>
  </w:style>
  <w:style w:type="paragraph" w:customStyle="1" w:styleId="11b">
    <w:name w:val="索引 11"/>
    <w:basedOn w:val="a0"/>
    <w:next w:val="a0"/>
    <w:qFormat/>
    <w:rsid w:val="00FE399B"/>
    <w:pPr>
      <w:spacing w:line="220" w:lineRule="exact"/>
      <w:jc w:val="center"/>
    </w:pPr>
    <w:rPr>
      <w:rFonts w:ascii="仿宋_GB2312" w:eastAsia="仿宋_GB2312"/>
      <w:szCs w:val="20"/>
    </w:rPr>
  </w:style>
  <w:style w:type="paragraph" w:customStyle="1" w:styleId="4f1">
    <w:name w:val="标题4"/>
    <w:basedOn w:val="3"/>
    <w:qFormat/>
    <w:rsid w:val="00FE399B"/>
    <w:pPr>
      <w:spacing w:before="120" w:after="120" w:line="360" w:lineRule="auto"/>
      <w:ind w:firstLineChars="200" w:firstLine="200"/>
    </w:pPr>
    <w:rPr>
      <w:rFonts w:ascii="Calibri" w:eastAsia="宋体"/>
      <w:kern w:val="0"/>
      <w:sz w:val="24"/>
    </w:rPr>
  </w:style>
  <w:style w:type="paragraph" w:customStyle="1" w:styleId="2fff9">
    <w:name w:val="列表2"/>
    <w:basedOn w:val="a0"/>
    <w:qFormat/>
    <w:rsid w:val="00FE399B"/>
    <w:pPr>
      <w:adjustRightInd w:val="0"/>
      <w:spacing w:line="312" w:lineRule="atLeast"/>
      <w:ind w:left="420" w:hanging="420"/>
      <w:textAlignment w:val="baseline"/>
    </w:pPr>
    <w:rPr>
      <w:kern w:val="0"/>
      <w:szCs w:val="20"/>
    </w:rPr>
  </w:style>
  <w:style w:type="paragraph" w:customStyle="1" w:styleId="512">
    <w:name w:val="标题 51"/>
    <w:basedOn w:val="a0"/>
    <w:next w:val="a0"/>
    <w:qFormat/>
    <w:rsid w:val="00FE399B"/>
    <w:pPr>
      <w:keepNext/>
      <w:keepLines/>
      <w:spacing w:before="280" w:after="290" w:line="372" w:lineRule="auto"/>
      <w:outlineLvl w:val="4"/>
    </w:pPr>
    <w:rPr>
      <w:b/>
      <w:sz w:val="28"/>
      <w:szCs w:val="20"/>
    </w:rPr>
  </w:style>
  <w:style w:type="paragraph" w:customStyle="1" w:styleId="A21">
    <w:name w:val="A标题2.."/>
    <w:basedOn w:val="2"/>
    <w:next w:val="a0"/>
    <w:qFormat/>
    <w:rsid w:val="00FE399B"/>
    <w:pPr>
      <w:tabs>
        <w:tab w:val="left" w:pos="1140"/>
        <w:tab w:val="left" w:pos="3011"/>
      </w:tabs>
      <w:adjustRightInd w:val="0"/>
      <w:snapToGrid w:val="0"/>
      <w:spacing w:before="80" w:after="80" w:line="360" w:lineRule="auto"/>
      <w:ind w:left="1140" w:hanging="720"/>
      <w:jc w:val="left"/>
      <w:textAlignment w:val="baseline"/>
    </w:pPr>
    <w:rPr>
      <w:rFonts w:ascii="Times New Roman" w:eastAsia="宋体" w:hAnsi="Times New Roman"/>
      <w:b w:val="0"/>
      <w:kern w:val="0"/>
      <w:sz w:val="28"/>
    </w:rPr>
  </w:style>
  <w:style w:type="paragraph" w:customStyle="1" w:styleId="affffffffffffffff3">
    <w:name w:val="工程建设无节图标题"/>
    <w:next w:val="afff"/>
    <w:qFormat/>
    <w:rsid w:val="00FE399B"/>
    <w:pPr>
      <w:jc w:val="center"/>
      <w:outlineLvl w:val="3"/>
    </w:pPr>
    <w:rPr>
      <w:rFonts w:ascii="Calibri" w:eastAsia="黑体" w:hAnsi="Calibri" w:cs="Times New Roman"/>
      <w:b/>
      <w:kern w:val="0"/>
      <w:sz w:val="20"/>
      <w:szCs w:val="20"/>
    </w:rPr>
  </w:style>
  <w:style w:type="paragraph" w:customStyle="1" w:styleId="3ff0">
    <w:name w:val="图表目录3"/>
    <w:basedOn w:val="a0"/>
    <w:next w:val="a0"/>
    <w:qFormat/>
    <w:rsid w:val="00FE399B"/>
    <w:rPr>
      <w:szCs w:val="20"/>
    </w:rPr>
  </w:style>
  <w:style w:type="paragraph" w:customStyle="1" w:styleId="125">
    <w:name w:val="纯文本12"/>
    <w:basedOn w:val="a0"/>
    <w:qFormat/>
    <w:rsid w:val="00FE399B"/>
    <w:pPr>
      <w:suppressAutoHyphens/>
      <w:topLinePunct/>
    </w:pPr>
    <w:rPr>
      <w:rFonts w:ascii="宋体"/>
      <w:szCs w:val="20"/>
      <w:lang w:eastAsia="ar-SA"/>
    </w:rPr>
  </w:style>
  <w:style w:type="paragraph" w:customStyle="1" w:styleId="p19">
    <w:name w:val="p19"/>
    <w:basedOn w:val="a0"/>
    <w:qFormat/>
    <w:rsid w:val="00FE399B"/>
    <w:pPr>
      <w:widowControl/>
    </w:pPr>
    <w:rPr>
      <w:kern w:val="0"/>
      <w:szCs w:val="20"/>
    </w:rPr>
  </w:style>
  <w:style w:type="paragraph" w:customStyle="1" w:styleId="11c">
    <w:name w:val="列表11"/>
    <w:basedOn w:val="a0"/>
    <w:qFormat/>
    <w:rsid w:val="00FE399B"/>
    <w:pPr>
      <w:adjustRightInd w:val="0"/>
      <w:spacing w:line="312" w:lineRule="atLeast"/>
      <w:ind w:left="420" w:hanging="420"/>
      <w:textAlignment w:val="baseline"/>
    </w:pPr>
    <w:rPr>
      <w:kern w:val="0"/>
      <w:szCs w:val="20"/>
    </w:rPr>
  </w:style>
  <w:style w:type="paragraph" w:customStyle="1" w:styleId="ch">
    <w:name w:val="ch中文正文"/>
    <w:qFormat/>
    <w:rsid w:val="00FE399B"/>
    <w:pPr>
      <w:spacing w:beforeLines="50" w:before="50" w:afterLines="50" w:after="50" w:line="360" w:lineRule="auto"/>
      <w:ind w:firstLineChars="200" w:firstLine="200"/>
    </w:pPr>
    <w:rPr>
      <w:rFonts w:ascii="Calibri" w:eastAsia="宋体" w:hAnsi="Calibri" w:cs="Times New Roman"/>
      <w:kern w:val="0"/>
      <w:sz w:val="24"/>
      <w:szCs w:val="20"/>
    </w:rPr>
  </w:style>
  <w:style w:type="paragraph" w:customStyle="1" w:styleId="5110">
    <w:name w:val="列表接续 511"/>
    <w:basedOn w:val="a0"/>
    <w:qFormat/>
    <w:rsid w:val="00FE399B"/>
    <w:pPr>
      <w:adjustRightInd w:val="0"/>
      <w:spacing w:after="120" w:line="312" w:lineRule="atLeast"/>
      <w:ind w:left="2100"/>
      <w:textAlignment w:val="baseline"/>
    </w:pPr>
    <w:rPr>
      <w:kern w:val="0"/>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FE399B"/>
    <w:pPr>
      <w:widowControl w:val="0"/>
      <w:jc w:val="both"/>
    </w:pPr>
    <w:rPr>
      <w:rFonts w:ascii="Calibri" w:eastAsia="宋体" w:hAnsi="Calibri" w:cs="Times New Roman"/>
      <w:szCs w:val="20"/>
    </w:rPr>
  </w:style>
  <w:style w:type="paragraph" w:customStyle="1" w:styleId="affffffffffffffff4">
    <w:name w:val="表格文字居中"/>
    <w:basedOn w:val="a0"/>
    <w:next w:val="a0"/>
    <w:qFormat/>
    <w:rsid w:val="00FE399B"/>
    <w:pPr>
      <w:tabs>
        <w:tab w:val="left" w:pos="720"/>
        <w:tab w:val="left" w:pos="900"/>
      </w:tabs>
      <w:adjustRightInd w:val="0"/>
      <w:snapToGrid w:val="0"/>
      <w:spacing w:beforeLines="20" w:before="20" w:afterLines="20" w:after="20" w:line="360" w:lineRule="auto"/>
      <w:jc w:val="center"/>
    </w:pPr>
    <w:rPr>
      <w:rFonts w:ascii="宋体"/>
      <w:kern w:val="0"/>
      <w:sz w:val="18"/>
      <w:szCs w:val="20"/>
    </w:rPr>
  </w:style>
  <w:style w:type="paragraph" w:customStyle="1" w:styleId="A31">
    <w:name w:val="A通用3"/>
    <w:basedOn w:val="a0"/>
    <w:qFormat/>
    <w:rsid w:val="00FE399B"/>
    <w:pPr>
      <w:tabs>
        <w:tab w:val="left" w:pos="851"/>
        <w:tab w:val="left" w:pos="1260"/>
      </w:tabs>
      <w:adjustRightInd w:val="0"/>
      <w:spacing w:line="360" w:lineRule="auto"/>
      <w:ind w:left="340" w:firstLine="510"/>
      <w:textAlignment w:val="baseline"/>
    </w:pPr>
    <w:rPr>
      <w:kern w:val="0"/>
      <w:sz w:val="24"/>
      <w:szCs w:val="20"/>
    </w:rPr>
  </w:style>
  <w:style w:type="paragraph" w:customStyle="1" w:styleId="321">
    <w:name w:val="列表 32"/>
    <w:basedOn w:val="a0"/>
    <w:qFormat/>
    <w:rsid w:val="00FE399B"/>
    <w:pPr>
      <w:topLinePunct/>
      <w:adjustRightInd w:val="0"/>
      <w:spacing w:line="312" w:lineRule="atLeast"/>
      <w:ind w:left="1260" w:hanging="420"/>
      <w:textAlignment w:val="baseline"/>
    </w:pPr>
    <w:rPr>
      <w:kern w:val="0"/>
      <w:szCs w:val="20"/>
    </w:rPr>
  </w:style>
  <w:style w:type="paragraph" w:customStyle="1" w:styleId="A51">
    <w:name w:val="A通用5"/>
    <w:basedOn w:val="a0"/>
    <w:next w:val="a0"/>
    <w:qFormat/>
    <w:rsid w:val="00FE399B"/>
    <w:pPr>
      <w:tabs>
        <w:tab w:val="left" w:pos="1010"/>
        <w:tab w:val="left" w:pos="2100"/>
      </w:tabs>
      <w:adjustRightInd w:val="0"/>
      <w:spacing w:line="360" w:lineRule="auto"/>
      <w:ind w:left="2100" w:hanging="420"/>
      <w:jc w:val="left"/>
      <w:textAlignment w:val="baseline"/>
      <w:outlineLvl w:val="5"/>
    </w:pPr>
    <w:rPr>
      <w:kern w:val="0"/>
      <w:sz w:val="24"/>
      <w:szCs w:val="20"/>
    </w:rPr>
  </w:style>
  <w:style w:type="paragraph" w:customStyle="1" w:styleId="1ffffa">
    <w:name w:val="列表接续1"/>
    <w:basedOn w:val="a0"/>
    <w:qFormat/>
    <w:rsid w:val="00FE399B"/>
    <w:pPr>
      <w:adjustRightInd w:val="0"/>
      <w:spacing w:after="120" w:line="312" w:lineRule="atLeast"/>
      <w:ind w:left="420"/>
      <w:textAlignment w:val="baseline"/>
    </w:pPr>
    <w:rPr>
      <w:kern w:val="0"/>
      <w:szCs w:val="20"/>
    </w:rPr>
  </w:style>
  <w:style w:type="paragraph" w:customStyle="1" w:styleId="1NewNewNewNewNewNewNewNew">
    <w:name w:val="纯文本1 New New New New New New New New"/>
    <w:basedOn w:val="a0"/>
    <w:qFormat/>
    <w:rsid w:val="00FE399B"/>
    <w:pPr>
      <w:suppressAutoHyphens/>
    </w:pPr>
    <w:rPr>
      <w:rFonts w:ascii="宋体" w:eastAsia="方正仿宋_GBK" w:hAnsi="宋体"/>
      <w:szCs w:val="20"/>
      <w:lang w:eastAsia="ar-SA"/>
    </w:rPr>
  </w:style>
  <w:style w:type="paragraph" w:customStyle="1" w:styleId="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w:qFormat/>
    <w:rsid w:val="00FE399B"/>
    <w:pPr>
      <w:widowControl w:val="0"/>
      <w:jc w:val="both"/>
    </w:pPr>
    <w:rPr>
      <w:rFonts w:ascii="Calibri" w:eastAsia="宋体" w:hAnsi="Calibri" w:cs="Times New Roman"/>
      <w:szCs w:val="20"/>
    </w:rPr>
  </w:style>
  <w:style w:type="paragraph" w:customStyle="1" w:styleId="231">
    <w:name w:val="列表接续 23"/>
    <w:basedOn w:val="a0"/>
    <w:qFormat/>
    <w:rsid w:val="00FE399B"/>
    <w:pPr>
      <w:adjustRightInd w:val="0"/>
      <w:spacing w:after="120" w:line="312" w:lineRule="atLeast"/>
      <w:ind w:left="840"/>
      <w:textAlignment w:val="baseline"/>
    </w:pPr>
    <w:rPr>
      <w:kern w:val="0"/>
      <w:szCs w:val="20"/>
    </w:rPr>
  </w:style>
  <w:style w:type="paragraph" w:customStyle="1" w:styleId="214">
    <w:name w:val="普通(网站)21"/>
    <w:basedOn w:val="a0"/>
    <w:qFormat/>
    <w:rsid w:val="00FE399B"/>
    <w:pPr>
      <w:widowControl/>
      <w:spacing w:before="100" w:beforeAutospacing="1" w:after="100" w:afterAutospacing="1"/>
      <w:jc w:val="left"/>
    </w:pPr>
    <w:rPr>
      <w:rFonts w:ascii="宋体"/>
      <w:kern w:val="0"/>
      <w:sz w:val="24"/>
      <w:szCs w:val="20"/>
    </w:rPr>
  </w:style>
  <w:style w:type="paragraph" w:customStyle="1" w:styleId="3ff1">
    <w:name w:val="正文缩进3"/>
    <w:basedOn w:val="a0"/>
    <w:qFormat/>
    <w:rsid w:val="00FE399B"/>
    <w:pPr>
      <w:adjustRightInd w:val="0"/>
      <w:spacing w:line="312" w:lineRule="atLeast"/>
      <w:ind w:left="340" w:firstLine="420"/>
      <w:textAlignment w:val="baseline"/>
    </w:pPr>
    <w:rPr>
      <w:kern w:val="0"/>
      <w:szCs w:val="20"/>
    </w:rPr>
  </w:style>
  <w:style w:type="paragraph" w:customStyle="1" w:styleId="2fffa">
    <w:name w:val="样式 (符号) 宋体 首行缩进:  2 字符"/>
    <w:basedOn w:val="a0"/>
    <w:qFormat/>
    <w:rsid w:val="00FE399B"/>
    <w:pPr>
      <w:spacing w:line="360" w:lineRule="auto"/>
      <w:ind w:firstLineChars="200" w:firstLine="200"/>
    </w:pPr>
    <w:rPr>
      <w:sz w:val="28"/>
      <w:szCs w:val="20"/>
    </w:rPr>
  </w:style>
  <w:style w:type="paragraph" w:customStyle="1" w:styleId="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w:qFormat/>
    <w:rsid w:val="00FE399B"/>
    <w:pPr>
      <w:widowControl w:val="0"/>
      <w:jc w:val="both"/>
    </w:pPr>
    <w:rPr>
      <w:rFonts w:ascii="Calibri" w:eastAsia="宋体" w:hAnsi="Calibri" w:cs="Times New Roman"/>
      <w:szCs w:val="20"/>
    </w:rPr>
  </w:style>
  <w:style w:type="paragraph" w:customStyle="1" w:styleId="4f2">
    <w:name w:val="正文文本缩进4"/>
    <w:basedOn w:val="a0"/>
    <w:qFormat/>
    <w:rsid w:val="00FE399B"/>
    <w:pPr>
      <w:topLinePunct/>
      <w:adjustRightInd w:val="0"/>
      <w:spacing w:line="300" w:lineRule="auto"/>
      <w:ind w:left="462" w:firstLine="78"/>
      <w:textAlignment w:val="baseline"/>
    </w:pPr>
    <w:rPr>
      <w:rFonts w:ascii="宋体"/>
      <w:kern w:val="0"/>
      <w:sz w:val="24"/>
      <w:szCs w:val="20"/>
    </w:rPr>
  </w:style>
  <w:style w:type="paragraph" w:customStyle="1" w:styleId="3111">
    <w:name w:val="列表 311"/>
    <w:basedOn w:val="a0"/>
    <w:qFormat/>
    <w:rsid w:val="00FE399B"/>
    <w:pPr>
      <w:topLinePunct/>
      <w:adjustRightInd w:val="0"/>
      <w:spacing w:line="312" w:lineRule="atLeast"/>
      <w:ind w:left="1260" w:hanging="420"/>
      <w:textAlignment w:val="baseline"/>
    </w:pPr>
    <w:rPr>
      <w:kern w:val="0"/>
      <w:szCs w:val="20"/>
    </w:rPr>
  </w:style>
  <w:style w:type="paragraph" w:customStyle="1" w:styleId="New0">
    <w:name w:val="正文文本 New"/>
    <w:basedOn w:val="a0"/>
    <w:qFormat/>
    <w:rsid w:val="00FE399B"/>
    <w:pPr>
      <w:spacing w:after="120"/>
    </w:pPr>
    <w:rPr>
      <w:szCs w:val="20"/>
    </w:rPr>
  </w:style>
  <w:style w:type="paragraph" w:customStyle="1" w:styleId="69">
    <w:name w:val="成套标题6"/>
    <w:basedOn w:val="a0"/>
    <w:qFormat/>
    <w:rsid w:val="00FE399B"/>
    <w:pPr>
      <w:tabs>
        <w:tab w:val="left" w:pos="900"/>
      </w:tabs>
      <w:ind w:left="900" w:hanging="420"/>
    </w:pPr>
    <w:rPr>
      <w:rFonts w:eastAsia="黑体"/>
      <w:szCs w:val="20"/>
    </w:rPr>
  </w:style>
  <w:style w:type="paragraph" w:customStyle="1" w:styleId="11d">
    <w:name w:val="批注框文本11"/>
    <w:basedOn w:val="a0"/>
    <w:qFormat/>
    <w:rsid w:val="00FE399B"/>
    <w:pPr>
      <w:topLinePunct/>
    </w:pPr>
    <w:rPr>
      <w:sz w:val="18"/>
      <w:szCs w:val="20"/>
    </w:rPr>
  </w:style>
  <w:style w:type="paragraph" w:customStyle="1" w:styleId="p20">
    <w:name w:val="p20"/>
    <w:basedOn w:val="a0"/>
    <w:qFormat/>
    <w:rsid w:val="00FE399B"/>
    <w:pPr>
      <w:widowControl/>
      <w:topLinePunct/>
    </w:pPr>
    <w:rPr>
      <w:rFonts w:ascii="黑体" w:eastAsia="黑体"/>
      <w:color w:val="000000"/>
      <w:kern w:val="0"/>
      <w:szCs w:val="20"/>
    </w:rPr>
  </w:style>
  <w:style w:type="paragraph" w:customStyle="1" w:styleId="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w:qFormat/>
    <w:rsid w:val="00FE399B"/>
    <w:pPr>
      <w:widowControl w:val="0"/>
      <w:suppressAutoHyphens/>
      <w:jc w:val="both"/>
    </w:pPr>
    <w:rPr>
      <w:rFonts w:ascii="Calibri" w:eastAsia="宋体" w:hAnsi="Calibri" w:cs="Times New Roman"/>
      <w:szCs w:val="20"/>
      <w:lang w:eastAsia="ar-SA"/>
    </w:rPr>
  </w:style>
  <w:style w:type="paragraph" w:customStyle="1" w:styleId="1ffffb">
    <w:name w:val="批注文字1"/>
    <w:basedOn w:val="a0"/>
    <w:qFormat/>
    <w:rsid w:val="00FE399B"/>
    <w:pPr>
      <w:topLinePunct/>
      <w:jc w:val="left"/>
    </w:pPr>
    <w:rPr>
      <w:szCs w:val="20"/>
    </w:rPr>
  </w:style>
  <w:style w:type="paragraph" w:customStyle="1" w:styleId="2fffb">
    <w:name w:val="列表接续2"/>
    <w:basedOn w:val="a0"/>
    <w:qFormat/>
    <w:rsid w:val="00FE399B"/>
    <w:pPr>
      <w:adjustRightInd w:val="0"/>
      <w:spacing w:after="120" w:line="312" w:lineRule="atLeast"/>
      <w:ind w:left="420"/>
      <w:textAlignment w:val="baseline"/>
    </w:pPr>
    <w:rPr>
      <w:kern w:val="0"/>
      <w:szCs w:val="20"/>
    </w:rPr>
  </w:style>
  <w:style w:type="paragraph" w:customStyle="1" w:styleId="affffffffffffffff5">
    <w:name w:val="工程建设正文表标题"/>
    <w:next w:val="afff"/>
    <w:qFormat/>
    <w:rsid w:val="00FE399B"/>
    <w:pPr>
      <w:tabs>
        <w:tab w:val="left" w:pos="210"/>
        <w:tab w:val="left" w:pos="360"/>
      </w:tabs>
      <w:jc w:val="center"/>
    </w:pPr>
    <w:rPr>
      <w:rFonts w:ascii="黑体" w:eastAsia="黑体" w:hAnsi="Calibri" w:cs="Times New Roman"/>
      <w:b/>
      <w:kern w:val="0"/>
      <w:sz w:val="20"/>
      <w:szCs w:val="20"/>
    </w:rPr>
  </w:style>
  <w:style w:type="paragraph" w:customStyle="1" w:styleId="affffffffffffffff6">
    <w:name w:val="工程建设正文表标题续表"/>
    <w:basedOn w:val="affffffffffffffff5"/>
    <w:next w:val="afff"/>
    <w:qFormat/>
    <w:rsid w:val="00FE399B"/>
    <w:pPr>
      <w:ind w:firstLineChars="50" w:firstLine="50"/>
    </w:pPr>
    <w:rPr>
      <w:rFonts w:ascii="宋体" w:eastAsia="宋体"/>
      <w:b w:val="0"/>
    </w:rPr>
  </w:style>
  <w:style w:type="paragraph" w:customStyle="1" w:styleId="2fffc">
    <w:name w:val="表格2"/>
    <w:basedOn w:val="a0"/>
    <w:qFormat/>
    <w:rsid w:val="00FE399B"/>
    <w:pPr>
      <w:adjustRightInd w:val="0"/>
      <w:spacing w:before="60" w:after="60"/>
      <w:jc w:val="center"/>
    </w:pPr>
    <w:rPr>
      <w:rFonts w:ascii="宋体"/>
      <w:color w:val="000000"/>
      <w:kern w:val="0"/>
      <w:sz w:val="24"/>
      <w:szCs w:val="20"/>
    </w:rPr>
  </w:style>
  <w:style w:type="paragraph" w:customStyle="1" w:styleId="2110">
    <w:name w:val="正文文本 211"/>
    <w:basedOn w:val="a0"/>
    <w:qFormat/>
    <w:rsid w:val="00FE399B"/>
    <w:rPr>
      <w:rFonts w:ascii="楷体_GB2312" w:eastAsia="楷体_GB2312"/>
      <w:sz w:val="24"/>
      <w:szCs w:val="20"/>
    </w:rPr>
  </w:style>
  <w:style w:type="paragraph" w:customStyle="1" w:styleId="215">
    <w:name w:val="正文文本缩进 21"/>
    <w:basedOn w:val="a0"/>
    <w:qFormat/>
    <w:rsid w:val="00FE399B"/>
    <w:pPr>
      <w:spacing w:after="120" w:line="480" w:lineRule="auto"/>
      <w:ind w:leftChars="200" w:left="200"/>
    </w:pPr>
    <w:rPr>
      <w:szCs w:val="20"/>
    </w:rPr>
  </w:style>
  <w:style w:type="paragraph" w:customStyle="1" w:styleId="3ff2">
    <w:name w:val="脚注文本3"/>
    <w:basedOn w:val="a0"/>
    <w:qFormat/>
    <w:rsid w:val="00FE399B"/>
    <w:pPr>
      <w:topLinePunct/>
      <w:snapToGrid w:val="0"/>
      <w:jc w:val="left"/>
    </w:pPr>
    <w:rPr>
      <w:sz w:val="18"/>
      <w:szCs w:val="20"/>
    </w:rPr>
  </w:style>
  <w:style w:type="paragraph" w:customStyle="1" w:styleId="2fffd">
    <w:name w:val="样式 首行缩进:  2 字符"/>
    <w:basedOn w:val="a0"/>
    <w:qFormat/>
    <w:rsid w:val="00FE399B"/>
    <w:pPr>
      <w:spacing w:line="360" w:lineRule="auto"/>
      <w:ind w:firstLineChars="200" w:firstLine="200"/>
    </w:pPr>
    <w:rPr>
      <w:sz w:val="28"/>
      <w:szCs w:val="20"/>
    </w:rPr>
  </w:style>
  <w:style w:type="paragraph" w:customStyle="1" w:styleId="HTML29">
    <w:name w:val="HTML 地址2"/>
    <w:basedOn w:val="a0"/>
    <w:qFormat/>
    <w:rsid w:val="00FE399B"/>
    <w:rPr>
      <w:i/>
      <w:szCs w:val="20"/>
    </w:rPr>
  </w:style>
  <w:style w:type="paragraph" w:customStyle="1" w:styleId="TimesNewRoman15">
    <w:name w:val="样式 Times New Roman 行距: 1.5 倍行距"/>
    <w:basedOn w:val="a0"/>
    <w:qFormat/>
    <w:rsid w:val="00FE399B"/>
    <w:pPr>
      <w:spacing w:line="360" w:lineRule="auto"/>
      <w:ind w:firstLineChars="200" w:firstLine="200"/>
    </w:pPr>
    <w:rPr>
      <w:kern w:val="24"/>
      <w:sz w:val="28"/>
      <w:szCs w:val="20"/>
    </w:rPr>
  </w:style>
  <w:style w:type="paragraph" w:customStyle="1" w:styleId="126">
    <w:name w:val="目录 12"/>
    <w:basedOn w:val="a0"/>
    <w:next w:val="a0"/>
    <w:qFormat/>
    <w:rsid w:val="00FE399B"/>
    <w:pPr>
      <w:topLinePunct/>
      <w:adjustRightInd w:val="0"/>
      <w:snapToGrid w:val="0"/>
      <w:spacing w:line="360" w:lineRule="auto"/>
    </w:pPr>
    <w:rPr>
      <w:rFonts w:eastAsia="方正仿宋_GBK"/>
      <w:kern w:val="0"/>
      <w:sz w:val="32"/>
      <w:szCs w:val="20"/>
    </w:rPr>
  </w:style>
  <w:style w:type="paragraph" w:customStyle="1" w:styleId="11e">
    <w:name w:val="正文文本11"/>
    <w:basedOn w:val="a0"/>
    <w:qFormat/>
    <w:rsid w:val="00FE399B"/>
    <w:pPr>
      <w:topLinePunct/>
      <w:spacing w:after="120"/>
    </w:pPr>
    <w:rPr>
      <w:szCs w:val="20"/>
    </w:rPr>
  </w:style>
  <w:style w:type="paragraph" w:customStyle="1" w:styleId="11f">
    <w:name w:val="正文首行缩进11"/>
    <w:basedOn w:val="11e"/>
    <w:qFormat/>
    <w:rsid w:val="00FE399B"/>
    <w:pPr>
      <w:ind w:firstLineChars="100" w:firstLine="100"/>
    </w:pPr>
  </w:style>
  <w:style w:type="paragraph" w:customStyle="1" w:styleId="422">
    <w:name w:val="标题 42"/>
    <w:basedOn w:val="a0"/>
    <w:next w:val="a0"/>
    <w:qFormat/>
    <w:rsid w:val="00FE399B"/>
    <w:pPr>
      <w:keepNext/>
      <w:keepLines/>
      <w:spacing w:before="280" w:after="290" w:line="372" w:lineRule="auto"/>
      <w:outlineLvl w:val="3"/>
    </w:pPr>
    <w:rPr>
      <w:rFonts w:ascii="Arial" w:eastAsia="黑体" w:hAnsi="Arial"/>
      <w:b/>
      <w:sz w:val="28"/>
      <w:szCs w:val="20"/>
    </w:rPr>
  </w:style>
  <w:style w:type="paragraph" w:customStyle="1" w:styleId="521">
    <w:name w:val="列表 52"/>
    <w:basedOn w:val="a0"/>
    <w:qFormat/>
    <w:rsid w:val="00FE399B"/>
    <w:pPr>
      <w:adjustRightInd w:val="0"/>
      <w:spacing w:line="312" w:lineRule="atLeast"/>
      <w:ind w:left="2100" w:hanging="420"/>
      <w:textAlignment w:val="baseline"/>
    </w:pPr>
    <w:rPr>
      <w:kern w:val="0"/>
      <w:szCs w:val="20"/>
    </w:rPr>
  </w:style>
  <w:style w:type="paragraph" w:customStyle="1" w:styleId="4f3">
    <w:name w:val="普通(网站)4"/>
    <w:basedOn w:val="a0"/>
    <w:qFormat/>
    <w:rsid w:val="00FE399B"/>
    <w:pPr>
      <w:widowControl/>
      <w:topLinePunct/>
      <w:spacing w:before="100" w:beforeAutospacing="1" w:after="100" w:afterAutospacing="1"/>
      <w:jc w:val="left"/>
    </w:pPr>
    <w:rPr>
      <w:rFonts w:ascii="宋体"/>
      <w:kern w:val="0"/>
      <w:sz w:val="24"/>
      <w:szCs w:val="20"/>
    </w:rPr>
  </w:style>
  <w:style w:type="paragraph" w:customStyle="1" w:styleId="3ff3">
    <w:name w:val="普通(网站)3"/>
    <w:basedOn w:val="a0"/>
    <w:qFormat/>
    <w:rsid w:val="00FE399B"/>
    <w:pPr>
      <w:widowControl/>
      <w:topLinePunct/>
      <w:spacing w:before="100" w:beforeAutospacing="1" w:after="100" w:afterAutospacing="1"/>
      <w:jc w:val="left"/>
    </w:pPr>
    <w:rPr>
      <w:rFonts w:ascii="宋体"/>
      <w:kern w:val="0"/>
      <w:sz w:val="24"/>
      <w:szCs w:val="20"/>
    </w:rPr>
  </w:style>
  <w:style w:type="paragraph" w:customStyle="1" w:styleId="11f0">
    <w:name w:val="批注主题11"/>
    <w:basedOn w:val="1ffffb"/>
    <w:next w:val="1ffffb"/>
    <w:qFormat/>
    <w:rsid w:val="00FE399B"/>
    <w:rPr>
      <w:b/>
    </w:rPr>
  </w:style>
  <w:style w:type="paragraph" w:customStyle="1" w:styleId="HTML115">
    <w:name w:val="HTML 地址11"/>
    <w:basedOn w:val="a0"/>
    <w:qFormat/>
    <w:rsid w:val="00FE399B"/>
    <w:rPr>
      <w:i/>
      <w:szCs w:val="20"/>
    </w:rPr>
  </w:style>
  <w:style w:type="paragraph" w:customStyle="1" w:styleId="11f1">
    <w:name w:val="目录 11"/>
    <w:basedOn w:val="a0"/>
    <w:next w:val="a0"/>
    <w:qFormat/>
    <w:rsid w:val="00FE399B"/>
    <w:pPr>
      <w:topLinePunct/>
      <w:adjustRightInd w:val="0"/>
      <w:snapToGrid w:val="0"/>
      <w:spacing w:line="360" w:lineRule="auto"/>
    </w:pPr>
    <w:rPr>
      <w:rFonts w:eastAsia="方正仿宋_GBK"/>
      <w:kern w:val="0"/>
      <w:sz w:val="32"/>
      <w:szCs w:val="20"/>
    </w:rPr>
  </w:style>
  <w:style w:type="paragraph" w:customStyle="1" w:styleId="216">
    <w:name w:val="标题 21"/>
    <w:basedOn w:val="a0"/>
    <w:next w:val="a0"/>
    <w:qFormat/>
    <w:rsid w:val="00FE399B"/>
    <w:pPr>
      <w:keepNext/>
      <w:keepLines/>
      <w:spacing w:before="260" w:after="260" w:line="408" w:lineRule="auto"/>
      <w:outlineLvl w:val="1"/>
    </w:pPr>
    <w:rPr>
      <w:rFonts w:ascii="Cambria" w:hAnsi="Cambria"/>
      <w:b/>
      <w:sz w:val="32"/>
      <w:szCs w:val="20"/>
    </w:rPr>
  </w:style>
  <w:style w:type="paragraph" w:customStyle="1" w:styleId="d20">
    <w:name w:val="d2"/>
    <w:basedOn w:val="216"/>
    <w:qFormat/>
    <w:rsid w:val="00FE399B"/>
    <w:pPr>
      <w:tabs>
        <w:tab w:val="left" w:pos="1418"/>
      </w:tabs>
      <w:topLinePunct/>
      <w:snapToGrid w:val="0"/>
      <w:spacing w:before="0" w:after="0" w:line="480" w:lineRule="auto"/>
    </w:pPr>
    <w:rPr>
      <w:rFonts w:ascii="黑体" w:eastAsia="黑体"/>
      <w:color w:val="000000"/>
      <w:kern w:val="21"/>
      <w:sz w:val="22"/>
    </w:rPr>
  </w:style>
  <w:style w:type="paragraph" w:customStyle="1" w:styleId="affffffffffffffff7">
    <w:name w:val="附录表标号"/>
    <w:basedOn w:val="a0"/>
    <w:next w:val="afff"/>
    <w:qFormat/>
    <w:rsid w:val="00FE399B"/>
    <w:pPr>
      <w:tabs>
        <w:tab w:val="left" w:pos="0"/>
      </w:tabs>
      <w:topLinePunct/>
      <w:spacing w:line="14" w:lineRule="exact"/>
      <w:ind w:left="811" w:hanging="448"/>
      <w:jc w:val="center"/>
      <w:outlineLvl w:val="0"/>
    </w:pPr>
    <w:rPr>
      <w:color w:val="FFFFFF"/>
      <w:szCs w:val="20"/>
    </w:rPr>
  </w:style>
  <w:style w:type="paragraph" w:customStyle="1" w:styleId="2310">
    <w:name w:val="正文文本缩进 231"/>
    <w:basedOn w:val="a0"/>
    <w:qFormat/>
    <w:rsid w:val="00FE399B"/>
    <w:pPr>
      <w:tabs>
        <w:tab w:val="left" w:pos="6615"/>
      </w:tabs>
      <w:ind w:firstLine="482"/>
    </w:pPr>
    <w:rPr>
      <w:rFonts w:ascii="Plotter" w:hAnsi="Plotter"/>
      <w:szCs w:val="20"/>
    </w:rPr>
  </w:style>
  <w:style w:type="paragraph" w:customStyle="1" w:styleId="1ffffc">
    <w:name w:val="列表1"/>
    <w:basedOn w:val="a0"/>
    <w:qFormat/>
    <w:rsid w:val="00FE399B"/>
    <w:pPr>
      <w:adjustRightInd w:val="0"/>
      <w:spacing w:line="312" w:lineRule="atLeast"/>
      <w:ind w:left="420" w:hanging="420"/>
      <w:textAlignment w:val="baseline"/>
    </w:pPr>
    <w:rPr>
      <w:kern w:val="0"/>
      <w:szCs w:val="20"/>
    </w:rPr>
  </w:style>
  <w:style w:type="paragraph" w:customStyle="1" w:styleId="313">
    <w:name w:val="正文文本缩进31"/>
    <w:basedOn w:val="a0"/>
    <w:qFormat/>
    <w:rsid w:val="00FE399B"/>
    <w:pPr>
      <w:topLinePunct/>
      <w:adjustRightInd w:val="0"/>
      <w:spacing w:line="300" w:lineRule="auto"/>
      <w:ind w:left="462" w:firstLine="78"/>
      <w:textAlignment w:val="baseline"/>
    </w:pPr>
    <w:rPr>
      <w:rFonts w:ascii="宋体"/>
      <w:sz w:val="24"/>
      <w:szCs w:val="20"/>
    </w:rPr>
  </w:style>
  <w:style w:type="paragraph" w:customStyle="1" w:styleId="21131">
    <w:name w:val="样式 标题 2 + 首行缩进:  1.13 厘米1"/>
    <w:basedOn w:val="216"/>
    <w:qFormat/>
    <w:rsid w:val="00FE399B"/>
    <w:pPr>
      <w:spacing w:before="0" w:after="0"/>
      <w:ind w:firstLine="641"/>
    </w:pPr>
  </w:style>
  <w:style w:type="paragraph" w:customStyle="1" w:styleId="223">
    <w:name w:val="正文文本缩进 22"/>
    <w:basedOn w:val="a0"/>
    <w:qFormat/>
    <w:rsid w:val="00FE399B"/>
    <w:pPr>
      <w:spacing w:after="120" w:line="480" w:lineRule="auto"/>
      <w:ind w:leftChars="200" w:left="200"/>
    </w:pPr>
    <w:rPr>
      <w:szCs w:val="20"/>
    </w:rPr>
  </w:style>
  <w:style w:type="paragraph" w:customStyle="1" w:styleId="CharChar2CharCharCharCharCharCharCharCharCharCharCharCharCharCharCharChar">
    <w:name w:val="Char Char2 Char Char Char Char Char Char Char Char Char Char Char Char Char Char Char Char"/>
    <w:basedOn w:val="a0"/>
    <w:qFormat/>
    <w:rsid w:val="00FE399B"/>
    <w:rPr>
      <w:szCs w:val="20"/>
    </w:rPr>
  </w:style>
  <w:style w:type="paragraph" w:customStyle="1" w:styleId="affffffffffffffff8">
    <w:name w:val="表中"/>
    <w:basedOn w:val="a0"/>
    <w:qFormat/>
    <w:rsid w:val="00FE399B"/>
    <w:pPr>
      <w:keepNext/>
      <w:keepLines/>
      <w:tabs>
        <w:tab w:val="left" w:pos="567"/>
      </w:tabs>
      <w:adjustRightInd w:val="0"/>
      <w:snapToGrid w:val="0"/>
      <w:spacing w:line="400" w:lineRule="atLeast"/>
      <w:jc w:val="center"/>
      <w:textAlignment w:val="center"/>
    </w:pPr>
    <w:rPr>
      <w:rFonts w:eastAsia="华文楷体"/>
      <w:b/>
      <w:snapToGrid w:val="0"/>
      <w:kern w:val="0"/>
      <w:sz w:val="24"/>
      <w:szCs w:val="20"/>
    </w:rPr>
  </w:style>
  <w:style w:type="paragraph" w:customStyle="1" w:styleId="5e">
    <w:name w:val="页眉5"/>
    <w:basedOn w:val="a0"/>
    <w:qFormat/>
    <w:rsid w:val="00FE399B"/>
    <w:pPr>
      <w:pBdr>
        <w:bottom w:val="single" w:sz="6" w:space="1" w:color="auto"/>
      </w:pBdr>
      <w:tabs>
        <w:tab w:val="center" w:pos="4153"/>
        <w:tab w:val="right" w:pos="8306"/>
      </w:tabs>
      <w:topLinePunct/>
      <w:adjustRightInd w:val="0"/>
      <w:snapToGrid w:val="0"/>
      <w:spacing w:line="240" w:lineRule="atLeast"/>
      <w:jc w:val="center"/>
      <w:textAlignment w:val="baseline"/>
    </w:pPr>
    <w:rPr>
      <w:kern w:val="0"/>
      <w:sz w:val="18"/>
      <w:szCs w:val="20"/>
    </w:rPr>
  </w:style>
  <w:style w:type="paragraph" w:customStyle="1" w:styleId="5111">
    <w:name w:val="列表 511"/>
    <w:basedOn w:val="a0"/>
    <w:qFormat/>
    <w:rsid w:val="00FE399B"/>
    <w:pPr>
      <w:adjustRightInd w:val="0"/>
      <w:spacing w:line="312" w:lineRule="atLeast"/>
      <w:ind w:left="2100" w:hanging="420"/>
      <w:textAlignment w:val="baseline"/>
    </w:pPr>
    <w:rPr>
      <w:kern w:val="0"/>
      <w:szCs w:val="20"/>
    </w:rPr>
  </w:style>
  <w:style w:type="paragraph" w:customStyle="1" w:styleId="1ffffd">
    <w:name w:val="页眉1"/>
    <w:basedOn w:val="a0"/>
    <w:qFormat/>
    <w:rsid w:val="00FE399B"/>
    <w:pPr>
      <w:pBdr>
        <w:bottom w:val="single" w:sz="6" w:space="1" w:color="auto"/>
      </w:pBdr>
      <w:tabs>
        <w:tab w:val="center" w:pos="4153"/>
        <w:tab w:val="right" w:pos="8306"/>
      </w:tabs>
      <w:snapToGrid w:val="0"/>
      <w:jc w:val="center"/>
    </w:pPr>
    <w:rPr>
      <w:sz w:val="18"/>
      <w:szCs w:val="20"/>
    </w:rPr>
  </w:style>
  <w:style w:type="paragraph" w:customStyle="1" w:styleId="217">
    <w:name w:val="页脚21"/>
    <w:basedOn w:val="a0"/>
    <w:qFormat/>
    <w:rsid w:val="00FE399B"/>
    <w:pPr>
      <w:tabs>
        <w:tab w:val="center" w:pos="4153"/>
        <w:tab w:val="right" w:pos="8306"/>
      </w:tabs>
      <w:snapToGrid w:val="0"/>
      <w:jc w:val="left"/>
    </w:pPr>
    <w:rPr>
      <w:sz w:val="18"/>
      <w:szCs w:val="20"/>
    </w:rPr>
  </w:style>
  <w:style w:type="paragraph" w:customStyle="1" w:styleId="322">
    <w:name w:val="正文文本缩进 32"/>
    <w:basedOn w:val="a0"/>
    <w:qFormat/>
    <w:rsid w:val="00FE399B"/>
    <w:pPr>
      <w:spacing w:line="360" w:lineRule="auto"/>
      <w:ind w:right="248" w:firstLine="480"/>
    </w:pPr>
    <w:rPr>
      <w:rFonts w:ascii="宋体"/>
      <w:sz w:val="24"/>
      <w:szCs w:val="20"/>
    </w:rPr>
  </w:style>
  <w:style w:type="paragraph" w:customStyle="1" w:styleId="522">
    <w:name w:val="列表接续 52"/>
    <w:basedOn w:val="a0"/>
    <w:qFormat/>
    <w:rsid w:val="00FE399B"/>
    <w:pPr>
      <w:adjustRightInd w:val="0"/>
      <w:spacing w:after="120" w:line="312" w:lineRule="atLeast"/>
      <w:ind w:left="2100"/>
      <w:textAlignment w:val="baseline"/>
    </w:pPr>
    <w:rPr>
      <w:kern w:val="0"/>
      <w:szCs w:val="20"/>
    </w:rPr>
  </w:style>
  <w:style w:type="paragraph" w:customStyle="1" w:styleId="3ff4">
    <w:name w:val="日期3"/>
    <w:basedOn w:val="a0"/>
    <w:next w:val="a0"/>
    <w:qFormat/>
    <w:rsid w:val="00FE399B"/>
    <w:pPr>
      <w:ind w:leftChars="2500" w:left="2500"/>
    </w:pPr>
    <w:rPr>
      <w:sz w:val="36"/>
      <w:szCs w:val="20"/>
    </w:rPr>
  </w:style>
  <w:style w:type="paragraph" w:customStyle="1" w:styleId="affffffffffffffff9">
    <w:name w:val="工程建设正文图标题"/>
    <w:next w:val="afff"/>
    <w:qFormat/>
    <w:rsid w:val="00FE399B"/>
    <w:pPr>
      <w:tabs>
        <w:tab w:val="left" w:pos="210"/>
        <w:tab w:val="left" w:pos="1260"/>
      </w:tabs>
      <w:ind w:left="1260" w:hanging="720"/>
      <w:jc w:val="center"/>
    </w:pPr>
    <w:rPr>
      <w:rFonts w:ascii="黑体" w:eastAsia="黑体" w:hAnsi="Calibri" w:cs="Times New Roman"/>
      <w:b/>
      <w:kern w:val="0"/>
      <w:sz w:val="20"/>
      <w:szCs w:val="20"/>
    </w:rPr>
  </w:style>
  <w:style w:type="paragraph" w:customStyle="1" w:styleId="5f">
    <w:name w:val="标题5"/>
    <w:basedOn w:val="a0"/>
    <w:qFormat/>
    <w:rsid w:val="00FE399B"/>
    <w:pPr>
      <w:topLinePunct/>
      <w:spacing w:before="240" w:after="240" w:line="400" w:lineRule="exact"/>
      <w:jc w:val="center"/>
      <w:outlineLvl w:val="0"/>
    </w:pPr>
    <w:rPr>
      <w:rFonts w:ascii="Arial" w:eastAsia="黑体" w:hAnsi="Arial"/>
      <w:sz w:val="36"/>
      <w:szCs w:val="20"/>
    </w:rPr>
  </w:style>
  <w:style w:type="paragraph" w:customStyle="1" w:styleId="TOC11">
    <w:name w:val="TOC 标题11"/>
    <w:basedOn w:val="1"/>
    <w:next w:val="a0"/>
    <w:qFormat/>
    <w:rsid w:val="00FE399B"/>
    <w:pPr>
      <w:widowControl/>
      <w:tabs>
        <w:tab w:val="left" w:pos="360"/>
      </w:tabs>
      <w:snapToGrid w:val="0"/>
      <w:spacing w:before="480" w:after="0" w:line="276" w:lineRule="auto"/>
      <w:jc w:val="left"/>
      <w:outlineLvl w:val="9"/>
    </w:pPr>
    <w:rPr>
      <w:rFonts w:ascii="Cambria" w:eastAsia="黑体" w:hAnsi="Cambria"/>
      <w:b w:val="0"/>
      <w:color w:val="365F91"/>
      <w:kern w:val="0"/>
      <w:sz w:val="28"/>
    </w:rPr>
  </w:style>
  <w:style w:type="paragraph" w:customStyle="1" w:styleId="NewNewNewNew">
    <w:name w:val="正文 New New New New"/>
    <w:qFormat/>
    <w:rsid w:val="00FE399B"/>
    <w:pPr>
      <w:widowControl w:val="0"/>
      <w:jc w:val="both"/>
    </w:pPr>
    <w:rPr>
      <w:rFonts w:ascii="Calibri" w:eastAsia="宋体" w:hAnsi="Calibri" w:cs="Times New Roman"/>
      <w:szCs w:val="20"/>
    </w:rPr>
  </w:style>
  <w:style w:type="paragraph" w:customStyle="1" w:styleId="412">
    <w:name w:val="列表接续 41"/>
    <w:basedOn w:val="a0"/>
    <w:qFormat/>
    <w:rsid w:val="00FE399B"/>
    <w:pPr>
      <w:adjustRightInd w:val="0"/>
      <w:spacing w:after="120" w:line="312" w:lineRule="atLeast"/>
      <w:ind w:left="1680"/>
      <w:textAlignment w:val="baseline"/>
    </w:pPr>
    <w:rPr>
      <w:kern w:val="0"/>
      <w:szCs w:val="20"/>
    </w:rPr>
  </w:style>
  <w:style w:type="paragraph" w:customStyle="1" w:styleId="2113">
    <w:name w:val="样式 标题 2 + 首行缩进:  1.13 厘米"/>
    <w:basedOn w:val="216"/>
    <w:qFormat/>
    <w:rsid w:val="00FE399B"/>
    <w:pPr>
      <w:spacing w:before="0" w:after="0"/>
      <w:ind w:firstLine="641"/>
    </w:pPr>
    <w:rPr>
      <w:kern w:val="0"/>
    </w:rPr>
  </w:style>
  <w:style w:type="paragraph" w:customStyle="1" w:styleId="affffffffffffffffa">
    <w:name w:val="工程建设无节表标题"/>
    <w:next w:val="afff"/>
    <w:qFormat/>
    <w:rsid w:val="00FE399B"/>
    <w:pPr>
      <w:jc w:val="center"/>
    </w:pPr>
    <w:rPr>
      <w:rFonts w:ascii="Calibri" w:eastAsia="黑体" w:hAnsi="Calibri" w:cs="Times New Roman"/>
      <w:b/>
      <w:kern w:val="0"/>
      <w:sz w:val="20"/>
      <w:szCs w:val="20"/>
    </w:rPr>
  </w:style>
  <w:style w:type="paragraph" w:customStyle="1" w:styleId="3ff5">
    <w:name w:val="文档结构图3"/>
    <w:basedOn w:val="a0"/>
    <w:qFormat/>
    <w:rsid w:val="00FE399B"/>
    <w:pPr>
      <w:shd w:val="clear" w:color="auto" w:fill="000080"/>
      <w:topLinePunct/>
    </w:pPr>
    <w:rPr>
      <w:szCs w:val="20"/>
    </w:rPr>
  </w:style>
  <w:style w:type="paragraph" w:customStyle="1" w:styleId="314">
    <w:name w:val="列表 31"/>
    <w:basedOn w:val="a0"/>
    <w:qFormat/>
    <w:rsid w:val="00FE399B"/>
    <w:pPr>
      <w:topLinePunct/>
      <w:adjustRightInd w:val="0"/>
      <w:spacing w:line="312" w:lineRule="atLeast"/>
      <w:ind w:left="1260" w:hanging="420"/>
      <w:textAlignment w:val="baseline"/>
    </w:pPr>
    <w:rPr>
      <w:kern w:val="0"/>
      <w:szCs w:val="20"/>
    </w:rPr>
  </w:style>
  <w:style w:type="paragraph" w:customStyle="1" w:styleId="NewNewNewNewNewNewNewNewNewNewNewNew">
    <w:name w:val="正文 New New New New New New New New New New New New"/>
    <w:qFormat/>
    <w:rsid w:val="00FE399B"/>
    <w:pPr>
      <w:widowControl w:val="0"/>
      <w:jc w:val="both"/>
    </w:pPr>
    <w:rPr>
      <w:rFonts w:ascii="Calibri" w:eastAsia="宋体" w:hAnsi="Calibri" w:cs="Times New Roman"/>
      <w:szCs w:val="20"/>
    </w:rPr>
  </w:style>
  <w:style w:type="paragraph" w:customStyle="1" w:styleId="232">
    <w:name w:val="列表 23"/>
    <w:basedOn w:val="a0"/>
    <w:qFormat/>
    <w:rsid w:val="00FE399B"/>
    <w:pPr>
      <w:adjustRightInd w:val="0"/>
      <w:spacing w:line="312" w:lineRule="atLeast"/>
      <w:ind w:left="840" w:hanging="420"/>
      <w:textAlignment w:val="baseline"/>
    </w:pPr>
    <w:rPr>
      <w:kern w:val="0"/>
      <w:szCs w:val="20"/>
    </w:rPr>
  </w:style>
  <w:style w:type="paragraph" w:customStyle="1" w:styleId="A2TimesNewRoman">
    <w:name w:val="样式 A通用2 + (西文) Times New Roman"/>
    <w:basedOn w:val="A20"/>
    <w:qFormat/>
    <w:rsid w:val="00FE399B"/>
    <w:pPr>
      <w:ind w:left="851" w:hanging="851"/>
    </w:pPr>
    <w:rPr>
      <w:sz w:val="24"/>
    </w:rPr>
  </w:style>
  <w:style w:type="paragraph" w:customStyle="1" w:styleId="CharChar7CharCharCharChar">
    <w:name w:val="Char Char7 Char Char Char Char"/>
    <w:basedOn w:val="a0"/>
    <w:qFormat/>
    <w:rsid w:val="00FE399B"/>
    <w:pPr>
      <w:adjustRightInd w:val="0"/>
      <w:snapToGrid w:val="0"/>
      <w:spacing w:line="400" w:lineRule="exact"/>
    </w:pPr>
    <w:rPr>
      <w:szCs w:val="20"/>
    </w:rPr>
  </w:style>
  <w:style w:type="paragraph" w:customStyle="1" w:styleId="11f2">
    <w:name w:val="标题 11"/>
    <w:basedOn w:val="a0"/>
    <w:next w:val="a0"/>
    <w:qFormat/>
    <w:rsid w:val="00FE399B"/>
    <w:pPr>
      <w:keepNext/>
      <w:keepLines/>
      <w:spacing w:before="340" w:after="330" w:line="576" w:lineRule="auto"/>
      <w:outlineLvl w:val="0"/>
    </w:pPr>
    <w:rPr>
      <w:b/>
      <w:kern w:val="44"/>
      <w:sz w:val="44"/>
      <w:szCs w:val="20"/>
    </w:rPr>
  </w:style>
  <w:style w:type="paragraph" w:customStyle="1" w:styleId="2fffe">
    <w:name w:val="图表目录2"/>
    <w:basedOn w:val="a0"/>
    <w:next w:val="a0"/>
    <w:qFormat/>
    <w:rsid w:val="00FE399B"/>
    <w:rPr>
      <w:szCs w:val="20"/>
    </w:rPr>
  </w:style>
  <w:style w:type="paragraph" w:customStyle="1" w:styleId="224">
    <w:name w:val="正文文本 22"/>
    <w:basedOn w:val="a0"/>
    <w:qFormat/>
    <w:rsid w:val="00FE399B"/>
    <w:pPr>
      <w:ind w:right="248"/>
    </w:pPr>
    <w:rPr>
      <w:rFonts w:ascii="宋体"/>
      <w:szCs w:val="20"/>
    </w:rPr>
  </w:style>
  <w:style w:type="paragraph" w:customStyle="1" w:styleId="3ff6">
    <w:name w:val="无间隔3"/>
    <w:qFormat/>
    <w:rsid w:val="00FE399B"/>
    <w:rPr>
      <w:rFonts w:ascii="Calibri" w:eastAsia="Times New Roman" w:hAnsi="Calibri" w:cs="Times New Roman"/>
      <w:kern w:val="0"/>
      <w:sz w:val="22"/>
      <w:szCs w:val="20"/>
    </w:rPr>
  </w:style>
  <w:style w:type="paragraph" w:customStyle="1" w:styleId="CharChar2CharCharCharCharCharCharCharChar">
    <w:name w:val="Char Char2 Char Char Char Char Char Char Char Char"/>
    <w:basedOn w:val="2fff2"/>
    <w:qFormat/>
    <w:rsid w:val="00FE399B"/>
    <w:pPr>
      <w:topLinePunct w:val="0"/>
    </w:pPr>
    <w:rPr>
      <w:rFonts w:ascii="Tahoma" w:hAnsi="Tahoma"/>
      <w:sz w:val="24"/>
      <w:shd w:val="clear" w:color="auto" w:fill="000080"/>
    </w:rPr>
  </w:style>
  <w:style w:type="paragraph" w:customStyle="1" w:styleId="218">
    <w:name w:val="列表接续 21"/>
    <w:basedOn w:val="a0"/>
    <w:qFormat/>
    <w:rsid w:val="00FE399B"/>
    <w:pPr>
      <w:adjustRightInd w:val="0"/>
      <w:spacing w:after="120" w:line="312" w:lineRule="atLeast"/>
      <w:ind w:left="840"/>
      <w:textAlignment w:val="baseline"/>
    </w:pPr>
    <w:rPr>
      <w:kern w:val="0"/>
      <w:szCs w:val="20"/>
    </w:rPr>
  </w:style>
  <w:style w:type="paragraph" w:customStyle="1" w:styleId="2ffff">
    <w:name w:val="尾注文本2"/>
    <w:basedOn w:val="a0"/>
    <w:qFormat/>
    <w:rsid w:val="00FE399B"/>
    <w:pPr>
      <w:snapToGrid w:val="0"/>
      <w:jc w:val="left"/>
    </w:pPr>
    <w:rPr>
      <w:szCs w:val="20"/>
    </w:rPr>
  </w:style>
  <w:style w:type="paragraph" w:customStyle="1" w:styleId="225">
    <w:name w:val="列表 22"/>
    <w:basedOn w:val="a0"/>
    <w:qFormat/>
    <w:rsid w:val="00FE399B"/>
    <w:pPr>
      <w:adjustRightInd w:val="0"/>
      <w:spacing w:line="312" w:lineRule="atLeast"/>
      <w:ind w:left="840" w:hanging="420"/>
      <w:textAlignment w:val="baseline"/>
    </w:pPr>
    <w:rPr>
      <w:kern w:val="0"/>
      <w:szCs w:val="20"/>
    </w:rPr>
  </w:style>
  <w:style w:type="paragraph" w:customStyle="1" w:styleId="affffffffffffffffb">
    <w:name w:val="章文"/>
    <w:basedOn w:val="a0"/>
    <w:qFormat/>
    <w:rsid w:val="00FE399B"/>
    <w:pPr>
      <w:adjustRightInd w:val="0"/>
      <w:spacing w:beforeLines="150" w:before="150"/>
      <w:jc w:val="center"/>
    </w:pPr>
    <w:rPr>
      <w:rFonts w:eastAsia="方正黑体简体"/>
      <w:kern w:val="0"/>
      <w:sz w:val="48"/>
      <w:szCs w:val="20"/>
    </w:rPr>
  </w:style>
  <w:style w:type="paragraph" w:customStyle="1" w:styleId="3ff7">
    <w:name w:val="页眉3"/>
    <w:basedOn w:val="a0"/>
    <w:qFormat/>
    <w:rsid w:val="00FE399B"/>
    <w:pPr>
      <w:pBdr>
        <w:bottom w:val="single" w:sz="6" w:space="1" w:color="auto"/>
      </w:pBdr>
      <w:tabs>
        <w:tab w:val="center" w:pos="4153"/>
        <w:tab w:val="right" w:pos="8306"/>
      </w:tabs>
      <w:snapToGrid w:val="0"/>
      <w:jc w:val="center"/>
    </w:pPr>
    <w:rPr>
      <w:sz w:val="18"/>
      <w:szCs w:val="20"/>
    </w:rPr>
  </w:style>
  <w:style w:type="paragraph" w:customStyle="1" w:styleId="226">
    <w:name w:val="标题 22"/>
    <w:basedOn w:val="a0"/>
    <w:next w:val="a0"/>
    <w:qFormat/>
    <w:rsid w:val="00FE399B"/>
    <w:pPr>
      <w:keepNext/>
      <w:keepLines/>
      <w:spacing w:before="260" w:after="260" w:line="408" w:lineRule="auto"/>
      <w:outlineLvl w:val="1"/>
    </w:pPr>
    <w:rPr>
      <w:rFonts w:ascii="Cambria" w:hAnsi="Cambria"/>
      <w:b/>
      <w:sz w:val="32"/>
      <w:szCs w:val="20"/>
    </w:rPr>
  </w:style>
  <w:style w:type="paragraph" w:customStyle="1" w:styleId="330">
    <w:name w:val="正文文本 33"/>
    <w:basedOn w:val="a0"/>
    <w:qFormat/>
    <w:rsid w:val="00FE399B"/>
    <w:pPr>
      <w:topLinePunct/>
      <w:adjustRightInd w:val="0"/>
      <w:spacing w:before="60" w:line="300" w:lineRule="auto"/>
      <w:textAlignment w:val="baseline"/>
    </w:pPr>
    <w:rPr>
      <w:rFonts w:ascii="宋体"/>
      <w:color w:val="FF00FF"/>
      <w:kern w:val="0"/>
      <w:szCs w:val="20"/>
      <w:shd w:val="clear" w:color="auto" w:fill="00CCFF"/>
    </w:rPr>
  </w:style>
  <w:style w:type="paragraph" w:customStyle="1" w:styleId="413">
    <w:name w:val="列表 41"/>
    <w:basedOn w:val="a0"/>
    <w:qFormat/>
    <w:rsid w:val="00FE399B"/>
    <w:pPr>
      <w:adjustRightInd w:val="0"/>
      <w:spacing w:line="312" w:lineRule="atLeast"/>
      <w:ind w:left="1680" w:hanging="420"/>
      <w:textAlignment w:val="baseline"/>
    </w:pPr>
    <w:rPr>
      <w:kern w:val="0"/>
      <w:szCs w:val="20"/>
    </w:rPr>
  </w:style>
  <w:style w:type="paragraph" w:customStyle="1" w:styleId="cs10additiveDefaultPa">
    <w:name w:val="cs10 additive Default Pa"/>
    <w:qFormat/>
    <w:rsid w:val="00FE399B"/>
    <w:pPr>
      <w:widowControl w:val="0"/>
      <w:autoSpaceDE w:val="0"/>
      <w:autoSpaceDN w:val="0"/>
      <w:adjustRightInd w:val="0"/>
    </w:pPr>
    <w:rPr>
      <w:rFonts w:ascii="宋体" w:eastAsia="宋体" w:hAnsi="Calibri" w:cs="Times New Roman"/>
      <w:kern w:val="0"/>
      <w:sz w:val="20"/>
      <w:szCs w:val="20"/>
    </w:rPr>
  </w:style>
  <w:style w:type="paragraph" w:customStyle="1" w:styleId="p22">
    <w:name w:val="p22"/>
    <w:basedOn w:val="a0"/>
    <w:qFormat/>
    <w:rsid w:val="00FE399B"/>
    <w:pPr>
      <w:widowControl/>
      <w:jc w:val="left"/>
    </w:pPr>
    <w:rPr>
      <w:kern w:val="0"/>
      <w:sz w:val="18"/>
      <w:szCs w:val="20"/>
    </w:rPr>
  </w:style>
  <w:style w:type="paragraph" w:customStyle="1" w:styleId="240">
    <w:name w:val="正文文本缩进 24"/>
    <w:basedOn w:val="a0"/>
    <w:qFormat/>
    <w:rsid w:val="00FE399B"/>
    <w:pPr>
      <w:topLinePunct/>
      <w:spacing w:after="120" w:line="480" w:lineRule="auto"/>
      <w:ind w:leftChars="200" w:left="200"/>
    </w:pPr>
    <w:rPr>
      <w:szCs w:val="20"/>
    </w:rPr>
  </w:style>
  <w:style w:type="paragraph" w:customStyle="1" w:styleId="2ffff0">
    <w:name w:val="批注框文本2"/>
    <w:basedOn w:val="a0"/>
    <w:qFormat/>
    <w:rsid w:val="00FE399B"/>
    <w:pPr>
      <w:topLinePunct/>
    </w:pPr>
    <w:rPr>
      <w:sz w:val="18"/>
      <w:szCs w:val="20"/>
    </w:rPr>
  </w:style>
  <w:style w:type="paragraph" w:customStyle="1" w:styleId="76">
    <w:name w:val="封面7"/>
    <w:basedOn w:val="a0"/>
    <w:qFormat/>
    <w:rsid w:val="00FE399B"/>
    <w:pPr>
      <w:adjustRightInd w:val="0"/>
      <w:spacing w:line="400" w:lineRule="exact"/>
      <w:ind w:left="340" w:firstLine="510"/>
      <w:jc w:val="center"/>
      <w:textAlignment w:val="baseline"/>
    </w:pPr>
    <w:rPr>
      <w:rFonts w:ascii="宋体"/>
      <w:b/>
      <w:kern w:val="0"/>
      <w:sz w:val="32"/>
      <w:szCs w:val="20"/>
    </w:rPr>
  </w:style>
  <w:style w:type="paragraph" w:customStyle="1" w:styleId="1ffffe">
    <w:name w:val="图表目录1"/>
    <w:basedOn w:val="a0"/>
    <w:next w:val="a0"/>
    <w:qFormat/>
    <w:rsid w:val="00FE399B"/>
    <w:rPr>
      <w:szCs w:val="20"/>
    </w:rPr>
  </w:style>
  <w:style w:type="paragraph" w:customStyle="1" w:styleId="p21">
    <w:name w:val="p21"/>
    <w:basedOn w:val="a0"/>
    <w:qFormat/>
    <w:rsid w:val="00FE399B"/>
    <w:pPr>
      <w:widowControl/>
      <w:spacing w:line="408" w:lineRule="auto"/>
      <w:ind w:firstLine="641"/>
    </w:pPr>
    <w:rPr>
      <w:rFonts w:ascii="Cambria" w:hAnsi="Cambria"/>
      <w:b/>
      <w:kern w:val="0"/>
      <w:sz w:val="32"/>
      <w:szCs w:val="20"/>
    </w:rPr>
  </w:style>
  <w:style w:type="paragraph" w:customStyle="1" w:styleId="85">
    <w:name w:val="列出段落8"/>
    <w:basedOn w:val="a0"/>
    <w:rsid w:val="00656B69"/>
    <w:pPr>
      <w:ind w:firstLineChars="200" w:firstLine="420"/>
    </w:pPr>
  </w:style>
  <w:style w:type="paragraph" w:customStyle="1" w:styleId="CharChar1CharCharChar3">
    <w:name w:val="Char Char1 Char Char Char"/>
    <w:qFormat/>
    <w:rsid w:val="00656B69"/>
    <w:pPr>
      <w:widowControl w:val="0"/>
      <w:shd w:val="clear" w:color="auto" w:fill="000080"/>
      <w:jc w:val="both"/>
    </w:pPr>
    <w:rPr>
      <w:rFonts w:ascii="Tahoma" w:eastAsia="宋体" w:hAnsi="Tahoma" w:cs="Times New Roman"/>
      <w:sz w:val="24"/>
      <w:szCs w:val="20"/>
      <w:shd w:val="clear" w:color="auto" w:fill="000080"/>
    </w:rPr>
  </w:style>
  <w:style w:type="paragraph" w:styleId="affffffffffffffffc">
    <w:name w:val="macro"/>
    <w:link w:val="Charfff5"/>
    <w:qFormat/>
    <w:rsid w:val="00F25BA9"/>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宋体" w:eastAsia="宋体" w:hAnsi="Times New Roman" w:cs="Times New Roman"/>
      <w:kern w:val="0"/>
      <w:sz w:val="24"/>
      <w:szCs w:val="20"/>
    </w:rPr>
  </w:style>
  <w:style w:type="character" w:customStyle="1" w:styleId="Charfff5">
    <w:name w:val="宏文本 Char"/>
    <w:basedOn w:val="a1"/>
    <w:link w:val="affffffffffffffffc"/>
    <w:qFormat/>
    <w:rsid w:val="00F25BA9"/>
    <w:rPr>
      <w:rFonts w:ascii="宋体" w:eastAsia="宋体" w:hAnsi="Times New Roman" w:cs="Times New Roman"/>
      <w:kern w:val="0"/>
      <w:sz w:val="24"/>
      <w:szCs w:val="20"/>
    </w:rPr>
  </w:style>
  <w:style w:type="paragraph" w:styleId="2ffff1">
    <w:name w:val="index 2"/>
    <w:basedOn w:val="a0"/>
    <w:next w:val="a0"/>
    <w:qFormat/>
    <w:rsid w:val="00F25BA9"/>
    <w:pPr>
      <w:ind w:leftChars="200" w:left="200"/>
    </w:pPr>
    <w:rPr>
      <w:rFonts w:ascii="Times New Roman" w:hAnsi="Times New Roman"/>
      <w:sz w:val="28"/>
      <w:szCs w:val="24"/>
    </w:rPr>
  </w:style>
  <w:style w:type="paragraph" w:customStyle="1" w:styleId="1500">
    <w:name w:val="样式1 样式 标题 5 + 段前: 0 行"/>
    <w:basedOn w:val="a0"/>
    <w:next w:val="a0"/>
    <w:qFormat/>
    <w:rsid w:val="00F25BA9"/>
    <w:pPr>
      <w:tabs>
        <w:tab w:val="left" w:pos="993"/>
        <w:tab w:val="left" w:pos="1200"/>
      </w:tabs>
      <w:adjustRightInd w:val="0"/>
      <w:snapToGrid w:val="0"/>
      <w:spacing w:line="276" w:lineRule="auto"/>
      <w:ind w:left="1200" w:hanging="360"/>
      <w:outlineLvl w:val="4"/>
    </w:pPr>
    <w:rPr>
      <w:rFonts w:ascii="Times New Roman" w:eastAsia="黑体" w:hAnsi="Times New Roman" w:cs="宋体"/>
      <w:bCs/>
      <w:sz w:val="28"/>
      <w:szCs w:val="21"/>
    </w:rPr>
  </w:style>
  <w:style w:type="paragraph" w:customStyle="1" w:styleId="body">
    <w:name w:val="body"/>
    <w:basedOn w:val="a0"/>
    <w:qFormat/>
    <w:rsid w:val="00F25BA9"/>
    <w:pPr>
      <w:adjustRightInd w:val="0"/>
      <w:spacing w:after="120"/>
      <w:textAlignment w:val="baseline"/>
    </w:pPr>
    <w:rPr>
      <w:rFonts w:ascii="宋体" w:hAnsi="Times New Roman"/>
      <w:kern w:val="0"/>
      <w:sz w:val="24"/>
      <w:szCs w:val="20"/>
    </w:rPr>
  </w:style>
  <w:style w:type="paragraph" w:customStyle="1" w:styleId="1fffff">
    <w:name w:val="成套正文1"/>
    <w:basedOn w:val="a0"/>
    <w:link w:val="1Char11"/>
    <w:qFormat/>
    <w:rsid w:val="00F25BA9"/>
    <w:pPr>
      <w:spacing w:beforeLines="50" w:before="156" w:afterLines="50" w:after="156" w:line="360" w:lineRule="auto"/>
      <w:ind w:firstLine="482"/>
    </w:pPr>
    <w:rPr>
      <w:rFonts w:ascii="Arial" w:hAnsi="Arial"/>
      <w:sz w:val="24"/>
      <w:szCs w:val="28"/>
    </w:rPr>
  </w:style>
  <w:style w:type="character" w:customStyle="1" w:styleId="1Char11">
    <w:name w:val="成套正文1 Char1"/>
    <w:link w:val="1fffff"/>
    <w:qFormat/>
    <w:rsid w:val="00F25BA9"/>
    <w:rPr>
      <w:rFonts w:ascii="Arial" w:eastAsia="宋体" w:hAnsi="Arial" w:cs="Times New Roman"/>
      <w:sz w:val="24"/>
      <w:szCs w:val="28"/>
    </w:rPr>
  </w:style>
  <w:style w:type="paragraph" w:customStyle="1" w:styleId="affffffffffffffffd">
    <w:name w:val="编号列项（三级）"/>
    <w:qFormat/>
    <w:rsid w:val="00F25BA9"/>
    <w:pPr>
      <w:ind w:leftChars="600" w:left="800" w:hangingChars="200" w:hanging="200"/>
    </w:pPr>
    <w:rPr>
      <w:rFonts w:ascii="宋体" w:eastAsia="宋体" w:hAnsi="Times New Roman" w:cs="Times New Roman"/>
      <w:kern w:val="0"/>
      <w:szCs w:val="20"/>
    </w:rPr>
  </w:style>
  <w:style w:type="paragraph" w:customStyle="1" w:styleId="ZchnZchn1CharCharZchnZchnCharChar">
    <w:name w:val="Zchn Zchn1 Char Char Zchn Zchn Char Char"/>
    <w:basedOn w:val="a0"/>
    <w:qFormat/>
    <w:rsid w:val="00F25BA9"/>
    <w:rPr>
      <w:rFonts w:ascii="Times New Roman" w:hAnsi="Times New Roman"/>
      <w:sz w:val="28"/>
      <w:szCs w:val="24"/>
    </w:rPr>
  </w:style>
  <w:style w:type="paragraph" w:customStyle="1" w:styleId="affffffffffffffffe">
    <w:name w:val="表格样式"/>
    <w:basedOn w:val="a0"/>
    <w:qFormat/>
    <w:rsid w:val="00F25BA9"/>
    <w:pPr>
      <w:jc w:val="center"/>
    </w:pPr>
    <w:rPr>
      <w:rFonts w:ascii="Times New Roman" w:hAnsi="Times New Roman"/>
      <w:sz w:val="28"/>
      <w:szCs w:val="24"/>
    </w:rPr>
  </w:style>
  <w:style w:type="paragraph" w:customStyle="1" w:styleId="afffffffffffffffff">
    <w:name w:val="黑体"/>
    <w:basedOn w:val="210251025"/>
    <w:qFormat/>
    <w:rsid w:val="00F25BA9"/>
    <w:pPr>
      <w:spacing w:beforeLines="0" w:before="120" w:afterLines="0" w:after="120"/>
      <w:ind w:firstLine="0"/>
    </w:pPr>
    <w:rPr>
      <w:rFonts w:hAnsi="宋体"/>
      <w:color w:val="000000"/>
      <w:szCs w:val="24"/>
    </w:rPr>
  </w:style>
  <w:style w:type="paragraph" w:customStyle="1" w:styleId="1200">
    <w:name w:val="样式1 样式 标题 2 + 段前: 0行"/>
    <w:basedOn w:val="2"/>
    <w:next w:val="a0"/>
    <w:qFormat/>
    <w:rsid w:val="00F25BA9"/>
    <w:pPr>
      <w:keepNext w:val="0"/>
      <w:keepLines w:val="0"/>
      <w:tabs>
        <w:tab w:val="left" w:pos="210"/>
        <w:tab w:val="left" w:pos="360"/>
        <w:tab w:val="left" w:pos="1475"/>
      </w:tabs>
      <w:snapToGrid w:val="0"/>
      <w:spacing w:before="0" w:after="0" w:line="300" w:lineRule="auto"/>
      <w:ind w:left="1475" w:hanging="1440"/>
    </w:pPr>
    <w:rPr>
      <w:rFonts w:ascii="Times New Roman" w:hAnsi="Times New Roman"/>
      <w:b w:val="0"/>
      <w:bCs/>
      <w:sz w:val="21"/>
      <w:szCs w:val="21"/>
    </w:rPr>
  </w:style>
  <w:style w:type="paragraph" w:customStyle="1" w:styleId="CharCharChar1CharCharCharCharCharChar">
    <w:name w:val="Char Char Char1 Char Char Char Char Char Char"/>
    <w:basedOn w:val="a0"/>
    <w:qFormat/>
    <w:rsid w:val="00F25BA9"/>
    <w:pPr>
      <w:keepNext/>
      <w:widowControl/>
      <w:tabs>
        <w:tab w:val="left" w:pos="425"/>
      </w:tabs>
      <w:autoSpaceDE w:val="0"/>
      <w:autoSpaceDN w:val="0"/>
      <w:adjustRightInd w:val="0"/>
      <w:spacing w:before="80" w:after="80" w:line="360" w:lineRule="atLeast"/>
      <w:ind w:hanging="425"/>
      <w:textAlignment w:val="baseline"/>
    </w:pPr>
    <w:rPr>
      <w:rFonts w:ascii="Arial" w:hAnsi="Arial"/>
      <w:sz w:val="20"/>
      <w:szCs w:val="20"/>
    </w:rPr>
  </w:style>
  <w:style w:type="paragraph" w:customStyle="1" w:styleId="Table">
    <w:name w:val="Table"/>
    <w:basedOn w:val="a0"/>
    <w:qFormat/>
    <w:rsid w:val="00F25BA9"/>
    <w:pPr>
      <w:widowControl/>
      <w:spacing w:before="40" w:after="40"/>
      <w:jc w:val="left"/>
    </w:pPr>
    <w:rPr>
      <w:rFonts w:ascii="Arial" w:hAnsi="Arial"/>
      <w:kern w:val="0"/>
      <w:sz w:val="20"/>
      <w:szCs w:val="20"/>
    </w:rPr>
  </w:style>
  <w:style w:type="paragraph" w:customStyle="1" w:styleId="1fffff0">
    <w:name w:val="国网标准1级"/>
    <w:basedOn w:val="1"/>
    <w:qFormat/>
    <w:rsid w:val="00F25BA9"/>
    <w:pPr>
      <w:spacing w:beforeLines="50" w:before="156" w:afterLines="50" w:after="156" w:line="312" w:lineRule="exact"/>
    </w:pPr>
    <w:rPr>
      <w:rFonts w:ascii="黑体" w:eastAsia="黑体"/>
      <w:bCs/>
      <w:snapToGrid w:val="0"/>
      <w:kern w:val="0"/>
      <w:sz w:val="21"/>
      <w:szCs w:val="21"/>
    </w:rPr>
  </w:style>
  <w:style w:type="paragraph" w:customStyle="1" w:styleId="2ffff2">
    <w:name w:val="国标2级"/>
    <w:basedOn w:val="1"/>
    <w:qFormat/>
    <w:rsid w:val="00F25BA9"/>
    <w:pPr>
      <w:spacing w:beforeLines="50" w:before="156" w:afterLines="50" w:after="156" w:line="312" w:lineRule="exact"/>
    </w:pPr>
    <w:rPr>
      <w:rFonts w:ascii="黑体" w:eastAsia="黑体"/>
      <w:b w:val="0"/>
      <w:snapToGrid w:val="0"/>
      <w:kern w:val="0"/>
      <w:sz w:val="21"/>
      <w:szCs w:val="21"/>
    </w:rPr>
  </w:style>
  <w:style w:type="paragraph" w:customStyle="1" w:styleId="Style14">
    <w:name w:val="_Style 14"/>
    <w:basedOn w:val="a0"/>
    <w:next w:val="a9"/>
    <w:qFormat/>
    <w:rsid w:val="00F25BA9"/>
    <w:pPr>
      <w:ind w:firstLine="420"/>
    </w:pPr>
    <w:rPr>
      <w:rFonts w:ascii="Times New Roman" w:hAnsi="Times New Roman"/>
      <w:sz w:val="28"/>
      <w:szCs w:val="20"/>
    </w:rPr>
  </w:style>
  <w:style w:type="paragraph" w:customStyle="1" w:styleId="HeadingTOC">
    <w:name w:val="Heading TOC"/>
    <w:basedOn w:val="a0"/>
    <w:next w:val="af1"/>
    <w:qFormat/>
    <w:rsid w:val="00F25BA9"/>
    <w:pPr>
      <w:widowControl/>
      <w:jc w:val="left"/>
    </w:pPr>
    <w:rPr>
      <w:rFonts w:ascii="Arial" w:hAnsi="Arial"/>
      <w:b/>
      <w:kern w:val="0"/>
      <w:sz w:val="36"/>
      <w:szCs w:val="20"/>
      <w:lang w:val="en-GB"/>
    </w:rPr>
  </w:style>
  <w:style w:type="paragraph" w:customStyle="1" w:styleId="3ff8">
    <w:name w:val="国标3级"/>
    <w:basedOn w:val="a0"/>
    <w:link w:val="3Char5"/>
    <w:qFormat/>
    <w:rsid w:val="00F25BA9"/>
    <w:pPr>
      <w:snapToGrid w:val="0"/>
      <w:spacing w:line="312" w:lineRule="exact"/>
    </w:pPr>
    <w:rPr>
      <w:rFonts w:ascii="宋体" w:hAnsi="宋体"/>
      <w:color w:val="000000"/>
      <w:sz w:val="28"/>
      <w:szCs w:val="20"/>
    </w:rPr>
  </w:style>
  <w:style w:type="character" w:customStyle="1" w:styleId="3Char5">
    <w:name w:val="国标3级 Char"/>
    <w:link w:val="3ff8"/>
    <w:qFormat/>
    <w:rsid w:val="00F25BA9"/>
    <w:rPr>
      <w:rFonts w:ascii="宋体" w:eastAsia="宋体" w:hAnsi="宋体" w:cs="Times New Roman"/>
      <w:color w:val="000000"/>
      <w:sz w:val="28"/>
      <w:szCs w:val="20"/>
    </w:rPr>
  </w:style>
  <w:style w:type="paragraph" w:customStyle="1" w:styleId="afffffffffffffffff0">
    <w:name w:val="表格，五宋"/>
    <w:qFormat/>
    <w:rsid w:val="00F25BA9"/>
    <w:pPr>
      <w:keepNext/>
      <w:widowControl w:val="0"/>
      <w:adjustRightInd w:val="0"/>
      <w:spacing w:line="360" w:lineRule="exact"/>
      <w:jc w:val="both"/>
    </w:pPr>
    <w:rPr>
      <w:rFonts w:ascii="Times New Roman" w:eastAsia="宋体" w:hAnsi="Times New Roman" w:cs="Times New Roman"/>
      <w:snapToGrid w:val="0"/>
      <w:kern w:val="0"/>
      <w:szCs w:val="20"/>
    </w:rPr>
  </w:style>
  <w:style w:type="paragraph" w:customStyle="1" w:styleId="PARAGRAPH">
    <w:name w:val="PARAGRAPH"/>
    <w:qFormat/>
    <w:rsid w:val="00F25BA9"/>
    <w:pPr>
      <w:tabs>
        <w:tab w:val="center" w:pos="4536"/>
        <w:tab w:val="right" w:pos="9072"/>
      </w:tabs>
      <w:spacing w:before="100" w:after="200"/>
      <w:jc w:val="both"/>
    </w:pPr>
    <w:rPr>
      <w:rFonts w:ascii="Arial" w:eastAsia="宋体" w:hAnsi="Arial" w:cs="Times New Roman"/>
      <w:spacing w:val="8"/>
      <w:kern w:val="0"/>
      <w:sz w:val="20"/>
      <w:szCs w:val="20"/>
      <w:lang w:eastAsia="en-US"/>
    </w:rPr>
  </w:style>
  <w:style w:type="paragraph" w:customStyle="1" w:styleId="Prompt">
    <w:name w:val="Prompt"/>
    <w:basedOn w:val="a0"/>
    <w:qFormat/>
    <w:rsid w:val="00F25BA9"/>
    <w:pPr>
      <w:widowControl/>
      <w:ind w:right="-2"/>
      <w:jc w:val="left"/>
    </w:pPr>
    <w:rPr>
      <w:rFonts w:ascii="Arial" w:hAnsi="Arial"/>
      <w:kern w:val="0"/>
      <w:sz w:val="16"/>
      <w:szCs w:val="20"/>
      <w:lang w:val="en-GB"/>
    </w:rPr>
  </w:style>
  <w:style w:type="paragraph" w:customStyle="1" w:styleId="TableText">
    <w:name w:val="Table Text"/>
    <w:basedOn w:val="a0"/>
    <w:qFormat/>
    <w:rsid w:val="00F25BA9"/>
    <w:pPr>
      <w:topLinePunct/>
      <w:adjustRightInd w:val="0"/>
      <w:snapToGrid w:val="0"/>
      <w:spacing w:before="80" w:after="80"/>
      <w:jc w:val="left"/>
    </w:pPr>
    <w:rPr>
      <w:rFonts w:ascii="Times New Roman" w:hAnsi="Times New Roman"/>
      <w:snapToGrid w:val="0"/>
      <w:kern w:val="0"/>
      <w:sz w:val="18"/>
      <w:szCs w:val="21"/>
    </w:rPr>
  </w:style>
  <w:style w:type="paragraph" w:customStyle="1" w:styleId="4ArialArial">
    <w:name w:val="样式 样式 标题 4 + Arial四号 + 加粗 + Arial 五号"/>
    <w:basedOn w:val="4"/>
    <w:qFormat/>
    <w:rsid w:val="00F25BA9"/>
    <w:pPr>
      <w:keepLines w:val="0"/>
      <w:widowControl/>
      <w:tabs>
        <w:tab w:val="left" w:pos="720"/>
      </w:tabs>
      <w:kinsoku w:val="0"/>
      <w:overflowPunct w:val="0"/>
      <w:spacing w:before="0" w:after="0" w:line="360" w:lineRule="auto"/>
      <w:jc w:val="center"/>
      <w:textAlignment w:val="bottom"/>
    </w:pPr>
    <w:rPr>
      <w:b w:val="0"/>
      <w:bCs w:val="0"/>
      <w:sz w:val="21"/>
      <w:szCs w:val="20"/>
    </w:rPr>
  </w:style>
  <w:style w:type="paragraph" w:customStyle="1" w:styleId="D22">
    <w:name w:val="D22"/>
    <w:basedOn w:val="D2"/>
    <w:qFormat/>
    <w:rsid w:val="00F25BA9"/>
    <w:pPr>
      <w:keepNext w:val="0"/>
      <w:keepLines w:val="0"/>
      <w:topLinePunct w:val="0"/>
      <w:spacing w:before="500" w:after="180" w:line="240" w:lineRule="auto"/>
      <w:ind w:firstLine="0"/>
      <w:jc w:val="center"/>
      <w:textAlignment w:val="auto"/>
      <w:outlineLvl w:val="9"/>
    </w:pPr>
    <w:rPr>
      <w:rFonts w:eastAsia="黑体" w:hAnsi="Courier New" w:cs="Courier New"/>
      <w:b w:val="0"/>
      <w:kern w:val="21"/>
      <w:sz w:val="21"/>
    </w:rPr>
  </w:style>
  <w:style w:type="character" w:customStyle="1" w:styleId="2zCharChar">
    <w:name w:val="2z Char Char"/>
    <w:qFormat/>
    <w:rsid w:val="00F25BA9"/>
    <w:rPr>
      <w:rFonts w:ascii="EU-F1" w:eastAsia="黑体"/>
      <w:kern w:val="21"/>
      <w:sz w:val="21"/>
      <w:szCs w:val="21"/>
      <w:lang w:bidi="ar-SA"/>
    </w:rPr>
  </w:style>
  <w:style w:type="paragraph" w:customStyle="1" w:styleId="CharCharCharCharCharCharCharCharCharCharCharCharChar">
    <w:name w:val="Char Char Char Char Char Char Char Char Char Char Char Char Char"/>
    <w:basedOn w:val="a0"/>
    <w:qFormat/>
    <w:rsid w:val="00F25BA9"/>
    <w:rPr>
      <w:rFonts w:ascii="Tahoma" w:hAnsi="Tahoma"/>
      <w:sz w:val="24"/>
      <w:szCs w:val="20"/>
    </w:rPr>
  </w:style>
  <w:style w:type="paragraph" w:customStyle="1" w:styleId="Style220">
    <w:name w:val="_Style 220"/>
    <w:qFormat/>
    <w:rsid w:val="00F25BA9"/>
    <w:rPr>
      <w:rFonts w:ascii="Times New Roman" w:eastAsia="宋体" w:hAnsi="Times New Roman" w:cs="Times New Roman"/>
      <w:szCs w:val="20"/>
    </w:rPr>
  </w:style>
  <w:style w:type="paragraph" w:customStyle="1" w:styleId="CharCharCharCharCharCharCharCharChar1CharCharChar1CharCharCharChar">
    <w:name w:val="Char Char Char Char Char Char Char Char Char1 Char Char Char1 Char Char Char Char"/>
    <w:basedOn w:val="a0"/>
    <w:qFormat/>
    <w:rsid w:val="00F25BA9"/>
    <w:rPr>
      <w:rFonts w:ascii="Times New Roman" w:hAnsi="Times New Roman"/>
      <w:sz w:val="28"/>
      <w:szCs w:val="20"/>
    </w:rPr>
  </w:style>
  <w:style w:type="paragraph" w:customStyle="1" w:styleId="Style224">
    <w:name w:val="_Style 224"/>
    <w:basedOn w:val="1"/>
    <w:next w:val="a0"/>
    <w:uiPriority w:val="39"/>
    <w:qFormat/>
    <w:rsid w:val="00F25BA9"/>
    <w:pPr>
      <w:widowControl/>
      <w:spacing w:before="480" w:line="276" w:lineRule="auto"/>
      <w:jc w:val="left"/>
      <w:outlineLvl w:val="9"/>
    </w:pPr>
    <w:rPr>
      <w:rFonts w:ascii="Cambria" w:hAnsi="Cambria"/>
      <w:b w:val="0"/>
      <w:color w:val="365F91"/>
      <w:kern w:val="0"/>
      <w:sz w:val="28"/>
      <w:szCs w:val="28"/>
    </w:rPr>
  </w:style>
  <w:style w:type="paragraph" w:customStyle="1" w:styleId="1new">
    <w:name w:val="国标1级new"/>
    <w:basedOn w:val="1fffff1"/>
    <w:qFormat/>
    <w:rsid w:val="00F25BA9"/>
  </w:style>
  <w:style w:type="paragraph" w:customStyle="1" w:styleId="1fffff1">
    <w:name w:val="国标1级"/>
    <w:basedOn w:val="1"/>
    <w:qFormat/>
    <w:rsid w:val="00F25BA9"/>
    <w:pPr>
      <w:spacing w:beforeLines="50" w:before="156" w:afterLines="50" w:after="156" w:line="312" w:lineRule="exact"/>
    </w:pPr>
    <w:rPr>
      <w:rFonts w:ascii="黑体" w:eastAsia="黑体"/>
      <w:b w:val="0"/>
      <w:snapToGrid w:val="0"/>
      <w:kern w:val="0"/>
      <w:sz w:val="21"/>
      <w:szCs w:val="21"/>
    </w:rPr>
  </w:style>
  <w:style w:type="paragraph" w:customStyle="1" w:styleId="Style13">
    <w:name w:val="_Style 13"/>
    <w:basedOn w:val="a0"/>
    <w:next w:val="a9"/>
    <w:qFormat/>
    <w:rsid w:val="00F25BA9"/>
    <w:pPr>
      <w:ind w:firstLine="420"/>
    </w:pPr>
    <w:rPr>
      <w:rFonts w:ascii="Times New Roman" w:hAnsi="Times New Roman"/>
      <w:sz w:val="28"/>
      <w:szCs w:val="20"/>
    </w:rPr>
  </w:style>
  <w:style w:type="paragraph" w:customStyle="1" w:styleId="5Arial">
    <w:name w:val="样式 标题 5 + Arial"/>
    <w:basedOn w:val="5"/>
    <w:link w:val="5ArialChar"/>
    <w:qFormat/>
    <w:rsid w:val="00F25BA9"/>
    <w:pPr>
      <w:keepNext w:val="0"/>
      <w:keepLines w:val="0"/>
      <w:autoSpaceDE w:val="0"/>
      <w:autoSpaceDN w:val="0"/>
      <w:adjustRightInd w:val="0"/>
      <w:ind w:left="180" w:hanging="180"/>
      <w:jc w:val="left"/>
    </w:pPr>
    <w:rPr>
      <w:rFonts w:ascii="黑体" w:hAnsi="Arial"/>
      <w:bCs w:val="0"/>
      <w:kern w:val="0"/>
      <w:szCs w:val="20"/>
      <w:lang w:val="zh-CN"/>
    </w:rPr>
  </w:style>
  <w:style w:type="character" w:customStyle="1" w:styleId="5ArialChar">
    <w:name w:val="样式 标题 5 + Arial Char"/>
    <w:link w:val="5Arial"/>
    <w:qFormat/>
    <w:rsid w:val="00F25BA9"/>
    <w:rPr>
      <w:rFonts w:ascii="黑体" w:eastAsia="黑体" w:hAnsi="Arial" w:cs="Times New Roman"/>
      <w:kern w:val="0"/>
      <w:szCs w:val="20"/>
      <w:lang w:val="zh-CN"/>
    </w:rPr>
  </w:style>
  <w:style w:type="paragraph" w:customStyle="1" w:styleId="11110">
    <w:name w:val="样式1 标题 1 + 段前: 1 行 段后: 1 行"/>
    <w:basedOn w:val="a0"/>
    <w:qFormat/>
    <w:rsid w:val="00F25BA9"/>
    <w:pPr>
      <w:tabs>
        <w:tab w:val="left" w:pos="360"/>
      </w:tabs>
      <w:spacing w:beforeLines="50" w:before="156" w:afterLines="50" w:after="156"/>
      <w:jc w:val="left"/>
      <w:outlineLvl w:val="0"/>
    </w:pPr>
    <w:rPr>
      <w:rFonts w:ascii="Times New Roman" w:eastAsia="黑体" w:hAnsi="Times New Roman"/>
      <w:b/>
      <w:bCs/>
      <w:kern w:val="21"/>
      <w:sz w:val="28"/>
      <w:szCs w:val="21"/>
    </w:rPr>
  </w:style>
  <w:style w:type="paragraph" w:customStyle="1" w:styleId="text">
    <w:name w:val="text"/>
    <w:basedOn w:val="a0"/>
    <w:qFormat/>
    <w:rsid w:val="00F25BA9"/>
    <w:pPr>
      <w:adjustRightInd w:val="0"/>
      <w:spacing w:before="120"/>
      <w:textAlignment w:val="baseline"/>
    </w:pPr>
    <w:rPr>
      <w:rFonts w:ascii="Times New Roman" w:hAnsi="Times New Roman"/>
      <w:kern w:val="0"/>
      <w:sz w:val="26"/>
      <w:szCs w:val="20"/>
    </w:rPr>
  </w:style>
  <w:style w:type="character" w:customStyle="1" w:styleId="ztCharChar">
    <w:name w:val="zt Char Char"/>
    <w:qFormat/>
    <w:rsid w:val="00F25BA9"/>
    <w:rPr>
      <w:rFonts w:ascii="EU-F1" w:eastAsia="EU-F1"/>
      <w:bCs/>
      <w:kern w:val="2"/>
      <w:sz w:val="21"/>
      <w:szCs w:val="21"/>
      <w:lang w:bidi="ar-SA"/>
    </w:rPr>
  </w:style>
  <w:style w:type="paragraph" w:customStyle="1" w:styleId="130101">
    <w:name w:val="样式1 样式 标题 3 + 段前: 0.1 行 + 段前: 0.1 行"/>
    <w:basedOn w:val="a0"/>
    <w:qFormat/>
    <w:rsid w:val="00F25BA9"/>
    <w:pPr>
      <w:numPr>
        <w:numId w:val="1"/>
      </w:numPr>
      <w:tabs>
        <w:tab w:val="left" w:pos="210"/>
        <w:tab w:val="left" w:pos="454"/>
        <w:tab w:val="left" w:pos="630"/>
      </w:tabs>
      <w:snapToGrid w:val="0"/>
      <w:spacing w:line="276" w:lineRule="auto"/>
      <w:outlineLvl w:val="2"/>
    </w:pPr>
    <w:rPr>
      <w:rFonts w:ascii="Times New Roman" w:eastAsia="黑体" w:hAnsi="Times New Roman" w:cs="宋体"/>
      <w:bCs/>
      <w:sz w:val="28"/>
      <w:szCs w:val="21"/>
    </w:rPr>
  </w:style>
  <w:style w:type="paragraph" w:customStyle="1" w:styleId="afffffffffffffffff1">
    <w:name w:val="国标字符"/>
    <w:basedOn w:val="a0"/>
    <w:link w:val="Charfff6"/>
    <w:qFormat/>
    <w:rsid w:val="00F25BA9"/>
    <w:pPr>
      <w:tabs>
        <w:tab w:val="left" w:pos="2284"/>
      </w:tabs>
      <w:spacing w:line="240" w:lineRule="exact"/>
    </w:pPr>
    <w:rPr>
      <w:rFonts w:ascii="宋体" w:hAnsi="宋体"/>
      <w:color w:val="000000"/>
      <w:sz w:val="28"/>
      <w:szCs w:val="20"/>
    </w:rPr>
  </w:style>
  <w:style w:type="character" w:customStyle="1" w:styleId="Charfff6">
    <w:name w:val="国标字符 Char"/>
    <w:link w:val="afffffffffffffffff1"/>
    <w:qFormat/>
    <w:rsid w:val="00F25BA9"/>
    <w:rPr>
      <w:rFonts w:ascii="宋体" w:eastAsia="宋体" w:hAnsi="宋体" w:cs="Times New Roman"/>
      <w:color w:val="000000"/>
      <w:sz w:val="28"/>
      <w:szCs w:val="20"/>
    </w:rPr>
  </w:style>
  <w:style w:type="paragraph" w:customStyle="1" w:styleId="11f3">
    <w:name w:val="正文缩进11"/>
    <w:basedOn w:val="a0"/>
    <w:qFormat/>
    <w:rsid w:val="00F25BA9"/>
    <w:pPr>
      <w:spacing w:line="300" w:lineRule="auto"/>
      <w:ind w:firstLine="482"/>
    </w:pPr>
    <w:rPr>
      <w:rFonts w:ascii="Times New Roman" w:hAnsi="Times New Roman"/>
      <w:sz w:val="24"/>
      <w:szCs w:val="24"/>
    </w:rPr>
  </w:style>
  <w:style w:type="paragraph" w:customStyle="1" w:styleId="140TimesNewRoman">
    <w:name w:val="样式1 样式 标题 4 + 段前: 0 行 + Times New Roman"/>
    <w:basedOn w:val="a0"/>
    <w:next w:val="a0"/>
    <w:qFormat/>
    <w:rsid w:val="00F25BA9"/>
    <w:pPr>
      <w:tabs>
        <w:tab w:val="left" w:pos="0"/>
        <w:tab w:val="left" w:pos="1200"/>
      </w:tabs>
      <w:snapToGrid w:val="0"/>
      <w:spacing w:line="276" w:lineRule="auto"/>
      <w:ind w:left="1200" w:hanging="360"/>
      <w:outlineLvl w:val="3"/>
    </w:pPr>
    <w:rPr>
      <w:rFonts w:ascii="Times New Roman" w:eastAsia="黑体" w:hAnsi="Times New Roman"/>
      <w:bCs/>
      <w:sz w:val="28"/>
      <w:szCs w:val="21"/>
    </w:rPr>
  </w:style>
  <w:style w:type="paragraph" w:customStyle="1" w:styleId="TABLE-title">
    <w:name w:val="TABLE-title"/>
    <w:basedOn w:val="a0"/>
    <w:qFormat/>
    <w:rsid w:val="00F25BA9"/>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afffffffffffffffff2">
    <w:name w:val="黑"/>
    <w:basedOn w:val="a0"/>
    <w:qFormat/>
    <w:rsid w:val="00F25BA9"/>
    <w:pPr>
      <w:topLinePunct/>
      <w:spacing w:line="312" w:lineRule="exact"/>
      <w:ind w:firstLine="420"/>
    </w:pPr>
    <w:rPr>
      <w:rFonts w:ascii="Times New Roman" w:hAnsi="Times New Roman"/>
      <w:sz w:val="28"/>
      <w:szCs w:val="21"/>
    </w:rPr>
  </w:style>
  <w:style w:type="paragraph" w:customStyle="1" w:styleId="ZchnZchn1CharCharZchnZchnCharChar1">
    <w:name w:val="Zchn Zchn1 Char Char Zchn Zchn Char Char1"/>
    <w:basedOn w:val="a0"/>
    <w:qFormat/>
    <w:rsid w:val="00F25BA9"/>
    <w:rPr>
      <w:rFonts w:ascii="Times New Roman" w:hAnsi="Times New Roman"/>
      <w:sz w:val="28"/>
      <w:szCs w:val="21"/>
    </w:rPr>
  </w:style>
  <w:style w:type="paragraph" w:customStyle="1" w:styleId="Z0">
    <w:name w:val="Z"/>
    <w:basedOn w:val="a0"/>
    <w:qFormat/>
    <w:rsid w:val="00F25BA9"/>
    <w:pPr>
      <w:topLinePunct/>
      <w:ind w:leftChars="171" w:left="768" w:rightChars="100" w:right="210" w:hangingChars="227" w:hanging="409"/>
    </w:pPr>
    <w:rPr>
      <w:rFonts w:ascii="Times New Roman" w:hAnsi="宋体"/>
      <w:color w:val="000000"/>
      <w:sz w:val="18"/>
      <w:szCs w:val="18"/>
    </w:rPr>
  </w:style>
  <w:style w:type="paragraph" w:customStyle="1" w:styleId="afffffffffffffffff3">
    <w:name w:val="正文(编号)"/>
    <w:next w:val="a0"/>
    <w:qFormat/>
    <w:rsid w:val="00F25BA9"/>
    <w:pPr>
      <w:tabs>
        <w:tab w:val="left" w:pos="780"/>
      </w:tabs>
      <w:spacing w:line="360" w:lineRule="auto"/>
    </w:pPr>
    <w:rPr>
      <w:rFonts w:ascii="Times New Roman" w:eastAsia="宋体" w:hAnsi="Times New Roman" w:cs="Times New Roman"/>
      <w:sz w:val="24"/>
    </w:rPr>
  </w:style>
  <w:style w:type="paragraph" w:customStyle="1" w:styleId="Copyright">
    <w:name w:val="Copyright"/>
    <w:basedOn w:val="a0"/>
    <w:qFormat/>
    <w:rsid w:val="00F25BA9"/>
    <w:pPr>
      <w:widowControl/>
      <w:spacing w:before="160"/>
      <w:jc w:val="left"/>
    </w:pPr>
    <w:rPr>
      <w:rFonts w:ascii="Arial" w:hAnsi="Arial"/>
      <w:kern w:val="0"/>
      <w:sz w:val="12"/>
      <w:szCs w:val="20"/>
      <w:lang w:val="en-GB"/>
    </w:rPr>
  </w:style>
  <w:style w:type="paragraph" w:customStyle="1" w:styleId="EU0">
    <w:name w:val="数字EU"/>
    <w:basedOn w:val="a0"/>
    <w:link w:val="EUChar0"/>
    <w:qFormat/>
    <w:rsid w:val="00F25BA9"/>
    <w:pPr>
      <w:wordWrap w:val="0"/>
      <w:overflowPunct w:val="0"/>
      <w:topLinePunct/>
    </w:pPr>
    <w:rPr>
      <w:rFonts w:ascii="EU-F1" w:hAnsi="Times New Roman"/>
      <w:kern w:val="21"/>
      <w:sz w:val="28"/>
      <w:szCs w:val="21"/>
      <w:lang w:bidi="mn-Mong-CN"/>
    </w:rPr>
  </w:style>
  <w:style w:type="character" w:customStyle="1" w:styleId="EUChar0">
    <w:name w:val="数字EU Char"/>
    <w:link w:val="EU0"/>
    <w:qFormat/>
    <w:rsid w:val="00F25BA9"/>
    <w:rPr>
      <w:rFonts w:ascii="EU-F1" w:eastAsia="宋体" w:hAnsi="Times New Roman" w:cs="Times New Roman"/>
      <w:kern w:val="21"/>
      <w:sz w:val="28"/>
      <w:szCs w:val="21"/>
      <w:lang w:bidi="mn-Mong-CN"/>
    </w:rPr>
  </w:style>
  <w:style w:type="paragraph" w:customStyle="1" w:styleId="CharCharCharCharCharCharCharCharChar1CharCharCharChar">
    <w:name w:val="Char Char Char Char Char Char Char Char Char1 Char Char Char Char"/>
    <w:basedOn w:val="a0"/>
    <w:qFormat/>
    <w:rsid w:val="00F25BA9"/>
    <w:rPr>
      <w:rFonts w:ascii="Times New Roman" w:hAnsi="Times New Roman"/>
      <w:sz w:val="28"/>
      <w:szCs w:val="20"/>
    </w:rPr>
  </w:style>
  <w:style w:type="paragraph" w:customStyle="1" w:styleId="4f4">
    <w:name w:val="国网标准4级"/>
    <w:basedOn w:val="afffffffffffffffff4"/>
    <w:qFormat/>
    <w:rsid w:val="00F25BA9"/>
    <w:pPr>
      <w:ind w:firstLineChars="0" w:firstLine="0"/>
    </w:pPr>
    <w:rPr>
      <w:rFonts w:ascii="黑体" w:eastAsia="黑体"/>
    </w:rPr>
  </w:style>
  <w:style w:type="paragraph" w:customStyle="1" w:styleId="afffffffffffffffff4">
    <w:name w:val="国网标准正文"/>
    <w:basedOn w:val="a0"/>
    <w:link w:val="Charfff7"/>
    <w:qFormat/>
    <w:rsid w:val="00F25BA9"/>
    <w:pPr>
      <w:tabs>
        <w:tab w:val="left" w:pos="2700"/>
      </w:tabs>
      <w:adjustRightInd w:val="0"/>
      <w:snapToGrid w:val="0"/>
      <w:spacing w:line="312" w:lineRule="exact"/>
      <w:ind w:firstLineChars="200" w:firstLine="420"/>
      <w:textAlignment w:val="center"/>
    </w:pPr>
    <w:rPr>
      <w:rFonts w:ascii="宋体" w:hAnsi="宋体"/>
      <w:sz w:val="28"/>
      <w:szCs w:val="28"/>
    </w:rPr>
  </w:style>
  <w:style w:type="character" w:customStyle="1" w:styleId="Charfff7">
    <w:name w:val="国网标准正文 Char"/>
    <w:link w:val="afffffffffffffffff4"/>
    <w:qFormat/>
    <w:rsid w:val="00F25BA9"/>
    <w:rPr>
      <w:rFonts w:ascii="宋体" w:eastAsia="宋体" w:hAnsi="宋体" w:cs="Times New Roman"/>
      <w:sz w:val="28"/>
      <w:szCs w:val="28"/>
    </w:rPr>
  </w:style>
  <w:style w:type="paragraph" w:customStyle="1" w:styleId="2ffff3">
    <w:name w:val="样式 正文文本缩进 + 段前: 2 字符"/>
    <w:basedOn w:val="a0"/>
    <w:qFormat/>
    <w:rsid w:val="00F25BA9"/>
    <w:pPr>
      <w:ind w:leftChars="200" w:left="420"/>
      <w:jc w:val="left"/>
    </w:pPr>
    <w:rPr>
      <w:rFonts w:ascii="Times New Roman" w:hAnsi="Times New Roman"/>
      <w:sz w:val="28"/>
      <w:szCs w:val="24"/>
      <w:lang w:eastAsia="zh-TW"/>
    </w:rPr>
  </w:style>
  <w:style w:type="paragraph" w:customStyle="1" w:styleId="afffffffffffffffff5">
    <w:name w:val="公式"/>
    <w:basedOn w:val="afff"/>
    <w:qFormat/>
    <w:rsid w:val="00F25BA9"/>
    <w:pPr>
      <w:widowControl w:val="0"/>
      <w:tabs>
        <w:tab w:val="center" w:pos="4706"/>
        <w:tab w:val="right" w:pos="9412"/>
      </w:tabs>
      <w:topLinePunct/>
      <w:snapToGrid w:val="0"/>
      <w:spacing w:before="40" w:after="40"/>
      <w:ind w:firstLineChars="0" w:firstLine="0"/>
    </w:pPr>
    <w:rPr>
      <w:rFonts w:ascii="Times New Roman" w:eastAsia="宋体" w:hAnsi="Times New Roman" w:cs="Arial"/>
      <w:szCs w:val="21"/>
    </w:rPr>
  </w:style>
  <w:style w:type="paragraph" w:customStyle="1" w:styleId="2ffff4">
    <w:name w:val="国网标准2级"/>
    <w:basedOn w:val="1"/>
    <w:qFormat/>
    <w:rsid w:val="00F25BA9"/>
    <w:pPr>
      <w:spacing w:beforeLines="50" w:before="156" w:afterLines="50" w:after="156" w:line="312" w:lineRule="exact"/>
    </w:pPr>
    <w:rPr>
      <w:rFonts w:ascii="黑体" w:eastAsia="黑体"/>
      <w:bCs/>
      <w:snapToGrid w:val="0"/>
      <w:kern w:val="0"/>
      <w:sz w:val="21"/>
      <w:szCs w:val="21"/>
    </w:rPr>
  </w:style>
  <w:style w:type="paragraph" w:customStyle="1" w:styleId="afffffffffffffffff6">
    <w:name w:val="样式３"/>
    <w:basedOn w:val="29"/>
    <w:link w:val="Charfff8"/>
    <w:qFormat/>
    <w:rsid w:val="00F25BA9"/>
    <w:pPr>
      <w:keepNext w:val="0"/>
      <w:keepLines w:val="0"/>
      <w:widowControl/>
      <w:tabs>
        <w:tab w:val="clear" w:pos="567"/>
        <w:tab w:val="clear" w:pos="850"/>
      </w:tabs>
      <w:topLinePunct w:val="0"/>
      <w:spacing w:line="312" w:lineRule="exact"/>
      <w:ind w:firstLine="0"/>
      <w:outlineLvl w:val="9"/>
    </w:pPr>
    <w:rPr>
      <w:rFonts w:ascii="EU-F1" w:hAnsi="宋体" w:cs="Times New Roman"/>
      <w:color w:val="000000"/>
      <w:kern w:val="44"/>
      <w:sz w:val="21"/>
      <w:szCs w:val="21"/>
    </w:rPr>
  </w:style>
  <w:style w:type="character" w:customStyle="1" w:styleId="Charfff8">
    <w:name w:val="样式３ Char"/>
    <w:link w:val="afffffffffffffffff6"/>
    <w:qFormat/>
    <w:rsid w:val="00F25BA9"/>
    <w:rPr>
      <w:rFonts w:ascii="EU-F1" w:eastAsia="黑体" w:hAnsi="宋体" w:cs="Times New Roman"/>
      <w:b/>
      <w:color w:val="000000"/>
      <w:kern w:val="44"/>
      <w:szCs w:val="21"/>
    </w:rPr>
  </w:style>
  <w:style w:type="paragraph" w:customStyle="1" w:styleId="5f0">
    <w:name w:val="国网标准5级"/>
    <w:basedOn w:val="a0"/>
    <w:qFormat/>
    <w:rsid w:val="00F25BA9"/>
    <w:pPr>
      <w:adjustRightInd w:val="0"/>
      <w:snapToGrid w:val="0"/>
      <w:spacing w:beforeLines="50" w:before="156" w:line="360" w:lineRule="auto"/>
    </w:pPr>
    <w:rPr>
      <w:rFonts w:ascii="黑体" w:eastAsia="黑体" w:hAnsi="Times New Roman"/>
      <w:sz w:val="28"/>
      <w:szCs w:val="21"/>
    </w:rPr>
  </w:style>
  <w:style w:type="paragraph" w:customStyle="1" w:styleId="GBKGBK78">
    <w:name w:val="样式 (西文) 方正小标宋_GBK (中文) 方正小标宋_GBK (符号) 仿宋 三号 加粗 居中 段后: 7.8 磅"/>
    <w:basedOn w:val="a0"/>
    <w:qFormat/>
    <w:rsid w:val="00F25BA9"/>
    <w:pPr>
      <w:spacing w:after="156"/>
      <w:jc w:val="center"/>
    </w:pPr>
    <w:rPr>
      <w:rFonts w:ascii="方正小标宋_GBK" w:eastAsia="方正小标宋_GBK" w:hAnsi="仿宋"/>
      <w:b/>
      <w:sz w:val="32"/>
      <w:szCs w:val="20"/>
    </w:rPr>
  </w:style>
  <w:style w:type="paragraph" w:customStyle="1" w:styleId="5f1">
    <w:name w:val="国标5级"/>
    <w:basedOn w:val="a0"/>
    <w:qFormat/>
    <w:rsid w:val="00F25BA9"/>
    <w:pPr>
      <w:spacing w:line="312" w:lineRule="exact"/>
    </w:pPr>
    <w:rPr>
      <w:rFonts w:ascii="宋体" w:hAnsi="宋体"/>
      <w:color w:val="000000"/>
      <w:sz w:val="28"/>
      <w:szCs w:val="20"/>
    </w:rPr>
  </w:style>
  <w:style w:type="paragraph" w:customStyle="1" w:styleId="afffffffffffffffff7">
    <w:name w:val="表格非标题文字"/>
    <w:qFormat/>
    <w:rsid w:val="00F25BA9"/>
    <w:pPr>
      <w:snapToGrid w:val="0"/>
      <w:spacing w:before="80" w:after="40"/>
    </w:pPr>
    <w:rPr>
      <w:rFonts w:ascii="Futura Bk" w:eastAsia="宋体" w:hAnsi="Futura Bk" w:cs="Times New Roman"/>
      <w:sz w:val="18"/>
      <w:szCs w:val="21"/>
    </w:rPr>
  </w:style>
  <w:style w:type="paragraph" w:customStyle="1" w:styleId="afffffffffffffffff8">
    <w:name w:val="四号　首行缩进"/>
    <w:basedOn w:val="a0"/>
    <w:qFormat/>
    <w:rsid w:val="00F25BA9"/>
    <w:pPr>
      <w:spacing w:line="360" w:lineRule="exact"/>
      <w:ind w:firstLineChars="200" w:firstLine="420"/>
    </w:pPr>
    <w:rPr>
      <w:rFonts w:ascii="宋体" w:hAnsi="宋体"/>
      <w:bCs/>
      <w:sz w:val="28"/>
      <w:szCs w:val="21"/>
    </w:rPr>
  </w:style>
  <w:style w:type="paragraph" w:customStyle="1" w:styleId="afffffffffffffffff9">
    <w:name w:val="小四文字"/>
    <w:basedOn w:val="a0"/>
    <w:qFormat/>
    <w:rsid w:val="00F25BA9"/>
    <w:pPr>
      <w:adjustRightInd w:val="0"/>
      <w:snapToGrid w:val="0"/>
      <w:spacing w:line="240" w:lineRule="atLeast"/>
    </w:pPr>
    <w:rPr>
      <w:rFonts w:ascii="Times New Roman" w:hAnsi="Times New Roman"/>
      <w:sz w:val="24"/>
      <w:szCs w:val="20"/>
    </w:rPr>
  </w:style>
  <w:style w:type="paragraph" w:customStyle="1" w:styleId="a">
    <w:name w:val="正文编号a"/>
    <w:basedOn w:val="a0"/>
    <w:qFormat/>
    <w:rsid w:val="00F25BA9"/>
    <w:pPr>
      <w:numPr>
        <w:numId w:val="2"/>
      </w:numPr>
      <w:tabs>
        <w:tab w:val="left" w:pos="360"/>
      </w:tabs>
      <w:spacing w:line="360" w:lineRule="auto"/>
    </w:pPr>
    <w:rPr>
      <w:rFonts w:ascii="Times New Roman" w:hAnsi="Times New Roman"/>
      <w:sz w:val="24"/>
      <w:szCs w:val="24"/>
    </w:rPr>
  </w:style>
  <w:style w:type="paragraph" w:customStyle="1" w:styleId="2ffff5">
    <w:name w:val="正文首行缩进 + 首行缩进:  2 字符"/>
    <w:basedOn w:val="a0"/>
    <w:qFormat/>
    <w:rsid w:val="00F25BA9"/>
    <w:pPr>
      <w:spacing w:line="440" w:lineRule="exact"/>
      <w:ind w:firstLineChars="200" w:firstLine="200"/>
    </w:pPr>
    <w:rPr>
      <w:rFonts w:ascii="Times New Roman" w:hAnsi="Times New Roman" w:cs="宋体"/>
      <w:sz w:val="24"/>
      <w:szCs w:val="20"/>
    </w:rPr>
  </w:style>
  <w:style w:type="paragraph" w:customStyle="1" w:styleId="tT0">
    <w:name w:val="tT"/>
    <w:basedOn w:val="a0"/>
    <w:qFormat/>
    <w:rsid w:val="00F25BA9"/>
    <w:pPr>
      <w:topLinePunct/>
      <w:snapToGrid w:val="0"/>
      <w:spacing w:beforeLines="50" w:before="156"/>
      <w:jc w:val="center"/>
    </w:pPr>
    <w:rPr>
      <w:rFonts w:ascii="Times New Roman" w:hAnsi="Times New Roman"/>
      <w:sz w:val="28"/>
      <w:szCs w:val="21"/>
    </w:rPr>
  </w:style>
  <w:style w:type="paragraph" w:customStyle="1" w:styleId="3ff9">
    <w:name w:val="国网标准3级"/>
    <w:basedOn w:val="3"/>
    <w:link w:val="3Char6"/>
    <w:qFormat/>
    <w:rsid w:val="00F25BA9"/>
    <w:pPr>
      <w:spacing w:before="120" w:after="0" w:line="312" w:lineRule="exact"/>
      <w:ind w:firstLineChars="0" w:firstLine="0"/>
      <w:jc w:val="left"/>
    </w:pPr>
    <w:rPr>
      <w:rFonts w:ascii="宋体" w:eastAsia="宋体" w:hAnsi="宋体" w:cs="宋体-18030"/>
      <w:b/>
      <w:bCs/>
      <w:sz w:val="21"/>
      <w:szCs w:val="32"/>
    </w:rPr>
  </w:style>
  <w:style w:type="character" w:customStyle="1" w:styleId="3Char6">
    <w:name w:val="国网标准3级 Char"/>
    <w:link w:val="3ff9"/>
    <w:qFormat/>
    <w:rsid w:val="00F25BA9"/>
    <w:rPr>
      <w:rFonts w:ascii="宋体" w:eastAsia="宋体" w:hAnsi="宋体" w:cs="宋体-18030"/>
      <w:b/>
      <w:bCs/>
      <w:szCs w:val="32"/>
    </w:rPr>
  </w:style>
  <w:style w:type="character" w:customStyle="1" w:styleId="ico-jiang">
    <w:name w:val="ico-jiang"/>
    <w:basedOn w:val="a1"/>
    <w:qFormat/>
    <w:rsid w:val="00F25BA9"/>
  </w:style>
  <w:style w:type="character" w:customStyle="1" w:styleId="arrow3">
    <w:name w:val="arrow3"/>
    <w:basedOn w:val="a1"/>
    <w:qFormat/>
    <w:rsid w:val="00F25BA9"/>
    <w:rPr>
      <w:color w:val="FFFFFF"/>
      <w:shd w:val="clear" w:color="auto" w:fill="FF6600"/>
    </w:rPr>
  </w:style>
  <w:style w:type="character" w:customStyle="1" w:styleId="no42">
    <w:name w:val="no42"/>
    <w:basedOn w:val="a1"/>
    <w:qFormat/>
    <w:rsid w:val="00F25BA9"/>
  </w:style>
  <w:style w:type="character" w:customStyle="1" w:styleId="aritem">
    <w:name w:val="ar_item"/>
    <w:basedOn w:val="a1"/>
    <w:qFormat/>
    <w:rsid w:val="00F25BA9"/>
  </w:style>
  <w:style w:type="character" w:customStyle="1" w:styleId="arrow1">
    <w:name w:val="arrow1"/>
    <w:basedOn w:val="a1"/>
    <w:qFormat/>
    <w:rsid w:val="00F25BA9"/>
    <w:rPr>
      <w:color w:val="FFFFFF"/>
      <w:shd w:val="clear" w:color="auto" w:fill="FF6600"/>
    </w:rPr>
  </w:style>
  <w:style w:type="character" w:customStyle="1" w:styleId="num1">
    <w:name w:val="num1"/>
    <w:basedOn w:val="a1"/>
    <w:qFormat/>
    <w:rsid w:val="00F25BA9"/>
    <w:rPr>
      <w:color w:val="FFFFFF"/>
      <w:shd w:val="clear" w:color="auto" w:fill="FF6600"/>
    </w:rPr>
  </w:style>
  <w:style w:type="character" w:customStyle="1" w:styleId="top-icon">
    <w:name w:val="top-icon"/>
    <w:basedOn w:val="a1"/>
    <w:qFormat/>
    <w:rsid w:val="00F25BA9"/>
  </w:style>
  <w:style w:type="character" w:customStyle="1" w:styleId="bdsmore">
    <w:name w:val="bds_more"/>
    <w:basedOn w:val="a1"/>
    <w:qFormat/>
    <w:rsid w:val="00F25BA9"/>
  </w:style>
  <w:style w:type="character" w:customStyle="1" w:styleId="bdsnopic2">
    <w:name w:val="bds_nopic2"/>
    <w:basedOn w:val="a1"/>
    <w:qFormat/>
    <w:rsid w:val="00F25BA9"/>
  </w:style>
  <w:style w:type="character" w:customStyle="1" w:styleId="bdsnopic">
    <w:name w:val="bds_nopic"/>
    <w:basedOn w:val="a1"/>
    <w:qFormat/>
    <w:rsid w:val="00F25BA9"/>
  </w:style>
  <w:style w:type="character" w:customStyle="1" w:styleId="tmpztreemovearrow">
    <w:name w:val="tmpztreemove_arrow"/>
    <w:basedOn w:val="a1"/>
    <w:qFormat/>
    <w:rsid w:val="00F25BA9"/>
  </w:style>
  <w:style w:type="character" w:customStyle="1" w:styleId="Charfff9">
    <w:name w:val="国网标题 Char"/>
    <w:qFormat/>
    <w:rsid w:val="00F25BA9"/>
    <w:rPr>
      <w:rFonts w:ascii="Arial" w:eastAsia="宋体" w:hAnsi="Arial"/>
      <w:b/>
      <w:sz w:val="24"/>
      <w:szCs w:val="24"/>
      <w:lang w:val="en-US" w:eastAsia="zh-CN" w:bidi="ar-SA"/>
    </w:rPr>
  </w:style>
  <w:style w:type="character" w:customStyle="1" w:styleId="font31">
    <w:name w:val="font31"/>
    <w:qFormat/>
    <w:rsid w:val="00F25BA9"/>
    <w:rPr>
      <w:rFonts w:ascii="宋体" w:eastAsia="宋体" w:hAnsi="宋体" w:cs="宋体" w:hint="eastAsia"/>
      <w:color w:val="000000"/>
      <w:sz w:val="20"/>
      <w:szCs w:val="20"/>
      <w:u w:val="none"/>
    </w:rPr>
  </w:style>
  <w:style w:type="character" w:customStyle="1" w:styleId="custext1">
    <w:name w:val="custext1"/>
    <w:basedOn w:val="a1"/>
    <w:qFormat/>
    <w:rsid w:val="00F25BA9"/>
  </w:style>
  <w:style w:type="character" w:customStyle="1" w:styleId="ui-bz-bg-hover">
    <w:name w:val="ui-bz-bg-hover"/>
    <w:qFormat/>
    <w:rsid w:val="00F25BA9"/>
    <w:rPr>
      <w:shd w:val="clear" w:color="auto" w:fill="000000"/>
    </w:rPr>
  </w:style>
  <w:style w:type="character" w:customStyle="1" w:styleId="orgname">
    <w:name w:val="org_name"/>
    <w:basedOn w:val="a1"/>
    <w:qFormat/>
    <w:rsid w:val="00F25BA9"/>
  </w:style>
  <w:style w:type="character" w:customStyle="1" w:styleId="font61">
    <w:name w:val="font61"/>
    <w:qFormat/>
    <w:rsid w:val="00F25BA9"/>
    <w:rPr>
      <w:rFonts w:ascii="宋体" w:eastAsia="宋体" w:hAnsi="宋体" w:cs="宋体" w:hint="eastAsia"/>
      <w:color w:val="000000"/>
      <w:sz w:val="18"/>
      <w:szCs w:val="18"/>
      <w:u w:val="none"/>
    </w:rPr>
  </w:style>
  <w:style w:type="character" w:customStyle="1" w:styleId="bdsnopic1">
    <w:name w:val="bds_nopic1"/>
    <w:basedOn w:val="a1"/>
    <w:qFormat/>
    <w:rsid w:val="00F25BA9"/>
  </w:style>
  <w:style w:type="character" w:customStyle="1" w:styleId="my-notice">
    <w:name w:val="my-notice"/>
    <w:basedOn w:val="a1"/>
    <w:qFormat/>
    <w:rsid w:val="00F25BA9"/>
  </w:style>
  <w:style w:type="character" w:customStyle="1" w:styleId="no7">
    <w:name w:val="no7"/>
    <w:basedOn w:val="a1"/>
    <w:qFormat/>
    <w:rsid w:val="00F25BA9"/>
  </w:style>
  <w:style w:type="character" w:customStyle="1" w:styleId="tip8">
    <w:name w:val="tip8"/>
    <w:qFormat/>
    <w:rsid w:val="00F25BA9"/>
    <w:rPr>
      <w:vanish/>
      <w:color w:val="FF0000"/>
      <w:sz w:val="18"/>
      <w:szCs w:val="18"/>
    </w:rPr>
  </w:style>
  <w:style w:type="character" w:customStyle="1" w:styleId="bdsmore2">
    <w:name w:val="bds_more2"/>
    <w:basedOn w:val="a1"/>
    <w:qFormat/>
    <w:rsid w:val="00F25BA9"/>
  </w:style>
  <w:style w:type="character" w:customStyle="1" w:styleId="num2">
    <w:name w:val="num2"/>
    <w:basedOn w:val="a1"/>
    <w:qFormat/>
    <w:rsid w:val="00F25BA9"/>
    <w:rPr>
      <w:rFonts w:ascii="Arial" w:hAnsi="Arial" w:cs="Arial" w:hint="default"/>
      <w:color w:val="FF6600"/>
      <w:sz w:val="16"/>
      <w:szCs w:val="16"/>
    </w:rPr>
  </w:style>
  <w:style w:type="character" w:customStyle="1" w:styleId="ico-jiang1">
    <w:name w:val="ico-jiang1"/>
    <w:basedOn w:val="a1"/>
    <w:qFormat/>
    <w:rsid w:val="00F25BA9"/>
  </w:style>
  <w:style w:type="character" w:customStyle="1" w:styleId="arrow2">
    <w:name w:val="arrow2"/>
    <w:basedOn w:val="a1"/>
    <w:qFormat/>
    <w:rsid w:val="00F25BA9"/>
    <w:rPr>
      <w:rFonts w:ascii="Arial" w:hAnsi="Arial" w:cs="Arial" w:hint="default"/>
      <w:color w:val="FF6600"/>
      <w:sz w:val="16"/>
      <w:szCs w:val="16"/>
    </w:rPr>
  </w:style>
  <w:style w:type="character" w:customStyle="1" w:styleId="no52">
    <w:name w:val="no52"/>
    <w:basedOn w:val="a1"/>
    <w:qFormat/>
    <w:rsid w:val="00F25BA9"/>
  </w:style>
  <w:style w:type="character" w:customStyle="1" w:styleId="my-class">
    <w:name w:val="my-class"/>
    <w:basedOn w:val="a1"/>
    <w:qFormat/>
    <w:rsid w:val="00F25BA9"/>
  </w:style>
  <w:style w:type="character" w:customStyle="1" w:styleId="sign">
    <w:name w:val="sign"/>
    <w:basedOn w:val="a1"/>
    <w:qFormat/>
    <w:rsid w:val="00F25BA9"/>
    <w:rPr>
      <w:color w:val="D40000"/>
    </w:rPr>
  </w:style>
  <w:style w:type="character" w:customStyle="1" w:styleId="arrow">
    <w:name w:val="arrow"/>
    <w:basedOn w:val="a1"/>
    <w:qFormat/>
    <w:rsid w:val="00F25BA9"/>
  </w:style>
  <w:style w:type="character" w:customStyle="1" w:styleId="f-star">
    <w:name w:val="f-star"/>
    <w:qFormat/>
    <w:rsid w:val="00F25BA9"/>
    <w:rPr>
      <w:color w:val="999999"/>
      <w:sz w:val="21"/>
      <w:szCs w:val="21"/>
    </w:rPr>
  </w:style>
  <w:style w:type="character" w:customStyle="1" w:styleId="textcontents">
    <w:name w:val="textcontents"/>
    <w:basedOn w:val="a1"/>
    <w:qFormat/>
    <w:rsid w:val="00F25BA9"/>
  </w:style>
  <w:style w:type="character" w:customStyle="1" w:styleId="num">
    <w:name w:val="num"/>
    <w:basedOn w:val="a1"/>
    <w:qFormat/>
    <w:rsid w:val="00F25BA9"/>
    <w:rPr>
      <w:rFonts w:ascii="Arial" w:hAnsi="Arial" w:cs="Arial"/>
      <w:color w:val="FF6600"/>
      <w:sz w:val="16"/>
      <w:szCs w:val="16"/>
    </w:rPr>
  </w:style>
  <w:style w:type="character" w:customStyle="1" w:styleId="orange">
    <w:name w:val="orange"/>
    <w:qFormat/>
    <w:rsid w:val="00F25BA9"/>
    <w:rPr>
      <w:color w:val="3FB58F"/>
    </w:rPr>
  </w:style>
  <w:style w:type="character" w:customStyle="1" w:styleId="no6">
    <w:name w:val="no6"/>
    <w:basedOn w:val="a1"/>
    <w:qFormat/>
    <w:rsid w:val="00F25BA9"/>
  </w:style>
  <w:style w:type="character" w:customStyle="1" w:styleId="custext">
    <w:name w:val="custext"/>
    <w:basedOn w:val="a1"/>
    <w:qFormat/>
    <w:rsid w:val="00F25BA9"/>
  </w:style>
  <w:style w:type="character" w:customStyle="1" w:styleId="button16">
    <w:name w:val="button16"/>
    <w:basedOn w:val="a1"/>
    <w:qFormat/>
    <w:rsid w:val="00F25BA9"/>
  </w:style>
  <w:style w:type="character" w:customStyle="1" w:styleId="num3">
    <w:name w:val="num3"/>
    <w:basedOn w:val="a1"/>
    <w:qFormat/>
    <w:rsid w:val="00F25BA9"/>
    <w:rPr>
      <w:color w:val="FFFFFF"/>
      <w:shd w:val="clear" w:color="auto" w:fill="FF6600"/>
    </w:rPr>
  </w:style>
  <w:style w:type="character" w:customStyle="1" w:styleId="t-tag">
    <w:name w:val="t-tag"/>
    <w:qFormat/>
    <w:rsid w:val="00F25BA9"/>
    <w:rPr>
      <w:color w:val="FFFFFF"/>
      <w:sz w:val="18"/>
      <w:szCs w:val="18"/>
      <w:shd w:val="clear" w:color="auto" w:fill="FE8833"/>
    </w:rPr>
  </w:style>
  <w:style w:type="character" w:customStyle="1" w:styleId="button">
    <w:name w:val="button"/>
    <w:basedOn w:val="a1"/>
    <w:qFormat/>
    <w:rsid w:val="00F25BA9"/>
  </w:style>
  <w:style w:type="character" w:customStyle="1" w:styleId="bdsmore1">
    <w:name w:val="bds_more1"/>
    <w:qFormat/>
    <w:rsid w:val="00F25BA9"/>
    <w:rPr>
      <w:rFonts w:ascii="宋体" w:eastAsia="宋体" w:hAnsi="宋体" w:cs="宋体" w:hint="eastAsia"/>
    </w:rPr>
  </w:style>
  <w:style w:type="character" w:customStyle="1" w:styleId="ui-bz-bg-hover1">
    <w:name w:val="ui-bz-bg-hover1"/>
    <w:basedOn w:val="a1"/>
    <w:qFormat/>
    <w:rsid w:val="00F25BA9"/>
  </w:style>
  <w:style w:type="paragraph" w:customStyle="1" w:styleId="BB">
    <w:name w:val="BB"/>
    <w:basedOn w:val="B"/>
    <w:qFormat/>
    <w:rsid w:val="00F25BA9"/>
    <w:rPr>
      <w:rFonts w:hAnsi="Times New Roman" w:cs="Times New Roman"/>
    </w:rPr>
  </w:style>
  <w:style w:type="paragraph" w:customStyle="1" w:styleId="Style4">
    <w:name w:val="_Style 4"/>
    <w:basedOn w:val="1"/>
    <w:next w:val="a0"/>
    <w:uiPriority w:val="39"/>
    <w:qFormat/>
    <w:rsid w:val="00F25BA9"/>
    <w:pPr>
      <w:spacing w:before="480" w:line="276" w:lineRule="auto"/>
      <w:outlineLvl w:val="9"/>
    </w:pPr>
    <w:rPr>
      <w:rFonts w:ascii="Cambria" w:hAnsi="Cambria"/>
      <w:b w:val="0"/>
      <w:bCs/>
      <w:color w:val="365F91"/>
      <w:kern w:val="0"/>
      <w:sz w:val="28"/>
      <w:szCs w:val="28"/>
    </w:rPr>
  </w:style>
  <w:style w:type="paragraph" w:customStyle="1" w:styleId="219">
    <w:name w:val="列出段落21"/>
    <w:basedOn w:val="a0"/>
    <w:uiPriority w:val="99"/>
    <w:unhideWhenUsed/>
    <w:qFormat/>
    <w:rsid w:val="00F25BA9"/>
    <w:pPr>
      <w:ind w:firstLineChars="200" w:firstLine="420"/>
    </w:pPr>
    <w:rPr>
      <w:rFonts w:ascii="Times New Roman" w:hAnsi="Times New Roman"/>
      <w:sz w:val="28"/>
      <w:szCs w:val="20"/>
    </w:rPr>
  </w:style>
  <w:style w:type="table" w:customStyle="1" w:styleId="TableNormal">
    <w:name w:val="Table Normal"/>
    <w:qFormat/>
    <w:rsid w:val="00F25BA9"/>
    <w:rPr>
      <w:rFonts w:ascii="Times New Roman" w:eastAsia="宋体" w:hAnsi="Times New Roman" w:cs="Times New Roman"/>
      <w:kern w:val="0"/>
      <w:sz w:val="20"/>
      <w:szCs w:val="20"/>
    </w:rPr>
    <w:tblPr>
      <w:tblCellMar>
        <w:top w:w="0" w:type="dxa"/>
        <w:left w:w="0" w:type="dxa"/>
        <w:bottom w:w="0" w:type="dxa"/>
        <w:right w:w="0" w:type="dxa"/>
      </w:tblCellMar>
    </w:tblPr>
  </w:style>
  <w:style w:type="character" w:customStyle="1" w:styleId="CharChar173">
    <w:name w:val="Char Char17"/>
    <w:rsid w:val="00B01EBB"/>
    <w:rPr>
      <w:rFonts w:ascii="宋体" w:eastAsia="宋体" w:hAnsi="Courier New" w:cs="Courier New"/>
      <w:kern w:val="2"/>
      <w:sz w:val="21"/>
      <w:szCs w:val="21"/>
      <w:lang w:val="en-US" w:eastAsia="zh-CN" w:bidi="ar-SA"/>
    </w:rPr>
  </w:style>
  <w:style w:type="character" w:customStyle="1" w:styleId="CharChar232">
    <w:name w:val="Char Char23"/>
    <w:rsid w:val="00B01EBB"/>
    <w:rPr>
      <w:rFonts w:eastAsia="黑体"/>
      <w:bCs/>
      <w:kern w:val="2"/>
      <w:sz w:val="28"/>
      <w:szCs w:val="28"/>
      <w:lang w:val="en-US" w:eastAsia="zh-CN" w:bidi="ar-SA"/>
    </w:rPr>
  </w:style>
  <w:style w:type="character" w:customStyle="1" w:styleId="CharChar25">
    <w:name w:val="Char Char2"/>
    <w:rsid w:val="00B01EBB"/>
    <w:rPr>
      <w:rFonts w:eastAsia="宋体"/>
      <w:b/>
      <w:bCs/>
      <w:kern w:val="44"/>
      <w:sz w:val="21"/>
      <w:szCs w:val="28"/>
      <w:lang w:val="en-US" w:eastAsia="zh-CN" w:bidi="ar-SA"/>
    </w:rPr>
  </w:style>
  <w:style w:type="character" w:customStyle="1" w:styleId="CharChar142">
    <w:name w:val="Char Char14"/>
    <w:rsid w:val="00B01EBB"/>
    <w:rPr>
      <w:rFonts w:ascii="Arial" w:eastAsia="宋体" w:hAnsi="Arial" w:cs="Arial"/>
      <w:b/>
      <w:bCs/>
      <w:kern w:val="2"/>
      <w:sz w:val="32"/>
      <w:szCs w:val="32"/>
      <w:lang w:val="en-US" w:eastAsia="zh-CN" w:bidi="ar-SA"/>
    </w:rPr>
  </w:style>
  <w:style w:type="character" w:customStyle="1" w:styleId="CharChar19">
    <w:name w:val="Char Char1"/>
    <w:rsid w:val="00B01EBB"/>
    <w:rPr>
      <w:rFonts w:eastAsia="汉仪大宋简"/>
      <w:kern w:val="44"/>
      <w:sz w:val="22"/>
      <w:szCs w:val="22"/>
      <w:lang w:val="en-US" w:eastAsia="zh-CN" w:bidi="ar-SA"/>
    </w:rPr>
  </w:style>
  <w:style w:type="character" w:customStyle="1" w:styleId="CharChar292">
    <w:name w:val="Char Char29"/>
    <w:semiHidden/>
    <w:rsid w:val="00B01EBB"/>
    <w:rPr>
      <w:rFonts w:eastAsia="汉仪大宋简"/>
      <w:kern w:val="44"/>
      <w:sz w:val="22"/>
      <w:szCs w:val="22"/>
      <w:lang w:val="en-US" w:eastAsia="zh-CN" w:bidi="ar-SA"/>
    </w:rPr>
  </w:style>
  <w:style w:type="character" w:customStyle="1" w:styleId="CharChar44">
    <w:name w:val="Char Char4"/>
    <w:rsid w:val="00B01EBB"/>
    <w:rPr>
      <w:rFonts w:eastAsia="宋体"/>
      <w:b/>
      <w:bCs/>
      <w:kern w:val="44"/>
      <w:sz w:val="44"/>
      <w:szCs w:val="44"/>
      <w:lang w:val="en-US" w:eastAsia="zh-CN" w:bidi="ar-SA"/>
    </w:rPr>
  </w:style>
  <w:style w:type="character" w:customStyle="1" w:styleId="CharChar162">
    <w:name w:val="Char Char16"/>
    <w:semiHidden/>
    <w:rsid w:val="00B01EBB"/>
    <w:rPr>
      <w:rFonts w:ascii="Arial" w:eastAsia="黑体" w:hAnsi="Arial"/>
      <w:b/>
      <w:bCs/>
      <w:kern w:val="2"/>
      <w:sz w:val="32"/>
      <w:szCs w:val="32"/>
      <w:lang w:val="en-US" w:eastAsia="zh-CN" w:bidi="ar-SA"/>
    </w:rPr>
  </w:style>
  <w:style w:type="paragraph" w:customStyle="1" w:styleId="93">
    <w:name w:val="列出段落9"/>
    <w:basedOn w:val="a0"/>
    <w:qFormat/>
    <w:rsid w:val="00B01EBB"/>
    <w:pPr>
      <w:ind w:firstLineChars="200" w:firstLine="420"/>
    </w:pPr>
    <w:rPr>
      <w:rFonts w:eastAsia="仿宋_GB2312"/>
      <w:sz w:val="34"/>
    </w:rPr>
  </w:style>
  <w:style w:type="paragraph" w:customStyle="1" w:styleId="Char1f7">
    <w:name w:val="Char1"/>
    <w:basedOn w:val="a0"/>
    <w:semiHidden/>
    <w:rsid w:val="00B01EBB"/>
    <w:pPr>
      <w:spacing w:afterLines="200" w:after="200"/>
    </w:pPr>
    <w:rPr>
      <w:rFonts w:ascii="黑体" w:eastAsia="黑体" w:hAnsi="Times New Roman"/>
      <w:sz w:val="36"/>
      <w:szCs w:val="36"/>
    </w:rPr>
  </w:style>
  <w:style w:type="paragraph" w:customStyle="1" w:styleId="Char1CharCharCharCharCharCharCharCharCharCharCharChar3">
    <w:name w:val="Char1 Char Char Char Char Char Char Char Char Char Char Char Char"/>
    <w:basedOn w:val="a0"/>
    <w:rsid w:val="00B01EBB"/>
    <w:pPr>
      <w:pageBreakBefore/>
      <w:tabs>
        <w:tab w:val="left" w:pos="432"/>
      </w:tabs>
      <w:ind w:left="432" w:hanging="432"/>
    </w:pPr>
    <w:rPr>
      <w:rFonts w:ascii="Tahoma" w:eastAsia="仿宋_GB2312" w:hAnsi="Tahoma"/>
      <w:sz w:val="24"/>
      <w:szCs w:val="20"/>
    </w:rPr>
  </w:style>
  <w:style w:type="paragraph" w:customStyle="1" w:styleId="CharCharfb">
    <w:name w:val="Char Char"/>
    <w:basedOn w:val="a0"/>
    <w:rsid w:val="00B01EBB"/>
    <w:rPr>
      <w:rFonts w:ascii="仿宋_GB2312" w:eastAsia="仿宋_GB2312" w:hAnsi="Times New Roman"/>
      <w:sz w:val="28"/>
      <w:szCs w:val="20"/>
    </w:rPr>
  </w:style>
  <w:style w:type="paragraph" w:customStyle="1" w:styleId="94">
    <w:name w:val="正文9"/>
    <w:basedOn w:val="15"/>
    <w:rsid w:val="00B01EBB"/>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a">
    <w:name w:val="Char"/>
    <w:basedOn w:val="a0"/>
    <w:rsid w:val="00B01EBB"/>
    <w:rPr>
      <w:rFonts w:ascii="仿宋_GB2312" w:eastAsia="仿宋_GB2312" w:hAnsi="Times New Roman"/>
      <w:sz w:val="34"/>
      <w:szCs w:val="20"/>
    </w:rPr>
  </w:style>
  <w:style w:type="paragraph" w:customStyle="1" w:styleId="CharCharChar1Char3">
    <w:name w:val="Char Char Char1 Char"/>
    <w:basedOn w:val="a0"/>
    <w:semiHidden/>
    <w:rsid w:val="00B01EBB"/>
    <w:rPr>
      <w:rFonts w:ascii="宋体" w:eastAsia="仿宋_GB2312" w:hAnsi="宋体"/>
      <w:b/>
      <w:color w:val="000000"/>
      <w:sz w:val="24"/>
      <w:szCs w:val="20"/>
    </w:rPr>
  </w:style>
  <w:style w:type="paragraph" w:customStyle="1" w:styleId="Char27">
    <w:name w:val="Char2"/>
    <w:basedOn w:val="a0"/>
    <w:semiHidden/>
    <w:rsid w:val="00B01EBB"/>
    <w:rPr>
      <w:rFonts w:ascii="仿宋_GB2312" w:eastAsia="仿宋_GB2312" w:hAnsi="Times New Roman"/>
      <w:sz w:val="34"/>
      <w:szCs w:val="20"/>
    </w:rPr>
  </w:style>
  <w:style w:type="paragraph" w:customStyle="1" w:styleId="CharCharCharChar4">
    <w:name w:val="Char Char Char Char"/>
    <w:basedOn w:val="a0"/>
    <w:rsid w:val="00B01EBB"/>
    <w:rPr>
      <w:rFonts w:ascii="仿宋_GB2312" w:eastAsia="仿宋_GB2312" w:hAnsi="Times New Roman"/>
      <w:sz w:val="34"/>
      <w:szCs w:val="20"/>
    </w:rPr>
  </w:style>
  <w:style w:type="paragraph" w:customStyle="1" w:styleId="5f2">
    <w:name w:val="纯文本5"/>
    <w:basedOn w:val="a0"/>
    <w:rsid w:val="00B01EBB"/>
    <w:rPr>
      <w:rFonts w:ascii="宋体" w:eastAsia="仿宋_GB2312" w:hAnsi="Courier New"/>
      <w:kern w:val="0"/>
      <w:sz w:val="20"/>
      <w:szCs w:val="20"/>
    </w:rPr>
  </w:style>
  <w:style w:type="paragraph" w:customStyle="1" w:styleId="CharCharChar3">
    <w:name w:val="Char Char Char"/>
    <w:basedOn w:val="a0"/>
    <w:semiHidden/>
    <w:rsid w:val="00B01EBB"/>
    <w:rPr>
      <w:rFonts w:ascii="仿宋_GB2312" w:eastAsia="仿宋_GB2312" w:hAnsi="Times New Roman"/>
      <w:sz w:val="34"/>
      <w:szCs w:val="20"/>
    </w:rPr>
  </w:style>
  <w:style w:type="paragraph" w:customStyle="1" w:styleId="afffffffffffffffffa">
    <w:name w:val="小四正文"/>
    <w:basedOn w:val="a0"/>
    <w:qFormat/>
    <w:rsid w:val="00B01EBB"/>
    <w:pPr>
      <w:snapToGrid w:val="0"/>
      <w:spacing w:line="360" w:lineRule="auto"/>
      <w:ind w:firstLineChars="250" w:firstLine="600"/>
      <w:jc w:val="left"/>
    </w:pPr>
    <w:rPr>
      <w:rFonts w:ascii="宋体" w:eastAsia="仿宋_GB2312" w:hAnsi="宋体" w:cs="宋体"/>
      <w:kern w:val="0"/>
      <w:sz w:val="24"/>
      <w:szCs w:val="24"/>
    </w:rPr>
  </w:style>
  <w:style w:type="paragraph" w:customStyle="1" w:styleId="afffffffffffffffffb">
    <w:name w:val="封面华为技术"/>
    <w:basedOn w:val="a0"/>
    <w:qFormat/>
    <w:rsid w:val="00B01EBB"/>
    <w:pPr>
      <w:autoSpaceDE w:val="0"/>
      <w:autoSpaceDN w:val="0"/>
      <w:adjustRightInd w:val="0"/>
      <w:spacing w:after="120"/>
      <w:jc w:val="center"/>
    </w:pPr>
    <w:rPr>
      <w:rFonts w:ascii="仿宋_GB2312" w:eastAsia="仿宋_GB2312" w:hAnsi="Times New Roman"/>
      <w:b/>
      <w:kern w:val="0"/>
      <w:sz w:val="24"/>
      <w:szCs w:val="20"/>
    </w:rPr>
  </w:style>
  <w:style w:type="paragraph" w:customStyle="1" w:styleId="WPSOffice2">
    <w:name w:val="WPSOffice手动目录 2"/>
    <w:qFormat/>
    <w:rsid w:val="00B01EBB"/>
    <w:pPr>
      <w:ind w:leftChars="200" w:left="200"/>
    </w:pPr>
    <w:rPr>
      <w:rFonts w:ascii="Times New Roman" w:eastAsia="宋体" w:hAnsi="Times New Roman" w:cs="Times New Roman"/>
      <w:kern w:val="0"/>
      <w:sz w:val="20"/>
      <w:szCs w:val="20"/>
    </w:rPr>
  </w:style>
  <w:style w:type="paragraph" w:customStyle="1" w:styleId="WPSOffice3">
    <w:name w:val="WPSOffice手动目录 3"/>
    <w:qFormat/>
    <w:rsid w:val="00B01EBB"/>
    <w:pPr>
      <w:ind w:leftChars="400" w:left="400"/>
    </w:pPr>
    <w:rPr>
      <w:rFonts w:ascii="Times New Roman" w:eastAsia="宋体" w:hAnsi="Times New Roman" w:cs="Times New Roman"/>
      <w:kern w:val="0"/>
      <w:sz w:val="20"/>
      <w:szCs w:val="20"/>
    </w:rPr>
  </w:style>
  <w:style w:type="character" w:customStyle="1" w:styleId="font51">
    <w:name w:val="font51"/>
    <w:qFormat/>
    <w:rsid w:val="00B01EBB"/>
    <w:rPr>
      <w:rFonts w:ascii="宋体" w:eastAsia="宋体" w:hAnsi="宋体" w:cs="宋体" w:hint="eastAsia"/>
      <w:color w:val="000000"/>
      <w:sz w:val="24"/>
      <w:szCs w:val="24"/>
      <w:u w:val="none"/>
    </w:rPr>
  </w:style>
  <w:style w:type="character" w:customStyle="1" w:styleId="CharChar174">
    <w:name w:val="Char Char17"/>
    <w:rsid w:val="005D19E2"/>
    <w:rPr>
      <w:rFonts w:ascii="宋体" w:eastAsia="宋体" w:hAnsi="Courier New" w:cs="Courier New"/>
      <w:kern w:val="2"/>
      <w:sz w:val="21"/>
      <w:szCs w:val="21"/>
      <w:lang w:val="en-US" w:eastAsia="zh-CN" w:bidi="ar-SA"/>
    </w:rPr>
  </w:style>
  <w:style w:type="character" w:customStyle="1" w:styleId="CharChar233">
    <w:name w:val="Char Char23"/>
    <w:rsid w:val="005D19E2"/>
    <w:rPr>
      <w:rFonts w:eastAsia="黑体"/>
      <w:bCs/>
      <w:kern w:val="2"/>
      <w:sz w:val="28"/>
      <w:szCs w:val="28"/>
      <w:lang w:val="en-US" w:eastAsia="zh-CN" w:bidi="ar-SA"/>
    </w:rPr>
  </w:style>
  <w:style w:type="character" w:customStyle="1" w:styleId="CharChar26">
    <w:name w:val="Char Char2"/>
    <w:rsid w:val="005D19E2"/>
    <w:rPr>
      <w:rFonts w:eastAsia="宋体"/>
      <w:b/>
      <w:bCs/>
      <w:kern w:val="44"/>
      <w:sz w:val="21"/>
      <w:szCs w:val="28"/>
      <w:lang w:val="en-US" w:eastAsia="zh-CN" w:bidi="ar-SA"/>
    </w:rPr>
  </w:style>
  <w:style w:type="character" w:customStyle="1" w:styleId="CharChar143">
    <w:name w:val="Char Char14"/>
    <w:rsid w:val="005D19E2"/>
    <w:rPr>
      <w:rFonts w:ascii="Arial" w:eastAsia="宋体" w:hAnsi="Arial" w:cs="Arial"/>
      <w:b/>
      <w:bCs/>
      <w:kern w:val="2"/>
      <w:sz w:val="32"/>
      <w:szCs w:val="32"/>
      <w:lang w:val="en-US" w:eastAsia="zh-CN" w:bidi="ar-SA"/>
    </w:rPr>
  </w:style>
  <w:style w:type="character" w:customStyle="1" w:styleId="CharChar1a">
    <w:name w:val="Char Char1"/>
    <w:rsid w:val="005D19E2"/>
    <w:rPr>
      <w:rFonts w:eastAsia="汉仪大宋简"/>
      <w:kern w:val="44"/>
      <w:sz w:val="22"/>
      <w:szCs w:val="22"/>
      <w:lang w:val="en-US" w:eastAsia="zh-CN" w:bidi="ar-SA"/>
    </w:rPr>
  </w:style>
  <w:style w:type="character" w:customStyle="1" w:styleId="CharChar293">
    <w:name w:val="Char Char29"/>
    <w:semiHidden/>
    <w:rsid w:val="005D19E2"/>
    <w:rPr>
      <w:rFonts w:eastAsia="汉仪大宋简"/>
      <w:kern w:val="44"/>
      <w:sz w:val="22"/>
      <w:szCs w:val="22"/>
      <w:lang w:val="en-US" w:eastAsia="zh-CN" w:bidi="ar-SA"/>
    </w:rPr>
  </w:style>
  <w:style w:type="character" w:customStyle="1" w:styleId="CharChar45">
    <w:name w:val="Char Char4"/>
    <w:rsid w:val="005D19E2"/>
    <w:rPr>
      <w:rFonts w:eastAsia="宋体"/>
      <w:b/>
      <w:bCs/>
      <w:kern w:val="44"/>
      <w:sz w:val="44"/>
      <w:szCs w:val="44"/>
      <w:lang w:val="en-US" w:eastAsia="zh-CN" w:bidi="ar-SA"/>
    </w:rPr>
  </w:style>
  <w:style w:type="character" w:customStyle="1" w:styleId="CharChar163">
    <w:name w:val="Char Char16"/>
    <w:semiHidden/>
    <w:rsid w:val="005D19E2"/>
    <w:rPr>
      <w:rFonts w:ascii="Arial" w:eastAsia="黑体" w:hAnsi="Arial"/>
      <w:b/>
      <w:bCs/>
      <w:kern w:val="2"/>
      <w:sz w:val="32"/>
      <w:szCs w:val="32"/>
      <w:lang w:val="en-US" w:eastAsia="zh-CN" w:bidi="ar-SA"/>
    </w:rPr>
  </w:style>
  <w:style w:type="paragraph" w:customStyle="1" w:styleId="102">
    <w:name w:val="列出段落10"/>
    <w:basedOn w:val="a0"/>
    <w:qFormat/>
    <w:rsid w:val="005D19E2"/>
    <w:pPr>
      <w:ind w:firstLineChars="200" w:firstLine="420"/>
    </w:pPr>
    <w:rPr>
      <w:rFonts w:eastAsia="仿宋_GB2312"/>
      <w:sz w:val="34"/>
    </w:rPr>
  </w:style>
  <w:style w:type="paragraph" w:customStyle="1" w:styleId="Char1f8">
    <w:name w:val="Char1"/>
    <w:basedOn w:val="a0"/>
    <w:semiHidden/>
    <w:rsid w:val="005D19E2"/>
    <w:pPr>
      <w:spacing w:afterLines="200" w:after="200"/>
    </w:pPr>
    <w:rPr>
      <w:rFonts w:ascii="黑体" w:eastAsia="黑体" w:hAnsi="Times New Roman"/>
      <w:sz w:val="36"/>
      <w:szCs w:val="36"/>
    </w:rPr>
  </w:style>
  <w:style w:type="paragraph" w:customStyle="1" w:styleId="Char1CharCharCharCharCharCharCharCharCharCharCharChar4">
    <w:name w:val="Char1 Char Char Char Char Char Char Char Char Char Char Char Char"/>
    <w:basedOn w:val="a0"/>
    <w:rsid w:val="005D19E2"/>
    <w:pPr>
      <w:pageBreakBefore/>
      <w:tabs>
        <w:tab w:val="left" w:pos="432"/>
      </w:tabs>
      <w:ind w:left="432" w:hanging="432"/>
    </w:pPr>
    <w:rPr>
      <w:rFonts w:ascii="Tahoma" w:eastAsia="仿宋_GB2312" w:hAnsi="Tahoma"/>
      <w:sz w:val="24"/>
      <w:szCs w:val="20"/>
    </w:rPr>
  </w:style>
  <w:style w:type="paragraph" w:customStyle="1" w:styleId="CharCharfc">
    <w:name w:val="Char Char"/>
    <w:basedOn w:val="a0"/>
    <w:rsid w:val="005D19E2"/>
    <w:rPr>
      <w:rFonts w:ascii="仿宋_GB2312" w:eastAsia="仿宋_GB2312" w:hAnsi="Times New Roman"/>
      <w:sz w:val="28"/>
      <w:szCs w:val="20"/>
    </w:rPr>
  </w:style>
  <w:style w:type="paragraph" w:customStyle="1" w:styleId="103">
    <w:name w:val="正文10"/>
    <w:basedOn w:val="15"/>
    <w:rsid w:val="005D19E2"/>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b">
    <w:name w:val="Char"/>
    <w:basedOn w:val="a0"/>
    <w:rsid w:val="005D19E2"/>
    <w:rPr>
      <w:rFonts w:ascii="仿宋_GB2312" w:eastAsia="仿宋_GB2312" w:hAnsi="Times New Roman"/>
      <w:sz w:val="34"/>
      <w:szCs w:val="20"/>
    </w:rPr>
  </w:style>
  <w:style w:type="paragraph" w:customStyle="1" w:styleId="CharCharChar1Char4">
    <w:name w:val="Char Char Char1 Char"/>
    <w:basedOn w:val="a0"/>
    <w:semiHidden/>
    <w:rsid w:val="005D19E2"/>
    <w:rPr>
      <w:rFonts w:ascii="宋体" w:eastAsia="仿宋_GB2312" w:hAnsi="宋体"/>
      <w:b/>
      <w:color w:val="000000"/>
      <w:sz w:val="24"/>
      <w:szCs w:val="20"/>
    </w:rPr>
  </w:style>
  <w:style w:type="paragraph" w:customStyle="1" w:styleId="Char28">
    <w:name w:val="Char2"/>
    <w:basedOn w:val="a0"/>
    <w:semiHidden/>
    <w:rsid w:val="005D19E2"/>
    <w:rPr>
      <w:rFonts w:ascii="仿宋_GB2312" w:eastAsia="仿宋_GB2312" w:hAnsi="Times New Roman"/>
      <w:sz w:val="34"/>
      <w:szCs w:val="20"/>
    </w:rPr>
  </w:style>
  <w:style w:type="paragraph" w:customStyle="1" w:styleId="CharCharCharChar5">
    <w:name w:val="Char Char Char Char"/>
    <w:basedOn w:val="a0"/>
    <w:rsid w:val="005D19E2"/>
    <w:rPr>
      <w:rFonts w:ascii="仿宋_GB2312" w:eastAsia="仿宋_GB2312" w:hAnsi="Times New Roman"/>
      <w:sz w:val="34"/>
      <w:szCs w:val="20"/>
    </w:rPr>
  </w:style>
  <w:style w:type="paragraph" w:customStyle="1" w:styleId="6a">
    <w:name w:val="纯文本6"/>
    <w:basedOn w:val="a0"/>
    <w:rsid w:val="005D19E2"/>
    <w:rPr>
      <w:rFonts w:ascii="宋体" w:eastAsia="仿宋_GB2312" w:hAnsi="Courier New"/>
      <w:kern w:val="0"/>
      <w:sz w:val="20"/>
      <w:szCs w:val="20"/>
    </w:rPr>
  </w:style>
  <w:style w:type="paragraph" w:customStyle="1" w:styleId="CharCharChar4">
    <w:name w:val="Char Char Char"/>
    <w:basedOn w:val="a0"/>
    <w:semiHidden/>
    <w:rsid w:val="005D19E2"/>
    <w:rPr>
      <w:rFonts w:ascii="仿宋_GB2312" w:eastAsia="仿宋_GB2312" w:hAnsi="Times New Roman"/>
      <w:sz w:val="34"/>
      <w:szCs w:val="20"/>
    </w:rPr>
  </w:style>
  <w:style w:type="paragraph" w:customStyle="1" w:styleId="footer1">
    <w:name w:val="footer1"/>
    <w:basedOn w:val="a0"/>
    <w:link w:val="CharCharf1"/>
    <w:qFormat/>
    <w:rsid w:val="005D19E2"/>
    <w:pPr>
      <w:tabs>
        <w:tab w:val="center" w:pos="4153"/>
        <w:tab w:val="right" w:pos="8306"/>
      </w:tabs>
      <w:snapToGrid w:val="0"/>
      <w:jc w:val="left"/>
    </w:pPr>
    <w:rPr>
      <w:rFonts w:asciiTheme="minorHAnsi" w:hAnsiTheme="minorHAnsi" w:cstheme="minorBidi"/>
      <w:sz w:val="18"/>
    </w:rPr>
  </w:style>
  <w:style w:type="paragraph" w:customStyle="1" w:styleId="2ffff6">
    <w:name w:val="样式 标题 2 + 宋体 非加粗"/>
    <w:basedOn w:val="2"/>
    <w:qFormat/>
    <w:rsid w:val="005D19E2"/>
    <w:pPr>
      <w:spacing w:line="413" w:lineRule="auto"/>
    </w:pPr>
    <w:rPr>
      <w:rFonts w:ascii="宋体" w:eastAsia="宋体" w:hAnsi="宋体"/>
      <w:kern w:val="0"/>
      <w:szCs w:val="32"/>
    </w:rPr>
  </w:style>
  <w:style w:type="paragraph" w:customStyle="1" w:styleId="127">
    <w:name w:val="样式 标题 1 + 黑体 三号 非加粗2"/>
    <w:basedOn w:val="1"/>
    <w:qFormat/>
    <w:rsid w:val="005D19E2"/>
    <w:pPr>
      <w:jc w:val="center"/>
    </w:pPr>
    <w:rPr>
      <w:rFonts w:ascii="黑体" w:eastAsia="黑体" w:hAnsi="黑体"/>
      <w:sz w:val="32"/>
    </w:rPr>
  </w:style>
  <w:style w:type="paragraph" w:customStyle="1" w:styleId="1fffff2">
    <w:name w:val="样式 标题 1 + 黑体 三号 非加粗"/>
    <w:basedOn w:val="1"/>
    <w:qFormat/>
    <w:rsid w:val="005D19E2"/>
    <w:rPr>
      <w:rFonts w:ascii="黑体" w:eastAsia="黑体" w:hAnsi="黑体"/>
      <w:sz w:val="32"/>
    </w:rPr>
  </w:style>
  <w:style w:type="paragraph" w:customStyle="1" w:styleId="11f4">
    <w:name w:val="样式 标题 1 + 黑体 三号 非加粗1"/>
    <w:basedOn w:val="1"/>
    <w:qFormat/>
    <w:rsid w:val="005D19E2"/>
    <w:rPr>
      <w:rFonts w:ascii="黑体" w:eastAsia="黑体" w:hAnsi="黑体"/>
      <w:sz w:val="32"/>
    </w:rPr>
  </w:style>
  <w:style w:type="paragraph" w:customStyle="1" w:styleId="1fffff3">
    <w:name w:val="样式 标题 1 + 宋体 三号"/>
    <w:basedOn w:val="1"/>
    <w:qFormat/>
    <w:rsid w:val="005D19E2"/>
    <w:rPr>
      <w:rFonts w:ascii="宋体" w:hAnsi="宋体"/>
      <w:b w:val="0"/>
      <w:bCs/>
      <w:sz w:val="32"/>
    </w:rPr>
  </w:style>
  <w:style w:type="paragraph" w:customStyle="1" w:styleId="BT">
    <w:name w:val="BT"/>
    <w:basedOn w:val="a0"/>
    <w:qFormat/>
    <w:rsid w:val="005D19E2"/>
    <w:pPr>
      <w:topLinePunct/>
      <w:spacing w:before="160" w:after="60" w:line="312" w:lineRule="exact"/>
      <w:jc w:val="center"/>
    </w:pPr>
    <w:rPr>
      <w:rFonts w:ascii="EU-F1" w:eastAsia="黑体" w:hAnsi="Times New Roman"/>
      <w:kern w:val="21"/>
      <w:sz w:val="34"/>
      <w:szCs w:val="20"/>
    </w:rPr>
  </w:style>
  <w:style w:type="character" w:customStyle="1" w:styleId="CharChar175">
    <w:name w:val="Char Char17"/>
    <w:rsid w:val="000B02F8"/>
    <w:rPr>
      <w:rFonts w:ascii="宋体" w:eastAsia="宋体" w:hAnsi="Courier New" w:cs="Courier New"/>
      <w:kern w:val="2"/>
      <w:sz w:val="21"/>
      <w:szCs w:val="21"/>
      <w:lang w:val="en-US" w:eastAsia="zh-CN" w:bidi="ar-SA"/>
    </w:rPr>
  </w:style>
  <w:style w:type="character" w:customStyle="1" w:styleId="CharChar234">
    <w:name w:val="Char Char23"/>
    <w:rsid w:val="000B02F8"/>
    <w:rPr>
      <w:rFonts w:eastAsia="黑体"/>
      <w:bCs/>
      <w:kern w:val="2"/>
      <w:sz w:val="28"/>
      <w:szCs w:val="28"/>
      <w:lang w:val="en-US" w:eastAsia="zh-CN" w:bidi="ar-SA"/>
    </w:rPr>
  </w:style>
  <w:style w:type="character" w:customStyle="1" w:styleId="CharChar27">
    <w:name w:val="Char Char2"/>
    <w:qFormat/>
    <w:rsid w:val="000B02F8"/>
    <w:rPr>
      <w:rFonts w:eastAsia="宋体"/>
      <w:b/>
      <w:bCs/>
      <w:kern w:val="44"/>
      <w:sz w:val="21"/>
      <w:szCs w:val="28"/>
      <w:lang w:val="en-US" w:eastAsia="zh-CN" w:bidi="ar-SA"/>
    </w:rPr>
  </w:style>
  <w:style w:type="character" w:customStyle="1" w:styleId="CharChar144">
    <w:name w:val="Char Char14"/>
    <w:rsid w:val="000B02F8"/>
    <w:rPr>
      <w:rFonts w:ascii="Arial" w:eastAsia="宋体" w:hAnsi="Arial" w:cs="Arial"/>
      <w:b/>
      <w:bCs/>
      <w:kern w:val="2"/>
      <w:sz w:val="32"/>
      <w:szCs w:val="32"/>
      <w:lang w:val="en-US" w:eastAsia="zh-CN" w:bidi="ar-SA"/>
    </w:rPr>
  </w:style>
  <w:style w:type="character" w:customStyle="1" w:styleId="CharChar1b">
    <w:name w:val="Char Char1"/>
    <w:rsid w:val="000B02F8"/>
    <w:rPr>
      <w:rFonts w:eastAsia="汉仪大宋简"/>
      <w:kern w:val="44"/>
      <w:sz w:val="22"/>
      <w:szCs w:val="22"/>
      <w:lang w:val="en-US" w:eastAsia="zh-CN" w:bidi="ar-SA"/>
    </w:rPr>
  </w:style>
  <w:style w:type="character" w:customStyle="1" w:styleId="CharChar294">
    <w:name w:val="Char Char29"/>
    <w:semiHidden/>
    <w:rsid w:val="000B02F8"/>
    <w:rPr>
      <w:rFonts w:eastAsia="汉仪大宋简"/>
      <w:kern w:val="44"/>
      <w:sz w:val="22"/>
      <w:szCs w:val="22"/>
      <w:lang w:val="en-US" w:eastAsia="zh-CN" w:bidi="ar-SA"/>
    </w:rPr>
  </w:style>
  <w:style w:type="character" w:customStyle="1" w:styleId="CharChar46">
    <w:name w:val="Char Char4"/>
    <w:rsid w:val="000B02F8"/>
    <w:rPr>
      <w:rFonts w:eastAsia="宋体"/>
      <w:b/>
      <w:bCs/>
      <w:kern w:val="44"/>
      <w:sz w:val="44"/>
      <w:szCs w:val="44"/>
      <w:lang w:val="en-US" w:eastAsia="zh-CN" w:bidi="ar-SA"/>
    </w:rPr>
  </w:style>
  <w:style w:type="character" w:customStyle="1" w:styleId="CharChar164">
    <w:name w:val="Char Char16"/>
    <w:semiHidden/>
    <w:rsid w:val="000B02F8"/>
    <w:rPr>
      <w:rFonts w:ascii="Arial" w:eastAsia="黑体" w:hAnsi="Arial"/>
      <w:b/>
      <w:bCs/>
      <w:kern w:val="2"/>
      <w:sz w:val="32"/>
      <w:szCs w:val="32"/>
      <w:lang w:val="en-US" w:eastAsia="zh-CN" w:bidi="ar-SA"/>
    </w:rPr>
  </w:style>
  <w:style w:type="paragraph" w:customStyle="1" w:styleId="130">
    <w:name w:val="列出段落13"/>
    <w:basedOn w:val="a0"/>
    <w:qFormat/>
    <w:rsid w:val="000B02F8"/>
    <w:pPr>
      <w:ind w:firstLineChars="200" w:firstLine="420"/>
    </w:pPr>
    <w:rPr>
      <w:rFonts w:eastAsia="仿宋_GB2312"/>
      <w:sz w:val="34"/>
    </w:rPr>
  </w:style>
  <w:style w:type="paragraph" w:customStyle="1" w:styleId="Char1f9">
    <w:name w:val="Char1"/>
    <w:basedOn w:val="a0"/>
    <w:qFormat/>
    <w:rsid w:val="000B02F8"/>
    <w:pPr>
      <w:spacing w:afterLines="200" w:after="200"/>
    </w:pPr>
    <w:rPr>
      <w:rFonts w:ascii="黑体" w:eastAsia="黑体" w:hAnsi="Times New Roman"/>
      <w:sz w:val="36"/>
      <w:szCs w:val="36"/>
    </w:rPr>
  </w:style>
  <w:style w:type="paragraph" w:customStyle="1" w:styleId="Char1CharCharCharCharCharCharCharCharCharCharCharChar5">
    <w:name w:val="Char1 Char Char Char Char Char Char Char Char Char Char Char Char"/>
    <w:basedOn w:val="a0"/>
    <w:qFormat/>
    <w:rsid w:val="000B02F8"/>
    <w:pPr>
      <w:pageBreakBefore/>
      <w:tabs>
        <w:tab w:val="left" w:pos="432"/>
      </w:tabs>
      <w:ind w:left="432" w:hanging="432"/>
    </w:pPr>
    <w:rPr>
      <w:rFonts w:ascii="Tahoma" w:eastAsia="仿宋_GB2312" w:hAnsi="Tahoma"/>
      <w:sz w:val="24"/>
      <w:szCs w:val="20"/>
    </w:rPr>
  </w:style>
  <w:style w:type="paragraph" w:customStyle="1" w:styleId="CharCharfd">
    <w:name w:val="Char Char"/>
    <w:basedOn w:val="a0"/>
    <w:qFormat/>
    <w:rsid w:val="000B02F8"/>
    <w:rPr>
      <w:rFonts w:ascii="仿宋_GB2312" w:eastAsia="仿宋_GB2312" w:hAnsi="Times New Roman"/>
      <w:sz w:val="28"/>
      <w:szCs w:val="20"/>
    </w:rPr>
  </w:style>
  <w:style w:type="paragraph" w:customStyle="1" w:styleId="129">
    <w:name w:val="正文12"/>
    <w:basedOn w:val="15"/>
    <w:rsid w:val="000B02F8"/>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c">
    <w:name w:val="Char"/>
    <w:basedOn w:val="a0"/>
    <w:qFormat/>
    <w:rsid w:val="000B02F8"/>
    <w:rPr>
      <w:rFonts w:ascii="仿宋_GB2312" w:eastAsia="仿宋_GB2312" w:hAnsi="Times New Roman"/>
      <w:sz w:val="34"/>
      <w:szCs w:val="20"/>
    </w:rPr>
  </w:style>
  <w:style w:type="paragraph" w:customStyle="1" w:styleId="CharCharChar1Char5">
    <w:name w:val="Char Char Char1 Char"/>
    <w:basedOn w:val="a0"/>
    <w:qFormat/>
    <w:rsid w:val="000B02F8"/>
    <w:rPr>
      <w:rFonts w:ascii="宋体" w:eastAsia="仿宋_GB2312" w:hAnsi="宋体"/>
      <w:b/>
      <w:color w:val="000000"/>
      <w:sz w:val="24"/>
      <w:szCs w:val="20"/>
    </w:rPr>
  </w:style>
  <w:style w:type="paragraph" w:customStyle="1" w:styleId="Char29">
    <w:name w:val="Char2"/>
    <w:basedOn w:val="a0"/>
    <w:qFormat/>
    <w:rsid w:val="000B02F8"/>
    <w:rPr>
      <w:rFonts w:ascii="仿宋_GB2312" w:eastAsia="仿宋_GB2312" w:hAnsi="Times New Roman"/>
      <w:sz w:val="34"/>
      <w:szCs w:val="20"/>
    </w:rPr>
  </w:style>
  <w:style w:type="paragraph" w:customStyle="1" w:styleId="CharCharCharChar6">
    <w:name w:val="Char Char Char Char"/>
    <w:basedOn w:val="a0"/>
    <w:qFormat/>
    <w:rsid w:val="000B02F8"/>
    <w:rPr>
      <w:rFonts w:ascii="仿宋_GB2312" w:eastAsia="仿宋_GB2312" w:hAnsi="Times New Roman"/>
      <w:sz w:val="34"/>
      <w:szCs w:val="20"/>
    </w:rPr>
  </w:style>
  <w:style w:type="paragraph" w:customStyle="1" w:styleId="77">
    <w:name w:val="纯文本7"/>
    <w:basedOn w:val="a0"/>
    <w:rsid w:val="000B02F8"/>
    <w:rPr>
      <w:rFonts w:ascii="宋体" w:eastAsia="仿宋_GB2312" w:hAnsi="Courier New"/>
      <w:kern w:val="0"/>
      <w:sz w:val="20"/>
      <w:szCs w:val="20"/>
    </w:rPr>
  </w:style>
  <w:style w:type="paragraph" w:customStyle="1" w:styleId="CharCharChar5">
    <w:name w:val="Char Char Char"/>
    <w:basedOn w:val="a0"/>
    <w:qFormat/>
    <w:rsid w:val="000B02F8"/>
    <w:rPr>
      <w:rFonts w:ascii="仿宋_GB2312" w:eastAsia="仿宋_GB2312" w:hAnsi="Times New Roman"/>
      <w:sz w:val="34"/>
      <w:szCs w:val="20"/>
    </w:rPr>
  </w:style>
  <w:style w:type="character" w:customStyle="1" w:styleId="CharChar176">
    <w:name w:val="Char Char17"/>
    <w:rsid w:val="00FC74BC"/>
    <w:rPr>
      <w:rFonts w:ascii="宋体" w:eastAsia="宋体" w:hAnsi="Courier New" w:cs="Courier New"/>
      <w:kern w:val="2"/>
      <w:sz w:val="21"/>
      <w:szCs w:val="21"/>
      <w:lang w:val="en-US" w:eastAsia="zh-CN" w:bidi="ar-SA"/>
    </w:rPr>
  </w:style>
  <w:style w:type="character" w:customStyle="1" w:styleId="CharChar235">
    <w:name w:val="Char Char23"/>
    <w:rsid w:val="00FC74BC"/>
    <w:rPr>
      <w:rFonts w:eastAsia="黑体"/>
      <w:bCs/>
      <w:kern w:val="2"/>
      <w:sz w:val="28"/>
      <w:szCs w:val="28"/>
      <w:lang w:val="en-US" w:eastAsia="zh-CN" w:bidi="ar-SA"/>
    </w:rPr>
  </w:style>
  <w:style w:type="character" w:customStyle="1" w:styleId="CharChar28">
    <w:name w:val="Char Char2"/>
    <w:qFormat/>
    <w:rsid w:val="00FC74BC"/>
    <w:rPr>
      <w:rFonts w:eastAsia="宋体"/>
      <w:b/>
      <w:bCs/>
      <w:kern w:val="44"/>
      <w:sz w:val="21"/>
      <w:szCs w:val="28"/>
      <w:lang w:val="en-US" w:eastAsia="zh-CN" w:bidi="ar-SA"/>
    </w:rPr>
  </w:style>
  <w:style w:type="character" w:customStyle="1" w:styleId="CharChar145">
    <w:name w:val="Char Char14"/>
    <w:rsid w:val="00FC74BC"/>
    <w:rPr>
      <w:rFonts w:ascii="Arial" w:eastAsia="宋体" w:hAnsi="Arial" w:cs="Arial"/>
      <w:b/>
      <w:bCs/>
      <w:kern w:val="2"/>
      <w:sz w:val="32"/>
      <w:szCs w:val="32"/>
      <w:lang w:val="en-US" w:eastAsia="zh-CN" w:bidi="ar-SA"/>
    </w:rPr>
  </w:style>
  <w:style w:type="character" w:customStyle="1" w:styleId="CharChar1c">
    <w:name w:val="Char Char1"/>
    <w:qFormat/>
    <w:rsid w:val="00FC74BC"/>
    <w:rPr>
      <w:rFonts w:eastAsia="汉仪大宋简"/>
      <w:kern w:val="44"/>
      <w:sz w:val="22"/>
      <w:szCs w:val="22"/>
      <w:lang w:val="en-US" w:eastAsia="zh-CN" w:bidi="ar-SA"/>
    </w:rPr>
  </w:style>
  <w:style w:type="character" w:customStyle="1" w:styleId="CharChar295">
    <w:name w:val="Char Char29"/>
    <w:qFormat/>
    <w:rsid w:val="00FC74BC"/>
    <w:rPr>
      <w:rFonts w:eastAsia="汉仪大宋简"/>
      <w:kern w:val="44"/>
      <w:sz w:val="22"/>
      <w:szCs w:val="22"/>
      <w:lang w:val="en-US" w:eastAsia="zh-CN" w:bidi="ar-SA"/>
    </w:rPr>
  </w:style>
  <w:style w:type="character" w:customStyle="1" w:styleId="CharChar47">
    <w:name w:val="Char Char4"/>
    <w:qFormat/>
    <w:rsid w:val="00FC74BC"/>
    <w:rPr>
      <w:rFonts w:eastAsia="宋体"/>
      <w:b/>
      <w:bCs/>
      <w:kern w:val="44"/>
      <w:sz w:val="44"/>
      <w:szCs w:val="44"/>
      <w:lang w:val="en-US" w:eastAsia="zh-CN" w:bidi="ar-SA"/>
    </w:rPr>
  </w:style>
  <w:style w:type="character" w:customStyle="1" w:styleId="CharChar165">
    <w:name w:val="Char Char16"/>
    <w:qFormat/>
    <w:rsid w:val="00FC74BC"/>
    <w:rPr>
      <w:rFonts w:ascii="Arial" w:eastAsia="黑体" w:hAnsi="Arial"/>
      <w:b/>
      <w:bCs/>
      <w:kern w:val="2"/>
      <w:sz w:val="32"/>
      <w:szCs w:val="32"/>
      <w:lang w:val="en-US" w:eastAsia="zh-CN" w:bidi="ar-SA"/>
    </w:rPr>
  </w:style>
  <w:style w:type="paragraph" w:customStyle="1" w:styleId="142">
    <w:name w:val="列出段落14"/>
    <w:basedOn w:val="a0"/>
    <w:qFormat/>
    <w:rsid w:val="00FC74BC"/>
    <w:pPr>
      <w:ind w:firstLineChars="200" w:firstLine="420"/>
    </w:pPr>
    <w:rPr>
      <w:rFonts w:eastAsia="仿宋_GB2312"/>
      <w:sz w:val="34"/>
    </w:rPr>
  </w:style>
  <w:style w:type="paragraph" w:customStyle="1" w:styleId="Char1fa">
    <w:name w:val="Char1"/>
    <w:basedOn w:val="a0"/>
    <w:semiHidden/>
    <w:rsid w:val="00FC74BC"/>
    <w:pPr>
      <w:spacing w:afterLines="200" w:after="200"/>
    </w:pPr>
    <w:rPr>
      <w:rFonts w:ascii="黑体" w:eastAsia="黑体" w:hAnsi="Times New Roman"/>
      <w:sz w:val="36"/>
      <w:szCs w:val="36"/>
    </w:rPr>
  </w:style>
  <w:style w:type="paragraph" w:customStyle="1" w:styleId="Char1CharCharCharCharCharCharCharCharCharCharCharChar6">
    <w:name w:val="Char1 Char Char Char Char Char Char Char Char Char Char Char Char"/>
    <w:basedOn w:val="a0"/>
    <w:rsid w:val="00FC74BC"/>
    <w:pPr>
      <w:pageBreakBefore/>
      <w:tabs>
        <w:tab w:val="left" w:pos="432"/>
      </w:tabs>
      <w:ind w:left="432" w:hanging="432"/>
    </w:pPr>
    <w:rPr>
      <w:rFonts w:ascii="Tahoma" w:eastAsia="仿宋_GB2312" w:hAnsi="Tahoma"/>
      <w:sz w:val="24"/>
      <w:szCs w:val="20"/>
    </w:rPr>
  </w:style>
  <w:style w:type="paragraph" w:customStyle="1" w:styleId="CharCharfe">
    <w:name w:val="Char Char"/>
    <w:basedOn w:val="a0"/>
    <w:rsid w:val="00FC74BC"/>
    <w:rPr>
      <w:rFonts w:ascii="仿宋_GB2312" w:eastAsia="仿宋_GB2312" w:hAnsi="Times New Roman"/>
      <w:sz w:val="28"/>
      <w:szCs w:val="20"/>
    </w:rPr>
  </w:style>
  <w:style w:type="paragraph" w:customStyle="1" w:styleId="131">
    <w:name w:val="正文13"/>
    <w:basedOn w:val="15"/>
    <w:rsid w:val="00FC74BC"/>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d">
    <w:name w:val="Char"/>
    <w:basedOn w:val="a0"/>
    <w:rsid w:val="00FC74BC"/>
    <w:rPr>
      <w:rFonts w:ascii="仿宋_GB2312" w:eastAsia="仿宋_GB2312" w:hAnsi="Times New Roman"/>
      <w:sz w:val="34"/>
      <w:szCs w:val="20"/>
    </w:rPr>
  </w:style>
  <w:style w:type="paragraph" w:customStyle="1" w:styleId="CharCharChar1Char6">
    <w:name w:val="Char Char Char1 Char"/>
    <w:basedOn w:val="a0"/>
    <w:semiHidden/>
    <w:rsid w:val="00FC74BC"/>
    <w:rPr>
      <w:rFonts w:ascii="宋体" w:eastAsia="仿宋_GB2312" w:hAnsi="宋体"/>
      <w:b/>
      <w:color w:val="000000"/>
      <w:sz w:val="24"/>
      <w:szCs w:val="20"/>
    </w:rPr>
  </w:style>
  <w:style w:type="paragraph" w:customStyle="1" w:styleId="Char2a">
    <w:name w:val="Char2"/>
    <w:basedOn w:val="a0"/>
    <w:semiHidden/>
    <w:rsid w:val="00FC74BC"/>
    <w:rPr>
      <w:rFonts w:ascii="仿宋_GB2312" w:eastAsia="仿宋_GB2312" w:hAnsi="Times New Roman"/>
      <w:sz w:val="34"/>
      <w:szCs w:val="20"/>
    </w:rPr>
  </w:style>
  <w:style w:type="paragraph" w:customStyle="1" w:styleId="CharCharCharChar7">
    <w:name w:val="Char Char Char Char"/>
    <w:basedOn w:val="a0"/>
    <w:rsid w:val="00FC74BC"/>
    <w:rPr>
      <w:rFonts w:ascii="仿宋_GB2312" w:eastAsia="仿宋_GB2312" w:hAnsi="Times New Roman"/>
      <w:sz w:val="34"/>
      <w:szCs w:val="20"/>
    </w:rPr>
  </w:style>
  <w:style w:type="paragraph" w:customStyle="1" w:styleId="86">
    <w:name w:val="纯文本8"/>
    <w:basedOn w:val="a0"/>
    <w:rsid w:val="00FC74BC"/>
    <w:rPr>
      <w:rFonts w:ascii="宋体" w:eastAsia="仿宋_GB2312" w:hAnsi="Courier New"/>
      <w:kern w:val="0"/>
      <w:sz w:val="20"/>
      <w:szCs w:val="20"/>
    </w:rPr>
  </w:style>
  <w:style w:type="paragraph" w:customStyle="1" w:styleId="CharCharChar6">
    <w:name w:val="Char Char Char"/>
    <w:basedOn w:val="a0"/>
    <w:semiHidden/>
    <w:rsid w:val="00FC74BC"/>
    <w:rPr>
      <w:rFonts w:ascii="仿宋_GB2312" w:eastAsia="仿宋_GB2312" w:hAnsi="Times New Roman"/>
      <w:sz w:val="34"/>
      <w:szCs w:val="20"/>
    </w:rPr>
  </w:style>
  <w:style w:type="paragraph" w:customStyle="1" w:styleId="BodyText1I2">
    <w:name w:val="BodyText1I2"/>
    <w:basedOn w:val="a0"/>
    <w:qFormat/>
    <w:rsid w:val="006C589D"/>
    <w:pPr>
      <w:spacing w:after="120"/>
      <w:ind w:leftChars="200" w:left="420" w:firstLineChars="200" w:firstLine="420"/>
      <w:textAlignment w:val="baseline"/>
    </w:pPr>
    <w:rPr>
      <w:rFonts w:ascii="Times New Roman" w:hAnsi="Times New Roman"/>
      <w:szCs w:val="24"/>
    </w:rPr>
  </w:style>
  <w:style w:type="character" w:customStyle="1" w:styleId="CharChar177">
    <w:name w:val="Char Char17"/>
    <w:rsid w:val="002F7C77"/>
    <w:rPr>
      <w:rFonts w:ascii="宋体" w:eastAsia="宋体" w:hAnsi="Courier New" w:cs="Courier New"/>
      <w:kern w:val="2"/>
      <w:sz w:val="21"/>
      <w:szCs w:val="21"/>
      <w:lang w:val="en-US" w:eastAsia="zh-CN" w:bidi="ar-SA"/>
    </w:rPr>
  </w:style>
  <w:style w:type="character" w:customStyle="1" w:styleId="CharChar236">
    <w:name w:val="Char Char23"/>
    <w:rsid w:val="002F7C77"/>
    <w:rPr>
      <w:rFonts w:eastAsia="黑体"/>
      <w:bCs/>
      <w:kern w:val="2"/>
      <w:sz w:val="28"/>
      <w:szCs w:val="28"/>
      <w:lang w:val="en-US" w:eastAsia="zh-CN" w:bidi="ar-SA"/>
    </w:rPr>
  </w:style>
  <w:style w:type="character" w:customStyle="1" w:styleId="CharChar2a">
    <w:name w:val="Char Char2"/>
    <w:rsid w:val="002F7C77"/>
    <w:rPr>
      <w:rFonts w:eastAsia="宋体"/>
      <w:b/>
      <w:bCs/>
      <w:kern w:val="44"/>
      <w:sz w:val="21"/>
      <w:szCs w:val="28"/>
      <w:lang w:val="en-US" w:eastAsia="zh-CN" w:bidi="ar-SA"/>
    </w:rPr>
  </w:style>
  <w:style w:type="character" w:customStyle="1" w:styleId="CharChar146">
    <w:name w:val="Char Char14"/>
    <w:rsid w:val="002F7C77"/>
    <w:rPr>
      <w:rFonts w:ascii="Arial" w:eastAsia="宋体" w:hAnsi="Arial" w:cs="Arial"/>
      <w:b/>
      <w:bCs/>
      <w:kern w:val="2"/>
      <w:sz w:val="32"/>
      <w:szCs w:val="32"/>
      <w:lang w:val="en-US" w:eastAsia="zh-CN" w:bidi="ar-SA"/>
    </w:rPr>
  </w:style>
  <w:style w:type="character" w:customStyle="1" w:styleId="CharChar1d">
    <w:name w:val="Char Char1"/>
    <w:rsid w:val="002F7C77"/>
    <w:rPr>
      <w:rFonts w:eastAsia="汉仪大宋简"/>
      <w:kern w:val="44"/>
      <w:sz w:val="22"/>
      <w:szCs w:val="22"/>
      <w:lang w:val="en-US" w:eastAsia="zh-CN" w:bidi="ar-SA"/>
    </w:rPr>
  </w:style>
  <w:style w:type="character" w:customStyle="1" w:styleId="CharChar296">
    <w:name w:val="Char Char29"/>
    <w:semiHidden/>
    <w:rsid w:val="002F7C77"/>
    <w:rPr>
      <w:rFonts w:eastAsia="汉仪大宋简"/>
      <w:kern w:val="44"/>
      <w:sz w:val="22"/>
      <w:szCs w:val="22"/>
      <w:lang w:val="en-US" w:eastAsia="zh-CN" w:bidi="ar-SA"/>
    </w:rPr>
  </w:style>
  <w:style w:type="character" w:customStyle="1" w:styleId="CharChar48">
    <w:name w:val="Char Char4"/>
    <w:rsid w:val="002F7C77"/>
    <w:rPr>
      <w:rFonts w:eastAsia="宋体"/>
      <w:b/>
      <w:bCs/>
      <w:kern w:val="44"/>
      <w:sz w:val="44"/>
      <w:szCs w:val="44"/>
      <w:lang w:val="en-US" w:eastAsia="zh-CN" w:bidi="ar-SA"/>
    </w:rPr>
  </w:style>
  <w:style w:type="character" w:customStyle="1" w:styleId="CharChar166">
    <w:name w:val="Char Char16"/>
    <w:semiHidden/>
    <w:rsid w:val="002F7C77"/>
    <w:rPr>
      <w:rFonts w:ascii="Arial" w:eastAsia="黑体" w:hAnsi="Arial"/>
      <w:b/>
      <w:bCs/>
      <w:kern w:val="2"/>
      <w:sz w:val="32"/>
      <w:szCs w:val="32"/>
      <w:lang w:val="en-US" w:eastAsia="zh-CN" w:bidi="ar-SA"/>
    </w:rPr>
  </w:style>
  <w:style w:type="paragraph" w:customStyle="1" w:styleId="154">
    <w:name w:val="列出段落15"/>
    <w:basedOn w:val="a0"/>
    <w:qFormat/>
    <w:rsid w:val="002F7C77"/>
    <w:pPr>
      <w:ind w:firstLineChars="200" w:firstLine="420"/>
    </w:pPr>
    <w:rPr>
      <w:rFonts w:eastAsia="仿宋_GB2312"/>
      <w:sz w:val="34"/>
    </w:rPr>
  </w:style>
  <w:style w:type="paragraph" w:customStyle="1" w:styleId="Char1fb">
    <w:name w:val="Char1"/>
    <w:basedOn w:val="a0"/>
    <w:semiHidden/>
    <w:rsid w:val="002F7C77"/>
    <w:pPr>
      <w:spacing w:afterLines="200" w:after="200"/>
    </w:pPr>
    <w:rPr>
      <w:rFonts w:ascii="黑体" w:eastAsia="黑体" w:hAnsi="Times New Roman"/>
      <w:sz w:val="36"/>
      <w:szCs w:val="36"/>
    </w:rPr>
  </w:style>
  <w:style w:type="paragraph" w:customStyle="1" w:styleId="Char1CharCharCharCharCharCharCharCharCharCharCharChar7">
    <w:name w:val="Char1 Char Char Char Char Char Char Char Char Char Char Char Char"/>
    <w:basedOn w:val="a0"/>
    <w:rsid w:val="002F7C77"/>
    <w:pPr>
      <w:pageBreakBefore/>
      <w:tabs>
        <w:tab w:val="left" w:pos="432"/>
      </w:tabs>
      <w:ind w:left="432" w:hanging="432"/>
    </w:pPr>
    <w:rPr>
      <w:rFonts w:ascii="Tahoma" w:eastAsia="仿宋_GB2312" w:hAnsi="Tahoma"/>
      <w:sz w:val="24"/>
      <w:szCs w:val="20"/>
    </w:rPr>
  </w:style>
  <w:style w:type="paragraph" w:customStyle="1" w:styleId="CharCharff">
    <w:name w:val="Char Char"/>
    <w:basedOn w:val="a0"/>
    <w:rsid w:val="002F7C77"/>
    <w:rPr>
      <w:rFonts w:ascii="仿宋_GB2312" w:eastAsia="仿宋_GB2312" w:hAnsi="Times New Roman"/>
      <w:sz w:val="28"/>
      <w:szCs w:val="20"/>
    </w:rPr>
  </w:style>
  <w:style w:type="paragraph" w:customStyle="1" w:styleId="143">
    <w:name w:val="正文14"/>
    <w:basedOn w:val="15"/>
    <w:rsid w:val="002F7C77"/>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e">
    <w:name w:val="Char"/>
    <w:basedOn w:val="a0"/>
    <w:rsid w:val="002F7C77"/>
    <w:rPr>
      <w:rFonts w:ascii="仿宋_GB2312" w:eastAsia="仿宋_GB2312" w:hAnsi="Times New Roman"/>
      <w:sz w:val="34"/>
      <w:szCs w:val="20"/>
    </w:rPr>
  </w:style>
  <w:style w:type="paragraph" w:customStyle="1" w:styleId="CharCharChar1Char7">
    <w:name w:val="Char Char Char1 Char"/>
    <w:basedOn w:val="a0"/>
    <w:semiHidden/>
    <w:rsid w:val="002F7C77"/>
    <w:rPr>
      <w:rFonts w:ascii="宋体" w:eastAsia="仿宋_GB2312" w:hAnsi="宋体"/>
      <w:b/>
      <w:color w:val="000000"/>
      <w:sz w:val="24"/>
      <w:szCs w:val="20"/>
    </w:rPr>
  </w:style>
  <w:style w:type="paragraph" w:customStyle="1" w:styleId="Char2b">
    <w:name w:val="Char2"/>
    <w:basedOn w:val="a0"/>
    <w:semiHidden/>
    <w:rsid w:val="002F7C77"/>
    <w:rPr>
      <w:rFonts w:ascii="仿宋_GB2312" w:eastAsia="仿宋_GB2312" w:hAnsi="Times New Roman"/>
      <w:sz w:val="34"/>
      <w:szCs w:val="20"/>
    </w:rPr>
  </w:style>
  <w:style w:type="paragraph" w:customStyle="1" w:styleId="CharCharCharChar8">
    <w:name w:val="Char Char Char Char"/>
    <w:basedOn w:val="a0"/>
    <w:rsid w:val="002F7C77"/>
    <w:rPr>
      <w:rFonts w:ascii="仿宋_GB2312" w:eastAsia="仿宋_GB2312" w:hAnsi="Times New Roman"/>
      <w:sz w:val="34"/>
      <w:szCs w:val="20"/>
    </w:rPr>
  </w:style>
  <w:style w:type="paragraph" w:customStyle="1" w:styleId="95">
    <w:name w:val="纯文本9"/>
    <w:basedOn w:val="a0"/>
    <w:rsid w:val="002F7C77"/>
    <w:rPr>
      <w:rFonts w:ascii="宋体" w:eastAsia="仿宋_GB2312" w:hAnsi="Courier New"/>
      <w:kern w:val="0"/>
      <w:sz w:val="20"/>
      <w:szCs w:val="20"/>
    </w:rPr>
  </w:style>
  <w:style w:type="paragraph" w:customStyle="1" w:styleId="CharCharChar7">
    <w:name w:val="Char Char Char"/>
    <w:basedOn w:val="a0"/>
    <w:semiHidden/>
    <w:rsid w:val="002F7C77"/>
    <w:rPr>
      <w:rFonts w:ascii="仿宋_GB2312" w:eastAsia="仿宋_GB2312" w:hAnsi="Times New Roman"/>
      <w:sz w:val="34"/>
      <w:szCs w:val="20"/>
    </w:rPr>
  </w:style>
  <w:style w:type="character" w:customStyle="1" w:styleId="CharChar178">
    <w:name w:val="Char Char17"/>
    <w:rsid w:val="008863CB"/>
    <w:rPr>
      <w:rFonts w:ascii="宋体" w:eastAsia="宋体" w:hAnsi="Courier New" w:cs="Courier New"/>
      <w:kern w:val="2"/>
      <w:sz w:val="21"/>
      <w:szCs w:val="21"/>
      <w:lang w:val="en-US" w:eastAsia="zh-CN" w:bidi="ar-SA"/>
    </w:rPr>
  </w:style>
  <w:style w:type="character" w:customStyle="1" w:styleId="CharChar237">
    <w:name w:val="Char Char23"/>
    <w:rsid w:val="008863CB"/>
    <w:rPr>
      <w:rFonts w:eastAsia="黑体"/>
      <w:bCs/>
      <w:kern w:val="2"/>
      <w:sz w:val="28"/>
      <w:szCs w:val="28"/>
      <w:lang w:val="en-US" w:eastAsia="zh-CN" w:bidi="ar-SA"/>
    </w:rPr>
  </w:style>
  <w:style w:type="character" w:customStyle="1" w:styleId="CharChar2b">
    <w:name w:val="Char Char2"/>
    <w:rsid w:val="008863CB"/>
    <w:rPr>
      <w:rFonts w:eastAsia="宋体"/>
      <w:b/>
      <w:bCs/>
      <w:kern w:val="44"/>
      <w:sz w:val="21"/>
      <w:szCs w:val="28"/>
      <w:lang w:val="en-US" w:eastAsia="zh-CN" w:bidi="ar-SA"/>
    </w:rPr>
  </w:style>
  <w:style w:type="character" w:customStyle="1" w:styleId="CharChar147">
    <w:name w:val="Char Char14"/>
    <w:rsid w:val="008863CB"/>
    <w:rPr>
      <w:rFonts w:ascii="Arial" w:eastAsia="宋体" w:hAnsi="Arial" w:cs="Arial"/>
      <w:b/>
      <w:bCs/>
      <w:kern w:val="2"/>
      <w:sz w:val="32"/>
      <w:szCs w:val="32"/>
      <w:lang w:val="en-US" w:eastAsia="zh-CN" w:bidi="ar-SA"/>
    </w:rPr>
  </w:style>
  <w:style w:type="character" w:customStyle="1" w:styleId="CharChar1e">
    <w:name w:val="Char Char1"/>
    <w:rsid w:val="008863CB"/>
    <w:rPr>
      <w:rFonts w:eastAsia="汉仪大宋简"/>
      <w:kern w:val="44"/>
      <w:sz w:val="22"/>
      <w:szCs w:val="22"/>
      <w:lang w:val="en-US" w:eastAsia="zh-CN" w:bidi="ar-SA"/>
    </w:rPr>
  </w:style>
  <w:style w:type="character" w:customStyle="1" w:styleId="CharChar297">
    <w:name w:val="Char Char29"/>
    <w:semiHidden/>
    <w:rsid w:val="008863CB"/>
    <w:rPr>
      <w:rFonts w:eastAsia="汉仪大宋简"/>
      <w:kern w:val="44"/>
      <w:sz w:val="22"/>
      <w:szCs w:val="22"/>
      <w:lang w:val="en-US" w:eastAsia="zh-CN" w:bidi="ar-SA"/>
    </w:rPr>
  </w:style>
  <w:style w:type="character" w:customStyle="1" w:styleId="CharChar49">
    <w:name w:val="Char Char4"/>
    <w:rsid w:val="008863CB"/>
    <w:rPr>
      <w:rFonts w:eastAsia="宋体"/>
      <w:b/>
      <w:bCs/>
      <w:kern w:val="44"/>
      <w:sz w:val="44"/>
      <w:szCs w:val="44"/>
      <w:lang w:val="en-US" w:eastAsia="zh-CN" w:bidi="ar-SA"/>
    </w:rPr>
  </w:style>
  <w:style w:type="character" w:customStyle="1" w:styleId="CharChar167">
    <w:name w:val="Char Char16"/>
    <w:semiHidden/>
    <w:rsid w:val="008863CB"/>
    <w:rPr>
      <w:rFonts w:ascii="Arial" w:eastAsia="黑体" w:hAnsi="Arial"/>
      <w:b/>
      <w:bCs/>
      <w:kern w:val="2"/>
      <w:sz w:val="32"/>
      <w:szCs w:val="32"/>
      <w:lang w:val="en-US" w:eastAsia="zh-CN" w:bidi="ar-SA"/>
    </w:rPr>
  </w:style>
  <w:style w:type="paragraph" w:customStyle="1" w:styleId="161">
    <w:name w:val="列出段落16"/>
    <w:basedOn w:val="a0"/>
    <w:qFormat/>
    <w:rsid w:val="008863CB"/>
    <w:pPr>
      <w:ind w:firstLineChars="200" w:firstLine="420"/>
    </w:pPr>
    <w:rPr>
      <w:rFonts w:eastAsia="仿宋_GB2312"/>
      <w:sz w:val="34"/>
    </w:rPr>
  </w:style>
  <w:style w:type="paragraph" w:customStyle="1" w:styleId="Char1fc">
    <w:name w:val="Char1"/>
    <w:basedOn w:val="a0"/>
    <w:semiHidden/>
    <w:rsid w:val="008863CB"/>
    <w:pPr>
      <w:spacing w:afterLines="200" w:after="200"/>
    </w:pPr>
    <w:rPr>
      <w:rFonts w:ascii="黑体" w:eastAsia="黑体" w:hAnsi="Times New Roman"/>
      <w:sz w:val="36"/>
      <w:szCs w:val="36"/>
    </w:rPr>
  </w:style>
  <w:style w:type="paragraph" w:customStyle="1" w:styleId="Char1CharCharCharCharCharCharCharCharCharCharCharChar8">
    <w:name w:val="Char1 Char Char Char Char Char Char Char Char Char Char Char Char"/>
    <w:basedOn w:val="a0"/>
    <w:rsid w:val="008863CB"/>
    <w:pPr>
      <w:pageBreakBefore/>
      <w:tabs>
        <w:tab w:val="left" w:pos="432"/>
      </w:tabs>
      <w:ind w:left="432" w:hanging="432"/>
    </w:pPr>
    <w:rPr>
      <w:rFonts w:ascii="Tahoma" w:eastAsia="仿宋_GB2312" w:hAnsi="Tahoma"/>
      <w:sz w:val="24"/>
      <w:szCs w:val="20"/>
    </w:rPr>
  </w:style>
  <w:style w:type="paragraph" w:customStyle="1" w:styleId="CharCharff0">
    <w:name w:val="Char Char"/>
    <w:basedOn w:val="a0"/>
    <w:rsid w:val="008863CB"/>
    <w:rPr>
      <w:rFonts w:ascii="仿宋_GB2312" w:eastAsia="仿宋_GB2312" w:hAnsi="Times New Roman"/>
      <w:sz w:val="28"/>
      <w:szCs w:val="20"/>
    </w:rPr>
  </w:style>
  <w:style w:type="paragraph" w:customStyle="1" w:styleId="155">
    <w:name w:val="正文15"/>
    <w:basedOn w:val="15"/>
    <w:rsid w:val="008863CB"/>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f">
    <w:name w:val="Char"/>
    <w:basedOn w:val="a0"/>
    <w:rsid w:val="008863CB"/>
    <w:rPr>
      <w:rFonts w:ascii="仿宋_GB2312" w:eastAsia="仿宋_GB2312" w:hAnsi="Times New Roman"/>
      <w:sz w:val="34"/>
      <w:szCs w:val="20"/>
    </w:rPr>
  </w:style>
  <w:style w:type="paragraph" w:customStyle="1" w:styleId="CharCharChar1Char8">
    <w:name w:val="Char Char Char1 Char"/>
    <w:basedOn w:val="a0"/>
    <w:semiHidden/>
    <w:rsid w:val="008863CB"/>
    <w:rPr>
      <w:rFonts w:ascii="宋体" w:eastAsia="仿宋_GB2312" w:hAnsi="宋体"/>
      <w:b/>
      <w:color w:val="000000"/>
      <w:sz w:val="24"/>
      <w:szCs w:val="20"/>
    </w:rPr>
  </w:style>
  <w:style w:type="paragraph" w:customStyle="1" w:styleId="Char2c">
    <w:name w:val="Char2"/>
    <w:basedOn w:val="a0"/>
    <w:semiHidden/>
    <w:rsid w:val="008863CB"/>
    <w:rPr>
      <w:rFonts w:ascii="仿宋_GB2312" w:eastAsia="仿宋_GB2312" w:hAnsi="Times New Roman"/>
      <w:sz w:val="34"/>
      <w:szCs w:val="20"/>
    </w:rPr>
  </w:style>
  <w:style w:type="paragraph" w:customStyle="1" w:styleId="CharCharCharChar9">
    <w:name w:val="Char Char Char Char"/>
    <w:basedOn w:val="a0"/>
    <w:rsid w:val="008863CB"/>
    <w:rPr>
      <w:rFonts w:ascii="仿宋_GB2312" w:eastAsia="仿宋_GB2312" w:hAnsi="Times New Roman"/>
      <w:sz w:val="34"/>
      <w:szCs w:val="20"/>
    </w:rPr>
  </w:style>
  <w:style w:type="paragraph" w:customStyle="1" w:styleId="104">
    <w:name w:val="纯文本10"/>
    <w:basedOn w:val="a0"/>
    <w:rsid w:val="008863CB"/>
    <w:rPr>
      <w:rFonts w:ascii="宋体" w:eastAsia="仿宋_GB2312" w:hAnsi="Courier New"/>
      <w:kern w:val="0"/>
      <w:sz w:val="20"/>
      <w:szCs w:val="20"/>
    </w:rPr>
  </w:style>
  <w:style w:type="paragraph" w:customStyle="1" w:styleId="CharCharChar8">
    <w:name w:val="Char Char Char"/>
    <w:basedOn w:val="a0"/>
    <w:semiHidden/>
    <w:rsid w:val="008863CB"/>
    <w:rPr>
      <w:rFonts w:ascii="仿宋_GB2312" w:eastAsia="仿宋_GB2312" w:hAnsi="Times New Roman"/>
      <w:sz w:val="34"/>
      <w:szCs w:val="20"/>
    </w:rPr>
  </w:style>
  <w:style w:type="character" w:customStyle="1" w:styleId="CharChar179">
    <w:name w:val="Char Char17"/>
    <w:rsid w:val="00C555FB"/>
    <w:rPr>
      <w:rFonts w:ascii="宋体" w:eastAsia="宋体" w:hAnsi="Courier New" w:cs="Courier New"/>
      <w:kern w:val="2"/>
      <w:sz w:val="21"/>
      <w:szCs w:val="21"/>
      <w:lang w:val="en-US" w:eastAsia="zh-CN" w:bidi="ar-SA"/>
    </w:rPr>
  </w:style>
  <w:style w:type="character" w:customStyle="1" w:styleId="CharChar238">
    <w:name w:val="Char Char23"/>
    <w:rsid w:val="00C555FB"/>
    <w:rPr>
      <w:rFonts w:eastAsia="黑体"/>
      <w:bCs/>
      <w:kern w:val="2"/>
      <w:sz w:val="28"/>
      <w:szCs w:val="28"/>
      <w:lang w:val="en-US" w:eastAsia="zh-CN" w:bidi="ar-SA"/>
    </w:rPr>
  </w:style>
  <w:style w:type="character" w:customStyle="1" w:styleId="CharChar2c">
    <w:name w:val="Char Char2"/>
    <w:rsid w:val="00C555FB"/>
    <w:rPr>
      <w:rFonts w:eastAsia="宋体"/>
      <w:b/>
      <w:bCs/>
      <w:kern w:val="44"/>
      <w:sz w:val="21"/>
      <w:szCs w:val="28"/>
      <w:lang w:val="en-US" w:eastAsia="zh-CN" w:bidi="ar-SA"/>
    </w:rPr>
  </w:style>
  <w:style w:type="character" w:customStyle="1" w:styleId="CharChar148">
    <w:name w:val="Char Char14"/>
    <w:rsid w:val="00C555FB"/>
    <w:rPr>
      <w:rFonts w:ascii="Arial" w:eastAsia="宋体" w:hAnsi="Arial" w:cs="Arial"/>
      <w:b/>
      <w:bCs/>
      <w:kern w:val="2"/>
      <w:sz w:val="32"/>
      <w:szCs w:val="32"/>
      <w:lang w:val="en-US" w:eastAsia="zh-CN" w:bidi="ar-SA"/>
    </w:rPr>
  </w:style>
  <w:style w:type="character" w:customStyle="1" w:styleId="CharChar1f">
    <w:name w:val="Char Char1"/>
    <w:rsid w:val="00C555FB"/>
    <w:rPr>
      <w:rFonts w:eastAsia="汉仪大宋简"/>
      <w:kern w:val="44"/>
      <w:sz w:val="22"/>
      <w:szCs w:val="22"/>
      <w:lang w:val="en-US" w:eastAsia="zh-CN" w:bidi="ar-SA"/>
    </w:rPr>
  </w:style>
  <w:style w:type="character" w:customStyle="1" w:styleId="CharChar298">
    <w:name w:val="Char Char29"/>
    <w:semiHidden/>
    <w:rsid w:val="00C555FB"/>
    <w:rPr>
      <w:rFonts w:eastAsia="汉仪大宋简"/>
      <w:kern w:val="44"/>
      <w:sz w:val="22"/>
      <w:szCs w:val="22"/>
      <w:lang w:val="en-US" w:eastAsia="zh-CN" w:bidi="ar-SA"/>
    </w:rPr>
  </w:style>
  <w:style w:type="character" w:customStyle="1" w:styleId="CharChar4a">
    <w:name w:val="Char Char4"/>
    <w:rsid w:val="00C555FB"/>
    <w:rPr>
      <w:rFonts w:eastAsia="宋体"/>
      <w:b/>
      <w:bCs/>
      <w:kern w:val="44"/>
      <w:sz w:val="44"/>
      <w:szCs w:val="44"/>
      <w:lang w:val="en-US" w:eastAsia="zh-CN" w:bidi="ar-SA"/>
    </w:rPr>
  </w:style>
  <w:style w:type="character" w:customStyle="1" w:styleId="CharChar168">
    <w:name w:val="Char Char16"/>
    <w:semiHidden/>
    <w:rsid w:val="00C555FB"/>
    <w:rPr>
      <w:rFonts w:ascii="Arial" w:eastAsia="黑体" w:hAnsi="Arial"/>
      <w:b/>
      <w:bCs/>
      <w:kern w:val="2"/>
      <w:sz w:val="32"/>
      <w:szCs w:val="32"/>
      <w:lang w:val="en-US" w:eastAsia="zh-CN" w:bidi="ar-SA"/>
    </w:rPr>
  </w:style>
  <w:style w:type="paragraph" w:customStyle="1" w:styleId="170">
    <w:name w:val="列出段落17"/>
    <w:basedOn w:val="a0"/>
    <w:qFormat/>
    <w:rsid w:val="00C555FB"/>
    <w:pPr>
      <w:ind w:firstLineChars="200" w:firstLine="420"/>
    </w:pPr>
    <w:rPr>
      <w:rFonts w:eastAsia="仿宋_GB2312"/>
      <w:sz w:val="34"/>
    </w:rPr>
  </w:style>
  <w:style w:type="paragraph" w:customStyle="1" w:styleId="Char1fd">
    <w:name w:val="Char1"/>
    <w:basedOn w:val="a0"/>
    <w:semiHidden/>
    <w:rsid w:val="00C555FB"/>
    <w:pPr>
      <w:spacing w:afterLines="200" w:after="200"/>
    </w:pPr>
    <w:rPr>
      <w:rFonts w:ascii="黑体" w:eastAsia="黑体" w:hAnsi="Times New Roman"/>
      <w:sz w:val="36"/>
      <w:szCs w:val="36"/>
    </w:rPr>
  </w:style>
  <w:style w:type="paragraph" w:customStyle="1" w:styleId="Char1CharCharCharCharCharCharCharCharCharCharCharChar9">
    <w:name w:val="Char1 Char Char Char Char Char Char Char Char Char Char Char Char"/>
    <w:basedOn w:val="a0"/>
    <w:rsid w:val="00C555FB"/>
    <w:pPr>
      <w:pageBreakBefore/>
      <w:tabs>
        <w:tab w:val="left" w:pos="432"/>
      </w:tabs>
      <w:ind w:left="432" w:hanging="432"/>
    </w:pPr>
    <w:rPr>
      <w:rFonts w:ascii="Tahoma" w:eastAsia="仿宋_GB2312" w:hAnsi="Tahoma"/>
      <w:sz w:val="24"/>
      <w:szCs w:val="20"/>
    </w:rPr>
  </w:style>
  <w:style w:type="paragraph" w:customStyle="1" w:styleId="CharCharff1">
    <w:name w:val="Char Char"/>
    <w:basedOn w:val="a0"/>
    <w:rsid w:val="00C555FB"/>
    <w:rPr>
      <w:rFonts w:ascii="仿宋_GB2312" w:eastAsia="仿宋_GB2312" w:hAnsi="Times New Roman"/>
      <w:sz w:val="28"/>
      <w:szCs w:val="20"/>
    </w:rPr>
  </w:style>
  <w:style w:type="paragraph" w:customStyle="1" w:styleId="162">
    <w:name w:val="正文16"/>
    <w:basedOn w:val="15"/>
    <w:rsid w:val="00C555FB"/>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f0">
    <w:name w:val="Char"/>
    <w:basedOn w:val="a0"/>
    <w:rsid w:val="00C555FB"/>
    <w:rPr>
      <w:rFonts w:ascii="仿宋_GB2312" w:eastAsia="仿宋_GB2312" w:hAnsi="Times New Roman"/>
      <w:sz w:val="34"/>
      <w:szCs w:val="20"/>
    </w:rPr>
  </w:style>
  <w:style w:type="paragraph" w:customStyle="1" w:styleId="CharCharChar1Char9">
    <w:name w:val="Char Char Char1 Char"/>
    <w:basedOn w:val="a0"/>
    <w:semiHidden/>
    <w:rsid w:val="00C555FB"/>
    <w:rPr>
      <w:rFonts w:ascii="宋体" w:eastAsia="仿宋_GB2312" w:hAnsi="宋体"/>
      <w:b/>
      <w:color w:val="000000"/>
      <w:sz w:val="24"/>
      <w:szCs w:val="20"/>
    </w:rPr>
  </w:style>
  <w:style w:type="paragraph" w:customStyle="1" w:styleId="Char2d">
    <w:name w:val="Char2"/>
    <w:basedOn w:val="a0"/>
    <w:semiHidden/>
    <w:rsid w:val="00C555FB"/>
    <w:rPr>
      <w:rFonts w:ascii="仿宋_GB2312" w:eastAsia="仿宋_GB2312" w:hAnsi="Times New Roman"/>
      <w:sz w:val="34"/>
      <w:szCs w:val="20"/>
    </w:rPr>
  </w:style>
  <w:style w:type="paragraph" w:customStyle="1" w:styleId="CharCharCharChara">
    <w:name w:val="Char Char Char Char"/>
    <w:basedOn w:val="a0"/>
    <w:rsid w:val="00C555FB"/>
    <w:rPr>
      <w:rFonts w:ascii="仿宋_GB2312" w:eastAsia="仿宋_GB2312" w:hAnsi="Times New Roman"/>
      <w:sz w:val="34"/>
      <w:szCs w:val="20"/>
    </w:rPr>
  </w:style>
  <w:style w:type="paragraph" w:customStyle="1" w:styleId="132">
    <w:name w:val="纯文本13"/>
    <w:basedOn w:val="a0"/>
    <w:rsid w:val="00C555FB"/>
    <w:rPr>
      <w:rFonts w:ascii="宋体" w:eastAsia="仿宋_GB2312" w:hAnsi="Courier New"/>
      <w:kern w:val="0"/>
      <w:sz w:val="20"/>
      <w:szCs w:val="20"/>
    </w:rPr>
  </w:style>
  <w:style w:type="paragraph" w:customStyle="1" w:styleId="CharCharChar9">
    <w:name w:val="Char Char Char"/>
    <w:basedOn w:val="a0"/>
    <w:semiHidden/>
    <w:rsid w:val="00C555FB"/>
    <w:rPr>
      <w:rFonts w:ascii="仿宋_GB2312" w:eastAsia="仿宋_GB2312" w:hAnsi="Times New Roman"/>
      <w:sz w:val="34"/>
      <w:szCs w:val="20"/>
    </w:rPr>
  </w:style>
  <w:style w:type="character" w:customStyle="1" w:styleId="CharChar17a">
    <w:name w:val="Char Char17"/>
    <w:rsid w:val="00207B38"/>
    <w:rPr>
      <w:rFonts w:ascii="宋体" w:eastAsia="宋体" w:hAnsi="Courier New" w:cs="Courier New"/>
      <w:kern w:val="2"/>
      <w:sz w:val="21"/>
      <w:szCs w:val="21"/>
      <w:lang w:val="en-US" w:eastAsia="zh-CN" w:bidi="ar-SA"/>
    </w:rPr>
  </w:style>
  <w:style w:type="character" w:customStyle="1" w:styleId="CharChar239">
    <w:name w:val="Char Char23"/>
    <w:rsid w:val="00207B38"/>
    <w:rPr>
      <w:rFonts w:eastAsia="黑体"/>
      <w:bCs/>
      <w:kern w:val="2"/>
      <w:sz w:val="28"/>
      <w:szCs w:val="28"/>
      <w:lang w:val="en-US" w:eastAsia="zh-CN" w:bidi="ar-SA"/>
    </w:rPr>
  </w:style>
  <w:style w:type="character" w:customStyle="1" w:styleId="CharChar2d">
    <w:name w:val="Char Char2"/>
    <w:rsid w:val="00207B38"/>
    <w:rPr>
      <w:rFonts w:eastAsia="宋体"/>
      <w:b/>
      <w:bCs/>
      <w:kern w:val="44"/>
      <w:sz w:val="21"/>
      <w:szCs w:val="28"/>
      <w:lang w:val="en-US" w:eastAsia="zh-CN" w:bidi="ar-SA"/>
    </w:rPr>
  </w:style>
  <w:style w:type="character" w:customStyle="1" w:styleId="CharChar149">
    <w:name w:val="Char Char14"/>
    <w:rsid w:val="00207B38"/>
    <w:rPr>
      <w:rFonts w:ascii="Arial" w:eastAsia="宋体" w:hAnsi="Arial" w:cs="Arial"/>
      <w:b/>
      <w:bCs/>
      <w:kern w:val="2"/>
      <w:sz w:val="32"/>
      <w:szCs w:val="32"/>
      <w:lang w:val="en-US" w:eastAsia="zh-CN" w:bidi="ar-SA"/>
    </w:rPr>
  </w:style>
  <w:style w:type="character" w:customStyle="1" w:styleId="CharChar1f0">
    <w:name w:val="Char Char1"/>
    <w:rsid w:val="00207B38"/>
    <w:rPr>
      <w:rFonts w:eastAsia="汉仪大宋简"/>
      <w:kern w:val="44"/>
      <w:sz w:val="22"/>
      <w:szCs w:val="22"/>
      <w:lang w:val="en-US" w:eastAsia="zh-CN" w:bidi="ar-SA"/>
    </w:rPr>
  </w:style>
  <w:style w:type="character" w:customStyle="1" w:styleId="CharChar299">
    <w:name w:val="Char Char29"/>
    <w:semiHidden/>
    <w:rsid w:val="00207B38"/>
    <w:rPr>
      <w:rFonts w:eastAsia="汉仪大宋简"/>
      <w:kern w:val="44"/>
      <w:sz w:val="22"/>
      <w:szCs w:val="22"/>
      <w:lang w:val="en-US" w:eastAsia="zh-CN" w:bidi="ar-SA"/>
    </w:rPr>
  </w:style>
  <w:style w:type="character" w:customStyle="1" w:styleId="CharChar4b">
    <w:name w:val="Char Char4"/>
    <w:rsid w:val="00207B38"/>
    <w:rPr>
      <w:rFonts w:eastAsia="宋体"/>
      <w:b/>
      <w:bCs/>
      <w:kern w:val="44"/>
      <w:sz w:val="44"/>
      <w:szCs w:val="44"/>
      <w:lang w:val="en-US" w:eastAsia="zh-CN" w:bidi="ar-SA"/>
    </w:rPr>
  </w:style>
  <w:style w:type="character" w:customStyle="1" w:styleId="CharChar169">
    <w:name w:val="Char Char16"/>
    <w:semiHidden/>
    <w:rsid w:val="00207B38"/>
    <w:rPr>
      <w:rFonts w:ascii="Arial" w:eastAsia="黑体" w:hAnsi="Arial"/>
      <w:b/>
      <w:bCs/>
      <w:kern w:val="2"/>
      <w:sz w:val="32"/>
      <w:szCs w:val="32"/>
      <w:lang w:val="en-US" w:eastAsia="zh-CN" w:bidi="ar-SA"/>
    </w:rPr>
  </w:style>
  <w:style w:type="paragraph" w:customStyle="1" w:styleId="181">
    <w:name w:val="列出段落18"/>
    <w:basedOn w:val="a0"/>
    <w:qFormat/>
    <w:rsid w:val="00207B38"/>
    <w:pPr>
      <w:ind w:firstLineChars="200" w:firstLine="420"/>
    </w:pPr>
    <w:rPr>
      <w:rFonts w:eastAsia="仿宋_GB2312"/>
      <w:sz w:val="34"/>
    </w:rPr>
  </w:style>
  <w:style w:type="paragraph" w:customStyle="1" w:styleId="Char1fe">
    <w:name w:val="Char1"/>
    <w:basedOn w:val="a0"/>
    <w:semiHidden/>
    <w:rsid w:val="00207B38"/>
    <w:pPr>
      <w:spacing w:afterLines="200" w:after="200"/>
    </w:pPr>
    <w:rPr>
      <w:rFonts w:ascii="黑体" w:eastAsia="黑体" w:hAnsi="Times New Roman"/>
      <w:sz w:val="36"/>
      <w:szCs w:val="36"/>
    </w:rPr>
  </w:style>
  <w:style w:type="paragraph" w:customStyle="1" w:styleId="Char1CharCharCharCharCharCharCharCharCharCharCharChara">
    <w:name w:val="Char1 Char Char Char Char Char Char Char Char Char Char Char Char"/>
    <w:basedOn w:val="a0"/>
    <w:rsid w:val="00207B38"/>
    <w:pPr>
      <w:pageBreakBefore/>
      <w:tabs>
        <w:tab w:val="left" w:pos="432"/>
      </w:tabs>
      <w:ind w:left="432" w:hanging="432"/>
    </w:pPr>
    <w:rPr>
      <w:rFonts w:ascii="Tahoma" w:eastAsia="仿宋_GB2312" w:hAnsi="Tahoma"/>
      <w:sz w:val="24"/>
      <w:szCs w:val="20"/>
    </w:rPr>
  </w:style>
  <w:style w:type="paragraph" w:customStyle="1" w:styleId="CharCharff2">
    <w:name w:val="Char Char"/>
    <w:basedOn w:val="a0"/>
    <w:semiHidden/>
    <w:rsid w:val="00207B38"/>
    <w:rPr>
      <w:rFonts w:ascii="仿宋_GB2312" w:eastAsia="仿宋_GB2312" w:hAnsi="Times New Roman"/>
      <w:sz w:val="28"/>
      <w:szCs w:val="20"/>
    </w:rPr>
  </w:style>
  <w:style w:type="paragraph" w:customStyle="1" w:styleId="171">
    <w:name w:val="正文17"/>
    <w:basedOn w:val="15"/>
    <w:rsid w:val="00207B38"/>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f1">
    <w:name w:val="Char"/>
    <w:basedOn w:val="a0"/>
    <w:rsid w:val="00207B38"/>
    <w:rPr>
      <w:rFonts w:ascii="仿宋_GB2312" w:eastAsia="仿宋_GB2312" w:hAnsi="Times New Roman"/>
      <w:sz w:val="34"/>
      <w:szCs w:val="20"/>
    </w:rPr>
  </w:style>
  <w:style w:type="paragraph" w:customStyle="1" w:styleId="CharCharChar1Chara">
    <w:name w:val="Char Char Char1 Char"/>
    <w:basedOn w:val="a0"/>
    <w:semiHidden/>
    <w:rsid w:val="00207B38"/>
    <w:rPr>
      <w:rFonts w:ascii="宋体" w:eastAsia="仿宋_GB2312" w:hAnsi="宋体"/>
      <w:b/>
      <w:color w:val="000000"/>
      <w:sz w:val="24"/>
      <w:szCs w:val="20"/>
    </w:rPr>
  </w:style>
  <w:style w:type="paragraph" w:customStyle="1" w:styleId="Char2e">
    <w:name w:val="Char2"/>
    <w:basedOn w:val="a0"/>
    <w:semiHidden/>
    <w:rsid w:val="00207B38"/>
    <w:rPr>
      <w:rFonts w:ascii="仿宋_GB2312" w:eastAsia="仿宋_GB2312" w:hAnsi="Times New Roman"/>
      <w:sz w:val="34"/>
      <w:szCs w:val="20"/>
    </w:rPr>
  </w:style>
  <w:style w:type="paragraph" w:customStyle="1" w:styleId="CharCharCharCharb">
    <w:name w:val="Char Char Char Char"/>
    <w:basedOn w:val="a0"/>
    <w:rsid w:val="00207B38"/>
    <w:rPr>
      <w:rFonts w:ascii="仿宋_GB2312" w:eastAsia="仿宋_GB2312" w:hAnsi="Times New Roman"/>
      <w:sz w:val="34"/>
      <w:szCs w:val="20"/>
    </w:rPr>
  </w:style>
  <w:style w:type="paragraph" w:customStyle="1" w:styleId="144">
    <w:name w:val="纯文本14"/>
    <w:basedOn w:val="a0"/>
    <w:rsid w:val="00207B38"/>
    <w:rPr>
      <w:rFonts w:ascii="宋体" w:eastAsia="仿宋_GB2312" w:hAnsi="Courier New"/>
      <w:kern w:val="0"/>
      <w:sz w:val="20"/>
      <w:szCs w:val="20"/>
    </w:rPr>
  </w:style>
  <w:style w:type="paragraph" w:customStyle="1" w:styleId="CharCharChara">
    <w:name w:val="Char Char Char"/>
    <w:basedOn w:val="a0"/>
    <w:semiHidden/>
    <w:rsid w:val="00207B38"/>
    <w:rPr>
      <w:rFonts w:ascii="仿宋_GB2312" w:eastAsia="仿宋_GB2312" w:hAnsi="Times New Roman"/>
      <w:sz w:val="3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nhideWhenUsed="0"/>
    <w:lsdException w:name="heading 2" w:uiPriority="9"/>
    <w:lsdException w:name="index 3" w:uiPriority="99" w:qFormat="0"/>
    <w:lsdException w:name="index 4" w:uiPriority="99" w:qFormat="0"/>
    <w:lsdException w:name="index 6" w:uiPriority="99" w:qFormat="0"/>
    <w:lsdException w:name="index 7" w:uiPriority="99" w:qFormat="0"/>
    <w:lsdException w:name="index 8" w:uiPriority="99" w:qFormat="0"/>
    <w:lsdException w:name="index 9" w:uiPriority="99" w:qFormat="0"/>
    <w:lsdException w:name="toc 1" w:uiPriority="39"/>
    <w:lsdException w:name="toc 2" w:uiPriority="39"/>
    <w:lsdException w:name="toc 3" w:uiPriority="39"/>
    <w:lsdException w:name="footer" w:uiPriority="99"/>
    <w:lsdException w:name="table of authorities" w:uiPriority="99" w:qFormat="0"/>
    <w:lsdException w:name="toa heading" w:uiPriority="99" w:qFormat="0"/>
    <w:lsdException w:name="Title" w:semiHidden="0" w:unhideWhenUsed="0"/>
    <w:lsdException w:name="Default Paragraph Font" w:uiPriority="1" w:qFormat="0"/>
    <w:lsdException w:name="Subtitle" w:semiHidden="0" w:unhideWhenUsed="0"/>
    <w:lsdException w:name="Hyperlink" w:uiPriority="99"/>
    <w:lsdException w:name="FollowedHyperlink" w:uiPriority="99"/>
    <w:lsdException w:name="Strong" w:semiHidden="0" w:unhideWhenUsed="0"/>
    <w:lsdException w:name="Emphasis" w:semiHidden="0" w:unhideWhenUsed="0"/>
    <w:lsdException w:name="HTML Top of Form" w:uiPriority="99" w:qFormat="0"/>
    <w:lsdException w:name="HTML Bottom of Form" w:uiPriority="99" w:qFormat="0"/>
    <w:lsdException w:name="Normal Table" w:uiPriority="99" w:qFormat="0"/>
    <w:lsdException w:name="No List" w:uiPriority="99" w:qFormat="0"/>
    <w:lsdException w:name="Outline List 1" w:uiPriority="99" w:qFormat="0"/>
    <w:lsdException w:name="Outline List 2" w:uiPriority="99" w:qFormat="0"/>
    <w:lsdException w:name="Outline List 3" w:uiPriority="99" w:qFormat="0"/>
    <w:lsdException w:name="Table Grid" w:semiHidden="0" w:unhideWhenUsed="0"/>
    <w:lsdException w:name="Placeholder Text" w:unhideWhenUsed="0" w:qFormat="0"/>
    <w:lsdException w:name="No Spacing" w:semiHidden="0" w:uiPriority="1" w:unhideWhenUsed="0"/>
    <w:lsdException w:name="Light Shading" w:semiHidden="0" w:uiPriority="60" w:unhideWhenUsed="0" w:qFormat="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nhideWhenUsed="0" w:qFormat="0"/>
    <w:lsdException w:name="List Paragraph" w:semiHidden="0" w:uiPriority="99" w:unhideWhenUsed="0"/>
    <w:lsdException w:name="Quote" w:semiHidden="0" w:unhideWhenUsed="0"/>
    <w:lsdException w:name="Intense Quote" w:semiHidden="0" w:uiPriority="30" w:unhideWhenUsed="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72" w:unhideWhenUsed="0" w:qFormat="0"/>
    <w:lsdException w:name="Colorful Grid Accent 1" w:semiHidden="0" w:uiPriority="73" w:unhideWhenUsed="0" w:qFormat="0"/>
    <w:lsdException w:name="Light Shading Accent 2" w:semiHidden="0" w:uiPriority="60" w:unhideWhenUsed="0" w:qFormat="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iPriority="67" w:unhideWhenUsed="0" w:qFormat="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qFormat="0"/>
    <w:lsdException w:name="Light List Accent 3" w:semiHidden="0" w:uiPriority="61" w:unhideWhenUsed="0" w:qFormat="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70" w:unhideWhenUsed="0" w:qFormat="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qFormat="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qFormat="0"/>
    <w:lsdException w:name="Medium Grid 2 Accent 6" w:semiHidden="0" w:uiPriority="68" w:unhideWhenUsed="0" w:qFormat="0"/>
    <w:lsdException w:name="Medium Grid 3 Accent 6" w:semiHidden="0" w:uiPriority="69" w:unhideWhenUsed="0" w:qFormat="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0">
    <w:name w:val="Normal"/>
    <w:qFormat/>
    <w:rsid w:val="002510DA"/>
    <w:pPr>
      <w:widowControl w:val="0"/>
      <w:jc w:val="both"/>
    </w:pPr>
    <w:rPr>
      <w:rFonts w:ascii="Calibri" w:eastAsia="宋体" w:hAnsi="Calibri" w:cs="Times New Roman"/>
    </w:rPr>
  </w:style>
  <w:style w:type="paragraph" w:styleId="1">
    <w:name w:val="heading 1"/>
    <w:basedOn w:val="a0"/>
    <w:next w:val="a0"/>
    <w:link w:val="1Char"/>
    <w:qFormat/>
    <w:rsid w:val="002510DA"/>
    <w:pPr>
      <w:keepNext/>
      <w:keepLines/>
      <w:spacing w:before="340" w:after="330" w:line="576" w:lineRule="auto"/>
      <w:outlineLvl w:val="0"/>
    </w:pPr>
    <w:rPr>
      <w:rFonts w:ascii="Times New Roman" w:hAnsi="Times New Roman"/>
      <w:b/>
      <w:kern w:val="44"/>
      <w:sz w:val="44"/>
      <w:szCs w:val="20"/>
    </w:rPr>
  </w:style>
  <w:style w:type="paragraph" w:styleId="2">
    <w:name w:val="heading 2"/>
    <w:basedOn w:val="a0"/>
    <w:next w:val="a0"/>
    <w:link w:val="2Char"/>
    <w:uiPriority w:val="9"/>
    <w:qFormat/>
    <w:rsid w:val="002510DA"/>
    <w:pPr>
      <w:keepNext/>
      <w:keepLines/>
      <w:spacing w:before="260" w:after="260" w:line="412" w:lineRule="auto"/>
      <w:outlineLvl w:val="1"/>
    </w:pPr>
    <w:rPr>
      <w:rFonts w:ascii="Arial" w:eastAsia="黑体" w:hAnsi="Arial"/>
      <w:b/>
      <w:sz w:val="32"/>
      <w:szCs w:val="20"/>
    </w:rPr>
  </w:style>
  <w:style w:type="paragraph" w:styleId="3">
    <w:name w:val="heading 3"/>
    <w:basedOn w:val="a0"/>
    <w:next w:val="a0"/>
    <w:link w:val="3Char"/>
    <w:qFormat/>
    <w:rsid w:val="002510DA"/>
    <w:pPr>
      <w:keepNext/>
      <w:keepLines/>
      <w:spacing w:before="260" w:after="260" w:line="412" w:lineRule="auto"/>
      <w:ind w:firstLineChars="49" w:firstLine="49"/>
      <w:outlineLvl w:val="2"/>
    </w:pPr>
    <w:rPr>
      <w:rFonts w:ascii="黑体" w:eastAsia="黑体"/>
      <w:sz w:val="28"/>
      <w:szCs w:val="20"/>
    </w:rPr>
  </w:style>
  <w:style w:type="paragraph" w:styleId="4">
    <w:name w:val="heading 4"/>
    <w:basedOn w:val="a0"/>
    <w:next w:val="a0"/>
    <w:link w:val="4Char"/>
    <w:qFormat/>
    <w:rsid w:val="002510DA"/>
    <w:pPr>
      <w:keepNext/>
      <w:keepLines/>
      <w:spacing w:before="280" w:after="290" w:line="376" w:lineRule="auto"/>
      <w:outlineLvl w:val="3"/>
    </w:pPr>
    <w:rPr>
      <w:rFonts w:ascii="Arial" w:eastAsia="黑体" w:hAnsi="Arial"/>
      <w:b/>
      <w:bCs/>
      <w:sz w:val="28"/>
      <w:szCs w:val="28"/>
    </w:rPr>
  </w:style>
  <w:style w:type="paragraph" w:styleId="5">
    <w:name w:val="heading 5"/>
    <w:basedOn w:val="a0"/>
    <w:next w:val="a0"/>
    <w:link w:val="5Char"/>
    <w:qFormat/>
    <w:rsid w:val="002510DA"/>
    <w:pPr>
      <w:keepNext/>
      <w:keepLines/>
      <w:spacing w:line="360" w:lineRule="auto"/>
      <w:outlineLvl w:val="4"/>
    </w:pPr>
    <w:rPr>
      <w:rFonts w:ascii="Times New Roman" w:eastAsia="黑体" w:hAnsi="Times New Roman"/>
      <w:bCs/>
      <w:szCs w:val="28"/>
    </w:rPr>
  </w:style>
  <w:style w:type="paragraph" w:styleId="6">
    <w:name w:val="heading 6"/>
    <w:basedOn w:val="a0"/>
    <w:next w:val="a0"/>
    <w:link w:val="6Char"/>
    <w:qFormat/>
    <w:rsid w:val="002510DA"/>
    <w:pPr>
      <w:keepNext/>
      <w:keepLines/>
      <w:spacing w:before="240" w:after="64" w:line="320" w:lineRule="auto"/>
      <w:outlineLvl w:val="5"/>
    </w:pPr>
    <w:rPr>
      <w:rFonts w:ascii="Arial" w:eastAsia="黑体" w:hAnsi="Arial"/>
      <w:b/>
      <w:bCs/>
      <w:sz w:val="24"/>
      <w:szCs w:val="24"/>
    </w:rPr>
  </w:style>
  <w:style w:type="paragraph" w:styleId="7">
    <w:name w:val="heading 7"/>
    <w:basedOn w:val="a0"/>
    <w:next w:val="a0"/>
    <w:link w:val="7Char"/>
    <w:qFormat/>
    <w:rsid w:val="002510DA"/>
    <w:pPr>
      <w:keepNext/>
      <w:keepLines/>
      <w:spacing w:before="240" w:after="64" w:line="320" w:lineRule="auto"/>
      <w:outlineLvl w:val="6"/>
    </w:pPr>
    <w:rPr>
      <w:rFonts w:ascii="Times New Roman" w:hAnsi="Times New Roman"/>
      <w:b/>
      <w:bCs/>
      <w:sz w:val="24"/>
      <w:szCs w:val="24"/>
    </w:rPr>
  </w:style>
  <w:style w:type="paragraph" w:styleId="8">
    <w:name w:val="heading 8"/>
    <w:basedOn w:val="a0"/>
    <w:next w:val="a0"/>
    <w:link w:val="8Char"/>
    <w:qFormat/>
    <w:rsid w:val="002510DA"/>
    <w:pPr>
      <w:keepNext/>
      <w:keepLines/>
      <w:spacing w:before="240" w:after="64" w:line="320" w:lineRule="auto"/>
      <w:outlineLvl w:val="7"/>
    </w:pPr>
    <w:rPr>
      <w:rFonts w:ascii="Arial" w:eastAsia="黑体" w:hAnsi="Arial"/>
      <w:sz w:val="24"/>
      <w:szCs w:val="24"/>
    </w:rPr>
  </w:style>
  <w:style w:type="paragraph" w:styleId="9">
    <w:name w:val="heading 9"/>
    <w:basedOn w:val="a0"/>
    <w:next w:val="a0"/>
    <w:link w:val="9Char"/>
    <w:qFormat/>
    <w:rsid w:val="002510DA"/>
    <w:pPr>
      <w:keepNext/>
      <w:keepLines/>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nhideWhenUsed/>
    <w:qFormat/>
    <w:rsid w:val="002510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qFormat/>
    <w:rsid w:val="002510DA"/>
    <w:rPr>
      <w:sz w:val="18"/>
      <w:szCs w:val="18"/>
    </w:rPr>
  </w:style>
  <w:style w:type="paragraph" w:styleId="a5">
    <w:name w:val="footer"/>
    <w:basedOn w:val="a0"/>
    <w:link w:val="Char0"/>
    <w:uiPriority w:val="99"/>
    <w:unhideWhenUsed/>
    <w:qFormat/>
    <w:rsid w:val="002510DA"/>
    <w:pPr>
      <w:tabs>
        <w:tab w:val="center" w:pos="4153"/>
        <w:tab w:val="right" w:pos="8306"/>
      </w:tabs>
      <w:snapToGrid w:val="0"/>
      <w:jc w:val="left"/>
    </w:pPr>
    <w:rPr>
      <w:sz w:val="18"/>
      <w:szCs w:val="18"/>
    </w:rPr>
  </w:style>
  <w:style w:type="character" w:customStyle="1" w:styleId="Char0">
    <w:name w:val="页脚 Char"/>
    <w:basedOn w:val="a1"/>
    <w:link w:val="a5"/>
    <w:uiPriority w:val="99"/>
    <w:qFormat/>
    <w:rsid w:val="002510DA"/>
    <w:rPr>
      <w:sz w:val="18"/>
      <w:szCs w:val="18"/>
    </w:rPr>
  </w:style>
  <w:style w:type="character" w:customStyle="1" w:styleId="1Char">
    <w:name w:val="标题 1 Char"/>
    <w:basedOn w:val="a1"/>
    <w:link w:val="1"/>
    <w:qFormat/>
    <w:rsid w:val="002510DA"/>
    <w:rPr>
      <w:rFonts w:ascii="Times New Roman" w:eastAsia="宋体" w:hAnsi="Times New Roman" w:cs="Times New Roman"/>
      <w:b/>
      <w:kern w:val="44"/>
      <w:sz w:val="44"/>
      <w:szCs w:val="20"/>
    </w:rPr>
  </w:style>
  <w:style w:type="character" w:customStyle="1" w:styleId="2Char">
    <w:name w:val="标题 2 Char"/>
    <w:basedOn w:val="a1"/>
    <w:link w:val="2"/>
    <w:uiPriority w:val="9"/>
    <w:qFormat/>
    <w:rsid w:val="002510DA"/>
    <w:rPr>
      <w:rFonts w:ascii="Arial" w:eastAsia="黑体" w:hAnsi="Arial" w:cs="Times New Roman"/>
      <w:b/>
      <w:sz w:val="32"/>
      <w:szCs w:val="20"/>
    </w:rPr>
  </w:style>
  <w:style w:type="character" w:customStyle="1" w:styleId="3Char">
    <w:name w:val="标题 3 Char"/>
    <w:basedOn w:val="a1"/>
    <w:link w:val="3"/>
    <w:qFormat/>
    <w:rsid w:val="002510DA"/>
    <w:rPr>
      <w:rFonts w:ascii="黑体" w:eastAsia="黑体" w:hAnsi="Calibri" w:cs="Times New Roman"/>
      <w:sz w:val="28"/>
      <w:szCs w:val="20"/>
    </w:rPr>
  </w:style>
  <w:style w:type="character" w:customStyle="1" w:styleId="4Char">
    <w:name w:val="标题 4 Char"/>
    <w:basedOn w:val="a1"/>
    <w:link w:val="4"/>
    <w:qFormat/>
    <w:rsid w:val="002510DA"/>
    <w:rPr>
      <w:rFonts w:ascii="Arial" w:eastAsia="黑体" w:hAnsi="Arial" w:cs="Times New Roman"/>
      <w:b/>
      <w:bCs/>
      <w:sz w:val="28"/>
      <w:szCs w:val="28"/>
    </w:rPr>
  </w:style>
  <w:style w:type="character" w:customStyle="1" w:styleId="5Char">
    <w:name w:val="标题 5 Char"/>
    <w:basedOn w:val="a1"/>
    <w:link w:val="5"/>
    <w:qFormat/>
    <w:rsid w:val="002510DA"/>
    <w:rPr>
      <w:rFonts w:ascii="Times New Roman" w:eastAsia="黑体" w:hAnsi="Times New Roman" w:cs="Times New Roman"/>
      <w:bCs/>
      <w:szCs w:val="28"/>
    </w:rPr>
  </w:style>
  <w:style w:type="character" w:customStyle="1" w:styleId="6Char">
    <w:name w:val="标题 6 Char"/>
    <w:basedOn w:val="a1"/>
    <w:link w:val="6"/>
    <w:qFormat/>
    <w:rsid w:val="002510DA"/>
    <w:rPr>
      <w:rFonts w:ascii="Arial" w:eastAsia="黑体" w:hAnsi="Arial" w:cs="Times New Roman"/>
      <w:b/>
      <w:bCs/>
      <w:sz w:val="24"/>
      <w:szCs w:val="24"/>
    </w:rPr>
  </w:style>
  <w:style w:type="character" w:customStyle="1" w:styleId="7Char">
    <w:name w:val="标题 7 Char"/>
    <w:basedOn w:val="a1"/>
    <w:link w:val="7"/>
    <w:qFormat/>
    <w:rsid w:val="002510DA"/>
    <w:rPr>
      <w:rFonts w:ascii="Times New Roman" w:eastAsia="宋体" w:hAnsi="Times New Roman" w:cs="Times New Roman"/>
      <w:b/>
      <w:bCs/>
      <w:sz w:val="24"/>
      <w:szCs w:val="24"/>
    </w:rPr>
  </w:style>
  <w:style w:type="character" w:customStyle="1" w:styleId="8Char">
    <w:name w:val="标题 8 Char"/>
    <w:basedOn w:val="a1"/>
    <w:link w:val="8"/>
    <w:qFormat/>
    <w:rsid w:val="002510DA"/>
    <w:rPr>
      <w:rFonts w:ascii="Arial" w:eastAsia="黑体" w:hAnsi="Arial" w:cs="Times New Roman"/>
      <w:sz w:val="24"/>
      <w:szCs w:val="24"/>
    </w:rPr>
  </w:style>
  <w:style w:type="character" w:customStyle="1" w:styleId="9Char">
    <w:name w:val="标题 9 Char"/>
    <w:basedOn w:val="a1"/>
    <w:link w:val="9"/>
    <w:qFormat/>
    <w:rsid w:val="002510DA"/>
    <w:rPr>
      <w:rFonts w:ascii="Arial" w:eastAsia="黑体" w:hAnsi="Arial" w:cs="Times New Roman"/>
      <w:szCs w:val="21"/>
    </w:rPr>
  </w:style>
  <w:style w:type="paragraph" w:styleId="30">
    <w:name w:val="List 3"/>
    <w:basedOn w:val="a0"/>
    <w:qFormat/>
    <w:rsid w:val="002510DA"/>
    <w:pPr>
      <w:ind w:left="1260" w:hanging="420"/>
    </w:pPr>
    <w:rPr>
      <w:rFonts w:ascii="Times New Roman" w:hAnsi="Times New Roman"/>
      <w:szCs w:val="24"/>
    </w:rPr>
  </w:style>
  <w:style w:type="paragraph" w:styleId="70">
    <w:name w:val="toc 7"/>
    <w:basedOn w:val="a0"/>
    <w:next w:val="a0"/>
    <w:qFormat/>
    <w:rsid w:val="002510DA"/>
    <w:pPr>
      <w:ind w:leftChars="1200" w:left="1200"/>
    </w:pPr>
  </w:style>
  <w:style w:type="paragraph" w:styleId="20">
    <w:name w:val="List Number 2"/>
    <w:basedOn w:val="a0"/>
    <w:qFormat/>
    <w:rsid w:val="002510DA"/>
    <w:pPr>
      <w:tabs>
        <w:tab w:val="left" w:pos="780"/>
      </w:tabs>
    </w:pPr>
    <w:rPr>
      <w:rFonts w:ascii="Times New Roman" w:hAnsi="Times New Roman"/>
      <w:szCs w:val="24"/>
    </w:rPr>
  </w:style>
  <w:style w:type="paragraph" w:styleId="a6">
    <w:name w:val="Note Heading"/>
    <w:basedOn w:val="a0"/>
    <w:next w:val="a0"/>
    <w:link w:val="Char1"/>
    <w:qFormat/>
    <w:rsid w:val="002510DA"/>
    <w:pPr>
      <w:jc w:val="center"/>
    </w:pPr>
    <w:rPr>
      <w:rFonts w:ascii="Times New Roman" w:hAnsi="Times New Roman"/>
      <w:szCs w:val="24"/>
    </w:rPr>
  </w:style>
  <w:style w:type="character" w:customStyle="1" w:styleId="Char1">
    <w:name w:val="注释标题 Char"/>
    <w:basedOn w:val="a1"/>
    <w:link w:val="a6"/>
    <w:qFormat/>
    <w:rsid w:val="002510DA"/>
    <w:rPr>
      <w:rFonts w:ascii="Times New Roman" w:eastAsia="宋体" w:hAnsi="Times New Roman" w:cs="Times New Roman"/>
      <w:szCs w:val="24"/>
    </w:rPr>
  </w:style>
  <w:style w:type="paragraph" w:styleId="40">
    <w:name w:val="List Bullet 4"/>
    <w:basedOn w:val="a0"/>
    <w:qFormat/>
    <w:rsid w:val="002510DA"/>
    <w:pPr>
      <w:tabs>
        <w:tab w:val="left" w:pos="1620"/>
      </w:tabs>
    </w:pPr>
    <w:rPr>
      <w:rFonts w:ascii="Times New Roman" w:hAnsi="Times New Roman"/>
      <w:szCs w:val="24"/>
    </w:rPr>
  </w:style>
  <w:style w:type="paragraph" w:styleId="a7">
    <w:name w:val="E-mail Signature"/>
    <w:basedOn w:val="a0"/>
    <w:link w:val="Char2"/>
    <w:qFormat/>
    <w:rsid w:val="002510DA"/>
    <w:rPr>
      <w:rFonts w:ascii="Times New Roman" w:hAnsi="Times New Roman"/>
      <w:szCs w:val="24"/>
    </w:rPr>
  </w:style>
  <w:style w:type="character" w:customStyle="1" w:styleId="Char2">
    <w:name w:val="电子邮件签名 Char"/>
    <w:basedOn w:val="a1"/>
    <w:link w:val="a7"/>
    <w:qFormat/>
    <w:rsid w:val="002510DA"/>
    <w:rPr>
      <w:rFonts w:ascii="Times New Roman" w:eastAsia="宋体" w:hAnsi="Times New Roman" w:cs="Times New Roman"/>
      <w:szCs w:val="24"/>
    </w:rPr>
  </w:style>
  <w:style w:type="paragraph" w:styleId="a8">
    <w:name w:val="List Number"/>
    <w:basedOn w:val="a0"/>
    <w:qFormat/>
    <w:rsid w:val="002510DA"/>
    <w:pPr>
      <w:tabs>
        <w:tab w:val="left" w:pos="0"/>
        <w:tab w:val="left" w:pos="360"/>
      </w:tabs>
    </w:pPr>
    <w:rPr>
      <w:rFonts w:ascii="Times New Roman" w:hAnsi="Times New Roman"/>
      <w:szCs w:val="24"/>
    </w:rPr>
  </w:style>
  <w:style w:type="paragraph" w:styleId="a9">
    <w:name w:val="Normal Indent"/>
    <w:basedOn w:val="a0"/>
    <w:link w:val="Char3"/>
    <w:qFormat/>
    <w:rsid w:val="002510DA"/>
    <w:pPr>
      <w:ind w:firstLine="420"/>
    </w:pPr>
  </w:style>
  <w:style w:type="character" w:customStyle="1" w:styleId="Char3">
    <w:name w:val="正文缩进 Char"/>
    <w:link w:val="a9"/>
    <w:qFormat/>
    <w:rsid w:val="002510DA"/>
    <w:rPr>
      <w:rFonts w:ascii="Calibri" w:eastAsia="宋体" w:hAnsi="Calibri" w:cs="Times New Roman"/>
    </w:rPr>
  </w:style>
  <w:style w:type="paragraph" w:styleId="aa">
    <w:name w:val="caption"/>
    <w:basedOn w:val="a0"/>
    <w:next w:val="a0"/>
    <w:qFormat/>
    <w:rsid w:val="002510DA"/>
    <w:pPr>
      <w:spacing w:line="480" w:lineRule="auto"/>
    </w:pPr>
    <w:rPr>
      <w:rFonts w:ascii="华文中宋" w:eastAsia="华文中宋" w:hAnsi="华文中宋"/>
      <w:kern w:val="0"/>
      <w:position w:val="-6"/>
      <w:sz w:val="36"/>
      <w:szCs w:val="20"/>
    </w:rPr>
  </w:style>
  <w:style w:type="paragraph" w:styleId="50">
    <w:name w:val="index 5"/>
    <w:basedOn w:val="a0"/>
    <w:next w:val="a0"/>
    <w:qFormat/>
    <w:rsid w:val="002510DA"/>
    <w:pPr>
      <w:ind w:leftChars="800" w:left="800"/>
    </w:pPr>
    <w:rPr>
      <w:rFonts w:ascii="宋体" w:hAnsi="Times New Roman"/>
      <w:kern w:val="0"/>
      <w:position w:val="-6"/>
      <w:sz w:val="32"/>
      <w:szCs w:val="20"/>
    </w:rPr>
  </w:style>
  <w:style w:type="paragraph" w:styleId="ab">
    <w:name w:val="List Bullet"/>
    <w:basedOn w:val="a0"/>
    <w:link w:val="Char4"/>
    <w:qFormat/>
    <w:rsid w:val="002510DA"/>
    <w:pPr>
      <w:tabs>
        <w:tab w:val="left" w:pos="360"/>
        <w:tab w:val="left" w:pos="780"/>
      </w:tabs>
      <w:ind w:left="780" w:hanging="360"/>
    </w:pPr>
    <w:rPr>
      <w:rFonts w:ascii="Times New Roman" w:hAnsi="Times New Roman"/>
      <w:szCs w:val="24"/>
    </w:rPr>
  </w:style>
  <w:style w:type="character" w:customStyle="1" w:styleId="Char4">
    <w:name w:val="列表项目符号 Char"/>
    <w:link w:val="ab"/>
    <w:qFormat/>
    <w:rsid w:val="002510DA"/>
    <w:rPr>
      <w:rFonts w:ascii="Times New Roman" w:eastAsia="宋体" w:hAnsi="Times New Roman" w:cs="Times New Roman"/>
      <w:szCs w:val="24"/>
    </w:rPr>
  </w:style>
  <w:style w:type="paragraph" w:styleId="ac">
    <w:name w:val="envelope address"/>
    <w:basedOn w:val="a0"/>
    <w:qFormat/>
    <w:rsid w:val="002510DA"/>
    <w:pPr>
      <w:snapToGrid w:val="0"/>
      <w:ind w:left="2880"/>
    </w:pPr>
    <w:rPr>
      <w:rFonts w:ascii="Arial" w:hAnsi="Arial" w:cs="Arial"/>
      <w:sz w:val="24"/>
      <w:szCs w:val="24"/>
    </w:rPr>
  </w:style>
  <w:style w:type="paragraph" w:styleId="ad">
    <w:name w:val="Document Map"/>
    <w:basedOn w:val="a0"/>
    <w:link w:val="Char5"/>
    <w:qFormat/>
    <w:rsid w:val="002510DA"/>
    <w:rPr>
      <w:rFonts w:ascii="宋体" w:cs="宋体"/>
      <w:sz w:val="18"/>
      <w:szCs w:val="18"/>
    </w:rPr>
  </w:style>
  <w:style w:type="character" w:customStyle="1" w:styleId="Char5">
    <w:name w:val="文档结构图 Char"/>
    <w:basedOn w:val="a1"/>
    <w:link w:val="ad"/>
    <w:qFormat/>
    <w:rsid w:val="002510DA"/>
    <w:rPr>
      <w:rFonts w:ascii="宋体" w:eastAsia="宋体" w:hAnsi="Calibri" w:cs="宋体"/>
      <w:sz w:val="18"/>
      <w:szCs w:val="18"/>
    </w:rPr>
  </w:style>
  <w:style w:type="paragraph" w:styleId="ae">
    <w:name w:val="annotation text"/>
    <w:basedOn w:val="a0"/>
    <w:link w:val="Char6"/>
    <w:qFormat/>
    <w:rsid w:val="002510DA"/>
    <w:pPr>
      <w:jc w:val="left"/>
    </w:pPr>
    <w:rPr>
      <w:rFonts w:ascii="Times New Roman" w:hAnsi="Times New Roman"/>
      <w:szCs w:val="20"/>
    </w:rPr>
  </w:style>
  <w:style w:type="character" w:customStyle="1" w:styleId="Char6">
    <w:name w:val="批注文字 Char"/>
    <w:basedOn w:val="a1"/>
    <w:link w:val="ae"/>
    <w:qFormat/>
    <w:rsid w:val="002510DA"/>
    <w:rPr>
      <w:rFonts w:ascii="Times New Roman" w:eastAsia="宋体" w:hAnsi="Times New Roman" w:cs="Times New Roman"/>
      <w:szCs w:val="20"/>
    </w:rPr>
  </w:style>
  <w:style w:type="paragraph" w:styleId="af">
    <w:name w:val="Salutation"/>
    <w:basedOn w:val="a0"/>
    <w:next w:val="a0"/>
    <w:link w:val="Char7"/>
    <w:qFormat/>
    <w:rsid w:val="002510DA"/>
    <w:rPr>
      <w:rFonts w:ascii="Times New Roman" w:hAnsi="Times New Roman"/>
      <w:szCs w:val="24"/>
    </w:rPr>
  </w:style>
  <w:style w:type="character" w:customStyle="1" w:styleId="Char7">
    <w:name w:val="称呼 Char"/>
    <w:basedOn w:val="a1"/>
    <w:link w:val="af"/>
    <w:qFormat/>
    <w:rsid w:val="002510DA"/>
    <w:rPr>
      <w:rFonts w:ascii="Times New Roman" w:eastAsia="宋体" w:hAnsi="Times New Roman" w:cs="Times New Roman"/>
      <w:szCs w:val="24"/>
    </w:rPr>
  </w:style>
  <w:style w:type="paragraph" w:styleId="31">
    <w:name w:val="Body Text 3"/>
    <w:basedOn w:val="a0"/>
    <w:link w:val="3Char0"/>
    <w:qFormat/>
    <w:rsid w:val="002510DA"/>
    <w:rPr>
      <w:rFonts w:ascii="宋体"/>
      <w:sz w:val="24"/>
      <w:szCs w:val="20"/>
    </w:rPr>
  </w:style>
  <w:style w:type="character" w:customStyle="1" w:styleId="3Char0">
    <w:name w:val="正文文本 3 Char"/>
    <w:basedOn w:val="a1"/>
    <w:link w:val="31"/>
    <w:qFormat/>
    <w:rsid w:val="002510DA"/>
    <w:rPr>
      <w:rFonts w:ascii="宋体" w:eastAsia="宋体" w:hAnsi="Calibri" w:cs="Times New Roman"/>
      <w:sz w:val="24"/>
      <w:szCs w:val="20"/>
    </w:rPr>
  </w:style>
  <w:style w:type="paragraph" w:styleId="af0">
    <w:name w:val="Closing"/>
    <w:basedOn w:val="a0"/>
    <w:link w:val="Char8"/>
    <w:qFormat/>
    <w:rsid w:val="002510DA"/>
    <w:pPr>
      <w:ind w:left="4320"/>
    </w:pPr>
    <w:rPr>
      <w:rFonts w:ascii="Times New Roman" w:hAnsi="Times New Roman"/>
      <w:szCs w:val="24"/>
    </w:rPr>
  </w:style>
  <w:style w:type="character" w:customStyle="1" w:styleId="Char8">
    <w:name w:val="结束语 Char"/>
    <w:basedOn w:val="a1"/>
    <w:link w:val="af0"/>
    <w:qFormat/>
    <w:rsid w:val="002510DA"/>
    <w:rPr>
      <w:rFonts w:ascii="Times New Roman" w:eastAsia="宋体" w:hAnsi="Times New Roman" w:cs="Times New Roman"/>
      <w:szCs w:val="24"/>
    </w:rPr>
  </w:style>
  <w:style w:type="paragraph" w:styleId="32">
    <w:name w:val="List Bullet 3"/>
    <w:basedOn w:val="a0"/>
    <w:qFormat/>
    <w:rsid w:val="002510DA"/>
    <w:pPr>
      <w:tabs>
        <w:tab w:val="left" w:pos="1200"/>
      </w:tabs>
    </w:pPr>
    <w:rPr>
      <w:rFonts w:ascii="Times New Roman" w:hAnsi="Times New Roman"/>
      <w:szCs w:val="24"/>
    </w:rPr>
  </w:style>
  <w:style w:type="paragraph" w:styleId="af1">
    <w:name w:val="Body Text"/>
    <w:basedOn w:val="a0"/>
    <w:link w:val="Char9"/>
    <w:qFormat/>
    <w:rsid w:val="002510DA"/>
    <w:pPr>
      <w:spacing w:after="120"/>
    </w:pPr>
    <w:rPr>
      <w:rFonts w:ascii="Times New Roman" w:hAnsi="Times New Roman"/>
      <w:szCs w:val="24"/>
    </w:rPr>
  </w:style>
  <w:style w:type="character" w:customStyle="1" w:styleId="Char9">
    <w:name w:val="正文文本 Char"/>
    <w:basedOn w:val="a1"/>
    <w:link w:val="af1"/>
    <w:qFormat/>
    <w:rsid w:val="002510DA"/>
    <w:rPr>
      <w:rFonts w:ascii="Times New Roman" w:eastAsia="宋体" w:hAnsi="Times New Roman" w:cs="Times New Roman"/>
      <w:szCs w:val="24"/>
    </w:rPr>
  </w:style>
  <w:style w:type="paragraph" w:styleId="af2">
    <w:name w:val="Body Text Indent"/>
    <w:basedOn w:val="a0"/>
    <w:link w:val="Chara"/>
    <w:unhideWhenUsed/>
    <w:qFormat/>
    <w:rsid w:val="002510DA"/>
    <w:pPr>
      <w:spacing w:after="120"/>
      <w:ind w:leftChars="200" w:left="420"/>
    </w:pPr>
  </w:style>
  <w:style w:type="character" w:customStyle="1" w:styleId="Chara">
    <w:name w:val="正文文本缩进 Char"/>
    <w:basedOn w:val="a1"/>
    <w:link w:val="af2"/>
    <w:qFormat/>
    <w:rsid w:val="002510DA"/>
    <w:rPr>
      <w:rFonts w:ascii="Calibri" w:eastAsia="宋体" w:hAnsi="Calibri" w:cs="Times New Roman"/>
    </w:rPr>
  </w:style>
  <w:style w:type="paragraph" w:styleId="33">
    <w:name w:val="List Number 3"/>
    <w:basedOn w:val="a0"/>
    <w:qFormat/>
    <w:rsid w:val="002510DA"/>
    <w:pPr>
      <w:tabs>
        <w:tab w:val="left" w:pos="567"/>
        <w:tab w:val="left" w:pos="1200"/>
      </w:tabs>
      <w:ind w:left="567" w:hanging="567"/>
    </w:pPr>
    <w:rPr>
      <w:rFonts w:ascii="Times New Roman" w:hAnsi="Times New Roman"/>
      <w:szCs w:val="24"/>
    </w:rPr>
  </w:style>
  <w:style w:type="paragraph" w:styleId="21">
    <w:name w:val="List 2"/>
    <w:basedOn w:val="a0"/>
    <w:qFormat/>
    <w:rsid w:val="002510DA"/>
    <w:pPr>
      <w:ind w:left="840" w:hanging="420"/>
    </w:pPr>
    <w:rPr>
      <w:rFonts w:ascii="Times New Roman" w:hAnsi="Times New Roman"/>
      <w:szCs w:val="24"/>
    </w:rPr>
  </w:style>
  <w:style w:type="paragraph" w:styleId="af3">
    <w:name w:val="List Continue"/>
    <w:basedOn w:val="a0"/>
    <w:qFormat/>
    <w:rsid w:val="002510DA"/>
    <w:pPr>
      <w:spacing w:after="120"/>
      <w:ind w:left="420"/>
    </w:pPr>
    <w:rPr>
      <w:rFonts w:ascii="Times New Roman" w:hAnsi="Times New Roman"/>
      <w:szCs w:val="24"/>
    </w:rPr>
  </w:style>
  <w:style w:type="paragraph" w:styleId="af4">
    <w:name w:val="Block Text"/>
    <w:basedOn w:val="a0"/>
    <w:qFormat/>
    <w:rsid w:val="002510DA"/>
    <w:pPr>
      <w:spacing w:after="120"/>
      <w:ind w:left="1440" w:right="1440"/>
    </w:pPr>
    <w:rPr>
      <w:rFonts w:ascii="Times New Roman" w:hAnsi="Times New Roman"/>
      <w:szCs w:val="24"/>
    </w:rPr>
  </w:style>
  <w:style w:type="paragraph" w:styleId="22">
    <w:name w:val="List Bullet 2"/>
    <w:basedOn w:val="a0"/>
    <w:qFormat/>
    <w:rsid w:val="002510DA"/>
    <w:pPr>
      <w:tabs>
        <w:tab w:val="left" w:pos="0"/>
        <w:tab w:val="left" w:pos="780"/>
      </w:tabs>
    </w:pPr>
    <w:rPr>
      <w:rFonts w:ascii="Times New Roman" w:hAnsi="Times New Roman"/>
      <w:szCs w:val="24"/>
    </w:rPr>
  </w:style>
  <w:style w:type="paragraph" w:styleId="HTML">
    <w:name w:val="HTML Address"/>
    <w:basedOn w:val="a0"/>
    <w:link w:val="HTMLChar"/>
    <w:qFormat/>
    <w:rsid w:val="002510DA"/>
    <w:rPr>
      <w:rFonts w:ascii="Times New Roman" w:hAnsi="Times New Roman"/>
      <w:i/>
      <w:iCs/>
      <w:szCs w:val="24"/>
    </w:rPr>
  </w:style>
  <w:style w:type="character" w:customStyle="1" w:styleId="HTMLChar">
    <w:name w:val="HTML 地址 Char"/>
    <w:basedOn w:val="a1"/>
    <w:link w:val="HTML"/>
    <w:qFormat/>
    <w:rsid w:val="002510DA"/>
    <w:rPr>
      <w:rFonts w:ascii="Times New Roman" w:eastAsia="宋体" w:hAnsi="Times New Roman" w:cs="Times New Roman"/>
      <w:i/>
      <w:iCs/>
      <w:szCs w:val="24"/>
    </w:rPr>
  </w:style>
  <w:style w:type="paragraph" w:styleId="51">
    <w:name w:val="toc 5"/>
    <w:basedOn w:val="a0"/>
    <w:next w:val="a0"/>
    <w:qFormat/>
    <w:rsid w:val="002510DA"/>
    <w:pPr>
      <w:ind w:leftChars="800" w:left="800"/>
    </w:pPr>
  </w:style>
  <w:style w:type="paragraph" w:styleId="34">
    <w:name w:val="toc 3"/>
    <w:basedOn w:val="a0"/>
    <w:next w:val="a0"/>
    <w:uiPriority w:val="39"/>
    <w:qFormat/>
    <w:rsid w:val="002510DA"/>
    <w:pPr>
      <w:ind w:leftChars="400" w:left="400"/>
    </w:pPr>
  </w:style>
  <w:style w:type="paragraph" w:styleId="af5">
    <w:name w:val="Plain Text"/>
    <w:basedOn w:val="a0"/>
    <w:link w:val="Charb"/>
    <w:qFormat/>
    <w:rsid w:val="002510DA"/>
    <w:rPr>
      <w:rFonts w:ascii="宋体"/>
    </w:rPr>
  </w:style>
  <w:style w:type="character" w:customStyle="1" w:styleId="Charb">
    <w:name w:val="纯文本 Char"/>
    <w:basedOn w:val="a1"/>
    <w:link w:val="af5"/>
    <w:qFormat/>
    <w:rsid w:val="002510DA"/>
    <w:rPr>
      <w:rFonts w:ascii="宋体" w:eastAsia="宋体" w:hAnsi="Calibri" w:cs="Times New Roman"/>
    </w:rPr>
  </w:style>
  <w:style w:type="paragraph" w:styleId="52">
    <w:name w:val="List Bullet 5"/>
    <w:basedOn w:val="a0"/>
    <w:qFormat/>
    <w:rsid w:val="002510DA"/>
    <w:pPr>
      <w:tabs>
        <w:tab w:val="left" w:pos="0"/>
        <w:tab w:val="left" w:pos="2040"/>
      </w:tabs>
    </w:pPr>
    <w:rPr>
      <w:rFonts w:ascii="Times New Roman" w:hAnsi="Times New Roman"/>
      <w:szCs w:val="24"/>
    </w:rPr>
  </w:style>
  <w:style w:type="paragraph" w:styleId="41">
    <w:name w:val="List Number 4"/>
    <w:basedOn w:val="a0"/>
    <w:qFormat/>
    <w:rsid w:val="002510DA"/>
    <w:pPr>
      <w:tabs>
        <w:tab w:val="left" w:pos="1620"/>
      </w:tabs>
      <w:ind w:left="425" w:hanging="425"/>
    </w:pPr>
    <w:rPr>
      <w:rFonts w:ascii="Times New Roman" w:hAnsi="Times New Roman"/>
      <w:szCs w:val="24"/>
    </w:rPr>
  </w:style>
  <w:style w:type="paragraph" w:styleId="80">
    <w:name w:val="toc 8"/>
    <w:basedOn w:val="a0"/>
    <w:next w:val="a0"/>
    <w:qFormat/>
    <w:rsid w:val="002510DA"/>
    <w:pPr>
      <w:ind w:leftChars="1400" w:left="1400"/>
    </w:pPr>
  </w:style>
  <w:style w:type="paragraph" w:styleId="af6">
    <w:name w:val="Date"/>
    <w:basedOn w:val="a0"/>
    <w:next w:val="a0"/>
    <w:link w:val="Charc"/>
    <w:qFormat/>
    <w:rsid w:val="002510DA"/>
    <w:pPr>
      <w:ind w:leftChars="2500" w:left="2500"/>
    </w:pPr>
    <w:rPr>
      <w:rFonts w:ascii="Times New Roman" w:hAnsi="Times New Roman"/>
      <w:szCs w:val="20"/>
    </w:rPr>
  </w:style>
  <w:style w:type="character" w:customStyle="1" w:styleId="Charc">
    <w:name w:val="日期 Char"/>
    <w:basedOn w:val="a1"/>
    <w:link w:val="af6"/>
    <w:qFormat/>
    <w:rsid w:val="002510DA"/>
    <w:rPr>
      <w:rFonts w:ascii="Times New Roman" w:eastAsia="宋体" w:hAnsi="Times New Roman" w:cs="Times New Roman"/>
      <w:szCs w:val="20"/>
    </w:rPr>
  </w:style>
  <w:style w:type="paragraph" w:styleId="23">
    <w:name w:val="Body Text Indent 2"/>
    <w:basedOn w:val="a0"/>
    <w:link w:val="2Char0"/>
    <w:qFormat/>
    <w:rsid w:val="002510DA"/>
    <w:pPr>
      <w:spacing w:after="120" w:line="480" w:lineRule="auto"/>
      <w:ind w:left="420"/>
    </w:pPr>
    <w:rPr>
      <w:rFonts w:ascii="Times New Roman" w:hAnsi="Times New Roman"/>
      <w:szCs w:val="24"/>
    </w:rPr>
  </w:style>
  <w:style w:type="character" w:customStyle="1" w:styleId="2Char0">
    <w:name w:val="正文文本缩进 2 Char"/>
    <w:basedOn w:val="a1"/>
    <w:link w:val="23"/>
    <w:qFormat/>
    <w:rsid w:val="002510DA"/>
    <w:rPr>
      <w:rFonts w:ascii="Times New Roman" w:eastAsia="宋体" w:hAnsi="Times New Roman" w:cs="Times New Roman"/>
      <w:szCs w:val="24"/>
    </w:rPr>
  </w:style>
  <w:style w:type="paragraph" w:styleId="53">
    <w:name w:val="List Continue 5"/>
    <w:basedOn w:val="a0"/>
    <w:qFormat/>
    <w:rsid w:val="002510DA"/>
    <w:pPr>
      <w:spacing w:after="120"/>
      <w:ind w:left="2100"/>
    </w:pPr>
    <w:rPr>
      <w:rFonts w:ascii="Times New Roman" w:hAnsi="Times New Roman"/>
      <w:szCs w:val="24"/>
    </w:rPr>
  </w:style>
  <w:style w:type="paragraph" w:styleId="af7">
    <w:name w:val="Balloon Text"/>
    <w:basedOn w:val="a0"/>
    <w:link w:val="Chard"/>
    <w:qFormat/>
    <w:rsid w:val="002510DA"/>
    <w:rPr>
      <w:rFonts w:ascii="Times New Roman" w:hAnsi="Times New Roman"/>
      <w:sz w:val="18"/>
      <w:szCs w:val="20"/>
    </w:rPr>
  </w:style>
  <w:style w:type="character" w:customStyle="1" w:styleId="Chard">
    <w:name w:val="批注框文本 Char"/>
    <w:basedOn w:val="a1"/>
    <w:link w:val="af7"/>
    <w:qFormat/>
    <w:rsid w:val="002510DA"/>
    <w:rPr>
      <w:rFonts w:ascii="Times New Roman" w:eastAsia="宋体" w:hAnsi="Times New Roman" w:cs="Times New Roman"/>
      <w:sz w:val="18"/>
      <w:szCs w:val="20"/>
    </w:rPr>
  </w:style>
  <w:style w:type="paragraph" w:styleId="af8">
    <w:name w:val="envelope return"/>
    <w:basedOn w:val="a0"/>
    <w:qFormat/>
    <w:rsid w:val="002510DA"/>
    <w:pPr>
      <w:snapToGrid w:val="0"/>
    </w:pPr>
    <w:rPr>
      <w:rFonts w:ascii="Arial" w:hAnsi="Arial" w:cs="Arial"/>
      <w:szCs w:val="24"/>
    </w:rPr>
  </w:style>
  <w:style w:type="paragraph" w:styleId="af9">
    <w:name w:val="Signature"/>
    <w:basedOn w:val="a0"/>
    <w:link w:val="Chare"/>
    <w:qFormat/>
    <w:rsid w:val="002510DA"/>
    <w:pPr>
      <w:ind w:left="4320"/>
    </w:pPr>
    <w:rPr>
      <w:rFonts w:ascii="Times New Roman" w:hAnsi="Times New Roman"/>
      <w:szCs w:val="24"/>
    </w:rPr>
  </w:style>
  <w:style w:type="character" w:customStyle="1" w:styleId="Chare">
    <w:name w:val="签名 Char"/>
    <w:basedOn w:val="a1"/>
    <w:link w:val="af9"/>
    <w:qFormat/>
    <w:rsid w:val="002510DA"/>
    <w:rPr>
      <w:rFonts w:ascii="Times New Roman" w:eastAsia="宋体" w:hAnsi="Times New Roman" w:cs="Times New Roman"/>
      <w:szCs w:val="24"/>
    </w:rPr>
  </w:style>
  <w:style w:type="paragraph" w:styleId="10">
    <w:name w:val="toc 1"/>
    <w:basedOn w:val="a0"/>
    <w:next w:val="a0"/>
    <w:uiPriority w:val="39"/>
    <w:qFormat/>
    <w:rsid w:val="002510DA"/>
  </w:style>
  <w:style w:type="paragraph" w:styleId="42">
    <w:name w:val="List Continue 4"/>
    <w:basedOn w:val="a0"/>
    <w:qFormat/>
    <w:rsid w:val="002510DA"/>
    <w:pPr>
      <w:spacing w:after="120"/>
      <w:ind w:left="1680"/>
    </w:pPr>
    <w:rPr>
      <w:rFonts w:ascii="Times New Roman" w:hAnsi="Times New Roman"/>
      <w:szCs w:val="24"/>
    </w:rPr>
  </w:style>
  <w:style w:type="paragraph" w:styleId="43">
    <w:name w:val="toc 4"/>
    <w:basedOn w:val="a0"/>
    <w:next w:val="a0"/>
    <w:qFormat/>
    <w:rsid w:val="002510DA"/>
    <w:pPr>
      <w:ind w:leftChars="600" w:left="600"/>
    </w:pPr>
  </w:style>
  <w:style w:type="paragraph" w:styleId="11">
    <w:name w:val="index 1"/>
    <w:basedOn w:val="a0"/>
    <w:next w:val="a0"/>
    <w:autoRedefine/>
    <w:unhideWhenUsed/>
    <w:qFormat/>
    <w:rsid w:val="002510DA"/>
  </w:style>
  <w:style w:type="paragraph" w:styleId="afa">
    <w:name w:val="index heading"/>
    <w:basedOn w:val="a0"/>
    <w:next w:val="11"/>
    <w:qFormat/>
    <w:rsid w:val="002510DA"/>
    <w:pPr>
      <w:adjustRightInd w:val="0"/>
      <w:spacing w:line="490" w:lineRule="exact"/>
      <w:ind w:firstLine="556"/>
      <w:textAlignment w:val="baseline"/>
    </w:pPr>
    <w:rPr>
      <w:rFonts w:ascii="Times New Roman" w:eastAsia="仿宋_GB2312" w:hAnsi="Times New Roman"/>
      <w:kern w:val="0"/>
      <w:sz w:val="28"/>
      <w:szCs w:val="20"/>
    </w:rPr>
  </w:style>
  <w:style w:type="paragraph" w:styleId="afb">
    <w:name w:val="Subtitle"/>
    <w:basedOn w:val="a0"/>
    <w:link w:val="Charf"/>
    <w:qFormat/>
    <w:rsid w:val="002510DA"/>
    <w:pPr>
      <w:spacing w:before="240" w:after="60" w:line="312" w:lineRule="auto"/>
      <w:jc w:val="center"/>
      <w:outlineLvl w:val="1"/>
    </w:pPr>
    <w:rPr>
      <w:rFonts w:ascii="Arial" w:hAnsi="Arial" w:cs="Arial"/>
      <w:b/>
      <w:bCs/>
      <w:kern w:val="28"/>
      <w:sz w:val="32"/>
      <w:szCs w:val="32"/>
    </w:rPr>
  </w:style>
  <w:style w:type="character" w:customStyle="1" w:styleId="Charf">
    <w:name w:val="副标题 Char"/>
    <w:basedOn w:val="a1"/>
    <w:link w:val="afb"/>
    <w:qFormat/>
    <w:rsid w:val="002510DA"/>
    <w:rPr>
      <w:rFonts w:ascii="Arial" w:eastAsia="宋体" w:hAnsi="Arial" w:cs="Arial"/>
      <w:b/>
      <w:bCs/>
      <w:kern w:val="28"/>
      <w:sz w:val="32"/>
      <w:szCs w:val="32"/>
    </w:rPr>
  </w:style>
  <w:style w:type="paragraph" w:styleId="54">
    <w:name w:val="List Number 5"/>
    <w:basedOn w:val="a0"/>
    <w:qFormat/>
    <w:rsid w:val="002510DA"/>
    <w:pPr>
      <w:tabs>
        <w:tab w:val="left" w:pos="2040"/>
      </w:tabs>
    </w:pPr>
    <w:rPr>
      <w:rFonts w:ascii="Times New Roman" w:hAnsi="Times New Roman"/>
      <w:szCs w:val="24"/>
    </w:rPr>
  </w:style>
  <w:style w:type="paragraph" w:styleId="afc">
    <w:name w:val="List"/>
    <w:basedOn w:val="a0"/>
    <w:qFormat/>
    <w:rsid w:val="002510DA"/>
    <w:pPr>
      <w:ind w:left="420" w:hanging="420"/>
    </w:pPr>
    <w:rPr>
      <w:rFonts w:ascii="Times New Roman" w:hAnsi="Times New Roman"/>
      <w:szCs w:val="24"/>
    </w:rPr>
  </w:style>
  <w:style w:type="paragraph" w:styleId="afd">
    <w:name w:val="footnote text"/>
    <w:basedOn w:val="a0"/>
    <w:link w:val="Charf0"/>
    <w:qFormat/>
    <w:rsid w:val="002510DA"/>
    <w:pPr>
      <w:snapToGrid w:val="0"/>
      <w:ind w:leftChars="200" w:left="400" w:hangingChars="200" w:hanging="200"/>
      <w:jc w:val="left"/>
    </w:pPr>
    <w:rPr>
      <w:rFonts w:ascii="Times New Roman" w:hAnsi="Times New Roman"/>
      <w:sz w:val="18"/>
      <w:szCs w:val="18"/>
    </w:rPr>
  </w:style>
  <w:style w:type="character" w:customStyle="1" w:styleId="Charf0">
    <w:name w:val="脚注文本 Char"/>
    <w:basedOn w:val="a1"/>
    <w:link w:val="afd"/>
    <w:qFormat/>
    <w:rsid w:val="002510DA"/>
    <w:rPr>
      <w:rFonts w:ascii="Times New Roman" w:eastAsia="宋体" w:hAnsi="Times New Roman" w:cs="Times New Roman"/>
      <w:sz w:val="18"/>
      <w:szCs w:val="18"/>
    </w:rPr>
  </w:style>
  <w:style w:type="paragraph" w:styleId="60">
    <w:name w:val="toc 6"/>
    <w:basedOn w:val="a0"/>
    <w:next w:val="a0"/>
    <w:qFormat/>
    <w:rsid w:val="002510DA"/>
    <w:pPr>
      <w:ind w:leftChars="1000" w:left="1000"/>
    </w:pPr>
  </w:style>
  <w:style w:type="paragraph" w:styleId="55">
    <w:name w:val="List 5"/>
    <w:basedOn w:val="a0"/>
    <w:qFormat/>
    <w:rsid w:val="002510DA"/>
    <w:pPr>
      <w:ind w:left="2100" w:hanging="420"/>
    </w:pPr>
    <w:rPr>
      <w:rFonts w:ascii="Times New Roman" w:hAnsi="Times New Roman"/>
      <w:szCs w:val="24"/>
    </w:rPr>
  </w:style>
  <w:style w:type="paragraph" w:styleId="35">
    <w:name w:val="Body Text Indent 3"/>
    <w:basedOn w:val="a0"/>
    <w:link w:val="3Char1"/>
    <w:qFormat/>
    <w:rsid w:val="002510DA"/>
    <w:pPr>
      <w:spacing w:after="120"/>
      <w:ind w:leftChars="200" w:left="200"/>
    </w:pPr>
    <w:rPr>
      <w:sz w:val="16"/>
      <w:szCs w:val="16"/>
    </w:rPr>
  </w:style>
  <w:style w:type="character" w:customStyle="1" w:styleId="3Char1">
    <w:name w:val="正文文本缩进 3 Char"/>
    <w:basedOn w:val="a1"/>
    <w:link w:val="35"/>
    <w:qFormat/>
    <w:rsid w:val="002510DA"/>
    <w:rPr>
      <w:rFonts w:ascii="Calibri" w:eastAsia="宋体" w:hAnsi="Calibri" w:cs="Times New Roman"/>
      <w:sz w:val="16"/>
      <w:szCs w:val="16"/>
    </w:rPr>
  </w:style>
  <w:style w:type="paragraph" w:styleId="afe">
    <w:name w:val="table of figures"/>
    <w:basedOn w:val="a0"/>
    <w:next w:val="a0"/>
    <w:qFormat/>
    <w:rsid w:val="002510DA"/>
    <w:pPr>
      <w:ind w:leftChars="200" w:left="200" w:hangingChars="200" w:hanging="200"/>
    </w:pPr>
    <w:rPr>
      <w:rFonts w:ascii="Times New Roman" w:hAnsi="Times New Roman"/>
      <w:szCs w:val="24"/>
    </w:rPr>
  </w:style>
  <w:style w:type="paragraph" w:styleId="24">
    <w:name w:val="toc 2"/>
    <w:basedOn w:val="a0"/>
    <w:next w:val="a0"/>
    <w:uiPriority w:val="39"/>
    <w:qFormat/>
    <w:rsid w:val="002510DA"/>
    <w:pPr>
      <w:ind w:leftChars="200" w:left="200"/>
    </w:pPr>
  </w:style>
  <w:style w:type="paragraph" w:styleId="90">
    <w:name w:val="toc 9"/>
    <w:basedOn w:val="a0"/>
    <w:next w:val="a0"/>
    <w:qFormat/>
    <w:rsid w:val="002510DA"/>
    <w:pPr>
      <w:ind w:leftChars="1600" w:left="1600"/>
    </w:pPr>
  </w:style>
  <w:style w:type="paragraph" w:styleId="25">
    <w:name w:val="Body Text 2"/>
    <w:basedOn w:val="a0"/>
    <w:link w:val="2Char1"/>
    <w:qFormat/>
    <w:rsid w:val="002510DA"/>
    <w:pPr>
      <w:spacing w:after="120" w:line="480" w:lineRule="auto"/>
    </w:pPr>
    <w:rPr>
      <w:rFonts w:ascii="Times New Roman" w:hAnsi="Times New Roman"/>
      <w:szCs w:val="24"/>
    </w:rPr>
  </w:style>
  <w:style w:type="character" w:customStyle="1" w:styleId="2Char1">
    <w:name w:val="正文文本 2 Char"/>
    <w:basedOn w:val="a1"/>
    <w:link w:val="25"/>
    <w:qFormat/>
    <w:rsid w:val="002510DA"/>
    <w:rPr>
      <w:rFonts w:ascii="Times New Roman" w:eastAsia="宋体" w:hAnsi="Times New Roman" w:cs="Times New Roman"/>
      <w:szCs w:val="24"/>
    </w:rPr>
  </w:style>
  <w:style w:type="paragraph" w:styleId="44">
    <w:name w:val="List 4"/>
    <w:basedOn w:val="a0"/>
    <w:qFormat/>
    <w:rsid w:val="002510DA"/>
    <w:pPr>
      <w:ind w:left="1680" w:hanging="420"/>
    </w:pPr>
    <w:rPr>
      <w:rFonts w:ascii="Times New Roman" w:hAnsi="Times New Roman"/>
      <w:szCs w:val="24"/>
    </w:rPr>
  </w:style>
  <w:style w:type="paragraph" w:styleId="26">
    <w:name w:val="List Continue 2"/>
    <w:basedOn w:val="a0"/>
    <w:qFormat/>
    <w:rsid w:val="002510DA"/>
    <w:pPr>
      <w:spacing w:after="120"/>
      <w:ind w:left="840"/>
    </w:pPr>
    <w:rPr>
      <w:rFonts w:ascii="Times New Roman" w:hAnsi="Times New Roman"/>
      <w:szCs w:val="24"/>
    </w:rPr>
  </w:style>
  <w:style w:type="paragraph" w:styleId="aff">
    <w:name w:val="Message Header"/>
    <w:basedOn w:val="a0"/>
    <w:link w:val="Charf1"/>
    <w:qFormat/>
    <w:rsid w:val="002510D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Charf1">
    <w:name w:val="信息标题 Char"/>
    <w:basedOn w:val="a1"/>
    <w:link w:val="aff"/>
    <w:qFormat/>
    <w:rsid w:val="002510DA"/>
    <w:rPr>
      <w:rFonts w:ascii="Arial" w:eastAsia="宋体" w:hAnsi="Arial" w:cs="Arial"/>
      <w:sz w:val="24"/>
      <w:szCs w:val="24"/>
      <w:shd w:val="pct20" w:color="auto" w:fill="auto"/>
    </w:rPr>
  </w:style>
  <w:style w:type="paragraph" w:styleId="HTML0">
    <w:name w:val="HTML Preformatted"/>
    <w:basedOn w:val="a0"/>
    <w:link w:val="HTMLChar0"/>
    <w:qFormat/>
    <w:rsid w:val="002510DA"/>
    <w:rPr>
      <w:rFonts w:ascii="Courier New" w:hAnsi="Courier New" w:cs="Courier New"/>
      <w:sz w:val="20"/>
      <w:szCs w:val="20"/>
    </w:rPr>
  </w:style>
  <w:style w:type="character" w:customStyle="1" w:styleId="HTMLChar0">
    <w:name w:val="HTML 预设格式 Char"/>
    <w:basedOn w:val="a1"/>
    <w:link w:val="HTML0"/>
    <w:qFormat/>
    <w:rsid w:val="002510DA"/>
    <w:rPr>
      <w:rFonts w:ascii="Courier New" w:eastAsia="宋体" w:hAnsi="Courier New" w:cs="Courier New"/>
      <w:sz w:val="20"/>
      <w:szCs w:val="20"/>
    </w:rPr>
  </w:style>
  <w:style w:type="paragraph" w:styleId="aff0">
    <w:name w:val="Normal (Web)"/>
    <w:basedOn w:val="a0"/>
    <w:link w:val="Charf2"/>
    <w:unhideWhenUsed/>
    <w:qFormat/>
    <w:rsid w:val="002510DA"/>
    <w:pPr>
      <w:spacing w:before="100" w:beforeAutospacing="1" w:after="100" w:afterAutospacing="1"/>
      <w:jc w:val="left"/>
    </w:pPr>
    <w:rPr>
      <w:rFonts w:ascii="Times New Roman" w:hAnsi="Times New Roman"/>
      <w:kern w:val="0"/>
      <w:sz w:val="24"/>
      <w:szCs w:val="20"/>
    </w:rPr>
  </w:style>
  <w:style w:type="character" w:customStyle="1" w:styleId="Charf2">
    <w:name w:val="普通(网站) Char"/>
    <w:link w:val="aff0"/>
    <w:qFormat/>
    <w:rsid w:val="002510DA"/>
    <w:rPr>
      <w:rFonts w:ascii="Times New Roman" w:eastAsia="宋体" w:hAnsi="Times New Roman" w:cs="Times New Roman"/>
      <w:kern w:val="0"/>
      <w:sz w:val="24"/>
      <w:szCs w:val="20"/>
    </w:rPr>
  </w:style>
  <w:style w:type="paragraph" w:styleId="36">
    <w:name w:val="List Continue 3"/>
    <w:basedOn w:val="a0"/>
    <w:qFormat/>
    <w:rsid w:val="002510DA"/>
    <w:pPr>
      <w:spacing w:after="120"/>
      <w:ind w:left="1260"/>
    </w:pPr>
    <w:rPr>
      <w:rFonts w:ascii="Times New Roman" w:hAnsi="Times New Roman"/>
      <w:szCs w:val="24"/>
    </w:rPr>
  </w:style>
  <w:style w:type="paragraph" w:styleId="aff1">
    <w:name w:val="Title"/>
    <w:basedOn w:val="a0"/>
    <w:next w:val="a0"/>
    <w:link w:val="Charf3"/>
    <w:qFormat/>
    <w:rsid w:val="002510DA"/>
    <w:pPr>
      <w:autoSpaceDE w:val="0"/>
      <w:autoSpaceDN w:val="0"/>
      <w:adjustRightInd w:val="0"/>
      <w:snapToGrid w:val="0"/>
      <w:spacing w:before="100" w:after="100"/>
      <w:jc w:val="center"/>
      <w:textAlignment w:val="baseline"/>
    </w:pPr>
    <w:rPr>
      <w:rFonts w:ascii="Arial" w:hAnsi="Arial"/>
      <w:kern w:val="0"/>
      <w:sz w:val="32"/>
      <w:szCs w:val="32"/>
    </w:rPr>
  </w:style>
  <w:style w:type="character" w:customStyle="1" w:styleId="Charf3">
    <w:name w:val="标题 Char"/>
    <w:basedOn w:val="a1"/>
    <w:link w:val="aff1"/>
    <w:qFormat/>
    <w:rsid w:val="002510DA"/>
    <w:rPr>
      <w:rFonts w:ascii="Arial" w:eastAsia="宋体" w:hAnsi="Arial" w:cs="Times New Roman"/>
      <w:kern w:val="0"/>
      <w:sz w:val="32"/>
      <w:szCs w:val="32"/>
    </w:rPr>
  </w:style>
  <w:style w:type="paragraph" w:styleId="aff2">
    <w:name w:val="annotation subject"/>
    <w:basedOn w:val="ae"/>
    <w:next w:val="ae"/>
    <w:link w:val="Charf4"/>
    <w:qFormat/>
    <w:rsid w:val="002510DA"/>
  </w:style>
  <w:style w:type="character" w:customStyle="1" w:styleId="Charf4">
    <w:name w:val="批注主题 Char"/>
    <w:basedOn w:val="Char6"/>
    <w:link w:val="aff2"/>
    <w:qFormat/>
    <w:rsid w:val="002510DA"/>
    <w:rPr>
      <w:rFonts w:ascii="Times New Roman" w:eastAsia="宋体" w:hAnsi="Times New Roman" w:cs="Times New Roman"/>
      <w:szCs w:val="20"/>
    </w:rPr>
  </w:style>
  <w:style w:type="paragraph" w:styleId="aff3">
    <w:name w:val="Body Text First Indent"/>
    <w:basedOn w:val="af1"/>
    <w:link w:val="Charf5"/>
    <w:qFormat/>
    <w:rsid w:val="002510DA"/>
    <w:pPr>
      <w:ind w:firstLine="420"/>
    </w:pPr>
  </w:style>
  <w:style w:type="character" w:customStyle="1" w:styleId="Charf5">
    <w:name w:val="正文首行缩进 Char"/>
    <w:basedOn w:val="Char9"/>
    <w:link w:val="aff3"/>
    <w:qFormat/>
    <w:rsid w:val="002510DA"/>
    <w:rPr>
      <w:rFonts w:ascii="Times New Roman" w:eastAsia="宋体" w:hAnsi="Times New Roman" w:cs="Times New Roman"/>
      <w:szCs w:val="24"/>
    </w:rPr>
  </w:style>
  <w:style w:type="paragraph" w:styleId="27">
    <w:name w:val="Body Text First Indent 2"/>
    <w:basedOn w:val="af2"/>
    <w:link w:val="2Char2"/>
    <w:qFormat/>
    <w:rsid w:val="002510DA"/>
    <w:pPr>
      <w:ind w:leftChars="0" w:left="0" w:firstLine="420"/>
    </w:pPr>
    <w:rPr>
      <w:rFonts w:ascii="Times New Roman" w:hAnsi="Times New Roman"/>
      <w:sz w:val="24"/>
      <w:szCs w:val="24"/>
    </w:rPr>
  </w:style>
  <w:style w:type="character" w:customStyle="1" w:styleId="2Char2">
    <w:name w:val="正文首行缩进 2 Char"/>
    <w:basedOn w:val="Chara"/>
    <w:link w:val="27"/>
    <w:qFormat/>
    <w:rsid w:val="002510DA"/>
    <w:rPr>
      <w:rFonts w:ascii="Times New Roman" w:eastAsia="宋体" w:hAnsi="Times New Roman" w:cs="Times New Roman"/>
      <w:sz w:val="24"/>
      <w:szCs w:val="24"/>
    </w:rPr>
  </w:style>
  <w:style w:type="table" w:styleId="aff4">
    <w:name w:val="Table Grid"/>
    <w:basedOn w:val="a2"/>
    <w:qFormat/>
    <w:rsid w:val="002510D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qFormat/>
    <w:rsid w:val="002510DA"/>
    <w:rPr>
      <w:b/>
      <w:bCs/>
    </w:rPr>
  </w:style>
  <w:style w:type="character" w:styleId="aff6">
    <w:name w:val="page number"/>
    <w:basedOn w:val="a1"/>
    <w:qFormat/>
    <w:rsid w:val="002510DA"/>
  </w:style>
  <w:style w:type="character" w:styleId="aff7">
    <w:name w:val="FollowedHyperlink"/>
    <w:uiPriority w:val="99"/>
    <w:qFormat/>
    <w:rsid w:val="002510DA"/>
    <w:rPr>
      <w:color w:val="800080"/>
      <w:u w:val="single"/>
    </w:rPr>
  </w:style>
  <w:style w:type="character" w:styleId="aff8">
    <w:name w:val="Emphasis"/>
    <w:qFormat/>
    <w:rsid w:val="002510DA"/>
    <w:rPr>
      <w:i/>
      <w:iCs/>
    </w:rPr>
  </w:style>
  <w:style w:type="character" w:styleId="aff9">
    <w:name w:val="line number"/>
    <w:basedOn w:val="a1"/>
    <w:qFormat/>
    <w:rsid w:val="002510DA"/>
  </w:style>
  <w:style w:type="character" w:styleId="HTML1">
    <w:name w:val="HTML Definition"/>
    <w:qFormat/>
    <w:rsid w:val="002510DA"/>
    <w:rPr>
      <w:i/>
      <w:iCs/>
    </w:rPr>
  </w:style>
  <w:style w:type="character" w:styleId="HTML2">
    <w:name w:val="HTML Typewriter"/>
    <w:qFormat/>
    <w:rsid w:val="002510DA"/>
    <w:rPr>
      <w:rFonts w:ascii="Courier New" w:hAnsi="Courier New" w:cs="Courier New"/>
      <w:sz w:val="20"/>
      <w:szCs w:val="20"/>
    </w:rPr>
  </w:style>
  <w:style w:type="character" w:styleId="HTML3">
    <w:name w:val="HTML Acronym"/>
    <w:basedOn w:val="a1"/>
    <w:qFormat/>
    <w:rsid w:val="002510DA"/>
  </w:style>
  <w:style w:type="character" w:styleId="HTML4">
    <w:name w:val="HTML Variable"/>
    <w:qFormat/>
    <w:rsid w:val="002510DA"/>
    <w:rPr>
      <w:i/>
      <w:iCs/>
    </w:rPr>
  </w:style>
  <w:style w:type="character" w:styleId="affa">
    <w:name w:val="Hyperlink"/>
    <w:basedOn w:val="a1"/>
    <w:uiPriority w:val="99"/>
    <w:qFormat/>
    <w:rsid w:val="002510DA"/>
    <w:rPr>
      <w:color w:val="0000FF"/>
      <w:u w:val="single"/>
    </w:rPr>
  </w:style>
  <w:style w:type="character" w:styleId="HTML5">
    <w:name w:val="HTML Code"/>
    <w:qFormat/>
    <w:rsid w:val="002510DA"/>
    <w:rPr>
      <w:rFonts w:ascii="Courier New" w:hAnsi="Courier New" w:cs="Courier New"/>
      <w:sz w:val="20"/>
      <w:szCs w:val="20"/>
    </w:rPr>
  </w:style>
  <w:style w:type="character" w:styleId="affb">
    <w:name w:val="annotation reference"/>
    <w:qFormat/>
    <w:rsid w:val="002510DA"/>
    <w:rPr>
      <w:sz w:val="21"/>
    </w:rPr>
  </w:style>
  <w:style w:type="character" w:styleId="HTML6">
    <w:name w:val="HTML Cite"/>
    <w:qFormat/>
    <w:rsid w:val="002510DA"/>
    <w:rPr>
      <w:i/>
      <w:iCs/>
    </w:rPr>
  </w:style>
  <w:style w:type="character" w:styleId="HTML7">
    <w:name w:val="HTML Keyboard"/>
    <w:qFormat/>
    <w:rsid w:val="002510DA"/>
    <w:rPr>
      <w:rFonts w:ascii="Courier New" w:hAnsi="Courier New" w:cs="Courier New"/>
      <w:sz w:val="20"/>
      <w:szCs w:val="20"/>
    </w:rPr>
  </w:style>
  <w:style w:type="character" w:styleId="HTML8">
    <w:name w:val="HTML Sample"/>
    <w:qFormat/>
    <w:rsid w:val="002510DA"/>
    <w:rPr>
      <w:rFonts w:ascii="Courier New" w:hAnsi="Courier New" w:cs="Courier New"/>
    </w:rPr>
  </w:style>
  <w:style w:type="character" w:customStyle="1" w:styleId="stylekwd">
    <w:name w:val="style_kwd"/>
    <w:basedOn w:val="a1"/>
    <w:qFormat/>
    <w:rsid w:val="002510DA"/>
  </w:style>
  <w:style w:type="character" w:customStyle="1" w:styleId="Char10">
    <w:name w:val="批注文字 Char1"/>
    <w:qFormat/>
    <w:rsid w:val="002510DA"/>
    <w:rPr>
      <w:rFonts w:ascii="Times New Roman" w:eastAsia="宋体" w:hAnsi="Times New Roman" w:cs="Times New Roman"/>
      <w:sz w:val="20"/>
      <w:szCs w:val="20"/>
      <w:lang w:bidi="ar-SA"/>
    </w:rPr>
  </w:style>
  <w:style w:type="character" w:customStyle="1" w:styleId="CommentTextChar">
    <w:name w:val="Comment Text Char"/>
    <w:qFormat/>
    <w:rsid w:val="002510DA"/>
  </w:style>
  <w:style w:type="paragraph" w:customStyle="1" w:styleId="12">
    <w:name w:val="修订1"/>
    <w:qFormat/>
    <w:rsid w:val="002510DA"/>
    <w:rPr>
      <w:rFonts w:ascii="Times New Roman" w:eastAsia="宋体" w:hAnsi="Times New Roman" w:cs="Times New Roman"/>
      <w:szCs w:val="20"/>
    </w:rPr>
  </w:style>
  <w:style w:type="paragraph" w:customStyle="1" w:styleId="Style23">
    <w:name w:val="_Style 23"/>
    <w:basedOn w:val="a0"/>
    <w:qFormat/>
    <w:rsid w:val="002510DA"/>
    <w:pPr>
      <w:widowControl/>
      <w:spacing w:after="160" w:line="240" w:lineRule="exact"/>
      <w:jc w:val="left"/>
    </w:pPr>
  </w:style>
  <w:style w:type="paragraph" w:customStyle="1" w:styleId="TOC1">
    <w:name w:val="TOC 标题1"/>
    <w:basedOn w:val="1"/>
    <w:next w:val="a0"/>
    <w:qFormat/>
    <w:rsid w:val="002510DA"/>
    <w:pPr>
      <w:widowControl/>
      <w:spacing w:before="480" w:after="0" w:line="276" w:lineRule="auto"/>
      <w:jc w:val="left"/>
      <w:outlineLvl w:val="9"/>
    </w:pPr>
    <w:rPr>
      <w:rFonts w:ascii="Cambria" w:hAnsi="Cambria"/>
      <w:color w:val="365F91"/>
      <w:kern w:val="0"/>
      <w:sz w:val="28"/>
    </w:rPr>
  </w:style>
  <w:style w:type="character" w:customStyle="1" w:styleId="font161">
    <w:name w:val="font161"/>
    <w:qFormat/>
    <w:rsid w:val="002510DA"/>
    <w:rPr>
      <w:b/>
      <w:bCs/>
      <w:sz w:val="32"/>
      <w:szCs w:val="32"/>
    </w:rPr>
  </w:style>
  <w:style w:type="character" w:customStyle="1" w:styleId="headline-content5">
    <w:name w:val="headline-content5"/>
    <w:basedOn w:val="a1"/>
    <w:qFormat/>
    <w:rsid w:val="002510DA"/>
    <w:rPr>
      <w:sz w:val="28"/>
      <w:szCs w:val="28"/>
    </w:rPr>
  </w:style>
  <w:style w:type="paragraph" w:customStyle="1" w:styleId="New">
    <w:name w:val="正文 New"/>
    <w:qFormat/>
    <w:rsid w:val="002510DA"/>
    <w:pPr>
      <w:spacing w:after="200" w:line="276" w:lineRule="auto"/>
    </w:pPr>
    <w:rPr>
      <w:rFonts w:ascii="Calibri" w:eastAsia="宋体" w:hAnsi="Calibri" w:cs="Times New Roman"/>
      <w:kern w:val="0"/>
      <w:sz w:val="22"/>
    </w:rPr>
  </w:style>
  <w:style w:type="paragraph" w:customStyle="1" w:styleId="xl65">
    <w:name w:val="xl65"/>
    <w:basedOn w:val="a0"/>
    <w:qFormat/>
    <w:rsid w:val="002510DA"/>
    <w:pPr>
      <w:widowControl/>
      <w:spacing w:before="100" w:beforeAutospacing="1" w:after="100" w:afterAutospacing="1"/>
      <w:jc w:val="center"/>
    </w:pPr>
    <w:rPr>
      <w:rFonts w:ascii="仿宋" w:eastAsia="仿宋" w:hAnsi="仿宋" w:cs="宋体"/>
      <w:b/>
      <w:bCs/>
      <w:kern w:val="0"/>
      <w:sz w:val="24"/>
      <w:szCs w:val="24"/>
    </w:rPr>
  </w:style>
  <w:style w:type="paragraph" w:customStyle="1" w:styleId="xl66">
    <w:name w:val="xl66"/>
    <w:basedOn w:val="a0"/>
    <w:qFormat/>
    <w:rsid w:val="002510DA"/>
    <w:pPr>
      <w:widowControl/>
      <w:spacing w:before="100" w:beforeAutospacing="1" w:after="100" w:afterAutospacing="1"/>
      <w:jc w:val="center"/>
    </w:pPr>
    <w:rPr>
      <w:rFonts w:ascii="仿宋" w:eastAsia="仿宋" w:hAnsi="仿宋" w:cs="宋体"/>
      <w:kern w:val="0"/>
      <w:sz w:val="24"/>
      <w:szCs w:val="24"/>
    </w:rPr>
  </w:style>
  <w:style w:type="paragraph" w:customStyle="1" w:styleId="xl67">
    <w:name w:val="xl67"/>
    <w:basedOn w:val="a0"/>
    <w:qFormat/>
    <w:rsid w:val="002510DA"/>
    <w:pPr>
      <w:widowControl/>
      <w:spacing w:before="100" w:beforeAutospacing="1" w:after="100" w:afterAutospacing="1"/>
      <w:jc w:val="center"/>
    </w:pPr>
    <w:rPr>
      <w:rFonts w:ascii="仿宋" w:eastAsia="仿宋" w:hAnsi="仿宋" w:cs="宋体"/>
      <w:color w:val="FF0000"/>
      <w:kern w:val="0"/>
      <w:sz w:val="24"/>
      <w:szCs w:val="24"/>
    </w:rPr>
  </w:style>
  <w:style w:type="paragraph" w:customStyle="1" w:styleId="xl68">
    <w:name w:val="xl68"/>
    <w:basedOn w:val="a0"/>
    <w:qFormat/>
    <w:rsid w:val="002510DA"/>
    <w:pPr>
      <w:widowControl/>
      <w:spacing w:before="100" w:beforeAutospacing="1" w:after="100" w:afterAutospacing="1"/>
      <w:jc w:val="center"/>
    </w:pPr>
    <w:rPr>
      <w:rFonts w:ascii="仿宋" w:eastAsia="仿宋" w:hAnsi="仿宋" w:cs="宋体"/>
      <w:color w:val="C00000"/>
      <w:kern w:val="0"/>
      <w:sz w:val="24"/>
      <w:szCs w:val="24"/>
    </w:rPr>
  </w:style>
  <w:style w:type="paragraph" w:customStyle="1" w:styleId="xl69">
    <w:name w:val="xl69"/>
    <w:basedOn w:val="a0"/>
    <w:qFormat/>
    <w:rsid w:val="002510DA"/>
    <w:pPr>
      <w:widowControl/>
      <w:spacing w:before="100" w:beforeAutospacing="1" w:after="100" w:afterAutospacing="1"/>
      <w:jc w:val="center"/>
    </w:pPr>
    <w:rPr>
      <w:rFonts w:ascii="仿宋" w:eastAsia="仿宋" w:hAnsi="仿宋" w:cs="宋体"/>
      <w:b/>
      <w:bCs/>
      <w:color w:val="FF0000"/>
      <w:kern w:val="0"/>
      <w:sz w:val="24"/>
      <w:szCs w:val="24"/>
    </w:rPr>
  </w:style>
  <w:style w:type="paragraph" w:customStyle="1" w:styleId="xl70">
    <w:name w:val="xl70"/>
    <w:basedOn w:val="a0"/>
    <w:qFormat/>
    <w:rsid w:val="002510DA"/>
    <w:pPr>
      <w:widowControl/>
      <w:spacing w:before="100" w:beforeAutospacing="1" w:after="100" w:afterAutospacing="1"/>
      <w:jc w:val="left"/>
    </w:pPr>
    <w:rPr>
      <w:rFonts w:ascii="宋体" w:hAnsi="宋体" w:cs="宋体"/>
      <w:kern w:val="0"/>
      <w:sz w:val="24"/>
      <w:szCs w:val="24"/>
    </w:rPr>
  </w:style>
  <w:style w:type="paragraph" w:customStyle="1" w:styleId="xl71">
    <w:name w:val="xl71"/>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b/>
      <w:bCs/>
      <w:kern w:val="0"/>
      <w:sz w:val="20"/>
      <w:szCs w:val="20"/>
    </w:rPr>
  </w:style>
  <w:style w:type="paragraph" w:customStyle="1" w:styleId="xl72">
    <w:name w:val="xl7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0"/>
    <w:qFormat/>
    <w:rsid w:val="002510DA"/>
    <w:pPr>
      <w:widowControl/>
      <w:spacing w:before="100" w:beforeAutospacing="1" w:after="100" w:afterAutospacing="1"/>
      <w:jc w:val="center"/>
    </w:pPr>
    <w:rPr>
      <w:rFonts w:ascii="宋体" w:hAnsi="宋体" w:cs="宋体"/>
      <w:kern w:val="0"/>
      <w:sz w:val="20"/>
      <w:szCs w:val="20"/>
    </w:rPr>
  </w:style>
  <w:style w:type="paragraph" w:customStyle="1" w:styleId="xl74">
    <w:name w:val="xl74"/>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75">
    <w:name w:val="xl75"/>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xl76">
    <w:name w:val="xl76"/>
    <w:basedOn w:val="a0"/>
    <w:qFormat/>
    <w:rsid w:val="002510DA"/>
    <w:pPr>
      <w:widowControl/>
      <w:spacing w:before="100" w:beforeAutospacing="1" w:after="100" w:afterAutospacing="1"/>
      <w:jc w:val="center"/>
    </w:pPr>
    <w:rPr>
      <w:rFonts w:ascii="宋体" w:hAnsi="宋体" w:cs="宋体"/>
      <w:kern w:val="0"/>
      <w:sz w:val="20"/>
      <w:szCs w:val="20"/>
    </w:rPr>
  </w:style>
  <w:style w:type="paragraph" w:customStyle="1" w:styleId="xl77">
    <w:name w:val="xl77"/>
    <w:basedOn w:val="a0"/>
    <w:qFormat/>
    <w:rsid w:val="002510DA"/>
    <w:pPr>
      <w:widowControl/>
      <w:pBdr>
        <w:top w:val="single" w:sz="4" w:space="0" w:color="auto"/>
        <w:bottom w:val="single" w:sz="4" w:space="0" w:color="auto"/>
      </w:pBdr>
      <w:spacing w:before="100" w:beforeAutospacing="1" w:after="100" w:afterAutospacing="1"/>
      <w:jc w:val="center"/>
    </w:pPr>
    <w:rPr>
      <w:rFonts w:ascii="仿宋" w:eastAsia="仿宋" w:hAnsi="仿宋" w:cs="宋体"/>
      <w:b/>
      <w:bCs/>
      <w:kern w:val="0"/>
      <w:sz w:val="20"/>
      <w:szCs w:val="20"/>
    </w:rPr>
  </w:style>
  <w:style w:type="paragraph" w:customStyle="1" w:styleId="xl78">
    <w:name w:val="xl78"/>
    <w:basedOn w:val="a0"/>
    <w:qFormat/>
    <w:rsid w:val="002510DA"/>
    <w:pPr>
      <w:widowControl/>
      <w:pBdr>
        <w:top w:val="single" w:sz="4" w:space="0" w:color="auto"/>
        <w:left w:val="single" w:sz="4" w:space="0" w:color="auto"/>
        <w:bottom w:val="single" w:sz="4" w:space="0" w:color="auto"/>
      </w:pBdr>
      <w:spacing w:before="100" w:beforeAutospacing="1" w:after="100" w:afterAutospacing="1"/>
      <w:jc w:val="center"/>
    </w:pPr>
    <w:rPr>
      <w:rFonts w:ascii="仿宋" w:eastAsia="仿宋" w:hAnsi="仿宋" w:cs="宋体"/>
      <w:b/>
      <w:bCs/>
      <w:kern w:val="0"/>
      <w:sz w:val="20"/>
      <w:szCs w:val="20"/>
    </w:rPr>
  </w:style>
  <w:style w:type="paragraph" w:customStyle="1" w:styleId="xl79">
    <w:name w:val="xl79"/>
    <w:basedOn w:val="a0"/>
    <w:qFormat/>
    <w:rsid w:val="002510DA"/>
    <w:pPr>
      <w:widowControl/>
      <w:spacing w:before="100" w:beforeAutospacing="1" w:after="100" w:afterAutospacing="1"/>
      <w:jc w:val="center"/>
    </w:pPr>
    <w:rPr>
      <w:rFonts w:ascii="宋体" w:hAnsi="宋体" w:cs="宋体"/>
      <w:b/>
      <w:bCs/>
      <w:kern w:val="0"/>
      <w:sz w:val="32"/>
      <w:szCs w:val="32"/>
    </w:rPr>
  </w:style>
  <w:style w:type="paragraph" w:customStyle="1" w:styleId="xl80">
    <w:name w:val="xl80"/>
    <w:basedOn w:val="a0"/>
    <w:qFormat/>
    <w:rsid w:val="002510DA"/>
    <w:pPr>
      <w:widowControl/>
      <w:spacing w:before="100" w:beforeAutospacing="1" w:after="100" w:afterAutospacing="1"/>
      <w:jc w:val="center"/>
    </w:pPr>
    <w:rPr>
      <w:rFonts w:ascii="宋体" w:hAnsi="宋体" w:cs="宋体"/>
      <w:b/>
      <w:bCs/>
      <w:kern w:val="0"/>
      <w:sz w:val="20"/>
      <w:szCs w:val="20"/>
    </w:rPr>
  </w:style>
  <w:style w:type="paragraph" w:customStyle="1" w:styleId="xl81">
    <w:name w:val="xl81"/>
    <w:basedOn w:val="a0"/>
    <w:qFormat/>
    <w:rsid w:val="002510DA"/>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120">
    <w:name w:val="样式12"/>
    <w:basedOn w:val="a0"/>
    <w:link w:val="12Char"/>
    <w:qFormat/>
    <w:rsid w:val="002510DA"/>
    <w:pPr>
      <w:tabs>
        <w:tab w:val="left" w:pos="680"/>
      </w:tabs>
      <w:spacing w:line="360" w:lineRule="auto"/>
      <w:ind w:left="680" w:rightChars="15" w:right="31" w:hanging="680"/>
    </w:pPr>
    <w:rPr>
      <w:rFonts w:ascii="宋体" w:hAnsi="宋体"/>
      <w:sz w:val="24"/>
      <w:szCs w:val="24"/>
    </w:rPr>
  </w:style>
  <w:style w:type="paragraph" w:customStyle="1" w:styleId="13">
    <w:name w:val="样式13"/>
    <w:basedOn w:val="af2"/>
    <w:link w:val="13Char"/>
    <w:qFormat/>
    <w:rsid w:val="002510DA"/>
    <w:pPr>
      <w:tabs>
        <w:tab w:val="left" w:pos="567"/>
        <w:tab w:val="left" w:pos="1080"/>
      </w:tabs>
      <w:spacing w:after="0" w:line="360" w:lineRule="auto"/>
      <w:ind w:leftChars="0" w:left="0" w:hanging="567"/>
      <w:outlineLvl w:val="3"/>
    </w:pPr>
    <w:rPr>
      <w:rFonts w:ascii="宋体" w:hAnsi="宋体"/>
      <w:sz w:val="24"/>
      <w:szCs w:val="24"/>
    </w:rPr>
  </w:style>
  <w:style w:type="paragraph" w:customStyle="1" w:styleId="14">
    <w:name w:val="列出段落1"/>
    <w:basedOn w:val="a0"/>
    <w:link w:val="affc"/>
    <w:qFormat/>
    <w:rsid w:val="002510DA"/>
    <w:pPr>
      <w:ind w:firstLineChars="200" w:firstLine="420"/>
    </w:pPr>
  </w:style>
  <w:style w:type="character" w:customStyle="1" w:styleId="affc">
    <w:name w:val="列表段落 字符"/>
    <w:link w:val="14"/>
    <w:uiPriority w:val="34"/>
    <w:qFormat/>
    <w:rsid w:val="002510DA"/>
    <w:rPr>
      <w:rFonts w:ascii="Calibri" w:eastAsia="宋体" w:hAnsi="Calibri" w:cs="Times New Roman"/>
    </w:rPr>
  </w:style>
  <w:style w:type="paragraph" w:customStyle="1" w:styleId="affd">
    <w:name w:val="标准"/>
    <w:basedOn w:val="a0"/>
    <w:qFormat/>
    <w:rsid w:val="002510DA"/>
    <w:pPr>
      <w:autoSpaceDE w:val="0"/>
      <w:autoSpaceDN w:val="0"/>
      <w:adjustRightInd w:val="0"/>
      <w:spacing w:line="480" w:lineRule="auto"/>
      <w:jc w:val="center"/>
      <w:textAlignment w:val="baseline"/>
    </w:pPr>
    <w:rPr>
      <w:rFonts w:ascii="宋体" w:hAnsi="Times New Roman"/>
      <w:kern w:val="0"/>
      <w:position w:val="-6"/>
      <w:sz w:val="24"/>
      <w:szCs w:val="20"/>
    </w:rPr>
  </w:style>
  <w:style w:type="paragraph" w:customStyle="1" w:styleId="15">
    <w:name w:val="样式1"/>
    <w:basedOn w:val="a0"/>
    <w:link w:val="1CharChar"/>
    <w:qFormat/>
    <w:rsid w:val="002510DA"/>
    <w:pPr>
      <w:spacing w:line="480" w:lineRule="auto"/>
    </w:pPr>
    <w:rPr>
      <w:rFonts w:ascii="EU-F1" w:eastAsia="黑体" w:hAnsi="Times New Roman"/>
      <w:kern w:val="0"/>
      <w:sz w:val="20"/>
      <w:szCs w:val="21"/>
    </w:rPr>
  </w:style>
  <w:style w:type="character" w:customStyle="1" w:styleId="1CharChar">
    <w:name w:val="样式1 Char Char"/>
    <w:link w:val="15"/>
    <w:qFormat/>
    <w:locked/>
    <w:rsid w:val="002510DA"/>
    <w:rPr>
      <w:rFonts w:ascii="EU-F1" w:eastAsia="黑体" w:hAnsi="Times New Roman" w:cs="Times New Roman"/>
      <w:kern w:val="0"/>
      <w:sz w:val="20"/>
      <w:szCs w:val="21"/>
    </w:rPr>
  </w:style>
  <w:style w:type="paragraph" w:customStyle="1" w:styleId="affe">
    <w:name w:val="一级条标题"/>
    <w:next w:val="a0"/>
    <w:uiPriority w:val="99"/>
    <w:qFormat/>
    <w:rsid w:val="002510DA"/>
    <w:pPr>
      <w:spacing w:beforeLines="50" w:afterLines="50"/>
      <w:outlineLvl w:val="2"/>
    </w:pPr>
    <w:rPr>
      <w:rFonts w:ascii="黑体" w:eastAsia="黑体" w:hAnsi="Times New Roman" w:cs="Times New Roman"/>
      <w:kern w:val="0"/>
      <w:szCs w:val="21"/>
    </w:rPr>
  </w:style>
  <w:style w:type="character" w:customStyle="1" w:styleId="CharChar">
    <w:name w:val="段 Char Char"/>
    <w:link w:val="afff"/>
    <w:qFormat/>
    <w:rsid w:val="002510DA"/>
    <w:rPr>
      <w:rFonts w:ascii="宋体"/>
    </w:rPr>
  </w:style>
  <w:style w:type="paragraph" w:customStyle="1" w:styleId="afff">
    <w:name w:val="段"/>
    <w:link w:val="CharChar"/>
    <w:uiPriority w:val="99"/>
    <w:qFormat/>
    <w:rsid w:val="002510DA"/>
    <w:pPr>
      <w:ind w:firstLineChars="200" w:firstLine="200"/>
      <w:jc w:val="both"/>
    </w:pPr>
    <w:rPr>
      <w:rFonts w:ascii="宋体"/>
    </w:rPr>
  </w:style>
  <w:style w:type="paragraph" w:customStyle="1" w:styleId="56">
    <w:name w:val="列出段落5"/>
    <w:basedOn w:val="a0"/>
    <w:uiPriority w:val="99"/>
    <w:unhideWhenUsed/>
    <w:qFormat/>
    <w:rsid w:val="002510DA"/>
    <w:pPr>
      <w:ind w:firstLineChars="200" w:firstLine="420"/>
    </w:pPr>
    <w:rPr>
      <w:rFonts w:ascii="宋体" w:hAnsi="Times New Roman"/>
      <w:kern w:val="0"/>
      <w:position w:val="-6"/>
      <w:sz w:val="32"/>
      <w:szCs w:val="20"/>
    </w:rPr>
  </w:style>
  <w:style w:type="paragraph" w:customStyle="1" w:styleId="110">
    <w:name w:val="列出段落11"/>
    <w:basedOn w:val="a0"/>
    <w:qFormat/>
    <w:rsid w:val="002510DA"/>
    <w:pPr>
      <w:ind w:firstLineChars="200" w:firstLine="420"/>
    </w:pPr>
    <w:rPr>
      <w:rFonts w:cs="黑体"/>
      <w:kern w:val="0"/>
      <w:position w:val="-6"/>
      <w:sz w:val="32"/>
    </w:rPr>
  </w:style>
  <w:style w:type="paragraph" w:customStyle="1" w:styleId="121">
    <w:name w:val="列出段落12"/>
    <w:basedOn w:val="a0"/>
    <w:uiPriority w:val="34"/>
    <w:qFormat/>
    <w:rsid w:val="002510DA"/>
    <w:pPr>
      <w:ind w:firstLineChars="200" w:firstLine="420"/>
    </w:pPr>
    <w:rPr>
      <w:szCs w:val="24"/>
    </w:rPr>
  </w:style>
  <w:style w:type="paragraph" w:customStyle="1" w:styleId="afff0">
    <w:name w:val="列表正文"/>
    <w:basedOn w:val="a9"/>
    <w:qFormat/>
    <w:rsid w:val="002510DA"/>
    <w:pPr>
      <w:tabs>
        <w:tab w:val="left" w:pos="780"/>
        <w:tab w:val="left" w:pos="2835"/>
      </w:tabs>
      <w:adjustRightInd w:val="0"/>
      <w:snapToGrid w:val="0"/>
      <w:spacing w:line="300" w:lineRule="auto"/>
      <w:ind w:left="780" w:firstLine="0"/>
      <w:jc w:val="left"/>
      <w:textAlignment w:val="baseline"/>
    </w:pPr>
    <w:rPr>
      <w:rFonts w:ascii="宋体" w:eastAsia="仿宋_GB2312" w:hAnsi="Times New Roman"/>
      <w:kern w:val="0"/>
      <w:sz w:val="28"/>
      <w:szCs w:val="20"/>
    </w:rPr>
  </w:style>
  <w:style w:type="paragraph" w:customStyle="1" w:styleId="afff1">
    <w:name w:val="列表文字"/>
    <w:basedOn w:val="a0"/>
    <w:qFormat/>
    <w:rsid w:val="002510DA"/>
    <w:pPr>
      <w:tabs>
        <w:tab w:val="left" w:pos="-122"/>
        <w:tab w:val="left" w:pos="420"/>
      </w:tabs>
      <w:ind w:left="-122"/>
    </w:pPr>
    <w:rPr>
      <w:rFonts w:ascii="仿宋_GB2312" w:eastAsia="仿宋_GB2312" w:hAnsi="Times New Roman"/>
      <w:kern w:val="0"/>
      <w:sz w:val="34"/>
      <w:szCs w:val="20"/>
    </w:rPr>
  </w:style>
  <w:style w:type="character" w:customStyle="1" w:styleId="afff2">
    <w:name w:val="发布"/>
    <w:qFormat/>
    <w:rsid w:val="002510DA"/>
    <w:rPr>
      <w:rFonts w:ascii="黑体" w:eastAsia="黑体"/>
      <w:spacing w:val="22"/>
      <w:w w:val="100"/>
      <w:position w:val="3"/>
      <w:sz w:val="28"/>
    </w:rPr>
  </w:style>
  <w:style w:type="character" w:customStyle="1" w:styleId="2CharChar">
    <w:name w:val="标题 2 Char Char"/>
    <w:qFormat/>
    <w:rsid w:val="002510DA"/>
    <w:rPr>
      <w:rFonts w:eastAsia="黑体"/>
      <w:sz w:val="21"/>
      <w:szCs w:val="21"/>
      <w:lang w:val="en-US" w:eastAsia="zh-CN" w:bidi="ar-SA"/>
    </w:rPr>
  </w:style>
  <w:style w:type="character" w:customStyle="1" w:styleId="CharChar0">
    <w:name w:val="一级条标题 Char Char"/>
    <w:qFormat/>
    <w:rsid w:val="002510DA"/>
    <w:rPr>
      <w:rFonts w:ascii="宋体" w:eastAsia="宋体"/>
      <w:b/>
      <w:bCs/>
      <w:sz w:val="21"/>
      <w:lang w:val="en-US" w:eastAsia="zh-CN" w:bidi="ar-SA"/>
    </w:rPr>
  </w:style>
  <w:style w:type="character" w:customStyle="1" w:styleId="hChar">
    <w:name w:val="h Char"/>
    <w:aliases w:val="Ò³Ã¼ Char Char"/>
    <w:qFormat/>
    <w:rsid w:val="002510DA"/>
    <w:rPr>
      <w:rFonts w:eastAsia="宋体"/>
      <w:kern w:val="2"/>
      <w:sz w:val="18"/>
      <w:szCs w:val="18"/>
      <w:lang w:val="en-US" w:eastAsia="zh-CN" w:bidi="ar-SA"/>
    </w:rPr>
  </w:style>
  <w:style w:type="character" w:customStyle="1" w:styleId="afff3">
    <w:name w:val="个人撰写风格"/>
    <w:qFormat/>
    <w:rsid w:val="002510DA"/>
    <w:rPr>
      <w:rFonts w:ascii="Arial" w:eastAsia="宋体" w:hAnsi="Arial" w:cs="Arial"/>
      <w:color w:val="auto"/>
      <w:sz w:val="20"/>
    </w:rPr>
  </w:style>
  <w:style w:type="character" w:customStyle="1" w:styleId="BalloonTextChar">
    <w:name w:val="Balloon Text Char"/>
    <w:qFormat/>
    <w:rsid w:val="002510DA"/>
    <w:rPr>
      <w:rFonts w:cs="Times New Roman"/>
      <w:kern w:val="2"/>
      <w:sz w:val="18"/>
      <w:szCs w:val="18"/>
    </w:rPr>
  </w:style>
  <w:style w:type="character" w:customStyle="1" w:styleId="1Char1">
    <w:name w:val="标题 1 Char1"/>
    <w:qFormat/>
    <w:rsid w:val="002510DA"/>
    <w:rPr>
      <w:rFonts w:eastAsia="宋体"/>
      <w:b/>
      <w:bCs/>
      <w:kern w:val="44"/>
      <w:sz w:val="28"/>
      <w:szCs w:val="28"/>
      <w:lang w:val="en-US" w:eastAsia="zh-CN" w:bidi="ar-SA"/>
    </w:rPr>
  </w:style>
  <w:style w:type="character" w:customStyle="1" w:styleId="CharChar1">
    <w:name w:val="章标题 Char Char"/>
    <w:qFormat/>
    <w:rsid w:val="002510DA"/>
    <w:rPr>
      <w:rFonts w:ascii="黑体" w:eastAsia="华文细黑"/>
      <w:b/>
      <w:bCs/>
      <w:sz w:val="32"/>
      <w:lang w:val="en-US" w:eastAsia="zh-CN" w:bidi="ar-SA"/>
    </w:rPr>
  </w:style>
  <w:style w:type="character" w:customStyle="1" w:styleId="CharChar2">
    <w:name w:val="一级标题 Char Char"/>
    <w:qFormat/>
    <w:rsid w:val="002510DA"/>
    <w:rPr>
      <w:rFonts w:ascii="隶书" w:eastAsia="黑体"/>
      <w:b/>
      <w:bCs/>
      <w:kern w:val="2"/>
      <w:sz w:val="30"/>
      <w:szCs w:val="30"/>
      <w:lang w:val="en-US" w:eastAsia="zh-CN" w:bidi="ar-SA"/>
    </w:rPr>
  </w:style>
  <w:style w:type="character" w:customStyle="1" w:styleId="jlCharCharCharCharChar">
    <w:name w:val="jl 正文 Char Char Char Char Char"/>
    <w:qFormat/>
    <w:rsid w:val="002510DA"/>
    <w:rPr>
      <w:rFonts w:ascii="宋体" w:eastAsia="宋体"/>
      <w:sz w:val="24"/>
      <w:szCs w:val="24"/>
      <w:lang w:val="en-US" w:eastAsia="zh-CN" w:bidi="ar-SA"/>
    </w:rPr>
  </w:style>
  <w:style w:type="character" w:customStyle="1" w:styleId="CharChar3">
    <w:name w:val="二级条标题 Char Char"/>
    <w:qFormat/>
    <w:rsid w:val="002510DA"/>
    <w:rPr>
      <w:rFonts w:ascii="宋体" w:eastAsia="宋体"/>
      <w:b/>
      <w:bCs/>
      <w:sz w:val="21"/>
      <w:szCs w:val="21"/>
      <w:lang w:val="en-US" w:eastAsia="zh-CN" w:bidi="ar-SA"/>
    </w:rPr>
  </w:style>
  <w:style w:type="character" w:customStyle="1" w:styleId="PlainTextCharCharCharCharChar">
    <w:name w:val="Plain Text Char Char Char Char Char"/>
    <w:aliases w:val="Plain Text Char Char Char Char1,Plain Text Char Char Char Char Char Char Char Char Char,Plain Text Char Char Char1,Plain Text Char Char Char Char Char Char Char Char Char Char Char Char,普通文字 Char Char Char Char1"/>
    <w:qFormat/>
    <w:rsid w:val="002510DA"/>
    <w:rPr>
      <w:rFonts w:ascii="宋体" w:eastAsia="宋体" w:hAnsi="Courier New"/>
      <w:kern w:val="2"/>
      <w:sz w:val="21"/>
      <w:lang w:val="en-US" w:eastAsia="zh-CN" w:bidi="ar-SA"/>
    </w:rPr>
  </w:style>
  <w:style w:type="character" w:customStyle="1" w:styleId="CharChar4">
    <w:name w:val="三级标题 Char Char"/>
    <w:qFormat/>
    <w:rsid w:val="002510DA"/>
    <w:rPr>
      <w:rFonts w:eastAsia="宋体"/>
      <w:b/>
      <w:bCs/>
      <w:sz w:val="24"/>
      <w:szCs w:val="24"/>
      <w:lang w:val="en-US" w:eastAsia="zh-CN" w:bidi="ar-SA"/>
    </w:rPr>
  </w:style>
  <w:style w:type="character" w:customStyle="1" w:styleId="CharChar5">
    <w:name w:val="列表项目符号 Char Char"/>
    <w:qFormat/>
    <w:rsid w:val="002510DA"/>
    <w:rPr>
      <w:rFonts w:eastAsia="宋体"/>
      <w:kern w:val="2"/>
      <w:sz w:val="21"/>
      <w:szCs w:val="24"/>
      <w:lang w:val="en-US" w:eastAsia="zh-CN" w:bidi="ar-SA"/>
    </w:rPr>
  </w:style>
  <w:style w:type="character" w:customStyle="1" w:styleId="CharChar29">
    <w:name w:val="Char Char29"/>
    <w:qFormat/>
    <w:rsid w:val="002510DA"/>
    <w:rPr>
      <w:rFonts w:eastAsia="汉仪大宋简"/>
      <w:kern w:val="44"/>
      <w:sz w:val="22"/>
      <w:szCs w:val="22"/>
      <w:lang w:val="en-US" w:eastAsia="zh-CN" w:bidi="ar-SA"/>
    </w:rPr>
  </w:style>
  <w:style w:type="character" w:customStyle="1" w:styleId="2CharChar0">
    <w:name w:val="朱2 Char Char"/>
    <w:link w:val="28"/>
    <w:qFormat/>
    <w:rsid w:val="002510DA"/>
    <w:rPr>
      <w:rFonts w:ascii="EU-F1" w:eastAsia="黑体"/>
      <w:bCs/>
      <w:color w:val="000000"/>
      <w:kern w:val="21"/>
      <w:szCs w:val="21"/>
    </w:rPr>
  </w:style>
  <w:style w:type="paragraph" w:customStyle="1" w:styleId="28">
    <w:name w:val="朱2"/>
    <w:basedOn w:val="29"/>
    <w:link w:val="2CharChar0"/>
    <w:qFormat/>
    <w:rsid w:val="002510DA"/>
    <w:pPr>
      <w:keepLines w:val="0"/>
      <w:spacing w:line="312" w:lineRule="exact"/>
      <w:ind w:firstLine="0"/>
      <w:jc w:val="both"/>
      <w:textAlignment w:val="baseline"/>
      <w:outlineLvl w:val="0"/>
    </w:pPr>
    <w:rPr>
      <w:rFonts w:ascii="EU-F1" w:hAnsiTheme="minorHAnsi" w:cstheme="minorBidi"/>
      <w:b w:val="0"/>
      <w:bCs/>
      <w:color w:val="000000"/>
      <w:kern w:val="21"/>
      <w:sz w:val="21"/>
      <w:szCs w:val="21"/>
    </w:rPr>
  </w:style>
  <w:style w:type="paragraph" w:customStyle="1" w:styleId="29">
    <w:name w:val="样式2"/>
    <w:basedOn w:val="2"/>
    <w:link w:val="2CharChar1"/>
    <w:qFormat/>
    <w:rsid w:val="002510DA"/>
    <w:pPr>
      <w:tabs>
        <w:tab w:val="left" w:pos="567"/>
        <w:tab w:val="left" w:pos="850"/>
      </w:tabs>
      <w:topLinePunct/>
      <w:spacing w:before="0" w:after="0" w:line="960" w:lineRule="auto"/>
      <w:ind w:firstLine="420"/>
      <w:jc w:val="left"/>
    </w:pPr>
    <w:rPr>
      <w:rFonts w:ascii="Times New Roman" w:hAnsi="Times New Roman" w:cs="宋体"/>
      <w:sz w:val="36"/>
      <w:szCs w:val="36"/>
    </w:rPr>
  </w:style>
  <w:style w:type="character" w:customStyle="1" w:styleId="2CharChar1">
    <w:name w:val="样式2 Char Char"/>
    <w:link w:val="29"/>
    <w:qFormat/>
    <w:rsid w:val="002510DA"/>
    <w:rPr>
      <w:rFonts w:ascii="Times New Roman" w:eastAsia="黑体" w:hAnsi="Times New Roman" w:cs="宋体"/>
      <w:b/>
      <w:sz w:val="36"/>
      <w:szCs w:val="36"/>
    </w:rPr>
  </w:style>
  <w:style w:type="character" w:customStyle="1" w:styleId="3CharChar">
    <w:name w:val="标题 3 Char Char"/>
    <w:qFormat/>
    <w:rsid w:val="002510DA"/>
    <w:rPr>
      <w:rFonts w:ascii="Arial" w:eastAsia="宋体" w:hAnsi="Arial" w:cs="Arial"/>
      <w:b/>
      <w:bCs/>
      <w:kern w:val="2"/>
      <w:sz w:val="32"/>
      <w:szCs w:val="32"/>
      <w:lang w:val="en-US" w:eastAsia="zh-CN" w:bidi="ar-SA"/>
    </w:rPr>
  </w:style>
  <w:style w:type="character" w:customStyle="1" w:styleId="HeaderChar">
    <w:name w:val="Header Char"/>
    <w:qFormat/>
    <w:rsid w:val="002510DA"/>
    <w:rPr>
      <w:rFonts w:eastAsia="仿宋_GB2312" w:cs="Times New Roman"/>
      <w:kern w:val="2"/>
      <w:sz w:val="18"/>
      <w:szCs w:val="18"/>
    </w:rPr>
  </w:style>
  <w:style w:type="character" w:customStyle="1" w:styleId="CharCharCharChar">
    <w:name w:val="批注主题 Char Char Char Char"/>
    <w:qFormat/>
    <w:rsid w:val="002510DA"/>
    <w:rPr>
      <w:b/>
      <w:kern w:val="2"/>
      <w:sz w:val="21"/>
    </w:rPr>
  </w:style>
  <w:style w:type="character" w:customStyle="1" w:styleId="CharChar6">
    <w:name w:val="纯文本 Char Char"/>
    <w:qFormat/>
    <w:rsid w:val="002510DA"/>
    <w:rPr>
      <w:rFonts w:ascii="宋体" w:eastAsia="宋体" w:hAnsi="Courier New"/>
      <w:kern w:val="2"/>
      <w:sz w:val="21"/>
      <w:lang w:val="en-US" w:eastAsia="zh-CN" w:bidi="ar-SA"/>
    </w:rPr>
  </w:style>
  <w:style w:type="character" w:customStyle="1" w:styleId="CharChar7">
    <w:name w:val="批注文字 Char Char"/>
    <w:qFormat/>
    <w:rsid w:val="002510DA"/>
    <w:rPr>
      <w:kern w:val="2"/>
      <w:sz w:val="21"/>
    </w:rPr>
  </w:style>
  <w:style w:type="character" w:customStyle="1" w:styleId="11Char">
    <w:name w:val="节标题 1.1 Char"/>
    <w:aliases w:val="h2 Char,l2 Char,2nd level Char,Titre2 Char,2 Char,Header 2 Char,b2 Char,1.1标题2 Char Char,l2 Char Char"/>
    <w:qFormat/>
    <w:rsid w:val="002510DA"/>
    <w:rPr>
      <w:rFonts w:eastAsia="黑体"/>
      <w:bCs/>
      <w:kern w:val="2"/>
      <w:sz w:val="21"/>
      <w:szCs w:val="21"/>
      <w:lang w:val="en-US" w:eastAsia="zh-CN" w:bidi="ar-SA"/>
    </w:rPr>
  </w:style>
  <w:style w:type="character" w:customStyle="1" w:styleId="2CharCharChar">
    <w:name w:val="样式2 Char Char Char"/>
    <w:qFormat/>
    <w:rsid w:val="002510DA"/>
    <w:rPr>
      <w:rFonts w:ascii="EU-F1" w:eastAsia="黑体"/>
      <w:color w:val="000000"/>
      <w:kern w:val="2"/>
      <w:sz w:val="21"/>
      <w:szCs w:val="21"/>
      <w:lang w:val="en-US" w:eastAsia="zh-CN" w:bidi="ar-SA"/>
    </w:rPr>
  </w:style>
  <w:style w:type="character" w:customStyle="1" w:styleId="2CharChar2">
    <w:name w:val="样式 2 Char Char"/>
    <w:link w:val="2a"/>
    <w:qFormat/>
    <w:rsid w:val="002510DA"/>
    <w:rPr>
      <w:rFonts w:ascii="EU-F1" w:eastAsia="黑体"/>
      <w:bCs/>
      <w:szCs w:val="21"/>
    </w:rPr>
  </w:style>
  <w:style w:type="paragraph" w:customStyle="1" w:styleId="2a">
    <w:name w:val="样式 2"/>
    <w:basedOn w:val="2"/>
    <w:link w:val="2CharChar2"/>
    <w:qFormat/>
    <w:rsid w:val="002510DA"/>
    <w:pPr>
      <w:keepNext w:val="0"/>
      <w:keepLines w:val="0"/>
      <w:topLinePunct/>
      <w:spacing w:before="0" w:after="0" w:line="312" w:lineRule="exact"/>
    </w:pPr>
    <w:rPr>
      <w:rFonts w:ascii="EU-F1" w:hAnsiTheme="minorHAnsi" w:cstheme="minorBidi"/>
      <w:b w:val="0"/>
      <w:bCs/>
      <w:sz w:val="21"/>
      <w:szCs w:val="21"/>
    </w:rPr>
  </w:style>
  <w:style w:type="character" w:customStyle="1" w:styleId="3Char10">
    <w:name w:val="标题 3 Char1"/>
    <w:qFormat/>
    <w:rsid w:val="002510DA"/>
    <w:rPr>
      <w:rFonts w:eastAsia="宋体"/>
      <w:b/>
      <w:kern w:val="2"/>
      <w:sz w:val="28"/>
      <w:lang w:val="en-US" w:eastAsia="zh-CN" w:bidi="ar-SA"/>
    </w:rPr>
  </w:style>
  <w:style w:type="character" w:customStyle="1" w:styleId="unnamed13">
    <w:name w:val="unnamed13"/>
    <w:qFormat/>
    <w:rsid w:val="002510DA"/>
    <w:rPr>
      <w:spacing w:val="12"/>
      <w:sz w:val="20"/>
    </w:rPr>
  </w:style>
  <w:style w:type="character" w:customStyle="1" w:styleId="1CharChar0">
    <w:name w:val="样式 样式1 + Char Char"/>
    <w:link w:val="16"/>
    <w:qFormat/>
    <w:rsid w:val="002510DA"/>
    <w:rPr>
      <w:rFonts w:eastAsia="汉仪大宋简" w:cs="宋体"/>
      <w:b/>
      <w:bCs/>
      <w:sz w:val="22"/>
    </w:rPr>
  </w:style>
  <w:style w:type="paragraph" w:customStyle="1" w:styleId="16">
    <w:name w:val="样式 样式1 +"/>
    <w:basedOn w:val="15"/>
    <w:link w:val="1CharChar0"/>
    <w:qFormat/>
    <w:rsid w:val="002510DA"/>
    <w:pPr>
      <w:keepNext/>
      <w:ind w:firstLine="420"/>
      <w:outlineLvl w:val="0"/>
    </w:pPr>
    <w:rPr>
      <w:rFonts w:asciiTheme="minorHAnsi" w:eastAsia="汉仪大宋简" w:hAnsiTheme="minorHAnsi" w:cs="宋体"/>
      <w:b/>
      <w:bCs/>
      <w:kern w:val="2"/>
      <w:sz w:val="22"/>
      <w:szCs w:val="22"/>
    </w:rPr>
  </w:style>
  <w:style w:type="character" w:customStyle="1" w:styleId="afff4">
    <w:name w:val="个人答复风格"/>
    <w:qFormat/>
    <w:rsid w:val="002510DA"/>
    <w:rPr>
      <w:rFonts w:ascii="Arial" w:eastAsia="宋体" w:hAnsi="Arial" w:cs="Arial"/>
      <w:color w:val="auto"/>
      <w:sz w:val="20"/>
    </w:rPr>
  </w:style>
  <w:style w:type="character" w:customStyle="1" w:styleId="CharChar8">
    <w:name w:val="图片 Char Char"/>
    <w:link w:val="afff5"/>
    <w:qFormat/>
    <w:rsid w:val="002510DA"/>
    <w:rPr>
      <w:rFonts w:eastAsia="宋体"/>
      <w:szCs w:val="21"/>
    </w:rPr>
  </w:style>
  <w:style w:type="paragraph" w:customStyle="1" w:styleId="afff5">
    <w:name w:val="图片"/>
    <w:basedOn w:val="a0"/>
    <w:link w:val="CharChar8"/>
    <w:qFormat/>
    <w:rsid w:val="002510DA"/>
    <w:pPr>
      <w:topLinePunct/>
      <w:snapToGrid w:val="0"/>
      <w:spacing w:before="160" w:after="160"/>
      <w:jc w:val="center"/>
    </w:pPr>
    <w:rPr>
      <w:rFonts w:asciiTheme="minorHAnsi" w:hAnsiTheme="minorHAnsi" w:cstheme="minorBidi"/>
      <w:szCs w:val="21"/>
    </w:rPr>
  </w:style>
  <w:style w:type="character" w:customStyle="1" w:styleId="3CharChar0">
    <w:name w:val="样式 3 Char Char"/>
    <w:link w:val="37"/>
    <w:qFormat/>
    <w:rsid w:val="002510DA"/>
    <w:rPr>
      <w:rFonts w:eastAsia="宋体"/>
      <w:kern w:val="21"/>
      <w:szCs w:val="21"/>
    </w:rPr>
  </w:style>
  <w:style w:type="paragraph" w:customStyle="1" w:styleId="37">
    <w:name w:val="样式 3"/>
    <w:basedOn w:val="a0"/>
    <w:link w:val="3CharChar0"/>
    <w:qFormat/>
    <w:rsid w:val="002510DA"/>
    <w:pPr>
      <w:topLinePunct/>
      <w:ind w:left="840" w:hanging="420"/>
    </w:pPr>
    <w:rPr>
      <w:rFonts w:asciiTheme="minorHAnsi" w:hAnsiTheme="minorHAnsi" w:cstheme="minorBidi"/>
      <w:kern w:val="21"/>
      <w:szCs w:val="21"/>
    </w:rPr>
  </w:style>
  <w:style w:type="character" w:customStyle="1" w:styleId="afff6">
    <w:name w:val="图中文字"/>
    <w:qFormat/>
    <w:rsid w:val="002510DA"/>
    <w:rPr>
      <w:rFonts w:ascii="Times New Roman" w:eastAsia="宋体"/>
      <w:sz w:val="15"/>
    </w:rPr>
  </w:style>
  <w:style w:type="character" w:customStyle="1" w:styleId="2CharChar3">
    <w:name w:val="正文文本 2 Char Char"/>
    <w:qFormat/>
    <w:rsid w:val="002510DA"/>
    <w:rPr>
      <w:rFonts w:eastAsia="宋体"/>
      <w:kern w:val="2"/>
      <w:sz w:val="21"/>
      <w:szCs w:val="21"/>
      <w:lang w:val="en-US" w:eastAsia="zh-CN" w:bidi="ar-SA"/>
    </w:rPr>
  </w:style>
  <w:style w:type="character" w:customStyle="1" w:styleId="BodyTextIndentChar">
    <w:name w:val="Body Text Indent Char"/>
    <w:qFormat/>
    <w:rsid w:val="002510DA"/>
    <w:rPr>
      <w:rFonts w:cs="Times New Roman"/>
      <w:sz w:val="24"/>
    </w:rPr>
  </w:style>
  <w:style w:type="character" w:customStyle="1" w:styleId="afff7">
    <w:name w:val="样式 五号 非加宽量 / 紧缩量"/>
    <w:qFormat/>
    <w:rsid w:val="002510DA"/>
    <w:rPr>
      <w:spacing w:val="-20"/>
      <w:kern w:val="0"/>
      <w:sz w:val="21"/>
      <w:szCs w:val="21"/>
    </w:rPr>
  </w:style>
  <w:style w:type="character" w:customStyle="1" w:styleId="CharChar16">
    <w:name w:val="Char Char16"/>
    <w:qFormat/>
    <w:rsid w:val="002510DA"/>
    <w:rPr>
      <w:rFonts w:ascii="Arial" w:eastAsia="黑体" w:hAnsi="Arial"/>
      <w:b/>
      <w:bCs/>
      <w:kern w:val="2"/>
      <w:sz w:val="32"/>
      <w:szCs w:val="32"/>
      <w:lang w:val="en-US" w:eastAsia="zh-CN" w:bidi="ar-SA"/>
    </w:rPr>
  </w:style>
  <w:style w:type="character" w:customStyle="1" w:styleId="CharChar9">
    <w:name w:val="表头 Char Char"/>
    <w:link w:val="afff8"/>
    <w:qFormat/>
    <w:rsid w:val="002510DA"/>
    <w:rPr>
      <w:rFonts w:ascii="EU-F1" w:eastAsia="黑体"/>
      <w:szCs w:val="21"/>
    </w:rPr>
  </w:style>
  <w:style w:type="paragraph" w:customStyle="1" w:styleId="afff8">
    <w:name w:val="表头"/>
    <w:basedOn w:val="a0"/>
    <w:link w:val="CharChar9"/>
    <w:qFormat/>
    <w:rsid w:val="002510DA"/>
    <w:pPr>
      <w:topLinePunct/>
      <w:spacing w:before="160" w:after="60" w:line="312" w:lineRule="exact"/>
      <w:jc w:val="center"/>
    </w:pPr>
    <w:rPr>
      <w:rFonts w:ascii="EU-F1" w:eastAsia="黑体" w:hAnsiTheme="minorHAnsi" w:cstheme="minorBidi"/>
      <w:szCs w:val="21"/>
    </w:rPr>
  </w:style>
  <w:style w:type="character" w:customStyle="1" w:styleId="CharChara">
    <w:name w:val="报告标题 Char Char"/>
    <w:qFormat/>
    <w:rsid w:val="002510DA"/>
    <w:rPr>
      <w:rFonts w:ascii="宋体" w:eastAsia="宋体" w:hAnsi="宋体"/>
      <w:bCs/>
      <w:kern w:val="2"/>
      <w:sz w:val="21"/>
      <w:szCs w:val="21"/>
      <w:lang w:val="en-US" w:eastAsia="zh-CN" w:bidi="ar-SA"/>
    </w:rPr>
  </w:style>
  <w:style w:type="character" w:customStyle="1" w:styleId="30015CharChar">
    <w:name w:val="标题 3 + 四 段前: 0 磅 段后: 0 磅 行距: 1.5 倍行距 Char Char"/>
    <w:qFormat/>
    <w:rsid w:val="002510DA"/>
    <w:rPr>
      <w:rFonts w:eastAsia="宋体" w:cs="宋体"/>
      <w:b/>
      <w:bCs/>
      <w:kern w:val="2"/>
      <w:sz w:val="28"/>
      <w:szCs w:val="28"/>
      <w:lang w:val="en-US" w:eastAsia="zh-CN" w:bidi="ar-SA"/>
    </w:rPr>
  </w:style>
  <w:style w:type="character" w:customStyle="1" w:styleId="4CharChar">
    <w:name w:val="标题 4 Char Char"/>
    <w:qFormat/>
    <w:rsid w:val="002510DA"/>
    <w:rPr>
      <w:rFonts w:ascii="黑体" w:eastAsia="黑体" w:hAnsi="宋体"/>
      <w:b/>
      <w:kern w:val="2"/>
      <w:sz w:val="21"/>
      <w:lang w:val="en-US" w:eastAsia="zh-CN"/>
    </w:rPr>
  </w:style>
  <w:style w:type="character" w:customStyle="1" w:styleId="jlCharCharCharChar">
    <w:name w:val="jl 正文 Char Char Char Char"/>
    <w:link w:val="jlCharChar"/>
    <w:qFormat/>
    <w:rsid w:val="002510DA"/>
    <w:rPr>
      <w:rFonts w:ascii="宋体" w:eastAsia="宋体"/>
      <w:sz w:val="24"/>
      <w:szCs w:val="24"/>
    </w:rPr>
  </w:style>
  <w:style w:type="paragraph" w:customStyle="1" w:styleId="jlCharChar">
    <w:name w:val="jl 正文 Char Char"/>
    <w:basedOn w:val="a0"/>
    <w:link w:val="jlCharCharCharChar"/>
    <w:qFormat/>
    <w:rsid w:val="002510DA"/>
    <w:pPr>
      <w:autoSpaceDE w:val="0"/>
      <w:autoSpaceDN w:val="0"/>
      <w:adjustRightInd w:val="0"/>
      <w:ind w:firstLineChars="200" w:firstLine="200"/>
      <w:jc w:val="left"/>
      <w:textAlignment w:val="baseline"/>
    </w:pPr>
    <w:rPr>
      <w:rFonts w:ascii="宋体" w:hAnsiTheme="minorHAnsi" w:cstheme="minorBidi"/>
      <w:sz w:val="24"/>
      <w:szCs w:val="24"/>
    </w:rPr>
  </w:style>
  <w:style w:type="character" w:customStyle="1" w:styleId="1CharChar1">
    <w:name w:val="标题 1 Char Char"/>
    <w:qFormat/>
    <w:rsid w:val="002510DA"/>
    <w:rPr>
      <w:rFonts w:eastAsia="黑体"/>
      <w:kern w:val="44"/>
      <w:sz w:val="28"/>
      <w:szCs w:val="28"/>
      <w:lang w:val="en-US" w:eastAsia="zh-CN" w:bidi="ar-SA"/>
    </w:rPr>
  </w:style>
  <w:style w:type="character" w:customStyle="1" w:styleId="jlCharCharChar">
    <w:name w:val="jl 三级 Char Char Char"/>
    <w:link w:val="jlChar"/>
    <w:qFormat/>
    <w:rsid w:val="002510DA"/>
    <w:rPr>
      <w:rFonts w:ascii="宋体" w:eastAsia="宋体" w:hAnsi="宋体"/>
      <w:b/>
      <w:color w:val="000000"/>
      <w:sz w:val="24"/>
      <w:szCs w:val="24"/>
    </w:rPr>
  </w:style>
  <w:style w:type="paragraph" w:customStyle="1" w:styleId="jlChar">
    <w:name w:val="jl 三级 Char"/>
    <w:basedOn w:val="a0"/>
    <w:link w:val="jlCharCharChar"/>
    <w:qFormat/>
    <w:rsid w:val="002510DA"/>
    <w:pPr>
      <w:autoSpaceDE w:val="0"/>
      <w:autoSpaceDN w:val="0"/>
      <w:adjustRightInd w:val="0"/>
      <w:spacing w:beforeLines="50" w:afterLines="50"/>
      <w:ind w:firstLineChars="200" w:firstLine="480"/>
      <w:jc w:val="left"/>
      <w:textAlignment w:val="baseline"/>
      <w:outlineLvl w:val="2"/>
    </w:pPr>
    <w:rPr>
      <w:rFonts w:ascii="宋体" w:hAnsi="宋体" w:cstheme="minorBidi"/>
      <w:b/>
      <w:color w:val="000000"/>
      <w:sz w:val="24"/>
      <w:szCs w:val="24"/>
    </w:rPr>
  </w:style>
  <w:style w:type="character" w:customStyle="1" w:styleId="CharCharb">
    <w:name w:val="普通文字 Char Char"/>
    <w:qFormat/>
    <w:rsid w:val="002510DA"/>
    <w:rPr>
      <w:rFonts w:ascii="宋体" w:eastAsia="宋体" w:hAnsi="Courier New"/>
      <w:kern w:val="2"/>
      <w:sz w:val="21"/>
      <w:lang w:val="en-US" w:eastAsia="zh-CN" w:bidi="ar-SA"/>
    </w:rPr>
  </w:style>
  <w:style w:type="character" w:customStyle="1" w:styleId="CharCharc">
    <w:name w:val="正文格式 Char Char"/>
    <w:link w:val="afff9"/>
    <w:qFormat/>
    <w:rsid w:val="002510DA"/>
    <w:rPr>
      <w:rFonts w:ascii="宋体" w:eastAsia="宋体" w:hAnsi="宋体"/>
      <w:bCs/>
      <w:szCs w:val="21"/>
    </w:rPr>
  </w:style>
  <w:style w:type="paragraph" w:customStyle="1" w:styleId="afff9">
    <w:name w:val="正文格式"/>
    <w:basedOn w:val="a0"/>
    <w:link w:val="CharCharc"/>
    <w:qFormat/>
    <w:rsid w:val="002510DA"/>
    <w:pPr>
      <w:topLinePunct/>
      <w:ind w:firstLineChars="200" w:firstLine="420"/>
    </w:pPr>
    <w:rPr>
      <w:rFonts w:ascii="宋体" w:hAnsi="宋体" w:cstheme="minorBidi"/>
      <w:bCs/>
      <w:szCs w:val="21"/>
    </w:rPr>
  </w:style>
  <w:style w:type="character" w:customStyle="1" w:styleId="Arial">
    <w:name w:val="样式 Arial"/>
    <w:qFormat/>
    <w:rsid w:val="002510DA"/>
    <w:rPr>
      <w:rFonts w:ascii="Times New Roman" w:eastAsia="宋体" w:hAnsi="Times New Roman" w:cs="Times New Roman" w:hint="default"/>
      <w:sz w:val="21"/>
      <w:szCs w:val="21"/>
    </w:rPr>
  </w:style>
  <w:style w:type="character" w:customStyle="1" w:styleId="2Char10">
    <w:name w:val="样式2 Char1"/>
    <w:qFormat/>
    <w:rsid w:val="002510DA"/>
    <w:rPr>
      <w:rFonts w:ascii="宋体" w:eastAsia="黑体" w:cs="Arial"/>
      <w:kern w:val="2"/>
      <w:sz w:val="21"/>
      <w:szCs w:val="21"/>
      <w:lang w:val="en-US" w:eastAsia="zh-CN" w:bidi="ar-SA"/>
    </w:rPr>
  </w:style>
  <w:style w:type="character" w:customStyle="1" w:styleId="2CharChar4">
    <w:name w:val="报告标题2 Char Char"/>
    <w:qFormat/>
    <w:rsid w:val="002510DA"/>
    <w:rPr>
      <w:rFonts w:ascii="方正小标宋简体" w:eastAsia="宋体" w:hAnsi="宋体" w:cs="Arial"/>
      <w:b/>
      <w:bCs/>
      <w:color w:val="000000"/>
      <w:kern w:val="2"/>
      <w:sz w:val="21"/>
      <w:szCs w:val="24"/>
      <w:lang w:val="en-US" w:eastAsia="zh-CN" w:bidi="ar-SA"/>
    </w:rPr>
  </w:style>
  <w:style w:type="character" w:customStyle="1" w:styleId="2b">
    <w:name w:val="样式 标题 2 + 宋体 五号 加粗"/>
    <w:qFormat/>
    <w:rsid w:val="002510DA"/>
    <w:rPr>
      <w:rFonts w:ascii="宋体" w:eastAsia="宋体" w:hAnsi="宋体"/>
      <w:b/>
      <w:kern w:val="44"/>
      <w:sz w:val="21"/>
      <w:szCs w:val="21"/>
    </w:rPr>
  </w:style>
  <w:style w:type="character" w:customStyle="1" w:styleId="11CharChar">
    <w:name w:val="样式 标题 1 + 加粗1 Char Char"/>
    <w:qFormat/>
    <w:rsid w:val="002510DA"/>
    <w:rPr>
      <w:rFonts w:ascii="汉仪大宋简" w:eastAsia="黑体"/>
      <w:bCs/>
      <w:kern w:val="44"/>
      <w:sz w:val="28"/>
      <w:szCs w:val="28"/>
      <w:lang w:val="en-US" w:eastAsia="zh-CN" w:bidi="ar-SA"/>
    </w:rPr>
  </w:style>
  <w:style w:type="character" w:customStyle="1" w:styleId="CharChard">
    <w:name w:val="标题 Char Char"/>
    <w:qFormat/>
    <w:rsid w:val="002510DA"/>
    <w:rPr>
      <w:rFonts w:ascii="Arial" w:eastAsia="宋体" w:hAnsi="Arial" w:cs="Arial"/>
      <w:b/>
      <w:bCs/>
      <w:kern w:val="2"/>
      <w:sz w:val="32"/>
      <w:szCs w:val="32"/>
      <w:lang w:val="en-US" w:eastAsia="zh-CN" w:bidi="ar-SA"/>
    </w:rPr>
  </w:style>
  <w:style w:type="character" w:customStyle="1" w:styleId="3CharChar1">
    <w:name w:val="样式 样式3 + Char Char"/>
    <w:link w:val="38"/>
    <w:qFormat/>
    <w:rsid w:val="002510DA"/>
    <w:rPr>
      <w:rFonts w:ascii="EU-F1" w:eastAsia="黑体" w:hAnsi="Arial"/>
      <w:b/>
      <w:color w:val="000000"/>
      <w:szCs w:val="21"/>
    </w:rPr>
  </w:style>
  <w:style w:type="paragraph" w:customStyle="1" w:styleId="38">
    <w:name w:val="样式 样式3 +"/>
    <w:basedOn w:val="39"/>
    <w:link w:val="3CharChar1"/>
    <w:qFormat/>
    <w:rsid w:val="002510DA"/>
    <w:pPr>
      <w:spacing w:line="312" w:lineRule="exact"/>
      <w:outlineLvl w:val="9"/>
    </w:pPr>
    <w:rPr>
      <w:rFonts w:ascii="EU-F1" w:cstheme="minorBidi"/>
      <w:color w:val="000000"/>
      <w:sz w:val="21"/>
      <w:szCs w:val="21"/>
    </w:rPr>
  </w:style>
  <w:style w:type="paragraph" w:customStyle="1" w:styleId="39">
    <w:name w:val="样式3"/>
    <w:basedOn w:val="3"/>
    <w:link w:val="3CharChar2"/>
    <w:qFormat/>
    <w:rsid w:val="002510DA"/>
    <w:pPr>
      <w:tabs>
        <w:tab w:val="left" w:pos="709"/>
      </w:tabs>
      <w:topLinePunct/>
      <w:spacing w:before="0" w:after="0" w:line="720" w:lineRule="auto"/>
      <w:ind w:firstLineChars="0" w:firstLine="0"/>
      <w:jc w:val="left"/>
    </w:pPr>
    <w:rPr>
      <w:rFonts w:ascii="Arial" w:hAnsi="Arial"/>
      <w:b/>
      <w:sz w:val="30"/>
      <w:szCs w:val="30"/>
    </w:rPr>
  </w:style>
  <w:style w:type="character" w:customStyle="1" w:styleId="3CharChar2">
    <w:name w:val="样式3 Char Char"/>
    <w:link w:val="39"/>
    <w:qFormat/>
    <w:rsid w:val="002510DA"/>
    <w:rPr>
      <w:rFonts w:ascii="Arial" w:eastAsia="黑体" w:hAnsi="Arial" w:cs="Times New Roman"/>
      <w:b/>
      <w:sz w:val="30"/>
      <w:szCs w:val="30"/>
    </w:rPr>
  </w:style>
  <w:style w:type="character" w:customStyle="1" w:styleId="17">
    <w:name w:val="占位符文本1"/>
    <w:qFormat/>
    <w:rsid w:val="002510DA"/>
    <w:rPr>
      <w:color w:val="808080"/>
    </w:rPr>
  </w:style>
  <w:style w:type="character" w:customStyle="1" w:styleId="songti12px">
    <w:name w:val="songti12px"/>
    <w:basedOn w:val="a1"/>
    <w:qFormat/>
    <w:rsid w:val="002510DA"/>
  </w:style>
  <w:style w:type="character" w:customStyle="1" w:styleId="2CharChar5">
    <w:name w:val="样式 标题 2 + 五号 Char Char"/>
    <w:link w:val="2c"/>
    <w:qFormat/>
    <w:rsid w:val="002510DA"/>
    <w:rPr>
      <w:rFonts w:eastAsia="黑体"/>
      <w:bCs/>
      <w:szCs w:val="21"/>
    </w:rPr>
  </w:style>
  <w:style w:type="paragraph" w:customStyle="1" w:styleId="2c">
    <w:name w:val="样式 标题 2 + 五号"/>
    <w:basedOn w:val="2"/>
    <w:link w:val="2CharChar5"/>
    <w:qFormat/>
    <w:rsid w:val="002510DA"/>
    <w:pPr>
      <w:keepNext w:val="0"/>
      <w:topLinePunct/>
      <w:autoSpaceDE w:val="0"/>
      <w:autoSpaceDN w:val="0"/>
      <w:adjustRightInd w:val="0"/>
      <w:spacing w:before="0" w:after="0" w:line="240" w:lineRule="auto"/>
      <w:ind w:firstLine="420"/>
      <w:textAlignment w:val="baseline"/>
    </w:pPr>
    <w:rPr>
      <w:rFonts w:asciiTheme="minorHAnsi" w:hAnsiTheme="minorHAnsi" w:cstheme="minorBidi"/>
      <w:b w:val="0"/>
      <w:bCs/>
      <w:sz w:val="21"/>
      <w:szCs w:val="21"/>
    </w:rPr>
  </w:style>
  <w:style w:type="character" w:customStyle="1" w:styleId="6CharChar">
    <w:name w:val="样式6 Char Char"/>
    <w:link w:val="61"/>
    <w:qFormat/>
    <w:rsid w:val="002510DA"/>
    <w:rPr>
      <w:rFonts w:eastAsia="黑体"/>
      <w:szCs w:val="21"/>
    </w:rPr>
  </w:style>
  <w:style w:type="paragraph" w:customStyle="1" w:styleId="61">
    <w:name w:val="样式6"/>
    <w:basedOn w:val="a0"/>
    <w:link w:val="6CharChar"/>
    <w:qFormat/>
    <w:rsid w:val="002510DA"/>
    <w:pPr>
      <w:topLinePunct/>
      <w:spacing w:before="160" w:after="60"/>
      <w:jc w:val="center"/>
    </w:pPr>
    <w:rPr>
      <w:rFonts w:asciiTheme="minorHAnsi" w:eastAsia="黑体" w:hAnsiTheme="minorHAnsi" w:cstheme="minorBidi"/>
      <w:szCs w:val="21"/>
    </w:rPr>
  </w:style>
  <w:style w:type="character" w:customStyle="1" w:styleId="unnamed51">
    <w:name w:val="unnamed51"/>
    <w:qFormat/>
    <w:rsid w:val="002510DA"/>
    <w:rPr>
      <w:spacing w:val="0"/>
      <w:sz w:val="20"/>
    </w:rPr>
  </w:style>
  <w:style w:type="character" w:customStyle="1" w:styleId="CharChare">
    <w:name w:val="图说 Char Char"/>
    <w:link w:val="afffa"/>
    <w:qFormat/>
    <w:rsid w:val="002510DA"/>
    <w:rPr>
      <w:rFonts w:ascii="EU-F1" w:eastAsia="黑体" w:cs="宋体"/>
      <w:szCs w:val="21"/>
    </w:rPr>
  </w:style>
  <w:style w:type="paragraph" w:customStyle="1" w:styleId="afffa">
    <w:name w:val="图说"/>
    <w:basedOn w:val="a0"/>
    <w:link w:val="CharChare"/>
    <w:qFormat/>
    <w:rsid w:val="002510DA"/>
    <w:pPr>
      <w:topLinePunct/>
      <w:spacing w:before="60" w:after="160" w:line="312" w:lineRule="exact"/>
      <w:jc w:val="center"/>
    </w:pPr>
    <w:rPr>
      <w:rFonts w:ascii="EU-F1" w:eastAsia="黑体" w:hAnsiTheme="minorHAnsi" w:cs="宋体"/>
      <w:szCs w:val="21"/>
    </w:rPr>
  </w:style>
  <w:style w:type="character" w:customStyle="1" w:styleId="1Char0">
    <w:name w:val="章标题 1 Char"/>
    <w:aliases w:val="-*+ Char,h1 Char,1st level Char,Section Head Char,l1 Char,b1 Char Char,featurehead Char,标题yjm1 Char,章节标题 Char,Heading 0 Char,H1 Char,1 Char,H11 Char,H12 Char,H13 Char,H14 Char,H15 Char,H16 Char,H17 Char,PIM 1 Char,Title1 Char,I1 Char"/>
    <w:qFormat/>
    <w:rsid w:val="002510DA"/>
    <w:rPr>
      <w:rFonts w:eastAsia="黑体"/>
      <w:kern w:val="44"/>
      <w:sz w:val="28"/>
      <w:szCs w:val="28"/>
      <w:lang w:val="en-US" w:eastAsia="zh-CN" w:bidi="ar-SA"/>
    </w:rPr>
  </w:style>
  <w:style w:type="character" w:customStyle="1" w:styleId="1CharChar2">
    <w:name w:val="报告标题1 Char Char"/>
    <w:qFormat/>
    <w:rsid w:val="002510DA"/>
    <w:rPr>
      <w:rFonts w:eastAsia="宋体"/>
      <w:bCs/>
      <w:kern w:val="2"/>
      <w:sz w:val="21"/>
      <w:szCs w:val="21"/>
      <w:lang w:val="en-US" w:eastAsia="zh-CN" w:bidi="ar-SA"/>
    </w:rPr>
  </w:style>
  <w:style w:type="character" w:customStyle="1" w:styleId="1CharChar3">
    <w:name w:val="样式 标题 1 + 加粗 Char Char"/>
    <w:qFormat/>
    <w:rsid w:val="002510DA"/>
    <w:rPr>
      <w:rFonts w:eastAsia="黑体"/>
      <w:b/>
      <w:bCs/>
      <w:kern w:val="44"/>
      <w:sz w:val="28"/>
      <w:szCs w:val="28"/>
      <w:lang w:val="en-US" w:eastAsia="zh-CN" w:bidi="ar-SA"/>
    </w:rPr>
  </w:style>
  <w:style w:type="character" w:customStyle="1" w:styleId="wangChar1">
    <w:name w:val="wang正文 Char1"/>
    <w:qFormat/>
    <w:rsid w:val="002510DA"/>
    <w:rPr>
      <w:rFonts w:eastAsia="宋体"/>
      <w:sz w:val="21"/>
      <w:szCs w:val="24"/>
      <w:lang w:val="en-US" w:eastAsia="zh-CN" w:bidi="ar-SA"/>
    </w:rPr>
  </w:style>
  <w:style w:type="character" w:customStyle="1" w:styleId="wangCharChar">
    <w:name w:val="wang正文 Char Char"/>
    <w:link w:val="wang"/>
    <w:qFormat/>
    <w:rsid w:val="002510DA"/>
    <w:rPr>
      <w:rFonts w:eastAsia="宋体"/>
      <w:szCs w:val="24"/>
    </w:rPr>
  </w:style>
  <w:style w:type="paragraph" w:customStyle="1" w:styleId="wang">
    <w:name w:val="wang正文"/>
    <w:basedOn w:val="a0"/>
    <w:link w:val="wangCharChar"/>
    <w:qFormat/>
    <w:rsid w:val="002510DA"/>
    <w:pPr>
      <w:tabs>
        <w:tab w:val="left" w:pos="6840"/>
      </w:tabs>
      <w:topLinePunct/>
      <w:ind w:firstLine="420"/>
    </w:pPr>
    <w:rPr>
      <w:rFonts w:asciiTheme="minorHAnsi" w:hAnsiTheme="minorHAnsi" w:cstheme="minorBidi"/>
      <w:szCs w:val="24"/>
    </w:rPr>
  </w:style>
  <w:style w:type="character" w:customStyle="1" w:styleId="CharCharf">
    <w:name w:val="封面标题 Char Char"/>
    <w:link w:val="afffb"/>
    <w:qFormat/>
    <w:rsid w:val="002510DA"/>
    <w:rPr>
      <w:rFonts w:ascii="Calibri" w:hAnsi="Calibri"/>
      <w:sz w:val="72"/>
      <w:szCs w:val="72"/>
    </w:rPr>
  </w:style>
  <w:style w:type="paragraph" w:customStyle="1" w:styleId="afffb">
    <w:name w:val="封面标题"/>
    <w:next w:val="a0"/>
    <w:link w:val="CharCharf"/>
    <w:qFormat/>
    <w:rsid w:val="002510DA"/>
    <w:pPr>
      <w:spacing w:line="360" w:lineRule="auto"/>
      <w:jc w:val="center"/>
    </w:pPr>
    <w:rPr>
      <w:rFonts w:ascii="Calibri" w:hAnsi="Calibri"/>
      <w:sz w:val="72"/>
      <w:szCs w:val="72"/>
    </w:rPr>
  </w:style>
  <w:style w:type="character" w:customStyle="1" w:styleId="1CharChar4">
    <w:name w:val="样式 样式1 + 非加粗 Char Char"/>
    <w:link w:val="18"/>
    <w:qFormat/>
    <w:rsid w:val="002510DA"/>
    <w:rPr>
      <w:rFonts w:eastAsia="汉仪大宋简" w:cs="宋体"/>
      <w:b/>
      <w:sz w:val="22"/>
    </w:rPr>
  </w:style>
  <w:style w:type="paragraph" w:customStyle="1" w:styleId="18">
    <w:name w:val="样式 样式1 + 非加粗"/>
    <w:basedOn w:val="15"/>
    <w:link w:val="1CharChar4"/>
    <w:qFormat/>
    <w:rsid w:val="002510DA"/>
    <w:pPr>
      <w:keepNext/>
      <w:ind w:firstLine="420"/>
      <w:outlineLvl w:val="0"/>
    </w:pPr>
    <w:rPr>
      <w:rFonts w:asciiTheme="minorHAnsi" w:eastAsia="汉仪大宋简" w:hAnsiTheme="minorHAnsi" w:cs="宋体"/>
      <w:b/>
      <w:kern w:val="2"/>
      <w:sz w:val="22"/>
      <w:szCs w:val="22"/>
    </w:rPr>
  </w:style>
  <w:style w:type="character" w:customStyle="1" w:styleId="CharCharf0">
    <w:name w:val="页眉 Char Char"/>
    <w:qFormat/>
    <w:rsid w:val="002510DA"/>
    <w:rPr>
      <w:rFonts w:eastAsia="宋体"/>
      <w:kern w:val="2"/>
      <w:sz w:val="18"/>
      <w:lang w:val="en-US" w:eastAsia="zh-CN" w:bidi="ar-SA"/>
    </w:rPr>
  </w:style>
  <w:style w:type="character" w:customStyle="1" w:styleId="Footer-EvenCharChar">
    <w:name w:val="Footer-Even Char Char"/>
    <w:qFormat/>
    <w:rsid w:val="002510DA"/>
    <w:rPr>
      <w:sz w:val="18"/>
    </w:rPr>
  </w:style>
  <w:style w:type="character" w:customStyle="1" w:styleId="CharCharf1">
    <w:name w:val="页脚 Char Char"/>
    <w:link w:val="footer1"/>
    <w:qFormat/>
    <w:rsid w:val="002510DA"/>
    <w:rPr>
      <w:rFonts w:eastAsia="宋体"/>
      <w:kern w:val="2"/>
      <w:sz w:val="18"/>
      <w:lang w:val="en-US" w:eastAsia="zh-CN" w:bidi="ar-SA"/>
    </w:rPr>
  </w:style>
  <w:style w:type="character" w:customStyle="1" w:styleId="3CharChar3">
    <w:name w:val="报告标题3 Char Char"/>
    <w:qFormat/>
    <w:rsid w:val="002510DA"/>
    <w:rPr>
      <w:rFonts w:ascii="方正小标宋简体" w:eastAsia="宋体" w:hAnsi="宋体" w:cs="Arial"/>
      <w:b/>
      <w:bCs/>
      <w:color w:val="000000"/>
      <w:kern w:val="2"/>
      <w:sz w:val="21"/>
      <w:szCs w:val="21"/>
      <w:lang w:val="en-US" w:eastAsia="zh-CN" w:bidi="ar-SA"/>
    </w:rPr>
  </w:style>
  <w:style w:type="character" w:customStyle="1" w:styleId="2Char11">
    <w:name w:val="正文文本缩进 2 Char1"/>
    <w:basedOn w:val="a1"/>
    <w:semiHidden/>
    <w:qFormat/>
    <w:rsid w:val="002510DA"/>
    <w:rPr>
      <w:rFonts w:ascii="Calibri" w:eastAsia="宋体" w:hAnsi="Calibri"/>
      <w:kern w:val="2"/>
      <w:sz w:val="21"/>
      <w:szCs w:val="22"/>
    </w:rPr>
  </w:style>
  <w:style w:type="character" w:customStyle="1" w:styleId="Char11">
    <w:name w:val="签名 Char1"/>
    <w:basedOn w:val="a1"/>
    <w:semiHidden/>
    <w:qFormat/>
    <w:rsid w:val="002510DA"/>
    <w:rPr>
      <w:rFonts w:ascii="Calibri" w:eastAsia="宋体" w:hAnsi="Calibri"/>
      <w:kern w:val="2"/>
      <w:sz w:val="21"/>
      <w:szCs w:val="22"/>
    </w:rPr>
  </w:style>
  <w:style w:type="character" w:customStyle="1" w:styleId="Char12">
    <w:name w:val="电子邮件签名 Char1"/>
    <w:basedOn w:val="a1"/>
    <w:semiHidden/>
    <w:qFormat/>
    <w:rsid w:val="002510DA"/>
    <w:rPr>
      <w:rFonts w:ascii="Calibri" w:eastAsia="宋体" w:hAnsi="Calibri"/>
      <w:kern w:val="2"/>
      <w:sz w:val="21"/>
      <w:szCs w:val="22"/>
    </w:rPr>
  </w:style>
  <w:style w:type="character" w:customStyle="1" w:styleId="Char13">
    <w:name w:val="正文文本 Char1"/>
    <w:basedOn w:val="a1"/>
    <w:qFormat/>
    <w:rsid w:val="002510DA"/>
    <w:rPr>
      <w:rFonts w:ascii="Calibri" w:eastAsia="宋体" w:hAnsi="Calibri"/>
      <w:kern w:val="2"/>
      <w:sz w:val="21"/>
      <w:szCs w:val="22"/>
    </w:rPr>
  </w:style>
  <w:style w:type="character" w:customStyle="1" w:styleId="2Char12">
    <w:name w:val="正文文本 2 Char1"/>
    <w:basedOn w:val="a1"/>
    <w:qFormat/>
    <w:rsid w:val="002510DA"/>
    <w:rPr>
      <w:rFonts w:ascii="Calibri" w:eastAsia="宋体" w:hAnsi="Calibri"/>
      <w:kern w:val="2"/>
      <w:sz w:val="21"/>
      <w:szCs w:val="22"/>
    </w:rPr>
  </w:style>
  <w:style w:type="character" w:customStyle="1" w:styleId="2Char13">
    <w:name w:val="正文首行缩进 2 Char1"/>
    <w:basedOn w:val="Chara"/>
    <w:uiPriority w:val="99"/>
    <w:qFormat/>
    <w:rsid w:val="002510DA"/>
    <w:rPr>
      <w:rFonts w:ascii="Calibri" w:eastAsia="宋体" w:hAnsi="Calibri" w:cs="Times New Roman"/>
      <w:kern w:val="2"/>
      <w:sz w:val="21"/>
      <w:szCs w:val="22"/>
    </w:rPr>
  </w:style>
  <w:style w:type="character" w:customStyle="1" w:styleId="Char14">
    <w:name w:val="信息标题 Char1"/>
    <w:basedOn w:val="a1"/>
    <w:semiHidden/>
    <w:qFormat/>
    <w:rsid w:val="002510DA"/>
    <w:rPr>
      <w:rFonts w:asciiTheme="majorHAnsi" w:eastAsiaTheme="majorEastAsia" w:hAnsiTheme="majorHAnsi" w:cstheme="majorBidi"/>
      <w:kern w:val="2"/>
      <w:sz w:val="24"/>
      <w:szCs w:val="24"/>
      <w:shd w:val="pct20" w:color="auto" w:fill="auto"/>
    </w:rPr>
  </w:style>
  <w:style w:type="character" w:customStyle="1" w:styleId="HTMLChar1">
    <w:name w:val="HTML 地址 Char1"/>
    <w:basedOn w:val="a1"/>
    <w:semiHidden/>
    <w:qFormat/>
    <w:rsid w:val="002510DA"/>
    <w:rPr>
      <w:rFonts w:ascii="Calibri" w:eastAsia="宋体" w:hAnsi="Calibri"/>
      <w:i/>
      <w:iCs/>
      <w:kern w:val="2"/>
      <w:sz w:val="21"/>
      <w:szCs w:val="22"/>
    </w:rPr>
  </w:style>
  <w:style w:type="character" w:customStyle="1" w:styleId="Char15">
    <w:name w:val="结束语 Char1"/>
    <w:basedOn w:val="a1"/>
    <w:semiHidden/>
    <w:qFormat/>
    <w:rsid w:val="002510DA"/>
    <w:rPr>
      <w:rFonts w:ascii="Calibri" w:eastAsia="宋体" w:hAnsi="Calibri"/>
      <w:kern w:val="2"/>
      <w:sz w:val="21"/>
      <w:szCs w:val="22"/>
    </w:rPr>
  </w:style>
  <w:style w:type="character" w:customStyle="1" w:styleId="Char16">
    <w:name w:val="正文首行缩进 Char1"/>
    <w:basedOn w:val="Char13"/>
    <w:qFormat/>
    <w:rsid w:val="002510DA"/>
    <w:rPr>
      <w:rFonts w:ascii="Calibri" w:eastAsia="宋体" w:hAnsi="Calibri"/>
      <w:kern w:val="2"/>
      <w:sz w:val="21"/>
      <w:szCs w:val="22"/>
    </w:rPr>
  </w:style>
  <w:style w:type="character" w:customStyle="1" w:styleId="Char17">
    <w:name w:val="称呼 Char1"/>
    <w:basedOn w:val="a1"/>
    <w:qFormat/>
    <w:rsid w:val="002510DA"/>
    <w:rPr>
      <w:rFonts w:ascii="Calibri" w:eastAsia="宋体" w:hAnsi="Calibri"/>
      <w:kern w:val="2"/>
      <w:sz w:val="21"/>
      <w:szCs w:val="22"/>
    </w:rPr>
  </w:style>
  <w:style w:type="character" w:customStyle="1" w:styleId="Char18">
    <w:name w:val="副标题 Char1"/>
    <w:basedOn w:val="a1"/>
    <w:qFormat/>
    <w:rsid w:val="002510DA"/>
    <w:rPr>
      <w:rFonts w:asciiTheme="majorHAnsi" w:eastAsia="宋体" w:hAnsiTheme="majorHAnsi" w:cstheme="majorBidi"/>
      <w:b/>
      <w:bCs/>
      <w:kern w:val="28"/>
      <w:sz w:val="32"/>
      <w:szCs w:val="32"/>
    </w:rPr>
  </w:style>
  <w:style w:type="character" w:customStyle="1" w:styleId="HTMLChar10">
    <w:name w:val="HTML 预设格式 Char1"/>
    <w:basedOn w:val="a1"/>
    <w:semiHidden/>
    <w:qFormat/>
    <w:rsid w:val="002510DA"/>
    <w:rPr>
      <w:rFonts w:ascii="Courier New" w:eastAsia="宋体" w:hAnsi="Courier New" w:cs="Courier New"/>
      <w:kern w:val="2"/>
    </w:rPr>
  </w:style>
  <w:style w:type="paragraph" w:customStyle="1" w:styleId="afffc">
    <w:name w:val="目录"/>
    <w:basedOn w:val="aff1"/>
    <w:next w:val="aff1"/>
    <w:qFormat/>
    <w:rsid w:val="002510DA"/>
    <w:pPr>
      <w:autoSpaceDE/>
      <w:autoSpaceDN/>
      <w:adjustRightInd/>
      <w:snapToGrid/>
      <w:spacing w:before="240" w:after="60"/>
      <w:textAlignment w:val="auto"/>
      <w:outlineLvl w:val="0"/>
    </w:pPr>
    <w:rPr>
      <w:rFonts w:cs="Arial"/>
      <w:b/>
      <w:bCs/>
      <w:kern w:val="2"/>
    </w:rPr>
  </w:style>
  <w:style w:type="paragraph" w:customStyle="1" w:styleId="afffd">
    <w:name w:val="二级条标题"/>
    <w:basedOn w:val="affe"/>
    <w:next w:val="a0"/>
    <w:qFormat/>
    <w:rsid w:val="002510DA"/>
    <w:pPr>
      <w:tabs>
        <w:tab w:val="left" w:pos="709"/>
        <w:tab w:val="left" w:pos="2160"/>
      </w:tabs>
      <w:spacing w:beforeLines="0" w:afterLines="0"/>
      <w:ind w:left="2160" w:hanging="420"/>
      <w:jc w:val="both"/>
      <w:outlineLvl w:val="3"/>
    </w:pPr>
    <w:rPr>
      <w:szCs w:val="20"/>
    </w:rPr>
  </w:style>
  <w:style w:type="paragraph" w:customStyle="1" w:styleId="afffe">
    <w:name w:val="前言、引言标题"/>
    <w:next w:val="a0"/>
    <w:uiPriority w:val="99"/>
    <w:qFormat/>
    <w:rsid w:val="002510DA"/>
    <w:pPr>
      <w:shd w:val="clear" w:color="FFFFFF" w:fill="FFFFFF"/>
      <w:spacing w:before="640" w:after="560"/>
      <w:jc w:val="center"/>
      <w:outlineLvl w:val="0"/>
    </w:pPr>
    <w:rPr>
      <w:rFonts w:ascii="黑体" w:eastAsia="黑体" w:hAnsi="Times New Roman" w:cs="Times New Roman"/>
      <w:b/>
      <w:kern w:val="0"/>
      <w:sz w:val="32"/>
      <w:szCs w:val="20"/>
    </w:rPr>
  </w:style>
  <w:style w:type="paragraph" w:customStyle="1" w:styleId="xl45">
    <w:name w:val="xl45"/>
    <w:basedOn w:val="a0"/>
    <w:qFormat/>
    <w:rsid w:val="002510DA"/>
    <w:pPr>
      <w:widowControl/>
      <w:pBdr>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Char20">
    <w:name w:val="Char2"/>
    <w:basedOn w:val="a0"/>
    <w:qFormat/>
    <w:rsid w:val="002510DA"/>
    <w:rPr>
      <w:rFonts w:ascii="Times New Roman" w:hAnsi="Times New Roman"/>
      <w:szCs w:val="24"/>
    </w:rPr>
  </w:style>
  <w:style w:type="paragraph" w:customStyle="1" w:styleId="affff">
    <w:name w:val="正文表标题"/>
    <w:next w:val="a0"/>
    <w:qFormat/>
    <w:rsid w:val="002510DA"/>
    <w:pPr>
      <w:tabs>
        <w:tab w:val="left" w:pos="425"/>
      </w:tabs>
      <w:ind w:left="425" w:hanging="425"/>
      <w:jc w:val="center"/>
    </w:pPr>
    <w:rPr>
      <w:rFonts w:ascii="黑体" w:eastAsia="黑体" w:hAnsi="Times New Roman" w:cs="Times New Roman"/>
      <w:kern w:val="0"/>
      <w:szCs w:val="20"/>
    </w:rPr>
  </w:style>
  <w:style w:type="paragraph" w:customStyle="1" w:styleId="affff0">
    <w:name w:val="二级条目录"/>
    <w:basedOn w:val="afffd"/>
    <w:next w:val="a0"/>
    <w:qFormat/>
    <w:rsid w:val="002510DA"/>
    <w:pPr>
      <w:tabs>
        <w:tab w:val="clear" w:pos="709"/>
      </w:tabs>
      <w:ind w:left="0" w:firstLine="0"/>
      <w:jc w:val="left"/>
    </w:pPr>
    <w:rPr>
      <w:rFonts w:ascii="宋体" w:eastAsia="宋体" w:hAnsi="宋体"/>
      <w:kern w:val="21"/>
      <w:szCs w:val="21"/>
    </w:rPr>
  </w:style>
  <w:style w:type="paragraph" w:customStyle="1" w:styleId="affff1">
    <w:name w:val="目次、标准名称标题"/>
    <w:basedOn w:val="afffe"/>
    <w:next w:val="afff"/>
    <w:qFormat/>
    <w:rsid w:val="002510DA"/>
    <w:pPr>
      <w:spacing w:line="460" w:lineRule="exact"/>
      <w:outlineLvl w:val="9"/>
    </w:pPr>
  </w:style>
  <w:style w:type="paragraph" w:customStyle="1" w:styleId="CharCharCharCharChar2Char">
    <w:name w:val="Char Char Char Char Char2 Char"/>
    <w:basedOn w:val="a0"/>
    <w:qFormat/>
    <w:rsid w:val="002510DA"/>
    <w:rPr>
      <w:rFonts w:ascii="Tahoma" w:hAnsi="Tahoma"/>
      <w:sz w:val="24"/>
      <w:szCs w:val="20"/>
    </w:rPr>
  </w:style>
  <w:style w:type="paragraph" w:customStyle="1" w:styleId="xl33">
    <w:name w:val="xl33"/>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xl30">
    <w:name w:val="xl30"/>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affff2">
    <w:name w:val="表内小五"/>
    <w:basedOn w:val="a0"/>
    <w:qFormat/>
    <w:rsid w:val="002510DA"/>
    <w:pPr>
      <w:spacing w:line="360" w:lineRule="auto"/>
    </w:pPr>
    <w:rPr>
      <w:rFonts w:ascii="Times New Roman" w:hAnsi="Times New Roman"/>
      <w:color w:val="000000"/>
      <w:sz w:val="18"/>
      <w:szCs w:val="24"/>
    </w:rPr>
  </w:style>
  <w:style w:type="paragraph" w:customStyle="1" w:styleId="1156156">
    <w:name w:val="样式 标题 1 + 黑体 四号 加粗 自动设置 段前: 15.6 磅 段后: 15.6 磅 行距: 单倍行距"/>
    <w:basedOn w:val="1"/>
    <w:qFormat/>
    <w:rsid w:val="002510DA"/>
    <w:pPr>
      <w:keepLines w:val="0"/>
      <w:spacing w:before="312" w:after="312" w:line="240" w:lineRule="auto"/>
      <w:ind w:firstLineChars="37" w:firstLine="104"/>
    </w:pPr>
    <w:rPr>
      <w:rFonts w:ascii="黑体" w:eastAsia="黑体" w:hAnsi="宋体" w:cs="宋体"/>
      <w:b w:val="0"/>
      <w:bCs/>
      <w:sz w:val="28"/>
    </w:rPr>
  </w:style>
  <w:style w:type="paragraph" w:customStyle="1" w:styleId="affff3">
    <w:name w:val="术语定义二级条标题"/>
    <w:basedOn w:val="affff4"/>
    <w:next w:val="afff"/>
    <w:qFormat/>
    <w:rsid w:val="002510DA"/>
    <w:pPr>
      <w:tabs>
        <w:tab w:val="left" w:pos="4260"/>
      </w:tabs>
      <w:ind w:left="4260" w:hanging="420"/>
    </w:pPr>
  </w:style>
  <w:style w:type="paragraph" w:customStyle="1" w:styleId="affff4">
    <w:name w:val="术语定义条标题"/>
    <w:basedOn w:val="affff5"/>
    <w:next w:val="afff"/>
    <w:qFormat/>
    <w:rsid w:val="002510DA"/>
    <w:pPr>
      <w:tabs>
        <w:tab w:val="left" w:pos="420"/>
        <w:tab w:val="left" w:pos="3420"/>
      </w:tabs>
      <w:spacing w:beforeLines="0" w:afterLines="0"/>
      <w:jc w:val="left"/>
      <w:outlineLvl w:val="9"/>
    </w:pPr>
    <w:rPr>
      <w:rFonts w:eastAsia="黑体"/>
      <w:bCs w:val="0"/>
      <w:sz w:val="21"/>
    </w:rPr>
  </w:style>
  <w:style w:type="paragraph" w:customStyle="1" w:styleId="affff5">
    <w:name w:val="章标题"/>
    <w:next w:val="afff"/>
    <w:uiPriority w:val="99"/>
    <w:qFormat/>
    <w:rsid w:val="002510DA"/>
    <w:pPr>
      <w:spacing w:beforeLines="50" w:afterLines="50"/>
      <w:jc w:val="both"/>
      <w:outlineLvl w:val="1"/>
    </w:pPr>
    <w:rPr>
      <w:rFonts w:ascii="黑体" w:eastAsia="华文细黑" w:hAnsi="Times New Roman" w:cs="Times New Roman"/>
      <w:b/>
      <w:bCs/>
      <w:kern w:val="0"/>
      <w:sz w:val="32"/>
      <w:szCs w:val="20"/>
    </w:rPr>
  </w:style>
  <w:style w:type="paragraph" w:customStyle="1" w:styleId="xl55">
    <w:name w:val="xl55"/>
    <w:basedOn w:val="a0"/>
    <w:qFormat/>
    <w:rsid w:val="002510DA"/>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xl29">
    <w:name w:val="xl29"/>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205052050">
    <w:name w:val="样式 样式 标题 2 + 段前: 0.5 行 段后: 0.5 行 + 首行缩进:  2 字符 段前: 0.5 行 段后: 0..."/>
    <w:basedOn w:val="a0"/>
    <w:link w:val="205052050Char"/>
    <w:qFormat/>
    <w:rsid w:val="002510DA"/>
    <w:pPr>
      <w:keepNext/>
      <w:keepLines/>
      <w:adjustRightInd w:val="0"/>
      <w:spacing w:beforeLines="50" w:afterLines="50"/>
      <w:jc w:val="left"/>
      <w:textAlignment w:val="baseline"/>
      <w:outlineLvl w:val="1"/>
    </w:pPr>
    <w:rPr>
      <w:rFonts w:ascii="Times New Roman" w:eastAsia="黑体" w:hAnsi="Times New Roman"/>
      <w:kern w:val="0"/>
      <w:szCs w:val="20"/>
    </w:rPr>
  </w:style>
  <w:style w:type="paragraph" w:customStyle="1" w:styleId="affff6">
    <w:name w:val="工程建设表标题"/>
    <w:basedOn w:val="affff7"/>
    <w:qFormat/>
    <w:rsid w:val="002510DA"/>
    <w:pPr>
      <w:tabs>
        <w:tab w:val="left" w:pos="1008"/>
        <w:tab w:val="left" w:pos="2580"/>
      </w:tabs>
      <w:ind w:left="2580" w:hanging="420"/>
      <w:jc w:val="center"/>
      <w:outlineLvl w:val="4"/>
    </w:pPr>
  </w:style>
  <w:style w:type="paragraph" w:customStyle="1" w:styleId="affff7">
    <w:name w:val="工程建设条标题"/>
    <w:basedOn w:val="affff8"/>
    <w:next w:val="afff"/>
    <w:qFormat/>
    <w:rsid w:val="002510DA"/>
    <w:pPr>
      <w:spacing w:before="0" w:after="0"/>
      <w:jc w:val="left"/>
      <w:outlineLvl w:val="3"/>
    </w:pPr>
    <w:rPr>
      <w:b w:val="0"/>
    </w:rPr>
  </w:style>
  <w:style w:type="paragraph" w:customStyle="1" w:styleId="affff8">
    <w:name w:val="工程建设节标题"/>
    <w:basedOn w:val="affff9"/>
    <w:next w:val="afff"/>
    <w:qFormat/>
    <w:rsid w:val="002510DA"/>
    <w:pPr>
      <w:spacing w:before="400" w:after="400" w:line="240" w:lineRule="auto"/>
      <w:outlineLvl w:val="2"/>
    </w:pPr>
    <w:rPr>
      <w:sz w:val="21"/>
    </w:rPr>
  </w:style>
  <w:style w:type="paragraph" w:customStyle="1" w:styleId="affff9">
    <w:name w:val="工程建设章标题"/>
    <w:next w:val="afff"/>
    <w:qFormat/>
    <w:rsid w:val="002510DA"/>
    <w:pPr>
      <w:spacing w:before="640" w:after="560" w:line="480" w:lineRule="exact"/>
      <w:jc w:val="center"/>
      <w:outlineLvl w:val="1"/>
    </w:pPr>
    <w:rPr>
      <w:rFonts w:ascii="黑体" w:eastAsia="黑体" w:hAnsi="Times New Roman" w:cs="Times New Roman"/>
      <w:b/>
      <w:kern w:val="0"/>
      <w:sz w:val="28"/>
      <w:szCs w:val="20"/>
    </w:rPr>
  </w:style>
  <w:style w:type="paragraph" w:customStyle="1" w:styleId="0">
    <w:name w:val="样式 首行缩进:  0 厘米 行距: 单倍行距"/>
    <w:basedOn w:val="a0"/>
    <w:qFormat/>
    <w:rsid w:val="002510DA"/>
    <w:pPr>
      <w:adjustRightInd w:val="0"/>
      <w:textAlignment w:val="baseline"/>
    </w:pPr>
    <w:rPr>
      <w:rFonts w:ascii="Times New Roman" w:hAnsi="Times New Roman"/>
      <w:kern w:val="0"/>
      <w:szCs w:val="20"/>
    </w:rPr>
  </w:style>
  <w:style w:type="paragraph" w:customStyle="1" w:styleId="Arial2">
    <w:name w:val="样式 Arial 首行缩进:  2 字符"/>
    <w:basedOn w:val="a0"/>
    <w:qFormat/>
    <w:rsid w:val="002510DA"/>
    <w:pPr>
      <w:ind w:firstLineChars="200" w:firstLine="403"/>
    </w:pPr>
    <w:rPr>
      <w:rFonts w:ascii="Times New Roman" w:hAnsi="Times New Roman" w:cs="华文新魏"/>
      <w:szCs w:val="21"/>
    </w:rPr>
  </w:style>
  <w:style w:type="paragraph" w:customStyle="1" w:styleId="ParaCharCharCharChar">
    <w:name w:val="默认段落字体 Para Char Char Char Char"/>
    <w:basedOn w:val="a0"/>
    <w:link w:val="ParaCharCharCharCharChar1"/>
    <w:qFormat/>
    <w:rsid w:val="002510DA"/>
    <w:rPr>
      <w:rFonts w:ascii="Times New Roman" w:hAnsi="Times New Roman"/>
      <w:szCs w:val="20"/>
    </w:rPr>
  </w:style>
  <w:style w:type="character" w:customStyle="1" w:styleId="ParaCharCharCharCharChar1">
    <w:name w:val="默认段落字体 Para Char Char Char Char Char1"/>
    <w:basedOn w:val="a1"/>
    <w:link w:val="ParaCharCharCharChar"/>
    <w:qFormat/>
    <w:rsid w:val="002510DA"/>
    <w:rPr>
      <w:rFonts w:ascii="Times New Roman" w:eastAsia="宋体" w:hAnsi="Times New Roman" w:cs="Times New Roman"/>
      <w:szCs w:val="20"/>
    </w:rPr>
  </w:style>
  <w:style w:type="paragraph" w:customStyle="1" w:styleId="21561">
    <w:name w:val="样式 标题 2 + 宋体 五号 加粗 行距: 固定值 15.6 磅1"/>
    <w:basedOn w:val="2"/>
    <w:qFormat/>
    <w:rsid w:val="002510DA"/>
    <w:pPr>
      <w:autoSpaceDE w:val="0"/>
      <w:autoSpaceDN w:val="0"/>
      <w:adjustRightInd w:val="0"/>
      <w:spacing w:line="312" w:lineRule="exact"/>
      <w:jc w:val="left"/>
      <w:textAlignment w:val="baseline"/>
    </w:pPr>
    <w:rPr>
      <w:rFonts w:ascii="宋体" w:eastAsia="宋体" w:hAnsi="宋体" w:cs="宋体"/>
      <w:bCs/>
      <w:kern w:val="44"/>
      <w:sz w:val="21"/>
    </w:rPr>
  </w:style>
  <w:style w:type="paragraph" w:customStyle="1" w:styleId="CharCharf2">
    <w:name w:val="批注框文本 Char Char"/>
    <w:basedOn w:val="a0"/>
    <w:qFormat/>
    <w:rsid w:val="002510DA"/>
    <w:rPr>
      <w:rFonts w:ascii="Times New Roman" w:hAnsi="Times New Roman"/>
      <w:sz w:val="18"/>
      <w:szCs w:val="20"/>
    </w:rPr>
  </w:style>
  <w:style w:type="paragraph" w:customStyle="1" w:styleId="affffa">
    <w:name w:val="标准书眉一"/>
    <w:qFormat/>
    <w:rsid w:val="002510DA"/>
    <w:pPr>
      <w:jc w:val="both"/>
    </w:pPr>
    <w:rPr>
      <w:rFonts w:ascii="Times New Roman" w:eastAsia="宋体" w:hAnsi="Times New Roman" w:cs="Times New Roman"/>
      <w:kern w:val="0"/>
      <w:sz w:val="20"/>
      <w:szCs w:val="20"/>
    </w:rPr>
  </w:style>
  <w:style w:type="paragraph" w:customStyle="1" w:styleId="Style111">
    <w:name w:val="_Style 111"/>
    <w:basedOn w:val="a0"/>
    <w:qFormat/>
    <w:rsid w:val="002510DA"/>
    <w:rPr>
      <w:rFonts w:ascii="Times New Roman" w:hAnsi="Times New Roman"/>
      <w:szCs w:val="24"/>
    </w:rPr>
  </w:style>
  <w:style w:type="paragraph" w:customStyle="1" w:styleId="252">
    <w:name w:val="样式 样式 小四 行距: 固定值 25 磅 + 首行缩进:  2 字符"/>
    <w:basedOn w:val="a0"/>
    <w:qFormat/>
    <w:rsid w:val="002510DA"/>
    <w:pPr>
      <w:spacing w:line="480" w:lineRule="auto"/>
      <w:ind w:firstLineChars="200" w:firstLine="200"/>
    </w:pPr>
    <w:rPr>
      <w:rFonts w:ascii="Times New Roman" w:hAnsi="Times New Roman"/>
      <w:sz w:val="24"/>
      <w:szCs w:val="20"/>
    </w:rPr>
  </w:style>
  <w:style w:type="paragraph" w:customStyle="1" w:styleId="affffb">
    <w:name w:val="一级无标题条"/>
    <w:basedOn w:val="a0"/>
    <w:qFormat/>
    <w:rsid w:val="002510DA"/>
    <w:pPr>
      <w:tabs>
        <w:tab w:val="left" w:pos="420"/>
      </w:tabs>
    </w:pPr>
    <w:rPr>
      <w:rFonts w:ascii="Times New Roman" w:hAnsi="Times New Roman"/>
      <w:b/>
      <w:szCs w:val="24"/>
    </w:rPr>
  </w:style>
  <w:style w:type="paragraph" w:customStyle="1" w:styleId="xl32">
    <w:name w:val="xl3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6"/>
      <w:szCs w:val="16"/>
    </w:rPr>
  </w:style>
  <w:style w:type="paragraph" w:customStyle="1" w:styleId="2156">
    <w:name w:val="样式 标题 2 + 宋体 五号 加粗 行距: 固定值 15.6 磅"/>
    <w:basedOn w:val="2"/>
    <w:qFormat/>
    <w:rsid w:val="002510DA"/>
    <w:pPr>
      <w:autoSpaceDE w:val="0"/>
      <w:autoSpaceDN w:val="0"/>
      <w:adjustRightInd w:val="0"/>
      <w:spacing w:beforeLines="50" w:afterLines="50" w:line="312" w:lineRule="exact"/>
      <w:ind w:firstLineChars="200" w:firstLine="561"/>
      <w:jc w:val="left"/>
      <w:textAlignment w:val="baseline"/>
    </w:pPr>
    <w:rPr>
      <w:rFonts w:ascii="宋体" w:eastAsia="宋体" w:hAnsi="宋体" w:cs="宋体"/>
      <w:bCs/>
      <w:kern w:val="0"/>
      <w:sz w:val="28"/>
      <w:szCs w:val="28"/>
    </w:rPr>
  </w:style>
  <w:style w:type="paragraph" w:customStyle="1" w:styleId="Charf6">
    <w:name w:val="Char"/>
    <w:basedOn w:val="a0"/>
    <w:qFormat/>
    <w:rsid w:val="002510DA"/>
    <w:rPr>
      <w:rFonts w:ascii="Times New Roman" w:hAnsi="Times New Roman"/>
      <w:szCs w:val="24"/>
    </w:rPr>
  </w:style>
  <w:style w:type="paragraph" w:customStyle="1" w:styleId="affffc">
    <w:name w:val="条文说明"/>
    <w:basedOn w:val="affffd"/>
    <w:qFormat/>
    <w:rsid w:val="002510DA"/>
    <w:pPr>
      <w:tabs>
        <w:tab w:val="left" w:pos="1620"/>
      </w:tabs>
      <w:ind w:left="425" w:hanging="425"/>
    </w:pPr>
  </w:style>
  <w:style w:type="paragraph" w:customStyle="1" w:styleId="affffd">
    <w:name w:val="名称"/>
    <w:basedOn w:val="afffe"/>
    <w:next w:val="afff"/>
    <w:qFormat/>
    <w:rsid w:val="002510DA"/>
    <w:pPr>
      <w:tabs>
        <w:tab w:val="left" w:pos="2160"/>
      </w:tabs>
      <w:spacing w:line="460" w:lineRule="exact"/>
      <w:ind w:left="2160" w:hanging="420"/>
      <w:outlineLvl w:val="9"/>
    </w:pPr>
  </w:style>
  <w:style w:type="paragraph" w:customStyle="1" w:styleId="CharCharf3">
    <w:name w:val="批注主题 Char Char"/>
    <w:basedOn w:val="ae"/>
    <w:next w:val="ae"/>
    <w:qFormat/>
    <w:rsid w:val="002510DA"/>
    <w:rPr>
      <w:b/>
    </w:rPr>
  </w:style>
  <w:style w:type="paragraph" w:customStyle="1" w:styleId="affffe">
    <w:name w:val="无标题条"/>
    <w:next w:val="afff"/>
    <w:qFormat/>
    <w:rsid w:val="002510DA"/>
    <w:pPr>
      <w:jc w:val="both"/>
    </w:pPr>
    <w:rPr>
      <w:rFonts w:ascii="Times New Roman" w:eastAsia="宋体" w:hAnsi="Times New Roman" w:cs="Times New Roman"/>
      <w:kern w:val="0"/>
      <w:szCs w:val="20"/>
    </w:rPr>
  </w:style>
  <w:style w:type="paragraph" w:customStyle="1" w:styleId="afffff">
    <w:name w:val="封面正文"/>
    <w:qFormat/>
    <w:rsid w:val="002510DA"/>
    <w:pPr>
      <w:jc w:val="both"/>
    </w:pPr>
    <w:rPr>
      <w:rFonts w:ascii="Times New Roman" w:eastAsia="宋体" w:hAnsi="Times New Roman" w:cs="Times New Roman"/>
      <w:kern w:val="0"/>
      <w:sz w:val="20"/>
      <w:szCs w:val="20"/>
    </w:rPr>
  </w:style>
  <w:style w:type="paragraph" w:customStyle="1" w:styleId="xl44">
    <w:name w:val="xl44"/>
    <w:basedOn w:val="a0"/>
    <w:qFormat/>
    <w:rsid w:val="002510DA"/>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CharCharChar">
    <w:name w:val="Char Char Char"/>
    <w:basedOn w:val="a0"/>
    <w:qFormat/>
    <w:rsid w:val="002510DA"/>
    <w:rPr>
      <w:rFonts w:ascii="Times New Roman" w:hAnsi="Times New Roman"/>
      <w:szCs w:val="24"/>
    </w:rPr>
  </w:style>
  <w:style w:type="paragraph" w:customStyle="1" w:styleId="Afffff0">
    <w:name w:val="公式A"/>
    <w:basedOn w:val="a0"/>
    <w:qFormat/>
    <w:rsid w:val="002510DA"/>
    <w:pPr>
      <w:tabs>
        <w:tab w:val="center" w:pos="4207"/>
        <w:tab w:val="right" w:pos="8420"/>
      </w:tabs>
      <w:topLinePunct/>
      <w:snapToGrid w:val="0"/>
      <w:spacing w:before="40" w:after="40"/>
    </w:pPr>
    <w:rPr>
      <w:rFonts w:ascii="Times New Roman" w:hAnsi="Times New Roman"/>
      <w:kern w:val="21"/>
      <w:szCs w:val="21"/>
    </w:rPr>
  </w:style>
  <w:style w:type="paragraph" w:customStyle="1" w:styleId="afffff1">
    <w:name w:val="实施日期"/>
    <w:basedOn w:val="afffff2"/>
    <w:qFormat/>
    <w:rsid w:val="002510DA"/>
    <w:pPr>
      <w:jc w:val="right"/>
    </w:pPr>
  </w:style>
  <w:style w:type="paragraph" w:customStyle="1" w:styleId="afffff2">
    <w:name w:val="发布日期"/>
    <w:qFormat/>
    <w:rsid w:val="002510DA"/>
    <w:rPr>
      <w:rFonts w:ascii="Times New Roman" w:eastAsia="黑体" w:hAnsi="Times New Roman" w:cs="Times New Roman"/>
      <w:kern w:val="0"/>
      <w:sz w:val="28"/>
      <w:szCs w:val="20"/>
    </w:rPr>
  </w:style>
  <w:style w:type="paragraph" w:customStyle="1" w:styleId="111">
    <w:name w:val="样式 标题 1 + 加粗1"/>
    <w:basedOn w:val="1"/>
    <w:qFormat/>
    <w:rsid w:val="002510DA"/>
    <w:pPr>
      <w:adjustRightInd w:val="0"/>
      <w:spacing w:beforeLines="100" w:afterLines="100" w:line="240" w:lineRule="auto"/>
    </w:pPr>
    <w:rPr>
      <w:rFonts w:eastAsia="黑体"/>
      <w:b w:val="0"/>
      <w:bCs/>
      <w:sz w:val="28"/>
      <w:szCs w:val="28"/>
    </w:rPr>
  </w:style>
  <w:style w:type="paragraph" w:customStyle="1" w:styleId="45">
    <w:name w:val="样式4"/>
    <w:basedOn w:val="4"/>
    <w:link w:val="4Char0"/>
    <w:qFormat/>
    <w:rsid w:val="002510DA"/>
    <w:pPr>
      <w:topLinePunct/>
      <w:spacing w:before="0" w:after="0" w:line="480" w:lineRule="auto"/>
      <w:ind w:firstLine="420"/>
    </w:pPr>
    <w:rPr>
      <w:rFonts w:ascii="Times New Roman" w:eastAsia="楷体_GB2312" w:hAnsi="Times New Roman"/>
      <w:b w:val="0"/>
      <w:bCs w:val="0"/>
      <w:sz w:val="24"/>
      <w:szCs w:val="20"/>
    </w:rPr>
  </w:style>
  <w:style w:type="paragraph" w:customStyle="1" w:styleId="wang21">
    <w:name w:val="样式 wang正文 + 首行缩进:  2 字符1"/>
    <w:basedOn w:val="wang"/>
    <w:qFormat/>
    <w:rsid w:val="002510DA"/>
    <w:pPr>
      <w:ind w:firstLine="640"/>
    </w:pPr>
  </w:style>
  <w:style w:type="paragraph" w:customStyle="1" w:styleId="afffff3">
    <w:name w:val="术语定义五级条标题"/>
    <w:basedOn w:val="affff5"/>
    <w:next w:val="afff"/>
    <w:qFormat/>
    <w:rsid w:val="002510DA"/>
    <w:pPr>
      <w:tabs>
        <w:tab w:val="left" w:pos="420"/>
      </w:tabs>
      <w:spacing w:beforeLines="0" w:afterLines="0"/>
      <w:outlineLvl w:val="9"/>
    </w:pPr>
    <w:rPr>
      <w:rFonts w:eastAsia="黑体"/>
      <w:bCs w:val="0"/>
      <w:sz w:val="21"/>
    </w:rPr>
  </w:style>
  <w:style w:type="paragraph" w:customStyle="1" w:styleId="xl24">
    <w:name w:val="xl24"/>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xl53">
    <w:name w:val="xl53"/>
    <w:basedOn w:val="a0"/>
    <w:qFormat/>
    <w:rsid w:val="002510DA"/>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afffff4">
    <w:name w:val="术语定义三级条标题"/>
    <w:basedOn w:val="affff4"/>
    <w:next w:val="afff"/>
    <w:qFormat/>
    <w:rsid w:val="002510DA"/>
    <w:pPr>
      <w:tabs>
        <w:tab w:val="left" w:pos="680"/>
        <w:tab w:val="left" w:pos="1740"/>
      </w:tabs>
      <w:ind w:left="680" w:hanging="680"/>
    </w:pPr>
  </w:style>
  <w:style w:type="paragraph" w:customStyle="1" w:styleId="afffff5">
    <w:name w:val="五级条标题"/>
    <w:basedOn w:val="afffff6"/>
    <w:next w:val="afff"/>
    <w:uiPriority w:val="99"/>
    <w:qFormat/>
    <w:rsid w:val="002510DA"/>
    <w:pPr>
      <w:tabs>
        <w:tab w:val="left" w:pos="1407"/>
        <w:tab w:val="left" w:pos="1440"/>
      </w:tabs>
      <w:ind w:left="360" w:hanging="360"/>
      <w:jc w:val="both"/>
      <w:outlineLvl w:val="6"/>
    </w:pPr>
    <w:rPr>
      <w:rFonts w:ascii="黑体" w:eastAsia="黑体"/>
      <w:b/>
      <w:color w:val="auto"/>
      <w:szCs w:val="20"/>
    </w:rPr>
  </w:style>
  <w:style w:type="paragraph" w:customStyle="1" w:styleId="afffff6">
    <w:name w:val="四级条标题"/>
    <w:basedOn w:val="a0"/>
    <w:next w:val="a0"/>
    <w:uiPriority w:val="99"/>
    <w:qFormat/>
    <w:rsid w:val="002510DA"/>
    <w:pPr>
      <w:widowControl/>
      <w:jc w:val="left"/>
      <w:outlineLvl w:val="5"/>
    </w:pPr>
    <w:rPr>
      <w:rFonts w:ascii="宋体" w:hAnsi="Times New Roman"/>
      <w:color w:val="000000"/>
      <w:kern w:val="0"/>
      <w:szCs w:val="21"/>
    </w:rPr>
  </w:style>
  <w:style w:type="paragraph" w:customStyle="1" w:styleId="afffff7">
    <w:name w:val="院标"/>
    <w:basedOn w:val="a0"/>
    <w:qFormat/>
    <w:rsid w:val="002510DA"/>
    <w:pPr>
      <w:adjustRightInd w:val="0"/>
      <w:spacing w:line="360" w:lineRule="auto"/>
      <w:jc w:val="center"/>
      <w:textAlignment w:val="baseline"/>
    </w:pPr>
    <w:rPr>
      <w:rFonts w:ascii="宋体" w:hAnsi="宋体"/>
      <w:kern w:val="0"/>
      <w:sz w:val="36"/>
      <w:szCs w:val="20"/>
    </w:rPr>
  </w:style>
  <w:style w:type="paragraph" w:customStyle="1" w:styleId="afffff8">
    <w:name w:val="表格文本居左"/>
    <w:basedOn w:val="a0"/>
    <w:qFormat/>
    <w:rsid w:val="002510DA"/>
    <w:pPr>
      <w:spacing w:before="60" w:after="60"/>
      <w:jc w:val="left"/>
    </w:pPr>
    <w:rPr>
      <w:rFonts w:ascii="Times New Roman" w:hAnsi="Times New Roman"/>
      <w:szCs w:val="24"/>
    </w:rPr>
  </w:style>
  <w:style w:type="paragraph" w:customStyle="1" w:styleId="afffff9">
    <w:name w:val="封面标准名称"/>
    <w:qFormat/>
    <w:rsid w:val="002510DA"/>
    <w:pPr>
      <w:widowControl w:val="0"/>
      <w:spacing w:line="680" w:lineRule="exact"/>
      <w:jc w:val="center"/>
      <w:textAlignment w:val="center"/>
    </w:pPr>
    <w:rPr>
      <w:rFonts w:ascii="黑体" w:eastAsia="黑体" w:hAnsi="Times New Roman" w:cs="Times New Roman"/>
      <w:kern w:val="0"/>
      <w:sz w:val="52"/>
      <w:szCs w:val="20"/>
    </w:rPr>
  </w:style>
  <w:style w:type="paragraph" w:customStyle="1" w:styleId="19">
    <w:name w:val="样式 1"/>
    <w:basedOn w:val="1"/>
    <w:qFormat/>
    <w:rsid w:val="002510DA"/>
    <w:pPr>
      <w:keepNext w:val="0"/>
      <w:keepLines w:val="0"/>
      <w:topLinePunct/>
      <w:spacing w:before="0" w:after="0" w:line="240" w:lineRule="auto"/>
      <w:textAlignment w:val="baseline"/>
    </w:pPr>
    <w:rPr>
      <w:rFonts w:ascii="EU-F1" w:eastAsia="黑体"/>
      <w:b w:val="0"/>
      <w:bCs/>
      <w:kern w:val="21"/>
      <w:sz w:val="21"/>
      <w:szCs w:val="21"/>
    </w:rPr>
  </w:style>
  <w:style w:type="paragraph" w:customStyle="1" w:styleId="afffffa">
    <w:name w:val="附录三级条标题"/>
    <w:basedOn w:val="afffffb"/>
    <w:next w:val="afff"/>
    <w:qFormat/>
    <w:rsid w:val="002510DA"/>
    <w:pPr>
      <w:outlineLvl w:val="4"/>
    </w:pPr>
  </w:style>
  <w:style w:type="paragraph" w:customStyle="1" w:styleId="afffffb">
    <w:name w:val="附录二级条标题"/>
    <w:basedOn w:val="afffffc"/>
    <w:next w:val="afff"/>
    <w:qFormat/>
    <w:rsid w:val="002510DA"/>
    <w:pPr>
      <w:tabs>
        <w:tab w:val="left" w:pos="2040"/>
      </w:tabs>
      <w:ind w:left="2040" w:hanging="360"/>
      <w:outlineLvl w:val="3"/>
    </w:pPr>
    <w:rPr>
      <w:b/>
    </w:rPr>
  </w:style>
  <w:style w:type="paragraph" w:customStyle="1" w:styleId="afffffc">
    <w:name w:val="附录一级条标题"/>
    <w:basedOn w:val="a0"/>
    <w:next w:val="a0"/>
    <w:qFormat/>
    <w:rsid w:val="002510DA"/>
    <w:pPr>
      <w:widowControl/>
      <w:tabs>
        <w:tab w:val="left" w:pos="1260"/>
      </w:tabs>
      <w:wordWrap w:val="0"/>
      <w:overflowPunct w:val="0"/>
      <w:autoSpaceDE w:val="0"/>
      <w:autoSpaceDN w:val="0"/>
      <w:ind w:left="1260" w:hanging="420"/>
      <w:textAlignment w:val="baseline"/>
      <w:outlineLvl w:val="2"/>
    </w:pPr>
    <w:rPr>
      <w:rFonts w:ascii="黑体" w:eastAsia="黑体" w:hAnsi="Times New Roman"/>
      <w:kern w:val="21"/>
      <w:szCs w:val="20"/>
    </w:rPr>
  </w:style>
  <w:style w:type="paragraph" w:customStyle="1" w:styleId="1a">
    <w:name w:val="报告标题1"/>
    <w:basedOn w:val="1"/>
    <w:link w:val="1Char2"/>
    <w:qFormat/>
    <w:rsid w:val="002510DA"/>
    <w:pPr>
      <w:keepNext w:val="0"/>
      <w:keepLines w:val="0"/>
      <w:topLinePunct/>
      <w:snapToGrid w:val="0"/>
      <w:spacing w:before="0" w:after="0" w:line="240" w:lineRule="auto"/>
      <w:ind w:firstLine="420"/>
    </w:pPr>
    <w:rPr>
      <w:b w:val="0"/>
      <w:bCs/>
      <w:kern w:val="2"/>
      <w:sz w:val="21"/>
      <w:szCs w:val="21"/>
    </w:rPr>
  </w:style>
  <w:style w:type="character" w:customStyle="1" w:styleId="1Char2">
    <w:name w:val="报告标题1 Char"/>
    <w:link w:val="1a"/>
    <w:qFormat/>
    <w:rsid w:val="002510DA"/>
    <w:rPr>
      <w:rFonts w:ascii="Times New Roman" w:eastAsia="宋体" w:hAnsi="Times New Roman" w:cs="Times New Roman"/>
      <w:bCs/>
      <w:szCs w:val="21"/>
    </w:rPr>
  </w:style>
  <w:style w:type="paragraph" w:customStyle="1" w:styleId="afffffd">
    <w:name w:val="三级标题"/>
    <w:basedOn w:val="3"/>
    <w:qFormat/>
    <w:rsid w:val="002510DA"/>
    <w:pPr>
      <w:topLinePunct/>
      <w:adjustRightInd w:val="0"/>
      <w:spacing w:beforeLines="50" w:afterLines="50" w:line="240" w:lineRule="auto"/>
      <w:ind w:firstLineChars="200" w:firstLine="200"/>
      <w:jc w:val="left"/>
      <w:textAlignment w:val="baseline"/>
    </w:pPr>
    <w:rPr>
      <w:rFonts w:ascii="Times New Roman" w:eastAsia="宋体" w:hAnsi="Times New Roman"/>
      <w:b/>
      <w:bCs/>
      <w:kern w:val="0"/>
      <w:sz w:val="24"/>
      <w:szCs w:val="24"/>
    </w:rPr>
  </w:style>
  <w:style w:type="paragraph" w:customStyle="1" w:styleId="2d">
    <w:name w:val="封面标准号2"/>
    <w:basedOn w:val="1b"/>
    <w:qFormat/>
    <w:rsid w:val="002510DA"/>
    <w:pPr>
      <w:adjustRightInd w:val="0"/>
      <w:spacing w:before="357" w:line="280" w:lineRule="exact"/>
    </w:pPr>
  </w:style>
  <w:style w:type="paragraph" w:customStyle="1" w:styleId="1b">
    <w:name w:val="封面标准号1"/>
    <w:qFormat/>
    <w:rsid w:val="002510DA"/>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210251025">
    <w:name w:val="样式 标题 2 + 黑体 段前: 10.25 磅 段后: 10.25 磅 行距: 单倍行距"/>
    <w:basedOn w:val="2"/>
    <w:qFormat/>
    <w:rsid w:val="002510DA"/>
    <w:pPr>
      <w:adjustRightInd w:val="0"/>
      <w:spacing w:beforeLines="50" w:afterLines="50" w:line="240" w:lineRule="auto"/>
      <w:ind w:firstLine="420"/>
      <w:jc w:val="left"/>
      <w:textAlignment w:val="baseline"/>
    </w:pPr>
    <w:rPr>
      <w:rFonts w:ascii="黑体" w:hAnsi="黑体"/>
      <w:kern w:val="0"/>
      <w:sz w:val="24"/>
    </w:rPr>
  </w:style>
  <w:style w:type="paragraph" w:customStyle="1" w:styleId="afffffe">
    <w:name w:val="附录四级条标题"/>
    <w:basedOn w:val="afffffa"/>
    <w:next w:val="afff"/>
    <w:qFormat/>
    <w:rsid w:val="002510DA"/>
    <w:pPr>
      <w:outlineLvl w:val="5"/>
    </w:pPr>
  </w:style>
  <w:style w:type="paragraph" w:customStyle="1" w:styleId="CharCharCharCharCharCharCharCharCharChar">
    <w:name w:val="Char Char Char Char Char Char Char Char Char Char"/>
    <w:basedOn w:val="a0"/>
    <w:qFormat/>
    <w:rsid w:val="002510DA"/>
    <w:rPr>
      <w:rFonts w:ascii="Times New Roman" w:hAnsi="Times New Roman"/>
      <w:szCs w:val="20"/>
    </w:rPr>
  </w:style>
  <w:style w:type="paragraph" w:customStyle="1" w:styleId="affffff">
    <w:name w:val="附录表标题续表"/>
    <w:basedOn w:val="affffff0"/>
    <w:next w:val="afff"/>
    <w:qFormat/>
    <w:rsid w:val="002510DA"/>
    <w:pPr>
      <w:tabs>
        <w:tab w:val="left" w:pos="360"/>
        <w:tab w:val="left" w:pos="3000"/>
      </w:tabs>
      <w:ind w:left="3000" w:hanging="420"/>
    </w:pPr>
    <w:rPr>
      <w:b w:val="0"/>
    </w:rPr>
  </w:style>
  <w:style w:type="paragraph" w:customStyle="1" w:styleId="affffff0">
    <w:name w:val="附录表标题"/>
    <w:basedOn w:val="affff"/>
    <w:next w:val="afff"/>
    <w:qFormat/>
    <w:rsid w:val="002510DA"/>
    <w:pPr>
      <w:tabs>
        <w:tab w:val="clear" w:pos="425"/>
        <w:tab w:val="left" w:pos="210"/>
        <w:tab w:val="left" w:pos="420"/>
        <w:tab w:val="left" w:pos="1200"/>
      </w:tabs>
      <w:spacing w:line="360" w:lineRule="auto"/>
      <w:ind w:left="1200" w:hanging="360"/>
      <w:textAlignment w:val="baseline"/>
    </w:pPr>
    <w:rPr>
      <w:rFonts w:ascii="宋体" w:eastAsia="宋体" w:hAnsi="宋体" w:cs="Arial"/>
      <w:b/>
      <w:kern w:val="21"/>
      <w:szCs w:val="21"/>
    </w:rPr>
  </w:style>
  <w:style w:type="paragraph" w:customStyle="1" w:styleId="affffff1">
    <w:name w:val="工程建设图标题"/>
    <w:basedOn w:val="affff7"/>
    <w:qFormat/>
    <w:rsid w:val="002510DA"/>
    <w:pPr>
      <w:tabs>
        <w:tab w:val="left" w:pos="1620"/>
      </w:tabs>
      <w:ind w:left="1620" w:hanging="360"/>
      <w:jc w:val="center"/>
      <w:outlineLvl w:val="5"/>
    </w:pPr>
  </w:style>
  <w:style w:type="paragraph" w:customStyle="1" w:styleId="xl46">
    <w:name w:val="xl46"/>
    <w:basedOn w:val="a0"/>
    <w:qFormat/>
    <w:rsid w:val="002510DA"/>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CharCharCharCharCharCharChar">
    <w:name w:val="Char Char Char Char Char Char Char"/>
    <w:basedOn w:val="a0"/>
    <w:qFormat/>
    <w:rsid w:val="002510DA"/>
    <w:rPr>
      <w:rFonts w:ascii="Times New Roman" w:hAnsi="Times New Roman"/>
      <w:szCs w:val="24"/>
    </w:rPr>
  </w:style>
  <w:style w:type="paragraph" w:customStyle="1" w:styleId="205052051">
    <w:name w:val="样式 样式 样式 标题 2 + 段前: 0.5 行 段后: 0.5 行 + 首行缩进:  2 字符 段前: 0.5 行 段后: ...1"/>
    <w:basedOn w:val="205052050"/>
    <w:qFormat/>
    <w:rsid w:val="002510DA"/>
    <w:pPr>
      <w:spacing w:beforeLines="0" w:afterLines="0" w:line="360" w:lineRule="exact"/>
    </w:pPr>
    <w:rPr>
      <w:rFonts w:ascii="黑体" w:eastAsia="宋体" w:cs="宋体"/>
      <w:snapToGrid w:val="0"/>
      <w:szCs w:val="21"/>
    </w:rPr>
  </w:style>
  <w:style w:type="paragraph" w:customStyle="1" w:styleId="font5">
    <w:name w:val="font5"/>
    <w:basedOn w:val="a0"/>
    <w:qFormat/>
    <w:rsid w:val="002510DA"/>
    <w:pPr>
      <w:widowControl/>
      <w:spacing w:before="100" w:beforeAutospacing="1" w:after="100" w:afterAutospacing="1"/>
      <w:jc w:val="left"/>
    </w:pPr>
    <w:rPr>
      <w:rFonts w:ascii="宋体" w:hAnsi="宋体" w:hint="eastAsia"/>
      <w:kern w:val="0"/>
      <w:sz w:val="18"/>
      <w:szCs w:val="18"/>
    </w:rPr>
  </w:style>
  <w:style w:type="paragraph" w:customStyle="1" w:styleId="xl39">
    <w:name w:val="xl39"/>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1c">
    <w:name w:val="样式 标题 1 + 三号"/>
    <w:basedOn w:val="1"/>
    <w:qFormat/>
    <w:rsid w:val="002510DA"/>
    <w:pPr>
      <w:spacing w:before="120" w:after="0" w:line="300" w:lineRule="auto"/>
      <w:ind w:firstLine="420"/>
    </w:pPr>
    <w:rPr>
      <w:bCs/>
      <w:sz w:val="32"/>
      <w:szCs w:val="32"/>
    </w:rPr>
  </w:style>
  <w:style w:type="paragraph" w:customStyle="1" w:styleId="affffff2">
    <w:name w:val="封面标准文稿类别"/>
    <w:qFormat/>
    <w:rsid w:val="002510DA"/>
    <w:pPr>
      <w:spacing w:before="440" w:line="400" w:lineRule="exact"/>
      <w:jc w:val="center"/>
    </w:pPr>
    <w:rPr>
      <w:rFonts w:ascii="宋体" w:eastAsia="宋体" w:hAnsi="Times New Roman" w:cs="Times New Roman"/>
      <w:kern w:val="0"/>
      <w:sz w:val="24"/>
      <w:szCs w:val="20"/>
    </w:rPr>
  </w:style>
  <w:style w:type="paragraph" w:customStyle="1" w:styleId="57">
    <w:name w:val="表头黑5"/>
    <w:basedOn w:val="a0"/>
    <w:qFormat/>
    <w:rsid w:val="002510DA"/>
    <w:pPr>
      <w:spacing w:line="360" w:lineRule="auto"/>
      <w:jc w:val="center"/>
    </w:pPr>
    <w:rPr>
      <w:rFonts w:ascii="Times New Roman" w:eastAsia="黑体" w:hAnsi="Times New Roman"/>
      <w:color w:val="000000"/>
      <w:szCs w:val="24"/>
    </w:rPr>
  </w:style>
  <w:style w:type="paragraph" w:customStyle="1" w:styleId="1d">
    <w:name w:val="目次1"/>
    <w:basedOn w:val="10"/>
    <w:qFormat/>
    <w:rsid w:val="002510DA"/>
    <w:pPr>
      <w:tabs>
        <w:tab w:val="right" w:leader="middleDot" w:pos="9402"/>
      </w:tabs>
      <w:ind w:firstLine="227"/>
    </w:pPr>
    <w:rPr>
      <w:rFonts w:ascii="Times New Roman" w:hAnsi="Times New Roman"/>
      <w:kern w:val="0"/>
      <w:sz w:val="18"/>
      <w:szCs w:val="18"/>
    </w:rPr>
  </w:style>
  <w:style w:type="paragraph" w:customStyle="1" w:styleId="xl50">
    <w:name w:val="xl50"/>
    <w:basedOn w:val="a0"/>
    <w:qFormat/>
    <w:rsid w:val="002510DA"/>
    <w:pPr>
      <w:widowControl/>
      <w:spacing w:before="100" w:beforeAutospacing="1" w:after="100" w:afterAutospacing="1"/>
      <w:jc w:val="center"/>
    </w:pPr>
    <w:rPr>
      <w:rFonts w:ascii="宋体" w:hAnsi="宋体"/>
      <w:kern w:val="0"/>
      <w:sz w:val="24"/>
      <w:szCs w:val="24"/>
    </w:rPr>
  </w:style>
  <w:style w:type="paragraph" w:customStyle="1" w:styleId="xl28">
    <w:name w:val="xl28"/>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121121">
    <w:name w:val="样式 样式 样式 样式 标题 1 + 首行缩进:  2 字符 段前: 1 行 段后: 1 行 + 黑色 首行缩进:  2 字符 ...1"/>
    <w:basedOn w:val="12112"/>
    <w:qFormat/>
    <w:rsid w:val="002510DA"/>
    <w:pPr>
      <w:spacing w:beforeLines="0" w:afterLines="0"/>
    </w:pPr>
    <w:rPr>
      <w:sz w:val="24"/>
      <w:szCs w:val="24"/>
    </w:rPr>
  </w:style>
  <w:style w:type="paragraph" w:customStyle="1" w:styleId="12112">
    <w:name w:val="样式 样式 样式 标题 1 + 首行缩进:  2 字符 段前: 1 行 段后: 1 行 + 黑色 首行缩进:  2 字符 段前:..."/>
    <w:basedOn w:val="121120"/>
    <w:qFormat/>
    <w:rsid w:val="002510DA"/>
  </w:style>
  <w:style w:type="paragraph" w:customStyle="1" w:styleId="121120">
    <w:name w:val="样式 样式 标题 1 + 首行缩进:  2 字符 段前: 1 行 段后: 1 行 + 黑色 首行缩进:  2 字符 段前: ..."/>
    <w:basedOn w:val="1211"/>
    <w:qFormat/>
    <w:rsid w:val="002510DA"/>
    <w:pPr>
      <w:spacing w:line="240" w:lineRule="auto"/>
      <w:ind w:firstLine="0"/>
    </w:pPr>
    <w:rPr>
      <w:rFonts w:eastAsia="黑体" w:cs="宋体"/>
      <w:b w:val="0"/>
      <w:color w:val="000000"/>
    </w:rPr>
  </w:style>
  <w:style w:type="paragraph" w:customStyle="1" w:styleId="1211">
    <w:name w:val="样式 标题 1 + 首行缩进:  2 字符 段前: 1 行 段后: 1 行"/>
    <w:basedOn w:val="1"/>
    <w:qFormat/>
    <w:rsid w:val="002510DA"/>
    <w:pPr>
      <w:spacing w:beforeLines="100" w:afterLines="100" w:line="360" w:lineRule="auto"/>
      <w:ind w:firstLine="420"/>
    </w:pPr>
    <w:rPr>
      <w:sz w:val="28"/>
    </w:rPr>
  </w:style>
  <w:style w:type="paragraph" w:customStyle="1" w:styleId="WPSPlain">
    <w:name w:val="WPS Plain"/>
    <w:qFormat/>
    <w:rsid w:val="002510DA"/>
    <w:rPr>
      <w:rFonts w:ascii="Times New Roman" w:eastAsia="宋体" w:hAnsi="Times New Roman" w:cs="Times New Roman"/>
      <w:kern w:val="0"/>
      <w:sz w:val="20"/>
      <w:szCs w:val="20"/>
    </w:rPr>
  </w:style>
  <w:style w:type="paragraph" w:customStyle="1" w:styleId="affffff3">
    <w:name w:val="目次、索引正文"/>
    <w:qFormat/>
    <w:rsid w:val="002510DA"/>
    <w:pPr>
      <w:spacing w:line="320" w:lineRule="exact"/>
      <w:jc w:val="both"/>
    </w:pPr>
    <w:rPr>
      <w:rFonts w:ascii="宋体" w:eastAsia="宋体" w:hAnsi="Times New Roman" w:cs="Times New Roman"/>
      <w:kern w:val="0"/>
      <w:szCs w:val="20"/>
    </w:rPr>
  </w:style>
  <w:style w:type="paragraph" w:customStyle="1" w:styleId="2e">
    <w:name w:val="样式 样式 报告标题2 + 两端对齐 + 加粗"/>
    <w:basedOn w:val="a0"/>
    <w:qFormat/>
    <w:rsid w:val="002510DA"/>
    <w:pPr>
      <w:keepNext/>
      <w:keepLines/>
      <w:spacing w:beforeLines="50"/>
      <w:jc w:val="left"/>
      <w:outlineLvl w:val="0"/>
    </w:pPr>
    <w:rPr>
      <w:rFonts w:ascii="宋体" w:hAnsi="宋体" w:cs="宋体"/>
      <w:b/>
      <w:bCs/>
      <w:sz w:val="24"/>
      <w:szCs w:val="20"/>
    </w:rPr>
  </w:style>
  <w:style w:type="paragraph" w:customStyle="1" w:styleId="30015">
    <w:name w:val="标题 3 + 四 段前: 0 磅 段后: 0 磅 行距: 1.5 倍行距"/>
    <w:basedOn w:val="3"/>
    <w:next w:val="3"/>
    <w:link w:val="30015Char"/>
    <w:qFormat/>
    <w:rsid w:val="002510DA"/>
    <w:pPr>
      <w:spacing w:before="0" w:after="0" w:line="360" w:lineRule="auto"/>
      <w:ind w:firstLineChars="0" w:firstLine="0"/>
    </w:pPr>
    <w:rPr>
      <w:rFonts w:ascii="Times New Roman" w:eastAsia="宋体" w:hAnsi="Times New Roman" w:cs="宋体"/>
      <w:b/>
      <w:bCs/>
      <w:szCs w:val="28"/>
    </w:rPr>
  </w:style>
  <w:style w:type="character" w:customStyle="1" w:styleId="30015Char">
    <w:name w:val="标题 3 + 四 段前: 0 磅 段后: 0 磅 行距: 1.5 倍行距 Char"/>
    <w:link w:val="30015"/>
    <w:qFormat/>
    <w:locked/>
    <w:rsid w:val="002510DA"/>
    <w:rPr>
      <w:rFonts w:ascii="Times New Roman" w:eastAsia="宋体" w:hAnsi="Times New Roman" w:cs="宋体"/>
      <w:b/>
      <w:bCs/>
      <w:sz w:val="28"/>
      <w:szCs w:val="28"/>
    </w:rPr>
  </w:style>
  <w:style w:type="paragraph" w:customStyle="1" w:styleId="1e">
    <w:name w:val="正文标题1"/>
    <w:basedOn w:val="a0"/>
    <w:next w:val="a0"/>
    <w:qFormat/>
    <w:rsid w:val="002510DA"/>
    <w:pPr>
      <w:tabs>
        <w:tab w:val="left" w:pos="360"/>
        <w:tab w:val="left" w:pos="425"/>
      </w:tabs>
      <w:topLinePunct/>
      <w:spacing w:before="120" w:after="120" w:line="360" w:lineRule="auto"/>
      <w:ind w:left="425" w:hanging="425"/>
    </w:pPr>
    <w:rPr>
      <w:rFonts w:ascii="Times New Roman" w:hAnsi="Times New Roman"/>
      <w:b/>
      <w:bCs/>
      <w:sz w:val="32"/>
      <w:szCs w:val="32"/>
    </w:rPr>
  </w:style>
  <w:style w:type="paragraph" w:customStyle="1" w:styleId="affffff4">
    <w:name w:val="目次"/>
    <w:basedOn w:val="1"/>
    <w:qFormat/>
    <w:rsid w:val="002510DA"/>
    <w:pPr>
      <w:keepNext w:val="0"/>
      <w:keepLines w:val="0"/>
      <w:topLinePunct/>
      <w:spacing w:before="0" w:after="0" w:line="1200" w:lineRule="auto"/>
      <w:jc w:val="center"/>
    </w:pPr>
    <w:rPr>
      <w:rFonts w:eastAsia="黑体"/>
      <w:b w:val="0"/>
      <w:kern w:val="2"/>
      <w:sz w:val="32"/>
    </w:rPr>
  </w:style>
  <w:style w:type="paragraph" w:customStyle="1" w:styleId="xl40">
    <w:name w:val="xl40"/>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xl56">
    <w:name w:val="xl56"/>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2f">
    <w:name w:val="自控2"/>
    <w:basedOn w:val="a0"/>
    <w:qFormat/>
    <w:rsid w:val="002510DA"/>
    <w:pPr>
      <w:topLinePunct/>
      <w:spacing w:line="312" w:lineRule="exact"/>
      <w:ind w:left="1276" w:hanging="397"/>
    </w:pPr>
    <w:rPr>
      <w:rFonts w:ascii="Times New Roman" w:hAnsi="Times New Roman"/>
      <w:kern w:val="21"/>
      <w:szCs w:val="21"/>
    </w:rPr>
  </w:style>
  <w:style w:type="paragraph" w:customStyle="1" w:styleId="affffff5">
    <w:name w:val="三级无标题条"/>
    <w:basedOn w:val="a0"/>
    <w:qFormat/>
    <w:rsid w:val="002510DA"/>
    <w:pPr>
      <w:tabs>
        <w:tab w:val="left" w:pos="1620"/>
      </w:tabs>
    </w:pPr>
    <w:rPr>
      <w:rFonts w:ascii="Times New Roman" w:hAnsi="Times New Roman"/>
      <w:b/>
      <w:szCs w:val="24"/>
    </w:rPr>
  </w:style>
  <w:style w:type="paragraph" w:customStyle="1" w:styleId="xl49">
    <w:name w:val="xl49"/>
    <w:basedOn w:val="a0"/>
    <w:qFormat/>
    <w:rsid w:val="002510DA"/>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affffff6">
    <w:name w:val="篇"/>
    <w:basedOn w:val="a0"/>
    <w:next w:val="a0"/>
    <w:qFormat/>
    <w:rsid w:val="002510DA"/>
    <w:pPr>
      <w:adjustRightInd w:val="0"/>
      <w:spacing w:line="360" w:lineRule="atLeast"/>
      <w:jc w:val="center"/>
      <w:textAlignment w:val="baseline"/>
    </w:pPr>
    <w:rPr>
      <w:rFonts w:ascii="Times New Roman" w:eastAsia="黑体" w:hAnsi="Times New Roman"/>
      <w:kern w:val="0"/>
      <w:sz w:val="24"/>
      <w:szCs w:val="20"/>
    </w:rPr>
  </w:style>
  <w:style w:type="paragraph" w:customStyle="1" w:styleId="affffff7">
    <w:name w:val="图"/>
    <w:basedOn w:val="a0"/>
    <w:next w:val="a0"/>
    <w:qFormat/>
    <w:rsid w:val="002510DA"/>
    <w:pPr>
      <w:spacing w:line="360" w:lineRule="auto"/>
      <w:jc w:val="center"/>
    </w:pPr>
    <w:rPr>
      <w:rFonts w:ascii="Times New Roman" w:hAnsi="Times New Roman"/>
      <w:b/>
      <w:szCs w:val="24"/>
    </w:rPr>
  </w:style>
  <w:style w:type="paragraph" w:customStyle="1" w:styleId="affffff8">
    <w:name w:val="列项——"/>
    <w:qFormat/>
    <w:rsid w:val="002510DA"/>
    <w:pPr>
      <w:widowControl w:val="0"/>
      <w:tabs>
        <w:tab w:val="left" w:pos="1080"/>
        <w:tab w:val="left" w:pos="1200"/>
      </w:tabs>
      <w:spacing w:line="360" w:lineRule="auto"/>
      <w:ind w:left="1200" w:hanging="360"/>
      <w:jc w:val="both"/>
    </w:pPr>
    <w:rPr>
      <w:rFonts w:ascii="宋体" w:eastAsia="宋体" w:hAnsi="宋体" w:cs="Times New Roman"/>
      <w:kern w:val="0"/>
      <w:szCs w:val="20"/>
    </w:rPr>
  </w:style>
  <w:style w:type="paragraph" w:customStyle="1" w:styleId="20505205">
    <w:name w:val="样式 样式 样式 标题 2 + 段前: 0.5 行 段后: 0.5 行 + 首行缩进:  2 字符 段前: 0.5 行 段后: ..."/>
    <w:basedOn w:val="205052050"/>
    <w:qFormat/>
    <w:rsid w:val="002510DA"/>
    <w:pPr>
      <w:spacing w:line="360" w:lineRule="auto"/>
    </w:pPr>
    <w:rPr>
      <w:rFonts w:eastAsia="宋体" w:cs="宋体"/>
      <w:snapToGrid w:val="0"/>
      <w:color w:val="000000"/>
    </w:rPr>
  </w:style>
  <w:style w:type="paragraph" w:customStyle="1" w:styleId="affffff9">
    <w:name w:val="引言一级条标题"/>
    <w:basedOn w:val="a0"/>
    <w:next w:val="afff"/>
    <w:qFormat/>
    <w:rsid w:val="002510DA"/>
    <w:pPr>
      <w:widowControl/>
      <w:tabs>
        <w:tab w:val="left" w:pos="1620"/>
      </w:tabs>
    </w:pPr>
    <w:rPr>
      <w:rFonts w:ascii="Times New Roman" w:eastAsia="黑体" w:hAnsi="Times New Roman"/>
      <w:b/>
      <w:szCs w:val="24"/>
    </w:rPr>
  </w:style>
  <w:style w:type="paragraph" w:customStyle="1" w:styleId="CharCharCharCharChar2Char2">
    <w:name w:val="Char Char Char Char Char2 Char2"/>
    <w:basedOn w:val="a0"/>
    <w:qFormat/>
    <w:rsid w:val="002510DA"/>
    <w:rPr>
      <w:rFonts w:ascii="Times New Roman" w:hAnsi="Times New Roman"/>
      <w:szCs w:val="20"/>
    </w:rPr>
  </w:style>
  <w:style w:type="paragraph" w:customStyle="1" w:styleId="somecontent">
    <w:name w:val="somecontent"/>
    <w:basedOn w:val="a0"/>
    <w:qFormat/>
    <w:rsid w:val="002510DA"/>
    <w:pPr>
      <w:widowControl/>
      <w:spacing w:before="100" w:beforeAutospacing="1" w:after="100" w:afterAutospacing="1"/>
      <w:jc w:val="left"/>
    </w:pPr>
    <w:rPr>
      <w:rFonts w:ascii="宋体" w:hAnsi="宋体" w:cs="宋体"/>
      <w:kern w:val="0"/>
      <w:sz w:val="24"/>
      <w:szCs w:val="24"/>
    </w:rPr>
  </w:style>
  <w:style w:type="paragraph" w:customStyle="1" w:styleId="affffffa">
    <w:name w:val="术语定义四级条标题"/>
    <w:basedOn w:val="affff4"/>
    <w:next w:val="afff"/>
    <w:qFormat/>
    <w:rsid w:val="002510DA"/>
    <w:pPr>
      <w:tabs>
        <w:tab w:val="left" w:pos="1260"/>
        <w:tab w:val="left" w:pos="1740"/>
      </w:tabs>
      <w:ind w:left="1260" w:hanging="420"/>
    </w:pPr>
  </w:style>
  <w:style w:type="paragraph" w:customStyle="1" w:styleId="jl">
    <w:name w:val="jl 正文"/>
    <w:basedOn w:val="a0"/>
    <w:link w:val="jlChar0"/>
    <w:qFormat/>
    <w:rsid w:val="002510DA"/>
    <w:pPr>
      <w:autoSpaceDE w:val="0"/>
      <w:autoSpaceDN w:val="0"/>
      <w:adjustRightInd w:val="0"/>
      <w:ind w:firstLineChars="200" w:firstLine="200"/>
      <w:jc w:val="left"/>
      <w:textAlignment w:val="baseline"/>
    </w:pPr>
    <w:rPr>
      <w:rFonts w:ascii="宋体" w:hAnsi="Times New Roman"/>
      <w:kern w:val="0"/>
      <w:sz w:val="24"/>
      <w:szCs w:val="24"/>
    </w:rPr>
  </w:style>
  <w:style w:type="character" w:customStyle="1" w:styleId="jlChar0">
    <w:name w:val="jl 正文 Char"/>
    <w:link w:val="jl"/>
    <w:qFormat/>
    <w:rsid w:val="002510DA"/>
    <w:rPr>
      <w:rFonts w:ascii="宋体" w:eastAsia="宋体" w:hAnsi="Times New Roman" w:cs="Times New Roman"/>
      <w:kern w:val="0"/>
      <w:sz w:val="24"/>
      <w:szCs w:val="24"/>
    </w:rPr>
  </w:style>
  <w:style w:type="paragraph" w:customStyle="1" w:styleId="71">
    <w:name w:val="样式7"/>
    <w:basedOn w:val="a0"/>
    <w:link w:val="7Char0"/>
    <w:qFormat/>
    <w:rsid w:val="002510DA"/>
    <w:pPr>
      <w:snapToGrid w:val="0"/>
    </w:pPr>
    <w:rPr>
      <w:rFonts w:ascii="Times New Roman" w:hAnsi="Times New Roman"/>
      <w:szCs w:val="24"/>
    </w:rPr>
  </w:style>
  <w:style w:type="paragraph" w:customStyle="1" w:styleId="affffffb">
    <w:name w:val="数字编号列项（二级）"/>
    <w:qFormat/>
    <w:rsid w:val="002510DA"/>
    <w:pPr>
      <w:tabs>
        <w:tab w:val="left" w:pos="-1080"/>
        <w:tab w:val="left" w:pos="1200"/>
      </w:tabs>
      <w:ind w:leftChars="400" w:left="400" w:hangingChars="200" w:hanging="200"/>
      <w:jc w:val="both"/>
    </w:pPr>
    <w:rPr>
      <w:rFonts w:ascii="宋体" w:eastAsia="宋体" w:hAnsi="Times New Roman" w:cs="Times New Roman"/>
      <w:kern w:val="0"/>
      <w:szCs w:val="20"/>
    </w:rPr>
  </w:style>
  <w:style w:type="paragraph" w:customStyle="1" w:styleId="affffffc">
    <w:name w:val="参考文献、索引标题"/>
    <w:basedOn w:val="afffe"/>
    <w:next w:val="a0"/>
    <w:qFormat/>
    <w:rsid w:val="002510DA"/>
    <w:pPr>
      <w:spacing w:after="200"/>
    </w:pPr>
    <w:rPr>
      <w:sz w:val="21"/>
    </w:rPr>
  </w:style>
  <w:style w:type="paragraph" w:customStyle="1" w:styleId="xl36">
    <w:name w:val="xl36"/>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Char1CharCharCharCharCharCharCharCharCharCharChar">
    <w:name w:val="Char1 Char Char Char Char Char Char Char Char Char Char Char"/>
    <w:basedOn w:val="a0"/>
    <w:qFormat/>
    <w:rsid w:val="002510DA"/>
    <w:pPr>
      <w:pageBreakBefore/>
      <w:tabs>
        <w:tab w:val="left" w:pos="432"/>
      </w:tabs>
      <w:ind w:left="432" w:hanging="432"/>
    </w:pPr>
    <w:rPr>
      <w:rFonts w:ascii="Tahoma" w:hAnsi="Tahoma"/>
      <w:sz w:val="24"/>
      <w:szCs w:val="20"/>
    </w:rPr>
  </w:style>
  <w:style w:type="paragraph" w:customStyle="1" w:styleId="210">
    <w:name w:val="样式 标题 2 + 宋体 五号 加粗1"/>
    <w:basedOn w:val="2"/>
    <w:qFormat/>
    <w:rsid w:val="002510DA"/>
    <w:pPr>
      <w:autoSpaceDE w:val="0"/>
      <w:autoSpaceDN w:val="0"/>
      <w:adjustRightInd w:val="0"/>
      <w:spacing w:line="312" w:lineRule="atLeast"/>
      <w:ind w:firstLineChars="200" w:firstLine="200"/>
      <w:jc w:val="left"/>
      <w:textAlignment w:val="baseline"/>
    </w:pPr>
    <w:rPr>
      <w:rFonts w:ascii="宋体" w:eastAsia="宋体" w:hAnsi="宋体"/>
      <w:bCs/>
      <w:kern w:val="44"/>
      <w:sz w:val="21"/>
    </w:rPr>
  </w:style>
  <w:style w:type="paragraph" w:customStyle="1" w:styleId="affffffd">
    <w:name w:val="图形标题"/>
    <w:basedOn w:val="aa"/>
    <w:qFormat/>
    <w:rsid w:val="002510DA"/>
    <w:pPr>
      <w:spacing w:line="240" w:lineRule="auto"/>
      <w:jc w:val="center"/>
    </w:pPr>
    <w:rPr>
      <w:rFonts w:ascii="宋体" w:eastAsia="宋体" w:hAnsi="Plotter"/>
      <w:kern w:val="2"/>
      <w:position w:val="0"/>
      <w:sz w:val="21"/>
    </w:rPr>
  </w:style>
  <w:style w:type="paragraph" w:customStyle="1" w:styleId="affffffe">
    <w:name w:val="发布部门"/>
    <w:next w:val="afff"/>
    <w:qFormat/>
    <w:rsid w:val="002510DA"/>
    <w:pPr>
      <w:jc w:val="center"/>
    </w:pPr>
    <w:rPr>
      <w:rFonts w:ascii="宋体" w:eastAsia="宋体" w:hAnsi="Times New Roman" w:cs="Times New Roman"/>
      <w:b/>
      <w:spacing w:val="20"/>
      <w:w w:val="135"/>
      <w:kern w:val="0"/>
      <w:sz w:val="36"/>
      <w:szCs w:val="20"/>
    </w:rPr>
  </w:style>
  <w:style w:type="paragraph" w:customStyle="1" w:styleId="p82">
    <w:name w:val="p82"/>
    <w:basedOn w:val="a0"/>
    <w:qFormat/>
    <w:rsid w:val="002510DA"/>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lang w:val="en-GB"/>
    </w:rPr>
  </w:style>
  <w:style w:type="paragraph" w:customStyle="1" w:styleId="1h11stlevelSectionHeadl11featureheadyjm1">
    <w:name w:val="样式 标题 1h11st levelSection Headl1章标题 1featurehead标题yjm1 + ..."/>
    <w:basedOn w:val="1"/>
    <w:qFormat/>
    <w:rsid w:val="002510DA"/>
    <w:pPr>
      <w:spacing w:before="0" w:after="0" w:line="480" w:lineRule="auto"/>
    </w:pPr>
    <w:rPr>
      <w:rFonts w:eastAsia="黑体" w:cs="宋体"/>
      <w:b w:val="0"/>
      <w:sz w:val="28"/>
    </w:rPr>
  </w:style>
  <w:style w:type="paragraph" w:customStyle="1" w:styleId="afffffff">
    <w:name w:val="报告标题"/>
    <w:basedOn w:val="1a"/>
    <w:link w:val="Charf7"/>
    <w:qFormat/>
    <w:rsid w:val="002510DA"/>
    <w:pPr>
      <w:spacing w:before="100" w:beforeAutospacing="1" w:after="100" w:afterAutospacing="1"/>
      <w:jc w:val="center"/>
    </w:pPr>
    <w:rPr>
      <w:rFonts w:ascii="宋体" w:hAnsi="宋体"/>
      <w:kern w:val="0"/>
    </w:rPr>
  </w:style>
  <w:style w:type="character" w:customStyle="1" w:styleId="Charf7">
    <w:name w:val="报告标题 Char"/>
    <w:link w:val="afffffff"/>
    <w:qFormat/>
    <w:rsid w:val="002510DA"/>
    <w:rPr>
      <w:rFonts w:ascii="宋体" w:eastAsia="宋体" w:hAnsi="宋体" w:cs="Times New Roman"/>
      <w:bCs/>
      <w:kern w:val="0"/>
      <w:szCs w:val="21"/>
    </w:rPr>
  </w:style>
  <w:style w:type="paragraph" w:customStyle="1" w:styleId="ParaCharCharCharCharCharCharChar">
    <w:name w:val="默认段落字体 Para Char Char Char Char Char Char Char"/>
    <w:basedOn w:val="a0"/>
    <w:qFormat/>
    <w:rsid w:val="002510DA"/>
    <w:pPr>
      <w:adjustRightInd w:val="0"/>
      <w:spacing w:line="360" w:lineRule="auto"/>
    </w:pPr>
    <w:rPr>
      <w:rFonts w:ascii="Tahoma" w:hAnsi="Tahoma"/>
      <w:kern w:val="0"/>
      <w:sz w:val="24"/>
      <w:szCs w:val="20"/>
    </w:rPr>
  </w:style>
  <w:style w:type="paragraph" w:customStyle="1" w:styleId="xl26">
    <w:name w:val="xl26"/>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2f0">
    <w:name w:val="报告标题2"/>
    <w:basedOn w:val="2f1"/>
    <w:next w:val="af5"/>
    <w:link w:val="2Char3"/>
    <w:qFormat/>
    <w:rsid w:val="002510DA"/>
    <w:pPr>
      <w:keepNext w:val="0"/>
      <w:keepLines w:val="0"/>
      <w:topLinePunct/>
      <w:adjustRightInd w:val="0"/>
      <w:snapToGrid w:val="0"/>
      <w:spacing w:beforeLines="0" w:line="240" w:lineRule="auto"/>
    </w:pPr>
    <w:rPr>
      <w:sz w:val="21"/>
      <w:szCs w:val="24"/>
    </w:rPr>
  </w:style>
  <w:style w:type="paragraph" w:customStyle="1" w:styleId="2f1">
    <w:name w:val="报告标题2 +"/>
    <w:basedOn w:val="2"/>
    <w:qFormat/>
    <w:rsid w:val="002510DA"/>
    <w:pPr>
      <w:spacing w:beforeLines="25" w:after="0" w:line="300" w:lineRule="auto"/>
      <w:ind w:firstLine="420"/>
    </w:pPr>
    <w:rPr>
      <w:rFonts w:ascii="Times New Roman" w:eastAsia="宋体" w:hAnsi="Times New Roman" w:cs="Arial"/>
      <w:sz w:val="30"/>
      <w:szCs w:val="30"/>
    </w:rPr>
  </w:style>
  <w:style w:type="character" w:customStyle="1" w:styleId="2Char3">
    <w:name w:val="报告标题2 Char"/>
    <w:link w:val="2f0"/>
    <w:qFormat/>
    <w:rsid w:val="002510DA"/>
    <w:rPr>
      <w:rFonts w:ascii="Times New Roman" w:eastAsia="宋体" w:hAnsi="Times New Roman" w:cs="Arial"/>
      <w:b/>
      <w:szCs w:val="24"/>
    </w:rPr>
  </w:style>
  <w:style w:type="paragraph" w:customStyle="1" w:styleId="afffffff0">
    <w:name w:val="列项·"/>
    <w:qFormat/>
    <w:rsid w:val="002510DA"/>
    <w:pPr>
      <w:tabs>
        <w:tab w:val="left" w:pos="840"/>
      </w:tabs>
      <w:ind w:leftChars="200" w:left="840" w:hangingChars="200" w:hanging="420"/>
      <w:jc w:val="both"/>
    </w:pPr>
    <w:rPr>
      <w:rFonts w:ascii="宋体" w:eastAsia="宋体" w:hAnsi="Times New Roman" w:cs="Times New Roman"/>
      <w:kern w:val="0"/>
      <w:szCs w:val="20"/>
    </w:rPr>
  </w:style>
  <w:style w:type="paragraph" w:customStyle="1" w:styleId="afffffff1">
    <w:name w:val="其他发布部门"/>
    <w:basedOn w:val="affffffe"/>
    <w:qFormat/>
    <w:rsid w:val="002510DA"/>
    <w:pPr>
      <w:spacing w:line="0" w:lineRule="atLeast"/>
    </w:pPr>
    <w:rPr>
      <w:rFonts w:ascii="黑体" w:eastAsia="黑体"/>
      <w:b w:val="0"/>
    </w:rPr>
  </w:style>
  <w:style w:type="paragraph" w:customStyle="1" w:styleId="afffffff2">
    <w:name w:val="结构图正文"/>
    <w:basedOn w:val="a0"/>
    <w:qFormat/>
    <w:rsid w:val="002510DA"/>
    <w:rPr>
      <w:rFonts w:ascii="Times New Roman" w:eastAsia="华文细黑" w:hAnsi="Times New Roman"/>
      <w:kern w:val="0"/>
      <w:szCs w:val="20"/>
    </w:rPr>
  </w:style>
  <w:style w:type="paragraph" w:customStyle="1" w:styleId="xl54">
    <w:name w:val="xl54"/>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1f">
    <w:name w:val="朱1"/>
    <w:basedOn w:val="29"/>
    <w:qFormat/>
    <w:rsid w:val="002510DA"/>
    <w:pPr>
      <w:keepLines w:val="0"/>
      <w:tabs>
        <w:tab w:val="clear" w:pos="567"/>
        <w:tab w:val="clear" w:pos="850"/>
      </w:tabs>
      <w:spacing w:line="240" w:lineRule="auto"/>
      <w:ind w:firstLine="0"/>
      <w:jc w:val="both"/>
      <w:textAlignment w:val="baseline"/>
      <w:outlineLvl w:val="0"/>
    </w:pPr>
    <w:rPr>
      <w:rFonts w:ascii="EU-F1" w:cs="Times New Roman"/>
      <w:b w:val="0"/>
      <w:bCs/>
      <w:kern w:val="21"/>
      <w:sz w:val="21"/>
      <w:szCs w:val="21"/>
    </w:rPr>
  </w:style>
  <w:style w:type="paragraph" w:customStyle="1" w:styleId="afffffff3">
    <w:name w:val="条文脚注"/>
    <w:basedOn w:val="afd"/>
    <w:qFormat/>
    <w:rsid w:val="002510DA"/>
    <w:pPr>
      <w:tabs>
        <w:tab w:val="left" w:pos="510"/>
        <w:tab w:val="left" w:pos="780"/>
      </w:tabs>
      <w:ind w:left="780" w:firstLineChars="0" w:firstLine="0"/>
      <w:jc w:val="both"/>
    </w:pPr>
    <w:rPr>
      <w:rFonts w:ascii="宋体"/>
    </w:rPr>
  </w:style>
  <w:style w:type="paragraph" w:customStyle="1" w:styleId="afffffff4">
    <w:name w:val="引言二级条标题"/>
    <w:basedOn w:val="affffff9"/>
    <w:next w:val="afff"/>
    <w:qFormat/>
    <w:rsid w:val="002510DA"/>
  </w:style>
  <w:style w:type="paragraph" w:customStyle="1" w:styleId="afffffff5">
    <w:name w:val="封面一致性程度标识"/>
    <w:qFormat/>
    <w:rsid w:val="002510DA"/>
    <w:pPr>
      <w:spacing w:before="440" w:line="400" w:lineRule="exact"/>
      <w:jc w:val="center"/>
    </w:pPr>
    <w:rPr>
      <w:rFonts w:ascii="宋体" w:eastAsia="宋体" w:hAnsi="Times New Roman" w:cs="Times New Roman"/>
      <w:kern w:val="0"/>
      <w:sz w:val="28"/>
      <w:szCs w:val="20"/>
    </w:rPr>
  </w:style>
  <w:style w:type="paragraph" w:customStyle="1" w:styleId="xl35">
    <w:name w:val="xl35"/>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139">
    <w:name w:val="xl139"/>
    <w:basedOn w:val="a0"/>
    <w:qFormat/>
    <w:rsid w:val="002510DA"/>
    <w:pPr>
      <w:widowControl/>
      <w:pBdr>
        <w:left w:val="single" w:sz="8" w:space="0" w:color="auto"/>
      </w:pBdr>
      <w:topLinePunct/>
      <w:spacing w:before="100" w:beforeAutospacing="1" w:after="100" w:afterAutospacing="1"/>
      <w:jc w:val="center"/>
      <w:textAlignment w:val="center"/>
    </w:pPr>
    <w:rPr>
      <w:rFonts w:ascii="Arial" w:hAnsi="Arial" w:cs="Arial"/>
      <w:b/>
      <w:bCs/>
      <w:kern w:val="0"/>
      <w:sz w:val="24"/>
      <w:szCs w:val="24"/>
    </w:rPr>
  </w:style>
  <w:style w:type="paragraph" w:customStyle="1" w:styleId="afffffff6">
    <w:name w:val="文献分类号"/>
    <w:qFormat/>
    <w:rsid w:val="002510DA"/>
    <w:pPr>
      <w:widowControl w:val="0"/>
      <w:ind w:left="1260" w:hanging="420"/>
      <w:textAlignment w:val="center"/>
    </w:pPr>
    <w:rPr>
      <w:rFonts w:ascii="Times New Roman" w:eastAsia="黑体" w:hAnsi="Times New Roman" w:cs="Times New Roman"/>
      <w:kern w:val="0"/>
      <w:szCs w:val="20"/>
    </w:rPr>
  </w:style>
  <w:style w:type="paragraph" w:customStyle="1" w:styleId="1f0">
    <w:name w:val="标题1－前"/>
    <w:basedOn w:val="1"/>
    <w:qFormat/>
    <w:rsid w:val="002510DA"/>
    <w:pPr>
      <w:keepNext w:val="0"/>
      <w:keepLines w:val="0"/>
      <w:tabs>
        <w:tab w:val="left" w:pos="360"/>
      </w:tabs>
      <w:topLinePunct/>
      <w:snapToGrid w:val="0"/>
      <w:spacing w:before="0" w:after="0" w:line="360" w:lineRule="exact"/>
    </w:pPr>
    <w:rPr>
      <w:kern w:val="28"/>
      <w:sz w:val="28"/>
    </w:rPr>
  </w:style>
  <w:style w:type="paragraph" w:customStyle="1" w:styleId="afffffff7">
    <w:name w:val="正文表标题续表"/>
    <w:basedOn w:val="affff"/>
    <w:next w:val="afff"/>
    <w:qFormat/>
    <w:rsid w:val="002510DA"/>
    <w:pPr>
      <w:tabs>
        <w:tab w:val="clear" w:pos="425"/>
        <w:tab w:val="left" w:pos="420"/>
        <w:tab w:val="left" w:pos="2580"/>
      </w:tabs>
      <w:spacing w:line="360" w:lineRule="auto"/>
      <w:ind w:left="2580" w:hanging="420"/>
    </w:pPr>
    <w:rPr>
      <w:rFonts w:ascii="宋体" w:eastAsia="宋体" w:hAnsi="宋体" w:cs="Arial"/>
      <w:szCs w:val="21"/>
    </w:rPr>
  </w:style>
  <w:style w:type="paragraph" w:customStyle="1" w:styleId="afffffff8">
    <w:name w:val="代码图六号"/>
    <w:basedOn w:val="a0"/>
    <w:qFormat/>
    <w:rsid w:val="002510DA"/>
    <w:pPr>
      <w:spacing w:line="360" w:lineRule="auto"/>
    </w:pPr>
    <w:rPr>
      <w:rFonts w:ascii="Times New Roman" w:hAnsi="Times New Roman"/>
      <w:color w:val="000000"/>
      <w:sz w:val="15"/>
      <w:szCs w:val="24"/>
    </w:rPr>
  </w:style>
  <w:style w:type="paragraph" w:customStyle="1" w:styleId="afffffff9">
    <w:name w:val="封面标准文稿编辑信息"/>
    <w:qFormat/>
    <w:rsid w:val="002510DA"/>
    <w:pPr>
      <w:spacing w:before="180" w:line="180" w:lineRule="exact"/>
      <w:jc w:val="center"/>
    </w:pPr>
    <w:rPr>
      <w:rFonts w:ascii="宋体" w:eastAsia="宋体" w:hAnsi="Times New Roman" w:cs="Times New Roman"/>
      <w:kern w:val="0"/>
      <w:szCs w:val="20"/>
    </w:rPr>
  </w:style>
  <w:style w:type="paragraph" w:customStyle="1" w:styleId="xl25">
    <w:name w:val="xl25"/>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6"/>
      <w:szCs w:val="16"/>
    </w:rPr>
  </w:style>
  <w:style w:type="paragraph" w:customStyle="1" w:styleId="afffffffa">
    <w:name w:val="注："/>
    <w:next w:val="a0"/>
    <w:qFormat/>
    <w:rsid w:val="002510DA"/>
    <w:pPr>
      <w:widowControl w:val="0"/>
      <w:tabs>
        <w:tab w:val="left" w:pos="360"/>
      </w:tabs>
      <w:autoSpaceDE w:val="0"/>
      <w:autoSpaceDN w:val="0"/>
      <w:ind w:left="360" w:hanging="360"/>
      <w:jc w:val="both"/>
    </w:pPr>
    <w:rPr>
      <w:rFonts w:ascii="宋体" w:eastAsia="宋体" w:hAnsi="Times New Roman" w:cs="Times New Roman"/>
      <w:kern w:val="0"/>
      <w:sz w:val="18"/>
      <w:szCs w:val="20"/>
    </w:rPr>
  </w:style>
  <w:style w:type="paragraph" w:customStyle="1" w:styleId="afffffffb">
    <w:name w:val="二级无标题条"/>
    <w:basedOn w:val="a0"/>
    <w:qFormat/>
    <w:rsid w:val="002510DA"/>
    <w:rPr>
      <w:rFonts w:ascii="Times New Roman" w:hAnsi="Times New Roman"/>
      <w:b/>
      <w:szCs w:val="24"/>
    </w:rPr>
  </w:style>
  <w:style w:type="paragraph" w:customStyle="1" w:styleId="Char30">
    <w:name w:val="Char3"/>
    <w:basedOn w:val="a0"/>
    <w:qFormat/>
    <w:rsid w:val="002510DA"/>
    <w:rPr>
      <w:rFonts w:ascii="Times New Roman" w:hAnsi="Times New Roman"/>
      <w:szCs w:val="20"/>
    </w:rPr>
  </w:style>
  <w:style w:type="paragraph" w:customStyle="1" w:styleId="2f2">
    <w:name w:val="样式 正文首行缩进 + 宋体 五号 首行缩进:  2 字符 行距: 单倍行距"/>
    <w:basedOn w:val="aff3"/>
    <w:qFormat/>
    <w:rsid w:val="002510DA"/>
    <w:pPr>
      <w:spacing w:after="0" w:line="360" w:lineRule="auto"/>
      <w:ind w:firstLineChars="200" w:firstLine="200"/>
    </w:pPr>
    <w:rPr>
      <w:rFonts w:ascii="宋体" w:hAnsi="宋体" w:cs="宋体"/>
      <w:szCs w:val="20"/>
    </w:rPr>
  </w:style>
  <w:style w:type="paragraph" w:customStyle="1" w:styleId="afffffffc">
    <w:name w:val="范本使用说明"/>
    <w:basedOn w:val="a0"/>
    <w:qFormat/>
    <w:rsid w:val="002510DA"/>
    <w:pPr>
      <w:jc w:val="center"/>
    </w:pPr>
    <w:rPr>
      <w:rFonts w:ascii="黑体" w:eastAsia="黑体" w:hAnsi="Times New Roman"/>
      <w:b/>
      <w:sz w:val="32"/>
      <w:szCs w:val="20"/>
    </w:rPr>
  </w:style>
  <w:style w:type="paragraph" w:customStyle="1" w:styleId="afffffffd">
    <w:name w:val="二级标题"/>
    <w:basedOn w:val="2"/>
    <w:qFormat/>
    <w:rsid w:val="002510DA"/>
    <w:pPr>
      <w:tabs>
        <w:tab w:val="left" w:pos="6840"/>
      </w:tabs>
      <w:topLinePunct/>
      <w:autoSpaceDE w:val="0"/>
      <w:autoSpaceDN w:val="0"/>
      <w:adjustRightInd w:val="0"/>
      <w:spacing w:beforeLines="100" w:afterLines="50" w:line="240" w:lineRule="auto"/>
      <w:ind w:firstLineChars="200" w:firstLine="200"/>
      <w:textAlignment w:val="baseline"/>
    </w:pPr>
    <w:rPr>
      <w:rFonts w:cs="Arial"/>
      <w:bCs/>
      <w:kern w:val="0"/>
      <w:sz w:val="24"/>
      <w:szCs w:val="24"/>
    </w:rPr>
  </w:style>
  <w:style w:type="paragraph" w:customStyle="1" w:styleId="afffffffe">
    <w:name w:val="样式 正文首行缩进 + 宋体 五号 行距: 单倍行距"/>
    <w:basedOn w:val="aff3"/>
    <w:qFormat/>
    <w:rsid w:val="002510DA"/>
    <w:pPr>
      <w:spacing w:after="0" w:line="360" w:lineRule="auto"/>
      <w:ind w:firstLine="0"/>
    </w:pPr>
    <w:rPr>
      <w:rFonts w:ascii="宋体" w:hAnsi="宋体" w:cs="宋体"/>
      <w:szCs w:val="20"/>
    </w:rPr>
  </w:style>
  <w:style w:type="paragraph" w:customStyle="1" w:styleId="xl47">
    <w:name w:val="xl4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2">
    <w:name w:val="xl52"/>
    <w:basedOn w:val="a0"/>
    <w:qFormat/>
    <w:rsid w:val="002510DA"/>
    <w:pPr>
      <w:widowControl/>
      <w:pBdr>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xl48">
    <w:name w:val="xl48"/>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font7">
    <w:name w:val="font7"/>
    <w:basedOn w:val="a0"/>
    <w:qFormat/>
    <w:rsid w:val="002510DA"/>
    <w:pPr>
      <w:widowControl/>
      <w:spacing w:before="100" w:beforeAutospacing="1" w:after="100" w:afterAutospacing="1"/>
      <w:jc w:val="left"/>
    </w:pPr>
    <w:rPr>
      <w:rFonts w:ascii="Times New Roman" w:hAnsi="Times New Roman"/>
      <w:color w:val="000000"/>
      <w:kern w:val="0"/>
      <w:sz w:val="20"/>
      <w:szCs w:val="20"/>
    </w:rPr>
  </w:style>
  <w:style w:type="paragraph" w:customStyle="1" w:styleId="affffffff">
    <w:name w:val="图表脚注"/>
    <w:next w:val="afff"/>
    <w:qFormat/>
    <w:rsid w:val="002510DA"/>
    <w:pPr>
      <w:tabs>
        <w:tab w:val="left" w:pos="360"/>
      </w:tabs>
      <w:ind w:leftChars="200" w:left="300" w:hangingChars="100" w:hanging="100"/>
      <w:jc w:val="both"/>
    </w:pPr>
    <w:rPr>
      <w:rFonts w:ascii="宋体" w:eastAsia="宋体" w:hAnsi="Times New Roman" w:cs="Times New Roman"/>
      <w:kern w:val="0"/>
      <w:sz w:val="18"/>
      <w:szCs w:val="20"/>
    </w:rPr>
  </w:style>
  <w:style w:type="paragraph" w:customStyle="1" w:styleId="3a">
    <w:name w:val="样式 标题 3 + 字距调整四号"/>
    <w:basedOn w:val="3"/>
    <w:qFormat/>
    <w:rsid w:val="002510DA"/>
    <w:pPr>
      <w:spacing w:before="0" w:after="0" w:line="320" w:lineRule="exact"/>
      <w:ind w:firstLineChars="0" w:firstLine="0"/>
      <w:jc w:val="center"/>
    </w:pPr>
    <w:rPr>
      <w:rFonts w:ascii="Times New Roman" w:eastAsia="宋体" w:hAnsi="Times New Roman"/>
      <w:bCs/>
      <w:kern w:val="28"/>
      <w:sz w:val="21"/>
    </w:rPr>
  </w:style>
  <w:style w:type="paragraph" w:customStyle="1" w:styleId="1f1">
    <w:name w:val="样式 报告标题1"/>
    <w:basedOn w:val="a0"/>
    <w:qFormat/>
    <w:rsid w:val="002510DA"/>
    <w:pPr>
      <w:keepNext/>
      <w:keepLines/>
      <w:spacing w:before="120" w:line="300" w:lineRule="auto"/>
      <w:outlineLvl w:val="0"/>
    </w:pPr>
    <w:rPr>
      <w:rFonts w:ascii="Times New Roman" w:hAnsi="Times New Roman"/>
      <w:b/>
      <w:bCs/>
      <w:sz w:val="32"/>
      <w:szCs w:val="32"/>
    </w:rPr>
  </w:style>
  <w:style w:type="paragraph" w:customStyle="1" w:styleId="affffffff0">
    <w:name w:val="封面标准代替信息"/>
    <w:basedOn w:val="2d"/>
    <w:qFormat/>
    <w:rsid w:val="002510DA"/>
    <w:pPr>
      <w:spacing w:before="57"/>
    </w:pPr>
    <w:rPr>
      <w:rFonts w:ascii="宋体"/>
      <w:sz w:val="21"/>
    </w:rPr>
  </w:style>
  <w:style w:type="paragraph" w:customStyle="1" w:styleId="CharCharChar1">
    <w:name w:val="Char Char Char1"/>
    <w:basedOn w:val="a0"/>
    <w:qFormat/>
    <w:rsid w:val="002510DA"/>
    <w:rPr>
      <w:rFonts w:ascii="Times New Roman" w:hAnsi="Times New Roman"/>
      <w:szCs w:val="24"/>
    </w:rPr>
  </w:style>
  <w:style w:type="paragraph" w:customStyle="1" w:styleId="affffffff1">
    <w:name w:val="注×："/>
    <w:qFormat/>
    <w:rsid w:val="002510DA"/>
    <w:pPr>
      <w:widowControl w:val="0"/>
      <w:tabs>
        <w:tab w:val="left" w:pos="630"/>
      </w:tabs>
      <w:autoSpaceDE w:val="0"/>
      <w:autoSpaceDN w:val="0"/>
      <w:jc w:val="both"/>
    </w:pPr>
    <w:rPr>
      <w:rFonts w:ascii="宋体" w:eastAsia="宋体" w:hAnsi="Times New Roman" w:cs="Times New Roman"/>
      <w:kern w:val="0"/>
      <w:sz w:val="18"/>
      <w:szCs w:val="20"/>
    </w:rPr>
  </w:style>
  <w:style w:type="paragraph" w:customStyle="1" w:styleId="xl31">
    <w:name w:val="xl31"/>
    <w:basedOn w:val="a0"/>
    <w:qFormat/>
    <w:rsid w:val="002510D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affffffff2">
    <w:name w:val="三级条标题"/>
    <w:basedOn w:val="afffd"/>
    <w:next w:val="a0"/>
    <w:uiPriority w:val="99"/>
    <w:qFormat/>
    <w:rsid w:val="002510DA"/>
    <w:pPr>
      <w:tabs>
        <w:tab w:val="clear" w:pos="709"/>
      </w:tabs>
      <w:ind w:left="0" w:firstLine="0"/>
      <w:jc w:val="left"/>
      <w:outlineLvl w:val="4"/>
    </w:pPr>
    <w:rPr>
      <w:rFonts w:ascii="宋体" w:eastAsia="宋体"/>
      <w:szCs w:val="21"/>
    </w:rPr>
  </w:style>
  <w:style w:type="paragraph" w:customStyle="1" w:styleId="xl43">
    <w:name w:val="xl43"/>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xl42">
    <w:name w:val="xl42"/>
    <w:basedOn w:val="a0"/>
    <w:qFormat/>
    <w:rsid w:val="002510DA"/>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affffffff3">
    <w:name w:val="标准称谓"/>
    <w:next w:val="a0"/>
    <w:qFormat/>
    <w:rsid w:val="002510DA"/>
    <w:pPr>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ffffffff4">
    <w:name w:val="字母编号列项（一级）"/>
    <w:qFormat/>
    <w:rsid w:val="002510DA"/>
    <w:pPr>
      <w:ind w:leftChars="200" w:left="420" w:hangingChars="200" w:hanging="420"/>
      <w:jc w:val="both"/>
    </w:pPr>
    <w:rPr>
      <w:rFonts w:ascii="宋体" w:eastAsia="宋体" w:hAnsi="Times New Roman" w:cs="Times New Roman"/>
      <w:kern w:val="0"/>
      <w:szCs w:val="20"/>
    </w:rPr>
  </w:style>
  <w:style w:type="paragraph" w:customStyle="1" w:styleId="affffffff5">
    <w:name w:val="附录标识"/>
    <w:basedOn w:val="afffe"/>
    <w:next w:val="afff"/>
    <w:qFormat/>
    <w:rsid w:val="002510DA"/>
    <w:pPr>
      <w:tabs>
        <w:tab w:val="left" w:pos="1620"/>
      </w:tabs>
      <w:spacing w:before="0" w:after="120"/>
      <w:jc w:val="both"/>
    </w:pPr>
    <w:rPr>
      <w:rFonts w:ascii="宋体" w:eastAsia="宋体" w:hAnsi="宋体"/>
      <w:sz w:val="21"/>
    </w:rPr>
  </w:style>
  <w:style w:type="paragraph" w:customStyle="1" w:styleId="affffffff6">
    <w:name w:val="空行"/>
    <w:basedOn w:val="a0"/>
    <w:qFormat/>
    <w:rsid w:val="002510DA"/>
    <w:pPr>
      <w:topLinePunct/>
      <w:snapToGrid w:val="0"/>
      <w:ind w:firstLine="425"/>
    </w:pPr>
    <w:rPr>
      <w:rFonts w:ascii="Times New Roman" w:hAnsi="Times New Roman"/>
      <w:szCs w:val="21"/>
    </w:rPr>
  </w:style>
  <w:style w:type="paragraph" w:customStyle="1" w:styleId="xl27">
    <w:name w:val="xl2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16"/>
      <w:szCs w:val="16"/>
    </w:rPr>
  </w:style>
  <w:style w:type="paragraph" w:customStyle="1" w:styleId="205052052">
    <w:name w:val="样式 样式 样式 样式 标题 2 + 段前: 0.5 行 段后: 0.5 行 + 首行缩进:  2 字符 段前: 0.5 行 段..."/>
    <w:basedOn w:val="20505205"/>
    <w:qFormat/>
    <w:rsid w:val="002510DA"/>
    <w:pPr>
      <w:spacing w:beforeLines="0" w:afterLines="0"/>
    </w:pPr>
    <w:rPr>
      <w:rFonts w:ascii="黑体"/>
      <w:bCs/>
      <w:szCs w:val="21"/>
    </w:rPr>
  </w:style>
  <w:style w:type="paragraph" w:customStyle="1" w:styleId="1f2">
    <w:name w:val="表格1"/>
    <w:basedOn w:val="a0"/>
    <w:qFormat/>
    <w:rsid w:val="002510DA"/>
    <w:pPr>
      <w:adjustRightInd w:val="0"/>
      <w:spacing w:before="120" w:line="360" w:lineRule="atLeast"/>
      <w:ind w:left="57"/>
      <w:jc w:val="left"/>
      <w:textAlignment w:val="baseline"/>
    </w:pPr>
    <w:rPr>
      <w:rFonts w:ascii="长城仿宋" w:eastAsia="长城仿宋" w:hAnsi="Times New Roman"/>
      <w:kern w:val="0"/>
      <w:sz w:val="28"/>
      <w:szCs w:val="20"/>
    </w:rPr>
  </w:style>
  <w:style w:type="paragraph" w:customStyle="1" w:styleId="Affffffff7">
    <w:name w:val="表头A"/>
    <w:basedOn w:val="afff8"/>
    <w:qFormat/>
    <w:rsid w:val="002510DA"/>
    <w:pPr>
      <w:topLinePunct w:val="0"/>
    </w:pPr>
    <w:rPr>
      <w:kern w:val="21"/>
    </w:rPr>
  </w:style>
  <w:style w:type="paragraph" w:customStyle="1" w:styleId="affffffff8">
    <w:name w:val="付标题"/>
    <w:basedOn w:val="a0"/>
    <w:qFormat/>
    <w:rsid w:val="002510DA"/>
    <w:pPr>
      <w:adjustRightInd w:val="0"/>
      <w:spacing w:before="360" w:line="360" w:lineRule="auto"/>
      <w:jc w:val="center"/>
      <w:textAlignment w:val="baseline"/>
    </w:pPr>
    <w:rPr>
      <w:rFonts w:ascii="Times New Roman" w:eastAsia="黑体" w:hAnsi="Times New Roman"/>
      <w:kern w:val="0"/>
      <w:sz w:val="48"/>
      <w:szCs w:val="20"/>
    </w:rPr>
  </w:style>
  <w:style w:type="paragraph" w:customStyle="1" w:styleId="affffffff9">
    <w:name w:val="标准标志"/>
    <w:next w:val="a0"/>
    <w:qFormat/>
    <w:rsid w:val="002510DA"/>
    <w:pPr>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ffffffffa">
    <w:name w:val="四级无标题条"/>
    <w:basedOn w:val="a0"/>
    <w:qFormat/>
    <w:rsid w:val="002510DA"/>
    <w:rPr>
      <w:rFonts w:ascii="Times New Roman" w:eastAsia="黑体" w:hAnsi="Times New Roman"/>
      <w:b/>
      <w:szCs w:val="24"/>
    </w:rPr>
  </w:style>
  <w:style w:type="paragraph" w:customStyle="1" w:styleId="affffffffb">
    <w:name w:val="工程建设无节条标题"/>
    <w:basedOn w:val="a0"/>
    <w:next w:val="afff"/>
    <w:qFormat/>
    <w:rsid w:val="002510DA"/>
    <w:pPr>
      <w:tabs>
        <w:tab w:val="left" w:pos="1320"/>
      </w:tabs>
      <w:ind w:left="1320" w:hanging="420"/>
      <w:outlineLvl w:val="3"/>
    </w:pPr>
    <w:rPr>
      <w:rFonts w:ascii="Times New Roman" w:hAnsi="Times New Roman"/>
      <w:szCs w:val="24"/>
    </w:rPr>
  </w:style>
  <w:style w:type="paragraph" w:customStyle="1" w:styleId="affffffffc">
    <w:name w:val="一级标题"/>
    <w:basedOn w:val="1"/>
    <w:qFormat/>
    <w:rsid w:val="002510DA"/>
    <w:pPr>
      <w:keepLines w:val="0"/>
      <w:tabs>
        <w:tab w:val="left" w:pos="6840"/>
      </w:tabs>
      <w:topLinePunct/>
      <w:spacing w:beforeLines="100" w:afterLines="150" w:line="240" w:lineRule="auto"/>
      <w:jc w:val="center"/>
    </w:pPr>
    <w:rPr>
      <w:rFonts w:ascii="隶书" w:eastAsia="黑体"/>
      <w:bCs/>
      <w:kern w:val="2"/>
      <w:sz w:val="30"/>
      <w:szCs w:val="30"/>
    </w:rPr>
  </w:style>
  <w:style w:type="paragraph" w:customStyle="1" w:styleId="300150">
    <w:name w:val="标题 3 + 小四 段前: 0 磅 段后: 0 磅 行距: 1.5 倍行距"/>
    <w:basedOn w:val="3"/>
    <w:next w:val="3"/>
    <w:qFormat/>
    <w:rsid w:val="002510DA"/>
    <w:pPr>
      <w:spacing w:before="0" w:after="0" w:line="360" w:lineRule="auto"/>
      <w:ind w:firstLineChars="0" w:firstLine="0"/>
      <w:jc w:val="center"/>
    </w:pPr>
    <w:rPr>
      <w:rFonts w:ascii="Times New Roman" w:hAnsi="Times New Roman" w:cs="宋体"/>
      <w:bCs/>
      <w:sz w:val="24"/>
    </w:rPr>
  </w:style>
  <w:style w:type="paragraph" w:customStyle="1" w:styleId="affffffffd">
    <w:name w:val="标准书脚_偶数页"/>
    <w:qFormat/>
    <w:rsid w:val="002510DA"/>
    <w:pPr>
      <w:spacing w:before="120"/>
    </w:pPr>
    <w:rPr>
      <w:rFonts w:ascii="Times New Roman" w:eastAsia="宋体" w:hAnsi="Times New Roman" w:cs="Times New Roman"/>
      <w:kern w:val="0"/>
      <w:sz w:val="18"/>
      <w:szCs w:val="20"/>
    </w:rPr>
  </w:style>
  <w:style w:type="paragraph" w:customStyle="1" w:styleId="affffffffe">
    <w:name w:val="正文图标题"/>
    <w:basedOn w:val="affff"/>
    <w:next w:val="afff"/>
    <w:qFormat/>
    <w:rsid w:val="002510DA"/>
    <w:pPr>
      <w:tabs>
        <w:tab w:val="clear" w:pos="425"/>
        <w:tab w:val="left" w:pos="420"/>
        <w:tab w:val="left" w:pos="2040"/>
      </w:tabs>
      <w:spacing w:line="360" w:lineRule="auto"/>
      <w:ind w:left="2040" w:hanging="360"/>
    </w:pPr>
    <w:rPr>
      <w:rFonts w:ascii="宋体" w:eastAsia="宋体" w:hAnsi="宋体" w:cs="Arial"/>
      <w:b/>
      <w:szCs w:val="21"/>
    </w:rPr>
  </w:style>
  <w:style w:type="paragraph" w:customStyle="1" w:styleId="Char19">
    <w:name w:val="Char1"/>
    <w:basedOn w:val="a0"/>
    <w:qFormat/>
    <w:rsid w:val="002510DA"/>
    <w:pPr>
      <w:topLinePunct/>
    </w:pPr>
    <w:rPr>
      <w:rFonts w:ascii="Times New Roman" w:hAnsi="Times New Roman"/>
      <w:szCs w:val="21"/>
    </w:rPr>
  </w:style>
  <w:style w:type="paragraph" w:customStyle="1" w:styleId="Char110">
    <w:name w:val="Char11"/>
    <w:basedOn w:val="a0"/>
    <w:qFormat/>
    <w:rsid w:val="002510DA"/>
    <w:pPr>
      <w:spacing w:afterLines="200"/>
    </w:pPr>
    <w:rPr>
      <w:rFonts w:ascii="黑体" w:eastAsia="黑体" w:hAnsi="Times New Roman"/>
      <w:sz w:val="36"/>
      <w:szCs w:val="36"/>
    </w:rPr>
  </w:style>
  <w:style w:type="paragraph" w:customStyle="1" w:styleId="afffffffff">
    <w:name w:val="附录图标题"/>
    <w:basedOn w:val="affffffffe"/>
    <w:next w:val="afff"/>
    <w:qFormat/>
    <w:rsid w:val="002510DA"/>
    <w:pPr>
      <w:tabs>
        <w:tab w:val="clear" w:pos="420"/>
        <w:tab w:val="left" w:pos="210"/>
      </w:tabs>
      <w:ind w:left="0" w:firstLine="0"/>
    </w:pPr>
  </w:style>
  <w:style w:type="paragraph" w:customStyle="1" w:styleId="afffffffff0">
    <w:name w:val="样式标题"/>
    <w:basedOn w:val="a0"/>
    <w:qFormat/>
    <w:rsid w:val="002510DA"/>
    <w:pPr>
      <w:topLinePunct/>
      <w:spacing w:line="1200" w:lineRule="auto"/>
      <w:jc w:val="center"/>
    </w:pPr>
    <w:rPr>
      <w:rFonts w:ascii="Times New Roman" w:eastAsia="黑体" w:hAnsi="Times New Roman"/>
      <w:kern w:val="21"/>
      <w:sz w:val="32"/>
      <w:szCs w:val="32"/>
    </w:rPr>
  </w:style>
  <w:style w:type="paragraph" w:customStyle="1" w:styleId="afffffffff1">
    <w:name w:val="工程建设公式标题"/>
    <w:basedOn w:val="affff7"/>
    <w:qFormat/>
    <w:rsid w:val="002510DA"/>
    <w:pPr>
      <w:ind w:left="288" w:firstLine="288"/>
      <w:jc w:val="center"/>
      <w:outlineLvl w:val="6"/>
    </w:pPr>
  </w:style>
  <w:style w:type="paragraph" w:customStyle="1" w:styleId="afffffffff2">
    <w:name w:val="附录章标题"/>
    <w:next w:val="afff"/>
    <w:qFormat/>
    <w:rsid w:val="002510DA"/>
    <w:pPr>
      <w:wordWrap w:val="0"/>
      <w:overflowPunct w:val="0"/>
      <w:autoSpaceDE w:val="0"/>
      <w:spacing w:beforeLines="50" w:afterLines="50"/>
      <w:jc w:val="both"/>
      <w:textAlignment w:val="baseline"/>
      <w:outlineLvl w:val="1"/>
    </w:pPr>
    <w:rPr>
      <w:rFonts w:ascii="黑体" w:eastAsia="黑体" w:hAnsi="Times New Roman" w:cs="Times New Roman"/>
      <w:b/>
      <w:kern w:val="21"/>
      <w:szCs w:val="20"/>
    </w:rPr>
  </w:style>
  <w:style w:type="paragraph" w:customStyle="1" w:styleId="121122">
    <w:name w:val="样式 样式 样式 样式 标题 1 + 首行缩进:  2 字符 段前: 1 行 段后: 1 行 + 黑色 首行缩进:  2 字符 ..."/>
    <w:basedOn w:val="12112"/>
    <w:qFormat/>
    <w:rsid w:val="002510DA"/>
    <w:pPr>
      <w:spacing w:beforeLines="0" w:afterLines="0"/>
    </w:pPr>
    <w:rPr>
      <w:sz w:val="24"/>
      <w:szCs w:val="24"/>
    </w:rPr>
  </w:style>
  <w:style w:type="paragraph" w:customStyle="1" w:styleId="46">
    <w:name w:val="样式 4"/>
    <w:basedOn w:val="a0"/>
    <w:qFormat/>
    <w:rsid w:val="002510DA"/>
    <w:pPr>
      <w:topLinePunct/>
      <w:ind w:left="1260" w:hanging="420"/>
    </w:pPr>
    <w:rPr>
      <w:rFonts w:ascii="Times New Roman" w:hAnsi="Times New Roman"/>
      <w:kern w:val="21"/>
      <w:szCs w:val="21"/>
    </w:rPr>
  </w:style>
  <w:style w:type="paragraph" w:customStyle="1" w:styleId="1f3">
    <w:name w:val="正文1"/>
    <w:basedOn w:val="15"/>
    <w:qFormat/>
    <w:rsid w:val="002510DA"/>
    <w:pPr>
      <w:tabs>
        <w:tab w:val="left" w:pos="2160"/>
      </w:tabs>
      <w:adjustRightInd w:val="0"/>
      <w:spacing w:line="490" w:lineRule="exact"/>
      <w:jc w:val="center"/>
      <w:textAlignment w:val="baseline"/>
    </w:pPr>
    <w:rPr>
      <w:rFonts w:ascii="仿宋_GB2312" w:eastAsia="仿宋_GB2312"/>
      <w:sz w:val="34"/>
      <w:szCs w:val="20"/>
    </w:rPr>
  </w:style>
  <w:style w:type="paragraph" w:customStyle="1" w:styleId="Char1CharCharCharCharCharCharCharCharCharCharChar1">
    <w:name w:val="Char1 Char Char Char Char Char Char Char Char Char Char Char1"/>
    <w:basedOn w:val="a0"/>
    <w:qFormat/>
    <w:rsid w:val="002510DA"/>
    <w:pPr>
      <w:pageBreakBefore/>
      <w:tabs>
        <w:tab w:val="left" w:pos="432"/>
      </w:tabs>
      <w:ind w:left="432" w:hanging="432"/>
    </w:pPr>
    <w:rPr>
      <w:rFonts w:ascii="Tahoma" w:hAnsi="Tahoma"/>
      <w:sz w:val="24"/>
      <w:szCs w:val="20"/>
    </w:rPr>
  </w:style>
  <w:style w:type="paragraph" w:customStyle="1" w:styleId="afffffffff3">
    <w:name w:val="式中"/>
    <w:next w:val="afff"/>
    <w:qFormat/>
    <w:rsid w:val="002510DA"/>
    <w:pPr>
      <w:tabs>
        <w:tab w:val="left" w:pos="210"/>
        <w:tab w:val="left" w:pos="3840"/>
      </w:tabs>
      <w:ind w:left="3840" w:firstLine="198"/>
    </w:pPr>
    <w:rPr>
      <w:rFonts w:ascii="宋体" w:eastAsia="宋体" w:hAnsi="Times New Roman" w:cs="Times New Roman"/>
      <w:kern w:val="0"/>
      <w:sz w:val="18"/>
      <w:szCs w:val="20"/>
    </w:rPr>
  </w:style>
  <w:style w:type="paragraph" w:customStyle="1" w:styleId="afffffffff4">
    <w:name w:val="五级无标题条"/>
    <w:basedOn w:val="a0"/>
    <w:qFormat/>
    <w:rsid w:val="002510DA"/>
    <w:rPr>
      <w:rFonts w:ascii="黑体" w:eastAsia="黑体" w:hAnsi="Times New Roman"/>
      <w:b/>
      <w:szCs w:val="24"/>
    </w:rPr>
  </w:style>
  <w:style w:type="paragraph" w:customStyle="1" w:styleId="CharChar3CharCharCharCharCharCharChar">
    <w:name w:val="Char Char3 Char Char Char Char Char Char Char"/>
    <w:basedOn w:val="a0"/>
    <w:qFormat/>
    <w:rsid w:val="002510DA"/>
    <w:pPr>
      <w:widowControl/>
      <w:spacing w:after="160" w:line="240" w:lineRule="exact"/>
      <w:jc w:val="center"/>
    </w:pPr>
    <w:rPr>
      <w:rFonts w:ascii="Verdana" w:hAnsi="Verdana"/>
      <w:kern w:val="0"/>
      <w:sz w:val="20"/>
      <w:szCs w:val="24"/>
      <w:lang w:eastAsia="en-US"/>
    </w:rPr>
  </w:style>
  <w:style w:type="paragraph" w:customStyle="1" w:styleId="afffffffff5">
    <w:name w:val="标准书脚_奇数页"/>
    <w:qFormat/>
    <w:rsid w:val="002510DA"/>
    <w:pPr>
      <w:spacing w:before="120"/>
      <w:jc w:val="right"/>
    </w:pPr>
    <w:rPr>
      <w:rFonts w:ascii="Times New Roman" w:eastAsia="宋体" w:hAnsi="Times New Roman" w:cs="Times New Roman"/>
      <w:kern w:val="0"/>
      <w:sz w:val="18"/>
      <w:szCs w:val="20"/>
    </w:rPr>
  </w:style>
  <w:style w:type="paragraph" w:customStyle="1" w:styleId="58">
    <w:name w:val="样式5"/>
    <w:link w:val="5Char0"/>
    <w:qFormat/>
    <w:rsid w:val="002510DA"/>
    <w:pPr>
      <w:snapToGrid w:val="0"/>
      <w:spacing w:before="160" w:after="40"/>
      <w:jc w:val="center"/>
    </w:pPr>
    <w:rPr>
      <w:rFonts w:ascii="Times New Roman" w:eastAsia="宋体" w:hAnsi="Times New Roman" w:cs="宋体"/>
      <w:sz w:val="18"/>
      <w:szCs w:val="20"/>
    </w:rPr>
  </w:style>
  <w:style w:type="paragraph" w:customStyle="1" w:styleId="CharCharCharCharCharCharCharCharCharChar1">
    <w:name w:val="Char Char Char Char Char Char Char Char Char Char1"/>
    <w:basedOn w:val="a0"/>
    <w:qFormat/>
    <w:rsid w:val="002510DA"/>
    <w:pPr>
      <w:ind w:firstLineChars="225" w:firstLine="540"/>
    </w:pPr>
    <w:rPr>
      <w:rFonts w:ascii="宋体" w:hAnsi="宋体"/>
      <w:i/>
      <w:sz w:val="24"/>
      <w:szCs w:val="24"/>
    </w:rPr>
  </w:style>
  <w:style w:type="paragraph" w:customStyle="1" w:styleId="-RGB23565122251">
    <w:name w:val="样式 居中 底端: (细-粗窄间隔 自定义颜(RGB(2356512))  2.25 磅 行宽) 行距: 固定值 1..."/>
    <w:basedOn w:val="a0"/>
    <w:qFormat/>
    <w:rsid w:val="002510DA"/>
    <w:pPr>
      <w:spacing w:line="240" w:lineRule="exact"/>
      <w:jc w:val="center"/>
    </w:pPr>
    <w:rPr>
      <w:rFonts w:ascii="Times New Roman" w:eastAsia="仿宋_GB2312" w:hAnsi="Times New Roman" w:cs="宋体"/>
      <w:sz w:val="32"/>
      <w:szCs w:val="20"/>
    </w:rPr>
  </w:style>
  <w:style w:type="paragraph" w:customStyle="1" w:styleId="xl38">
    <w:name w:val="xl38"/>
    <w:basedOn w:val="a0"/>
    <w:qFormat/>
    <w:rsid w:val="002510D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afffffffff6">
    <w:name w:val="表格文字"/>
    <w:basedOn w:val="a0"/>
    <w:qFormat/>
    <w:rsid w:val="002510DA"/>
    <w:pPr>
      <w:adjustRightInd w:val="0"/>
      <w:spacing w:line="240" w:lineRule="atLeast"/>
      <w:jc w:val="center"/>
      <w:textAlignment w:val="baseline"/>
    </w:pPr>
    <w:rPr>
      <w:rFonts w:ascii="楷体_GB2312" w:eastAsia="楷体_GB2312" w:hAnsi="Times New Roman"/>
      <w:spacing w:val="8"/>
      <w:kern w:val="0"/>
      <w:szCs w:val="20"/>
    </w:rPr>
  </w:style>
  <w:style w:type="paragraph" w:customStyle="1" w:styleId="Char31">
    <w:name w:val="Char31"/>
    <w:basedOn w:val="a0"/>
    <w:qFormat/>
    <w:rsid w:val="002510DA"/>
    <w:rPr>
      <w:rFonts w:ascii="Times New Roman" w:hAnsi="Times New Roman"/>
      <w:szCs w:val="20"/>
    </w:rPr>
  </w:style>
  <w:style w:type="paragraph" w:customStyle="1" w:styleId="2f3">
    <w:name w:val="样式 标题 2 + 字距调整四号"/>
    <w:basedOn w:val="2"/>
    <w:qFormat/>
    <w:rsid w:val="002510DA"/>
    <w:pPr>
      <w:keepLines w:val="0"/>
      <w:widowControl/>
      <w:overflowPunct w:val="0"/>
      <w:autoSpaceDE w:val="0"/>
      <w:autoSpaceDN w:val="0"/>
      <w:adjustRightInd w:val="0"/>
      <w:spacing w:before="0" w:after="0" w:line="320" w:lineRule="exact"/>
      <w:ind w:firstLine="420"/>
      <w:textAlignment w:val="baseline"/>
    </w:pPr>
    <w:rPr>
      <w:rFonts w:ascii="Times New Roman" w:hAnsi="Times New Roman"/>
      <w:b w:val="0"/>
      <w:kern w:val="28"/>
      <w:sz w:val="21"/>
      <w:szCs w:val="21"/>
    </w:rPr>
  </w:style>
  <w:style w:type="paragraph" w:customStyle="1" w:styleId="afffffffff7">
    <w:name w:val="注标题"/>
    <w:basedOn w:val="a0"/>
    <w:qFormat/>
    <w:rsid w:val="002510DA"/>
    <w:pPr>
      <w:topLinePunct/>
    </w:pPr>
    <w:rPr>
      <w:rFonts w:ascii="Times New Roman" w:hAnsi="Times New Roman"/>
      <w:sz w:val="18"/>
      <w:szCs w:val="20"/>
    </w:rPr>
  </w:style>
  <w:style w:type="paragraph" w:customStyle="1" w:styleId="Char41">
    <w:name w:val="Char41"/>
    <w:basedOn w:val="a0"/>
    <w:qFormat/>
    <w:rsid w:val="002510DA"/>
    <w:rPr>
      <w:rFonts w:ascii="Times New Roman" w:hAnsi="Times New Roman"/>
      <w:szCs w:val="24"/>
    </w:rPr>
  </w:style>
  <w:style w:type="paragraph" w:customStyle="1" w:styleId="3b">
    <w:name w:val="报告标题3"/>
    <w:basedOn w:val="3"/>
    <w:next w:val="af5"/>
    <w:link w:val="3Char2"/>
    <w:qFormat/>
    <w:rsid w:val="002510DA"/>
    <w:pPr>
      <w:keepNext w:val="0"/>
      <w:keepLines w:val="0"/>
      <w:topLinePunct/>
      <w:snapToGrid w:val="0"/>
      <w:spacing w:before="0" w:after="0" w:line="240" w:lineRule="auto"/>
      <w:ind w:firstLineChars="0" w:firstLine="420"/>
    </w:pPr>
    <w:rPr>
      <w:rFonts w:ascii="Times New Roman" w:eastAsia="宋体" w:hAnsi="Times New Roman"/>
      <w:b/>
      <w:bCs/>
      <w:sz w:val="21"/>
      <w:szCs w:val="21"/>
    </w:rPr>
  </w:style>
  <w:style w:type="character" w:customStyle="1" w:styleId="3Char2">
    <w:name w:val="报告标题3 Char"/>
    <w:link w:val="3b"/>
    <w:qFormat/>
    <w:rsid w:val="002510DA"/>
    <w:rPr>
      <w:rFonts w:ascii="Times New Roman" w:eastAsia="宋体" w:hAnsi="Times New Roman" w:cs="Times New Roman"/>
      <w:b/>
      <w:bCs/>
      <w:szCs w:val="21"/>
    </w:rPr>
  </w:style>
  <w:style w:type="paragraph" w:customStyle="1" w:styleId="afffffffff8">
    <w:name w:val="正标题"/>
    <w:basedOn w:val="a0"/>
    <w:qFormat/>
    <w:rsid w:val="002510DA"/>
    <w:pPr>
      <w:adjustRightInd w:val="0"/>
      <w:spacing w:before="360" w:line="360" w:lineRule="auto"/>
      <w:jc w:val="center"/>
      <w:textAlignment w:val="baseline"/>
    </w:pPr>
    <w:rPr>
      <w:rFonts w:ascii="Times New Roman" w:eastAsia="黑体" w:hAnsi="Times New Roman"/>
      <w:kern w:val="0"/>
      <w:sz w:val="72"/>
      <w:szCs w:val="20"/>
    </w:rPr>
  </w:style>
  <w:style w:type="paragraph" w:customStyle="1" w:styleId="xl37">
    <w:name w:val="xl3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fffff9">
    <w:name w:val="标准书眉_奇数页"/>
    <w:next w:val="a0"/>
    <w:qFormat/>
    <w:rsid w:val="002510DA"/>
    <w:pPr>
      <w:tabs>
        <w:tab w:val="center" w:pos="4154"/>
        <w:tab w:val="right" w:pos="8306"/>
      </w:tabs>
      <w:spacing w:after="120"/>
      <w:jc w:val="right"/>
    </w:pPr>
    <w:rPr>
      <w:rFonts w:ascii="Times New Roman" w:eastAsia="宋体" w:hAnsi="Times New Roman" w:cs="Times New Roman"/>
      <w:kern w:val="0"/>
      <w:szCs w:val="20"/>
    </w:rPr>
  </w:style>
  <w:style w:type="paragraph" w:customStyle="1" w:styleId="afffffffffa">
    <w:name w:val="工程建设款标题"/>
    <w:basedOn w:val="affff7"/>
    <w:qFormat/>
    <w:rsid w:val="002510DA"/>
    <w:pPr>
      <w:tabs>
        <w:tab w:val="left" w:pos="1740"/>
      </w:tabs>
      <w:ind w:left="1740" w:hanging="420"/>
      <w:outlineLvl w:val="9"/>
    </w:pPr>
  </w:style>
  <w:style w:type="paragraph" w:customStyle="1" w:styleId="font6">
    <w:name w:val="font6"/>
    <w:basedOn w:val="a0"/>
    <w:qFormat/>
    <w:rsid w:val="002510DA"/>
    <w:pPr>
      <w:widowControl/>
      <w:spacing w:before="100" w:beforeAutospacing="1" w:after="100" w:afterAutospacing="1"/>
      <w:jc w:val="left"/>
    </w:pPr>
    <w:rPr>
      <w:rFonts w:ascii="宋体" w:hAnsi="宋体" w:hint="eastAsia"/>
      <w:color w:val="000000"/>
      <w:kern w:val="0"/>
      <w:sz w:val="20"/>
      <w:szCs w:val="20"/>
    </w:rPr>
  </w:style>
  <w:style w:type="paragraph" w:customStyle="1" w:styleId="1f4">
    <w:name w:val="二级条目录1"/>
    <w:basedOn w:val="affff0"/>
    <w:qFormat/>
    <w:rsid w:val="002510DA"/>
  </w:style>
  <w:style w:type="paragraph" w:customStyle="1" w:styleId="afffffffffb">
    <w:name w:val="示例"/>
    <w:next w:val="afff"/>
    <w:qFormat/>
    <w:rsid w:val="002510DA"/>
    <w:pPr>
      <w:tabs>
        <w:tab w:val="left" w:pos="480"/>
      </w:tabs>
      <w:ind w:left="480" w:firstLineChars="200" w:firstLine="200"/>
      <w:jc w:val="both"/>
    </w:pPr>
    <w:rPr>
      <w:rFonts w:ascii="宋体" w:eastAsia="宋体" w:hAnsi="Times New Roman" w:cs="Times New Roman"/>
      <w:kern w:val="0"/>
      <w:sz w:val="18"/>
      <w:szCs w:val="20"/>
    </w:rPr>
  </w:style>
  <w:style w:type="paragraph" w:customStyle="1" w:styleId="1f5">
    <w:name w:val="样式 标题 1 + 加粗"/>
    <w:basedOn w:val="1"/>
    <w:qFormat/>
    <w:rsid w:val="002510DA"/>
    <w:pPr>
      <w:spacing w:beforeLines="100" w:afterLines="100" w:line="240" w:lineRule="auto"/>
    </w:pPr>
    <w:rPr>
      <w:rFonts w:eastAsia="黑体"/>
      <w:bCs/>
      <w:sz w:val="28"/>
      <w:szCs w:val="28"/>
    </w:rPr>
  </w:style>
  <w:style w:type="paragraph" w:customStyle="1" w:styleId="CharChar1CharCharChar">
    <w:name w:val="Char Char1 Char Char Char"/>
    <w:basedOn w:val="ad"/>
    <w:qFormat/>
    <w:rsid w:val="002510DA"/>
    <w:pPr>
      <w:shd w:val="clear" w:color="auto" w:fill="000080"/>
    </w:pPr>
    <w:rPr>
      <w:rFonts w:ascii="Times New Roman" w:hAnsi="Times New Roman" w:cs="Times New Roman"/>
      <w:sz w:val="21"/>
      <w:szCs w:val="20"/>
    </w:rPr>
  </w:style>
  <w:style w:type="paragraph" w:customStyle="1" w:styleId="xl34">
    <w:name w:val="xl34"/>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olor w:val="000000"/>
      <w:kern w:val="0"/>
      <w:sz w:val="20"/>
      <w:szCs w:val="20"/>
    </w:rPr>
  </w:style>
  <w:style w:type="paragraph" w:customStyle="1" w:styleId="20505">
    <w:name w:val="样式 标题 2 + 段前: 0.5 行 段后: 0.5 行"/>
    <w:basedOn w:val="2"/>
    <w:link w:val="20505Char"/>
    <w:qFormat/>
    <w:rsid w:val="002510DA"/>
    <w:pPr>
      <w:adjustRightInd w:val="0"/>
      <w:spacing w:before="156" w:after="156" w:line="360" w:lineRule="auto"/>
      <w:jc w:val="left"/>
      <w:textAlignment w:val="baseline"/>
    </w:pPr>
    <w:rPr>
      <w:rFonts w:ascii="Times New Roman" w:eastAsia="宋体" w:hAnsi="Times New Roman" w:cs="宋体"/>
      <w:b w:val="0"/>
      <w:bCs/>
      <w:snapToGrid w:val="0"/>
      <w:kern w:val="0"/>
      <w:sz w:val="21"/>
      <w:szCs w:val="21"/>
    </w:rPr>
  </w:style>
  <w:style w:type="paragraph" w:customStyle="1" w:styleId="CharCharCharCharCharChar">
    <w:name w:val="Char Char Char Char Char Char"/>
    <w:basedOn w:val="a0"/>
    <w:qFormat/>
    <w:rsid w:val="002510DA"/>
    <w:rPr>
      <w:rFonts w:ascii="Times New Roman" w:hAnsi="Times New Roman"/>
      <w:szCs w:val="20"/>
    </w:rPr>
  </w:style>
  <w:style w:type="paragraph" w:customStyle="1" w:styleId="afffffffffc">
    <w:name w:val="节小标题"/>
    <w:basedOn w:val="8"/>
    <w:qFormat/>
    <w:rsid w:val="002510DA"/>
    <w:pPr>
      <w:adjustRightInd w:val="0"/>
      <w:snapToGrid w:val="0"/>
      <w:spacing w:before="100" w:after="0" w:line="300" w:lineRule="auto"/>
      <w:ind w:firstLine="359"/>
      <w:outlineLvl w:val="9"/>
    </w:pPr>
    <w:rPr>
      <w:rFonts w:ascii="Times New Roman" w:eastAsia="仿宋_GB2312" w:hAnsi="Times New Roman"/>
      <w:sz w:val="30"/>
      <w:szCs w:val="20"/>
    </w:rPr>
  </w:style>
  <w:style w:type="paragraph" w:customStyle="1" w:styleId="font0">
    <w:name w:val="font0"/>
    <w:basedOn w:val="a0"/>
    <w:qFormat/>
    <w:rsid w:val="002510DA"/>
    <w:pPr>
      <w:widowControl/>
      <w:spacing w:before="100" w:beforeAutospacing="1" w:after="100" w:afterAutospacing="1"/>
      <w:jc w:val="left"/>
    </w:pPr>
    <w:rPr>
      <w:rFonts w:ascii="宋体" w:hAnsi="Times New Roman" w:hint="eastAsia"/>
      <w:kern w:val="0"/>
      <w:sz w:val="24"/>
      <w:szCs w:val="24"/>
    </w:rPr>
  </w:style>
  <w:style w:type="paragraph" w:customStyle="1" w:styleId="afffffffffd">
    <w:name w:val="标准书眉_偶数页"/>
    <w:basedOn w:val="afffffffff9"/>
    <w:next w:val="a0"/>
    <w:qFormat/>
    <w:rsid w:val="002510DA"/>
    <w:pPr>
      <w:jc w:val="left"/>
    </w:pPr>
  </w:style>
  <w:style w:type="paragraph" w:customStyle="1" w:styleId="1211220">
    <w:name w:val="样式 样式 样式 样式 标题 1 + 首行缩进:  2 字符 段前: 1 行 段后: 1 行 + 黑色 首行缩进:  2 字符 ...2"/>
    <w:basedOn w:val="12112"/>
    <w:qFormat/>
    <w:rsid w:val="002510DA"/>
    <w:pPr>
      <w:spacing w:beforeLines="0" w:afterLines="0"/>
    </w:pPr>
    <w:rPr>
      <w:sz w:val="24"/>
      <w:szCs w:val="24"/>
    </w:rPr>
  </w:style>
  <w:style w:type="paragraph" w:customStyle="1" w:styleId="afffffffffe">
    <w:name w:val="表文"/>
    <w:basedOn w:val="a0"/>
    <w:qFormat/>
    <w:rsid w:val="002510DA"/>
    <w:pPr>
      <w:topLinePunct/>
      <w:spacing w:before="40" w:after="40"/>
    </w:pPr>
    <w:rPr>
      <w:rFonts w:ascii="Times New Roman" w:hAnsi="Times New Roman"/>
      <w:sz w:val="18"/>
      <w:szCs w:val="18"/>
    </w:rPr>
  </w:style>
  <w:style w:type="paragraph" w:customStyle="1" w:styleId="xl51">
    <w:name w:val="xl51"/>
    <w:basedOn w:val="a0"/>
    <w:qFormat/>
    <w:rsid w:val="002510DA"/>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1f6">
    <w:name w:val="样式 标题 1 +"/>
    <w:basedOn w:val="1"/>
    <w:qFormat/>
    <w:rsid w:val="002510DA"/>
    <w:pPr>
      <w:keepLines w:val="0"/>
      <w:widowControl/>
      <w:overflowPunct w:val="0"/>
      <w:autoSpaceDE w:val="0"/>
      <w:autoSpaceDN w:val="0"/>
      <w:adjustRightInd w:val="0"/>
      <w:spacing w:before="0" w:after="0" w:line="320" w:lineRule="exact"/>
      <w:ind w:firstLine="420"/>
      <w:jc w:val="left"/>
      <w:textAlignment w:val="baseline"/>
    </w:pPr>
    <w:rPr>
      <w:rFonts w:ascii="汉仪大宋简" w:eastAsia="黑体"/>
      <w:b w:val="0"/>
      <w:kern w:val="28"/>
      <w:sz w:val="28"/>
      <w:szCs w:val="26"/>
    </w:rPr>
  </w:style>
  <w:style w:type="paragraph" w:customStyle="1" w:styleId="CharCharChar1Char">
    <w:name w:val="Char Char Char1 Char"/>
    <w:basedOn w:val="a0"/>
    <w:qFormat/>
    <w:rsid w:val="002510DA"/>
    <w:rPr>
      <w:rFonts w:ascii="宋体" w:hAnsi="宋体"/>
      <w:b/>
      <w:color w:val="000000"/>
      <w:sz w:val="24"/>
      <w:szCs w:val="24"/>
    </w:rPr>
  </w:style>
  <w:style w:type="paragraph" w:customStyle="1" w:styleId="1f7">
    <w:name w:val="自控1"/>
    <w:basedOn w:val="afff"/>
    <w:qFormat/>
    <w:rsid w:val="002510DA"/>
    <w:pPr>
      <w:topLinePunct/>
      <w:spacing w:line="312" w:lineRule="exact"/>
      <w:ind w:left="879" w:firstLineChars="0" w:hanging="454"/>
    </w:pPr>
    <w:rPr>
      <w:rFonts w:ascii="Times New Roman" w:eastAsia="宋体" w:cs="Arial"/>
      <w:kern w:val="21"/>
      <w:szCs w:val="21"/>
    </w:rPr>
  </w:style>
  <w:style w:type="paragraph" w:customStyle="1" w:styleId="affffffffff">
    <w:name w:val="表"/>
    <w:basedOn w:val="afff8"/>
    <w:qFormat/>
    <w:rsid w:val="002510DA"/>
    <w:pPr>
      <w:topLinePunct w:val="0"/>
    </w:pPr>
    <w:rPr>
      <w:kern w:val="21"/>
    </w:rPr>
  </w:style>
  <w:style w:type="paragraph" w:customStyle="1" w:styleId="affffffffff0">
    <w:name w:val="附录"/>
    <w:basedOn w:val="1"/>
    <w:link w:val="Charf8"/>
    <w:qFormat/>
    <w:rsid w:val="002510DA"/>
    <w:pPr>
      <w:topLinePunct/>
      <w:spacing w:before="0" w:after="0" w:line="960" w:lineRule="auto"/>
      <w:ind w:firstLine="420"/>
      <w:jc w:val="center"/>
      <w:textAlignment w:val="baseline"/>
    </w:pPr>
    <w:rPr>
      <w:rFonts w:eastAsia="黑体"/>
      <w:b w:val="0"/>
      <w:kern w:val="2"/>
      <w:sz w:val="28"/>
      <w:szCs w:val="28"/>
    </w:rPr>
  </w:style>
  <w:style w:type="paragraph" w:customStyle="1" w:styleId="affffffffff1">
    <w:name w:val="其他标准称谓"/>
    <w:qFormat/>
    <w:rsid w:val="002510DA"/>
    <w:pPr>
      <w:tabs>
        <w:tab w:val="left" w:pos="0"/>
        <w:tab w:val="left" w:pos="360"/>
      </w:tabs>
      <w:spacing w:line="0" w:lineRule="atLeast"/>
      <w:jc w:val="distribute"/>
    </w:pPr>
    <w:rPr>
      <w:rFonts w:ascii="黑体" w:eastAsia="黑体" w:hAnsi="宋体" w:cs="Times New Roman"/>
      <w:kern w:val="0"/>
      <w:sz w:val="52"/>
      <w:szCs w:val="20"/>
    </w:rPr>
  </w:style>
  <w:style w:type="paragraph" w:customStyle="1" w:styleId="affffffffff2">
    <w:name w:val="附录五级条标题"/>
    <w:basedOn w:val="afffffe"/>
    <w:next w:val="afff"/>
    <w:qFormat/>
    <w:rsid w:val="002510DA"/>
    <w:pPr>
      <w:tabs>
        <w:tab w:val="left" w:pos="1440"/>
      </w:tabs>
      <w:ind w:left="0" w:firstLine="0"/>
      <w:outlineLvl w:val="6"/>
    </w:pPr>
  </w:style>
  <w:style w:type="paragraph" w:customStyle="1" w:styleId="11-h11stlevelSectionHeadl1b1featurehead">
    <w:name w:val="样式 标题 1章标题 1-*+h11st levelSection Headl1b1featurehead标题..."/>
    <w:basedOn w:val="1"/>
    <w:qFormat/>
    <w:rsid w:val="002510DA"/>
    <w:pPr>
      <w:topLinePunct/>
      <w:spacing w:before="0" w:after="0" w:line="480" w:lineRule="auto"/>
      <w:textAlignment w:val="baseline"/>
    </w:pPr>
    <w:rPr>
      <w:rFonts w:eastAsia="黑体"/>
      <w:b w:val="0"/>
      <w:kern w:val="2"/>
      <w:sz w:val="32"/>
      <w:szCs w:val="22"/>
    </w:rPr>
  </w:style>
  <w:style w:type="paragraph" w:customStyle="1" w:styleId="affffffffff3">
    <w:name w:val="封面标准英文名称"/>
    <w:qFormat/>
    <w:rsid w:val="002510DA"/>
    <w:pPr>
      <w:widowControl w:val="0"/>
      <w:spacing w:before="370" w:line="400" w:lineRule="exact"/>
      <w:jc w:val="center"/>
    </w:pPr>
    <w:rPr>
      <w:rFonts w:ascii="Times New Roman" w:eastAsia="宋体" w:hAnsi="Times New Roman" w:cs="Times New Roman"/>
      <w:kern w:val="0"/>
      <w:sz w:val="28"/>
      <w:szCs w:val="28"/>
    </w:rPr>
  </w:style>
  <w:style w:type="paragraph" w:customStyle="1" w:styleId="MTDisplayEquation">
    <w:name w:val="MTDisplayEquation"/>
    <w:basedOn w:val="a0"/>
    <w:qFormat/>
    <w:rsid w:val="002510DA"/>
    <w:pPr>
      <w:tabs>
        <w:tab w:val="center" w:pos="4720"/>
        <w:tab w:val="right" w:pos="9420"/>
      </w:tabs>
      <w:topLinePunct/>
      <w:spacing w:line="312" w:lineRule="exact"/>
    </w:pPr>
    <w:rPr>
      <w:rFonts w:ascii="EU-F1" w:hAnsi="Times New Roman"/>
      <w:kern w:val="21"/>
      <w:szCs w:val="21"/>
    </w:rPr>
  </w:style>
  <w:style w:type="paragraph" w:customStyle="1" w:styleId="xl41">
    <w:name w:val="xl41"/>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character" w:customStyle="1" w:styleId="1Char3">
    <w:name w:val="样式 标题 1 + 加粗 Char"/>
    <w:qFormat/>
    <w:rsid w:val="002510DA"/>
    <w:rPr>
      <w:rFonts w:ascii="汉仪大宋简" w:eastAsia="黑体"/>
      <w:b/>
      <w:bCs/>
      <w:kern w:val="44"/>
      <w:sz w:val="28"/>
      <w:szCs w:val="28"/>
      <w:lang w:val="en-US" w:eastAsia="zh-CN" w:bidi="ar-SA"/>
    </w:rPr>
  </w:style>
  <w:style w:type="character" w:customStyle="1" w:styleId="Charf9">
    <w:name w:val="表头 Char"/>
    <w:qFormat/>
    <w:rsid w:val="002510DA"/>
    <w:rPr>
      <w:rFonts w:eastAsia="黑体"/>
      <w:kern w:val="2"/>
      <w:sz w:val="21"/>
      <w:szCs w:val="21"/>
      <w:lang w:val="en-US" w:eastAsia="zh-CN" w:bidi="ar-SA"/>
    </w:rPr>
  </w:style>
  <w:style w:type="character" w:customStyle="1" w:styleId="wangChar">
    <w:name w:val="wang正文 Char"/>
    <w:qFormat/>
    <w:rsid w:val="002510DA"/>
    <w:rPr>
      <w:rFonts w:eastAsia="宋体"/>
      <w:sz w:val="21"/>
      <w:szCs w:val="24"/>
      <w:lang w:val="en-US" w:eastAsia="zh-CN" w:bidi="ar-SA"/>
    </w:rPr>
  </w:style>
  <w:style w:type="character" w:customStyle="1" w:styleId="affffffffff4">
    <w:name w:val="样式 宋体"/>
    <w:basedOn w:val="a1"/>
    <w:qFormat/>
    <w:rsid w:val="002510DA"/>
    <w:rPr>
      <w:rFonts w:ascii="宋体" w:hAnsi="宋体"/>
      <w:sz w:val="24"/>
    </w:rPr>
  </w:style>
  <w:style w:type="paragraph" w:customStyle="1" w:styleId="ParaCharCharCharCharChar">
    <w:name w:val="默认段落字体 Para Char Char Char Char Char"/>
    <w:basedOn w:val="a0"/>
    <w:qFormat/>
    <w:rsid w:val="002510DA"/>
    <w:rPr>
      <w:rFonts w:ascii="宋体" w:hAnsi="宋体"/>
      <w:b/>
      <w:color w:val="000000"/>
      <w:sz w:val="24"/>
      <w:szCs w:val="24"/>
    </w:rPr>
  </w:style>
  <w:style w:type="paragraph" w:customStyle="1" w:styleId="affffffffff5">
    <w:name w:val="表格"/>
    <w:basedOn w:val="a0"/>
    <w:qFormat/>
    <w:rsid w:val="002510DA"/>
    <w:pPr>
      <w:jc w:val="left"/>
    </w:pPr>
    <w:rPr>
      <w:rFonts w:ascii="Times New Roman" w:hAnsi="Times New Roman"/>
      <w:szCs w:val="20"/>
    </w:rPr>
  </w:style>
  <w:style w:type="paragraph" w:customStyle="1" w:styleId="1a0">
    <w:name w:val="1a"/>
    <w:basedOn w:val="15"/>
    <w:qFormat/>
    <w:rsid w:val="002510DA"/>
    <w:pPr>
      <w:widowControl/>
      <w:topLinePunct/>
      <w:jc w:val="left"/>
    </w:pPr>
    <w:rPr>
      <w:color w:val="000000"/>
      <w:kern w:val="21"/>
      <w:sz w:val="21"/>
    </w:rPr>
  </w:style>
  <w:style w:type="character" w:customStyle="1" w:styleId="BChar">
    <w:name w:val="B Char"/>
    <w:link w:val="B"/>
    <w:qFormat/>
    <w:rsid w:val="002510DA"/>
    <w:rPr>
      <w:rFonts w:ascii="E-F1" w:eastAsia="黑体"/>
      <w:szCs w:val="21"/>
    </w:rPr>
  </w:style>
  <w:style w:type="paragraph" w:customStyle="1" w:styleId="B">
    <w:name w:val="B"/>
    <w:basedOn w:val="afff8"/>
    <w:link w:val="BChar"/>
    <w:qFormat/>
    <w:rsid w:val="002510DA"/>
    <w:pPr>
      <w:tabs>
        <w:tab w:val="center" w:pos="4706"/>
        <w:tab w:val="right" w:pos="9044"/>
      </w:tabs>
    </w:pPr>
    <w:rPr>
      <w:rFonts w:ascii="E-F1"/>
    </w:rPr>
  </w:style>
  <w:style w:type="paragraph" w:customStyle="1" w:styleId="Style11">
    <w:name w:val="_Style 11"/>
    <w:basedOn w:val="a0"/>
    <w:semiHidden/>
    <w:qFormat/>
    <w:rsid w:val="002510DA"/>
    <w:rPr>
      <w:rFonts w:ascii="Times New Roman" w:hAnsi="Times New Roman"/>
      <w:szCs w:val="20"/>
    </w:rPr>
  </w:style>
  <w:style w:type="character" w:customStyle="1" w:styleId="150">
    <w:name w:val="15"/>
    <w:qFormat/>
    <w:rsid w:val="002510DA"/>
    <w:rPr>
      <w:rFonts w:ascii="Times New Roman" w:hAnsi="Times New Roman" w:cs="Times New Roman" w:hint="default"/>
    </w:rPr>
  </w:style>
  <w:style w:type="character" w:customStyle="1" w:styleId="apple-converted-space">
    <w:name w:val="apple-converted-space"/>
    <w:basedOn w:val="a1"/>
    <w:qFormat/>
    <w:rsid w:val="002510DA"/>
  </w:style>
  <w:style w:type="character" w:customStyle="1" w:styleId="100">
    <w:name w:val="10"/>
    <w:qFormat/>
    <w:rsid w:val="002510DA"/>
    <w:rPr>
      <w:rFonts w:ascii="Times New Roman" w:hAnsi="Times New Roman" w:cs="Times New Roman" w:hint="default"/>
    </w:rPr>
  </w:style>
  <w:style w:type="character" w:customStyle="1" w:styleId="2zChar">
    <w:name w:val="2z Char"/>
    <w:link w:val="2z"/>
    <w:qFormat/>
    <w:locked/>
    <w:rsid w:val="002510DA"/>
    <w:rPr>
      <w:rFonts w:hAnsi="Calibri"/>
    </w:rPr>
  </w:style>
  <w:style w:type="paragraph" w:customStyle="1" w:styleId="2z">
    <w:name w:val="2z"/>
    <w:basedOn w:val="a0"/>
    <w:link w:val="2zChar"/>
    <w:qFormat/>
    <w:rsid w:val="002510DA"/>
    <w:pPr>
      <w:spacing w:line="480" w:lineRule="auto"/>
    </w:pPr>
    <w:rPr>
      <w:rFonts w:asciiTheme="minorHAnsi" w:eastAsiaTheme="minorEastAsia" w:cstheme="minorBidi"/>
    </w:rPr>
  </w:style>
  <w:style w:type="paragraph" w:customStyle="1" w:styleId="affffffffff6">
    <w:name w:val="表格内字体字号"/>
    <w:basedOn w:val="a0"/>
    <w:qFormat/>
    <w:rsid w:val="002510DA"/>
    <w:pPr>
      <w:topLinePunct/>
      <w:snapToGrid w:val="0"/>
      <w:spacing w:beforeLines="20" w:afterLines="20"/>
      <w:ind w:leftChars="30" w:left="30" w:rightChars="30" w:right="30"/>
      <w:jc w:val="center"/>
    </w:pPr>
    <w:rPr>
      <w:rFonts w:ascii="Times New Roman" w:hAnsi="Times New Roman"/>
      <w:sz w:val="18"/>
      <w:szCs w:val="18"/>
    </w:rPr>
  </w:style>
  <w:style w:type="character" w:customStyle="1" w:styleId="Char1a">
    <w:name w:val="纯文本 Char1"/>
    <w:basedOn w:val="a1"/>
    <w:link w:val="1f8"/>
    <w:uiPriority w:val="99"/>
    <w:qFormat/>
    <w:locked/>
    <w:rsid w:val="002510DA"/>
    <w:rPr>
      <w:rFonts w:ascii="宋体" w:eastAsia="宋体" w:hAnsi="Courier New"/>
    </w:rPr>
  </w:style>
  <w:style w:type="paragraph" w:customStyle="1" w:styleId="1f8">
    <w:name w:val="纯文本1"/>
    <w:basedOn w:val="a0"/>
    <w:link w:val="Char1a"/>
    <w:qFormat/>
    <w:rsid w:val="002510DA"/>
    <w:rPr>
      <w:rFonts w:ascii="宋体" w:hAnsi="Courier New" w:cstheme="minorBidi"/>
    </w:rPr>
  </w:style>
  <w:style w:type="character" w:customStyle="1" w:styleId="z-Char">
    <w:name w:val="z-窗体顶端 Char"/>
    <w:basedOn w:val="a1"/>
    <w:link w:val="z-1"/>
    <w:qFormat/>
    <w:locked/>
    <w:rsid w:val="002510DA"/>
    <w:rPr>
      <w:rFonts w:ascii="Arial" w:eastAsia="宋体" w:hAnsi="Arial" w:cs="Arial"/>
      <w:vanish/>
      <w:sz w:val="16"/>
      <w:szCs w:val="16"/>
    </w:rPr>
  </w:style>
  <w:style w:type="paragraph" w:customStyle="1" w:styleId="z-1">
    <w:name w:val="z-窗体顶端1"/>
    <w:basedOn w:val="a0"/>
    <w:next w:val="a0"/>
    <w:link w:val="z-Char"/>
    <w:qFormat/>
    <w:rsid w:val="002510DA"/>
    <w:pPr>
      <w:pBdr>
        <w:bottom w:val="single" w:sz="6" w:space="1" w:color="auto"/>
      </w:pBdr>
      <w:jc w:val="center"/>
    </w:pPr>
    <w:rPr>
      <w:rFonts w:ascii="Arial" w:hAnsi="Arial" w:cs="Arial"/>
      <w:vanish/>
      <w:sz w:val="16"/>
      <w:szCs w:val="16"/>
    </w:rPr>
  </w:style>
  <w:style w:type="character" w:customStyle="1" w:styleId="z-Char0">
    <w:name w:val="z-窗体底端 Char"/>
    <w:basedOn w:val="a1"/>
    <w:link w:val="z-10"/>
    <w:qFormat/>
    <w:locked/>
    <w:rsid w:val="002510DA"/>
    <w:rPr>
      <w:rFonts w:ascii="Arial" w:eastAsia="宋体" w:hAnsi="Arial" w:cs="Arial"/>
      <w:vanish/>
      <w:sz w:val="16"/>
      <w:szCs w:val="16"/>
    </w:rPr>
  </w:style>
  <w:style w:type="paragraph" w:customStyle="1" w:styleId="z-10">
    <w:name w:val="z-窗体底端1"/>
    <w:basedOn w:val="a0"/>
    <w:next w:val="a0"/>
    <w:link w:val="z-Char0"/>
    <w:qFormat/>
    <w:rsid w:val="002510DA"/>
    <w:pPr>
      <w:pBdr>
        <w:top w:val="single" w:sz="6" w:space="1" w:color="auto"/>
      </w:pBdr>
      <w:jc w:val="center"/>
    </w:pPr>
    <w:rPr>
      <w:rFonts w:ascii="Arial" w:hAnsi="Arial" w:cs="Arial"/>
      <w:vanish/>
      <w:sz w:val="16"/>
      <w:szCs w:val="16"/>
    </w:rPr>
  </w:style>
  <w:style w:type="character" w:customStyle="1" w:styleId="z-Char1">
    <w:name w:val="z-窗体底端 Char1"/>
    <w:basedOn w:val="a1"/>
    <w:uiPriority w:val="99"/>
    <w:semiHidden/>
    <w:qFormat/>
    <w:rsid w:val="002510DA"/>
    <w:rPr>
      <w:rFonts w:ascii="Arial" w:eastAsia="宋体" w:hAnsi="Arial" w:cs="Arial"/>
      <w:vanish/>
      <w:kern w:val="2"/>
      <w:sz w:val="16"/>
      <w:szCs w:val="16"/>
    </w:rPr>
  </w:style>
  <w:style w:type="paragraph" w:customStyle="1" w:styleId="Char1CharCharCharCharCharCharCharCharChar">
    <w:name w:val="Char1 Char Char Char Char Char Char Char Char Char"/>
    <w:basedOn w:val="a0"/>
    <w:qFormat/>
    <w:rsid w:val="002510DA"/>
    <w:rPr>
      <w:rFonts w:ascii="Times New Roman" w:hAnsi="Times New Roman"/>
      <w:szCs w:val="20"/>
    </w:rPr>
  </w:style>
  <w:style w:type="paragraph" w:customStyle="1" w:styleId="1f9">
    <w:name w:val="批注框文本1"/>
    <w:basedOn w:val="a0"/>
    <w:qFormat/>
    <w:rsid w:val="002510DA"/>
    <w:pPr>
      <w:widowControl/>
      <w:overflowPunct w:val="0"/>
      <w:autoSpaceDE w:val="0"/>
      <w:autoSpaceDN w:val="0"/>
      <w:adjustRightInd w:val="0"/>
      <w:jc w:val="left"/>
    </w:pPr>
    <w:rPr>
      <w:rFonts w:ascii="Times New Roman" w:hAnsi="Times New Roman"/>
      <w:kern w:val="0"/>
      <w:sz w:val="18"/>
      <w:szCs w:val="18"/>
    </w:rPr>
  </w:style>
  <w:style w:type="paragraph" w:customStyle="1" w:styleId="CharCharCharChar0">
    <w:name w:val="Char Char Char Char"/>
    <w:basedOn w:val="a0"/>
    <w:qFormat/>
    <w:rsid w:val="002510DA"/>
    <w:pPr>
      <w:spacing w:line="360" w:lineRule="auto"/>
      <w:jc w:val="center"/>
    </w:pPr>
    <w:rPr>
      <w:rFonts w:ascii="Times New Roman" w:hAnsi="Times New Roman"/>
      <w:sz w:val="28"/>
      <w:szCs w:val="28"/>
    </w:rPr>
  </w:style>
  <w:style w:type="paragraph" w:customStyle="1" w:styleId="ParaCharCharCharCharCharCharCharCharCharCharCharCharCharCharCharCharChar">
    <w:name w:val="默认段落字体 Para Char Char Char Char Char Char Char Char Char Char Char Char Char Char Char Char Char"/>
    <w:basedOn w:val="a0"/>
    <w:qFormat/>
    <w:rsid w:val="002510DA"/>
    <w:rPr>
      <w:rFonts w:ascii="Tahoma" w:hAnsi="Tahoma"/>
      <w:sz w:val="24"/>
      <w:szCs w:val="20"/>
    </w:rPr>
  </w:style>
  <w:style w:type="paragraph" w:customStyle="1" w:styleId="112">
    <w:name w:val="正文11"/>
    <w:basedOn w:val="a0"/>
    <w:qFormat/>
    <w:rsid w:val="002510DA"/>
    <w:pPr>
      <w:adjustRightInd w:val="0"/>
      <w:snapToGrid w:val="0"/>
      <w:spacing w:line="420" w:lineRule="atLeast"/>
    </w:pPr>
    <w:rPr>
      <w:rFonts w:ascii="宋体" w:hAnsi="Times New Roman"/>
      <w:kern w:val="0"/>
      <w:sz w:val="24"/>
      <w:szCs w:val="20"/>
    </w:rPr>
  </w:style>
  <w:style w:type="paragraph" w:customStyle="1" w:styleId="113">
    <w:name w:val="1.1标题"/>
    <w:basedOn w:val="1"/>
    <w:qFormat/>
    <w:rsid w:val="002510DA"/>
    <w:pPr>
      <w:tabs>
        <w:tab w:val="left" w:pos="432"/>
      </w:tabs>
      <w:snapToGrid w:val="0"/>
      <w:spacing w:before="0" w:after="0" w:line="312" w:lineRule="exact"/>
    </w:pPr>
    <w:rPr>
      <w:rFonts w:ascii="黑体" w:eastAsia="黑体"/>
      <w:b w:val="0"/>
      <w:sz w:val="21"/>
      <w:szCs w:val="44"/>
    </w:rPr>
  </w:style>
  <w:style w:type="paragraph" w:customStyle="1" w:styleId="Style108">
    <w:name w:val="_Style 108"/>
    <w:basedOn w:val="a0"/>
    <w:qFormat/>
    <w:rsid w:val="002510DA"/>
    <w:rPr>
      <w:rFonts w:ascii="Times New Roman" w:hAnsi="Times New Roman"/>
      <w:szCs w:val="20"/>
    </w:rPr>
  </w:style>
  <w:style w:type="character" w:customStyle="1" w:styleId="z-Char10">
    <w:name w:val="z-窗体顶端 Char1"/>
    <w:basedOn w:val="a1"/>
    <w:uiPriority w:val="99"/>
    <w:semiHidden/>
    <w:qFormat/>
    <w:rsid w:val="002510DA"/>
    <w:rPr>
      <w:rFonts w:ascii="Arial" w:eastAsia="宋体" w:hAnsi="Arial" w:cs="Arial"/>
      <w:vanish/>
      <w:kern w:val="2"/>
      <w:sz w:val="16"/>
      <w:szCs w:val="16"/>
    </w:rPr>
  </w:style>
  <w:style w:type="paragraph" w:customStyle="1" w:styleId="Char40">
    <w:name w:val="Char4"/>
    <w:basedOn w:val="a0"/>
    <w:qFormat/>
    <w:rsid w:val="002510DA"/>
    <w:rPr>
      <w:rFonts w:ascii="Times New Roman" w:hAnsi="Times New Roman"/>
      <w:szCs w:val="24"/>
    </w:rPr>
  </w:style>
  <w:style w:type="character" w:customStyle="1" w:styleId="1Char4">
    <w:name w:val="表头1 Char"/>
    <w:basedOn w:val="a1"/>
    <w:link w:val="1fa"/>
    <w:qFormat/>
    <w:rsid w:val="002510DA"/>
    <w:rPr>
      <w:rFonts w:eastAsia="宋体" w:hAnsi="宋体"/>
      <w:sz w:val="24"/>
      <w:szCs w:val="24"/>
    </w:rPr>
  </w:style>
  <w:style w:type="paragraph" w:customStyle="1" w:styleId="1fa">
    <w:name w:val="表头1"/>
    <w:basedOn w:val="a0"/>
    <w:link w:val="1Char4"/>
    <w:qFormat/>
    <w:rsid w:val="002510DA"/>
    <w:pPr>
      <w:adjustRightInd w:val="0"/>
      <w:snapToGrid w:val="0"/>
      <w:spacing w:line="360" w:lineRule="auto"/>
      <w:ind w:firstLineChars="200" w:firstLine="480"/>
    </w:pPr>
    <w:rPr>
      <w:rFonts w:asciiTheme="minorHAnsi" w:hAnsi="宋体" w:cstheme="minorBidi"/>
      <w:sz w:val="24"/>
      <w:szCs w:val="24"/>
    </w:rPr>
  </w:style>
  <w:style w:type="character" w:customStyle="1" w:styleId="jlCharCharChar0">
    <w:name w:val="jl 正文 Char Char Char"/>
    <w:qFormat/>
    <w:locked/>
    <w:rsid w:val="002510DA"/>
    <w:rPr>
      <w:rFonts w:ascii="宋体" w:eastAsia="宋体" w:cs="Times New Roman"/>
      <w:sz w:val="24"/>
      <w:szCs w:val="24"/>
    </w:rPr>
  </w:style>
  <w:style w:type="character" w:customStyle="1" w:styleId="jlCharChar0">
    <w:name w:val="jl 三级 Char Char"/>
    <w:qFormat/>
    <w:locked/>
    <w:rsid w:val="002510DA"/>
    <w:rPr>
      <w:rFonts w:ascii="宋体" w:eastAsia="宋体" w:hAnsi="宋体" w:cs="Times New Roman"/>
      <w:b/>
      <w:color w:val="000000"/>
      <w:sz w:val="24"/>
      <w:szCs w:val="24"/>
    </w:rPr>
  </w:style>
  <w:style w:type="character" w:customStyle="1" w:styleId="6Char0">
    <w:name w:val="样式6 Char"/>
    <w:qFormat/>
    <w:locked/>
    <w:rsid w:val="002510DA"/>
    <w:rPr>
      <w:rFonts w:eastAsia="黑体" w:cs="Times New Roman"/>
      <w:sz w:val="21"/>
      <w:szCs w:val="21"/>
    </w:rPr>
  </w:style>
  <w:style w:type="character" w:customStyle="1" w:styleId="CharChar10">
    <w:name w:val="Char Char1"/>
    <w:qFormat/>
    <w:rsid w:val="002510DA"/>
    <w:rPr>
      <w:rFonts w:eastAsia="汉仪大宋简" w:cs="Times New Roman"/>
      <w:kern w:val="44"/>
      <w:sz w:val="22"/>
      <w:szCs w:val="22"/>
      <w:lang w:val="en-US" w:eastAsia="zh-CN" w:bidi="ar-SA"/>
    </w:rPr>
  </w:style>
  <w:style w:type="character" w:customStyle="1" w:styleId="Charfa">
    <w:name w:val="正文格式 Char"/>
    <w:qFormat/>
    <w:locked/>
    <w:rsid w:val="002510DA"/>
    <w:rPr>
      <w:rFonts w:ascii="宋体" w:eastAsia="宋体" w:hAnsi="宋体" w:cs="Times New Roman"/>
      <w:bCs/>
      <w:sz w:val="21"/>
      <w:szCs w:val="21"/>
    </w:rPr>
  </w:style>
  <w:style w:type="character" w:customStyle="1" w:styleId="2Char4">
    <w:name w:val="样式2 Char"/>
    <w:qFormat/>
    <w:locked/>
    <w:rsid w:val="002510DA"/>
    <w:rPr>
      <w:rFonts w:ascii="EU-F1" w:eastAsia="黑体" w:cs="Times New Roman"/>
      <w:sz w:val="21"/>
      <w:szCs w:val="21"/>
    </w:rPr>
  </w:style>
  <w:style w:type="character" w:customStyle="1" w:styleId="Charfb">
    <w:name w:val="图说 Char"/>
    <w:qFormat/>
    <w:locked/>
    <w:rsid w:val="002510DA"/>
    <w:rPr>
      <w:rFonts w:ascii="EU-F1" w:eastAsia="黑体" w:cs="Times New Roman"/>
      <w:sz w:val="21"/>
      <w:szCs w:val="21"/>
    </w:rPr>
  </w:style>
  <w:style w:type="character" w:customStyle="1" w:styleId="zChar">
    <w:name w:val="z Char"/>
    <w:link w:val="z"/>
    <w:qFormat/>
    <w:locked/>
    <w:rsid w:val="002510DA"/>
    <w:rPr>
      <w:rFonts w:ascii="EU-F1" w:eastAsia="EU-F1"/>
      <w:bCs/>
      <w:sz w:val="24"/>
      <w:szCs w:val="24"/>
    </w:rPr>
  </w:style>
  <w:style w:type="paragraph" w:customStyle="1" w:styleId="z">
    <w:name w:val="z"/>
    <w:basedOn w:val="a0"/>
    <w:link w:val="zChar"/>
    <w:qFormat/>
    <w:rsid w:val="002510DA"/>
    <w:pPr>
      <w:overflowPunct w:val="0"/>
      <w:topLinePunct/>
      <w:spacing w:line="312" w:lineRule="exact"/>
    </w:pPr>
    <w:rPr>
      <w:rFonts w:ascii="EU-F1" w:eastAsia="EU-F1" w:hAnsiTheme="minorHAnsi" w:cstheme="minorBidi"/>
      <w:bCs/>
      <w:sz w:val="24"/>
      <w:szCs w:val="24"/>
    </w:rPr>
  </w:style>
  <w:style w:type="character" w:customStyle="1" w:styleId="3zChar">
    <w:name w:val="3z Char"/>
    <w:link w:val="3z"/>
    <w:qFormat/>
    <w:locked/>
    <w:rsid w:val="002510DA"/>
    <w:rPr>
      <w:rFonts w:ascii="EU-F1" w:eastAsia="黑体"/>
      <w:szCs w:val="21"/>
    </w:rPr>
  </w:style>
  <w:style w:type="paragraph" w:customStyle="1" w:styleId="3z">
    <w:name w:val="3z"/>
    <w:basedOn w:val="affffffffff7"/>
    <w:link w:val="3zChar"/>
    <w:qFormat/>
    <w:rsid w:val="002510DA"/>
    <w:rPr>
      <w:rFonts w:hAnsiTheme="minorHAnsi" w:cstheme="minorBidi"/>
      <w:kern w:val="2"/>
    </w:rPr>
  </w:style>
  <w:style w:type="paragraph" w:customStyle="1" w:styleId="affffffffff7">
    <w:name w:val="附录二"/>
    <w:basedOn w:val="af5"/>
    <w:link w:val="CharCharf4"/>
    <w:qFormat/>
    <w:rsid w:val="002510DA"/>
    <w:pPr>
      <w:topLinePunct/>
      <w:spacing w:line="312" w:lineRule="exact"/>
    </w:pPr>
    <w:rPr>
      <w:rFonts w:ascii="EU-F1" w:eastAsia="黑体" w:hAnsi="Times New Roman"/>
      <w:kern w:val="21"/>
      <w:szCs w:val="21"/>
    </w:rPr>
  </w:style>
  <w:style w:type="character" w:customStyle="1" w:styleId="CharCharf4">
    <w:name w:val="附录二 Char Char"/>
    <w:basedOn w:val="a1"/>
    <w:link w:val="affffffffff7"/>
    <w:qFormat/>
    <w:rsid w:val="002510DA"/>
    <w:rPr>
      <w:rFonts w:ascii="EU-F1" w:eastAsia="黑体" w:hAnsi="Times New Roman" w:cs="Times New Roman"/>
      <w:kern w:val="21"/>
      <w:szCs w:val="21"/>
    </w:rPr>
  </w:style>
  <w:style w:type="character" w:customStyle="1" w:styleId="Charfc">
    <w:name w:val="附录一 Char"/>
    <w:link w:val="affffffffff8"/>
    <w:uiPriority w:val="99"/>
    <w:qFormat/>
    <w:locked/>
    <w:rsid w:val="002510DA"/>
    <w:rPr>
      <w:rFonts w:ascii="EU-F1" w:eastAsia="黑体"/>
      <w:szCs w:val="21"/>
    </w:rPr>
  </w:style>
  <w:style w:type="paragraph" w:customStyle="1" w:styleId="affffffffff8">
    <w:name w:val="附录一"/>
    <w:basedOn w:val="af5"/>
    <w:link w:val="Charfc"/>
    <w:qFormat/>
    <w:rsid w:val="002510DA"/>
    <w:pPr>
      <w:topLinePunct/>
      <w:spacing w:line="480" w:lineRule="auto"/>
    </w:pPr>
    <w:rPr>
      <w:rFonts w:ascii="EU-F1" w:eastAsia="黑体" w:hAnsiTheme="minorHAnsi" w:cstheme="minorBidi"/>
      <w:szCs w:val="21"/>
    </w:rPr>
  </w:style>
  <w:style w:type="character" w:customStyle="1" w:styleId="2Char5">
    <w:name w:val="样式 标题 2 + 五号 Char"/>
    <w:qFormat/>
    <w:locked/>
    <w:rsid w:val="002510DA"/>
    <w:rPr>
      <w:rFonts w:ascii="Arial" w:eastAsia="黑体" w:hAnsi="Arial" w:cs="Times New Roman"/>
      <w:b/>
      <w:bCs/>
      <w:sz w:val="21"/>
      <w:szCs w:val="21"/>
    </w:rPr>
  </w:style>
  <w:style w:type="character" w:customStyle="1" w:styleId="1Char5">
    <w:name w:val="样式1 Char"/>
    <w:qFormat/>
    <w:locked/>
    <w:rsid w:val="002510DA"/>
    <w:rPr>
      <w:rFonts w:ascii="EU-F1" w:eastAsia="黑体" w:cs="Times New Roman"/>
      <w:kern w:val="44"/>
      <w:sz w:val="21"/>
      <w:szCs w:val="21"/>
      <w:lang w:val="en-US" w:eastAsia="zh-CN" w:bidi="ar-SA"/>
    </w:rPr>
  </w:style>
  <w:style w:type="character" w:customStyle="1" w:styleId="1Char6">
    <w:name w:val="样式 样式1 + Char"/>
    <w:qFormat/>
    <w:locked/>
    <w:rsid w:val="002510DA"/>
    <w:rPr>
      <w:rFonts w:ascii="EU-F1" w:eastAsia="汉仪大宋简" w:cs="Times New Roman"/>
      <w:bCs/>
      <w:kern w:val="44"/>
      <w:sz w:val="21"/>
      <w:szCs w:val="21"/>
      <w:lang w:val="en-US" w:eastAsia="zh-CN" w:bidi="ar-SA"/>
    </w:rPr>
  </w:style>
  <w:style w:type="character" w:customStyle="1" w:styleId="1Char7">
    <w:name w:val="样式 样式1 + 非加粗 Char"/>
    <w:qFormat/>
    <w:locked/>
    <w:rsid w:val="002510DA"/>
    <w:rPr>
      <w:rFonts w:ascii="EU-F1" w:eastAsia="汉仪大宋简" w:cs="Times New Roman"/>
      <w:kern w:val="44"/>
      <w:sz w:val="21"/>
      <w:szCs w:val="21"/>
      <w:lang w:val="en-US" w:eastAsia="zh-CN" w:bidi="ar-SA"/>
    </w:rPr>
  </w:style>
  <w:style w:type="character" w:customStyle="1" w:styleId="D5Char">
    <w:name w:val="D5 Char"/>
    <w:link w:val="D5"/>
    <w:qFormat/>
    <w:locked/>
    <w:rsid w:val="002510DA"/>
    <w:rPr>
      <w:rFonts w:eastAsia="宋体"/>
      <w:sz w:val="24"/>
      <w:szCs w:val="24"/>
    </w:rPr>
  </w:style>
  <w:style w:type="paragraph" w:customStyle="1" w:styleId="D5">
    <w:name w:val="D5"/>
    <w:basedOn w:val="a0"/>
    <w:link w:val="D5Char"/>
    <w:qFormat/>
    <w:rsid w:val="002510DA"/>
    <w:pPr>
      <w:tabs>
        <w:tab w:val="left" w:pos="924"/>
      </w:tabs>
      <w:topLinePunct/>
      <w:spacing w:line="312" w:lineRule="exact"/>
      <w:ind w:left="908" w:hanging="488"/>
    </w:pPr>
    <w:rPr>
      <w:rFonts w:asciiTheme="minorHAnsi" w:hAnsiTheme="minorHAnsi" w:cstheme="minorBidi"/>
      <w:sz w:val="24"/>
      <w:szCs w:val="24"/>
    </w:rPr>
  </w:style>
  <w:style w:type="character" w:customStyle="1" w:styleId="ztChar">
    <w:name w:val="zt Char"/>
    <w:link w:val="zt"/>
    <w:qFormat/>
    <w:locked/>
    <w:rsid w:val="002510DA"/>
    <w:rPr>
      <w:rFonts w:ascii="EU-F1" w:eastAsia="EU-F1"/>
      <w:bCs/>
      <w:szCs w:val="21"/>
    </w:rPr>
  </w:style>
  <w:style w:type="paragraph" w:customStyle="1" w:styleId="zt">
    <w:name w:val="zt"/>
    <w:basedOn w:val="a0"/>
    <w:link w:val="ztChar"/>
    <w:qFormat/>
    <w:rsid w:val="002510DA"/>
    <w:pPr>
      <w:overflowPunct w:val="0"/>
      <w:topLinePunct/>
      <w:spacing w:line="312" w:lineRule="exact"/>
    </w:pPr>
    <w:rPr>
      <w:rFonts w:ascii="EU-F1" w:eastAsia="EU-F1" w:hAnsiTheme="minorHAnsi" w:cstheme="minorBidi"/>
      <w:bCs/>
      <w:szCs w:val="21"/>
    </w:rPr>
  </w:style>
  <w:style w:type="character" w:customStyle="1" w:styleId="CharChar30">
    <w:name w:val="Char Char3"/>
    <w:uiPriority w:val="99"/>
    <w:qFormat/>
    <w:rsid w:val="002510DA"/>
    <w:rPr>
      <w:rFonts w:ascii="汉仪大宋简" w:eastAsia="汉仪大宋简" w:cs="Times New Roman"/>
      <w:kern w:val="28"/>
      <w:sz w:val="26"/>
      <w:szCs w:val="26"/>
      <w:lang w:val="en-US" w:eastAsia="zh-CN"/>
    </w:rPr>
  </w:style>
  <w:style w:type="character" w:customStyle="1" w:styleId="9Char0">
    <w:name w:val="正文 + 9 磅 Char"/>
    <w:link w:val="91"/>
    <w:uiPriority w:val="99"/>
    <w:qFormat/>
    <w:locked/>
    <w:rsid w:val="002510DA"/>
    <w:rPr>
      <w:rFonts w:eastAsia="宋体"/>
      <w:sz w:val="18"/>
      <w:szCs w:val="18"/>
    </w:rPr>
  </w:style>
  <w:style w:type="paragraph" w:customStyle="1" w:styleId="91">
    <w:name w:val="正文 + 9 磅"/>
    <w:basedOn w:val="a0"/>
    <w:link w:val="9Char0"/>
    <w:uiPriority w:val="99"/>
    <w:qFormat/>
    <w:rsid w:val="002510DA"/>
    <w:pPr>
      <w:topLinePunct/>
      <w:snapToGrid w:val="0"/>
      <w:ind w:leftChars="20" w:left="42" w:rightChars="20" w:right="42" w:firstLineChars="100" w:firstLine="180"/>
    </w:pPr>
    <w:rPr>
      <w:rFonts w:asciiTheme="minorHAnsi" w:hAnsiTheme="minorHAnsi" w:cstheme="minorBidi"/>
      <w:sz w:val="18"/>
      <w:szCs w:val="18"/>
    </w:rPr>
  </w:style>
  <w:style w:type="character" w:customStyle="1" w:styleId="EUChar">
    <w:name w:val="EU Char"/>
    <w:link w:val="EU"/>
    <w:uiPriority w:val="99"/>
    <w:qFormat/>
    <w:locked/>
    <w:rsid w:val="002510DA"/>
    <w:rPr>
      <w:rFonts w:eastAsia="宋体"/>
      <w:b/>
      <w:bCs/>
      <w:snapToGrid w:val="0"/>
      <w:sz w:val="24"/>
      <w:szCs w:val="24"/>
    </w:rPr>
  </w:style>
  <w:style w:type="paragraph" w:customStyle="1" w:styleId="EU">
    <w:name w:val="EU"/>
    <w:basedOn w:val="a0"/>
    <w:link w:val="EUChar"/>
    <w:uiPriority w:val="99"/>
    <w:qFormat/>
    <w:rsid w:val="002510DA"/>
    <w:pPr>
      <w:topLinePunct/>
      <w:spacing w:line="312" w:lineRule="exact"/>
      <w:ind w:firstLine="420"/>
    </w:pPr>
    <w:rPr>
      <w:rFonts w:asciiTheme="minorHAnsi" w:hAnsiTheme="minorHAnsi" w:cstheme="minorBidi"/>
      <w:b/>
      <w:bCs/>
      <w:snapToGrid w:val="0"/>
      <w:sz w:val="24"/>
      <w:szCs w:val="24"/>
    </w:rPr>
  </w:style>
  <w:style w:type="character" w:customStyle="1" w:styleId="Charfd">
    <w:name w:val="正文 + 小五 Char"/>
    <w:link w:val="affffffffff9"/>
    <w:uiPriority w:val="99"/>
    <w:qFormat/>
    <w:locked/>
    <w:rsid w:val="002510DA"/>
    <w:rPr>
      <w:rFonts w:eastAsia="宋体"/>
      <w:sz w:val="18"/>
      <w:szCs w:val="18"/>
    </w:rPr>
  </w:style>
  <w:style w:type="paragraph" w:customStyle="1" w:styleId="affffffffff9">
    <w:name w:val="正文 + 小五"/>
    <w:basedOn w:val="a0"/>
    <w:link w:val="Charfd"/>
    <w:uiPriority w:val="99"/>
    <w:qFormat/>
    <w:rsid w:val="002510DA"/>
    <w:pPr>
      <w:topLinePunct/>
      <w:spacing w:before="120" w:after="120"/>
      <w:jc w:val="center"/>
    </w:pPr>
    <w:rPr>
      <w:rFonts w:asciiTheme="minorHAnsi" w:hAnsiTheme="minorHAnsi" w:cstheme="minorBidi"/>
      <w:sz w:val="18"/>
      <w:szCs w:val="18"/>
    </w:rPr>
  </w:style>
  <w:style w:type="character" w:customStyle="1" w:styleId="PlainTextChar">
    <w:name w:val="Plain Text Char"/>
    <w:uiPriority w:val="99"/>
    <w:qFormat/>
    <w:locked/>
    <w:rsid w:val="002510DA"/>
    <w:rPr>
      <w:rFonts w:ascii="宋体" w:eastAsia="宋体" w:hAnsi="Courier New" w:cs="Courier New"/>
      <w:sz w:val="21"/>
      <w:szCs w:val="21"/>
    </w:rPr>
  </w:style>
  <w:style w:type="paragraph" w:customStyle="1" w:styleId="b0">
    <w:name w:val="b"/>
    <w:basedOn w:val="afff8"/>
    <w:qFormat/>
    <w:rsid w:val="002510DA"/>
    <w:pPr>
      <w:tabs>
        <w:tab w:val="center" w:pos="4706"/>
        <w:tab w:val="right" w:pos="9044"/>
      </w:tabs>
    </w:pPr>
    <w:rPr>
      <w:rFonts w:ascii="Arial" w:hAnsi="Arial"/>
      <w:kern w:val="0"/>
    </w:rPr>
  </w:style>
  <w:style w:type="paragraph" w:customStyle="1" w:styleId="Char21">
    <w:name w:val="Char21"/>
    <w:basedOn w:val="a0"/>
    <w:uiPriority w:val="99"/>
    <w:qFormat/>
    <w:rsid w:val="002510DA"/>
    <w:pPr>
      <w:topLinePunct/>
    </w:pPr>
    <w:rPr>
      <w:rFonts w:ascii="Times New Roman" w:hAnsi="Times New Roman"/>
      <w:szCs w:val="21"/>
    </w:rPr>
  </w:style>
  <w:style w:type="paragraph" w:customStyle="1" w:styleId="0Char">
    <w:name w:val="样式 首行缩进:  0 厘米 行距: 单倍行距 Char"/>
    <w:basedOn w:val="a0"/>
    <w:qFormat/>
    <w:rsid w:val="002510DA"/>
    <w:pPr>
      <w:topLinePunct/>
      <w:adjustRightInd w:val="0"/>
      <w:textAlignment w:val="baseline"/>
    </w:pPr>
    <w:rPr>
      <w:rFonts w:ascii="Times New Roman" w:hAnsi="Times New Roman"/>
      <w:kern w:val="0"/>
      <w:szCs w:val="21"/>
    </w:rPr>
  </w:style>
  <w:style w:type="paragraph" w:customStyle="1" w:styleId="bv">
    <w:name w:val="bv"/>
    <w:basedOn w:val="a0"/>
    <w:uiPriority w:val="99"/>
    <w:qFormat/>
    <w:rsid w:val="002510DA"/>
    <w:pPr>
      <w:topLinePunct/>
    </w:pPr>
    <w:rPr>
      <w:rFonts w:ascii="Times New Roman" w:hAnsi="Times New Roman"/>
      <w:spacing w:val="40"/>
      <w:szCs w:val="24"/>
    </w:rPr>
  </w:style>
  <w:style w:type="paragraph" w:customStyle="1" w:styleId="t">
    <w:name w:val="t"/>
    <w:basedOn w:val="afffa"/>
    <w:qFormat/>
    <w:rsid w:val="002510DA"/>
    <w:rPr>
      <w:rFonts w:hAnsi="Calibri" w:cs="Times New Roman"/>
      <w:kern w:val="0"/>
    </w:rPr>
  </w:style>
  <w:style w:type="paragraph" w:customStyle="1" w:styleId="tt">
    <w:name w:val="tt"/>
    <w:basedOn w:val="a0"/>
    <w:qFormat/>
    <w:rsid w:val="002510DA"/>
    <w:pPr>
      <w:topLinePunct/>
      <w:jc w:val="center"/>
    </w:pPr>
    <w:rPr>
      <w:rFonts w:ascii="Times New Roman" w:hAnsi="Times New Roman"/>
      <w:color w:val="000000"/>
      <w:szCs w:val="21"/>
    </w:rPr>
  </w:style>
  <w:style w:type="paragraph" w:customStyle="1" w:styleId="1z">
    <w:name w:val="1z"/>
    <w:basedOn w:val="1"/>
    <w:qFormat/>
    <w:rsid w:val="002510DA"/>
    <w:pPr>
      <w:keepNext w:val="0"/>
      <w:keepLines w:val="0"/>
      <w:overflowPunct w:val="0"/>
      <w:topLinePunct/>
      <w:spacing w:before="0" w:after="0" w:line="240" w:lineRule="auto"/>
      <w:textAlignment w:val="baseline"/>
    </w:pPr>
    <w:rPr>
      <w:b w:val="0"/>
      <w:kern w:val="2"/>
      <w:sz w:val="21"/>
      <w:szCs w:val="21"/>
    </w:rPr>
  </w:style>
  <w:style w:type="paragraph" w:customStyle="1" w:styleId="62">
    <w:name w:val="样式6 + 黑体"/>
    <w:basedOn w:val="61"/>
    <w:uiPriority w:val="99"/>
    <w:qFormat/>
    <w:rsid w:val="002510DA"/>
    <w:rPr>
      <w:rFonts w:ascii="黑体" w:hAnsi="Calibri"/>
      <w:kern w:val="0"/>
    </w:rPr>
  </w:style>
  <w:style w:type="paragraph" w:customStyle="1" w:styleId="D2">
    <w:name w:val="D2"/>
    <w:basedOn w:val="1"/>
    <w:link w:val="D2CharChar"/>
    <w:qFormat/>
    <w:rsid w:val="002510DA"/>
    <w:pPr>
      <w:topLinePunct/>
      <w:spacing w:before="0" w:after="0" w:line="312" w:lineRule="exact"/>
      <w:ind w:firstLine="420"/>
      <w:textAlignment w:val="baseline"/>
    </w:pPr>
    <w:rPr>
      <w:rFonts w:eastAsia="汉仪大宋简"/>
      <w:sz w:val="22"/>
      <w:szCs w:val="21"/>
    </w:rPr>
  </w:style>
  <w:style w:type="character" w:customStyle="1" w:styleId="D2CharChar">
    <w:name w:val="D2 Char Char"/>
    <w:basedOn w:val="a1"/>
    <w:link w:val="D2"/>
    <w:uiPriority w:val="99"/>
    <w:qFormat/>
    <w:locked/>
    <w:rsid w:val="002510DA"/>
    <w:rPr>
      <w:rFonts w:ascii="Times New Roman" w:eastAsia="汉仪大宋简" w:hAnsi="Times New Roman" w:cs="Times New Roman"/>
      <w:b/>
      <w:kern w:val="44"/>
      <w:sz w:val="22"/>
      <w:szCs w:val="21"/>
    </w:rPr>
  </w:style>
  <w:style w:type="paragraph" w:customStyle="1" w:styleId="CharCharChar1CharCharCharChar">
    <w:name w:val="Char Char Char1 Char Char Char Char"/>
    <w:basedOn w:val="a0"/>
    <w:uiPriority w:val="99"/>
    <w:qFormat/>
    <w:rsid w:val="002510DA"/>
    <w:rPr>
      <w:rFonts w:ascii="Times New Roman" w:hAnsi="Times New Roman"/>
      <w:szCs w:val="24"/>
    </w:rPr>
  </w:style>
  <w:style w:type="paragraph" w:customStyle="1" w:styleId="r">
    <w:name w:val="r"/>
    <w:basedOn w:val="a0"/>
    <w:uiPriority w:val="99"/>
    <w:qFormat/>
    <w:rsid w:val="002510DA"/>
    <w:pPr>
      <w:widowControl/>
      <w:topLinePunct/>
      <w:snapToGrid w:val="0"/>
      <w:spacing w:before="60" w:after="60"/>
      <w:jc w:val="center"/>
    </w:pPr>
    <w:rPr>
      <w:rFonts w:ascii="Times New Roman" w:hAnsi="Times New Roman"/>
      <w:sz w:val="18"/>
      <w:szCs w:val="18"/>
    </w:rPr>
  </w:style>
  <w:style w:type="paragraph" w:customStyle="1" w:styleId="affffffffffa">
    <w:name w:val="正文 + 宋体"/>
    <w:basedOn w:val="a0"/>
    <w:uiPriority w:val="99"/>
    <w:qFormat/>
    <w:rsid w:val="002510DA"/>
    <w:pPr>
      <w:widowControl/>
      <w:topLinePunct/>
      <w:jc w:val="center"/>
    </w:pPr>
    <w:rPr>
      <w:rFonts w:ascii="宋体" w:hAnsi="宋体"/>
      <w:sz w:val="18"/>
      <w:szCs w:val="18"/>
    </w:rPr>
  </w:style>
  <w:style w:type="paragraph" w:customStyle="1" w:styleId="CharCharCharChar1">
    <w:name w:val="Char Char Char Char1"/>
    <w:basedOn w:val="a0"/>
    <w:qFormat/>
    <w:rsid w:val="002510DA"/>
    <w:rPr>
      <w:rFonts w:ascii="Times New Roman" w:hAnsi="Times New Roman"/>
      <w:szCs w:val="24"/>
    </w:rPr>
  </w:style>
  <w:style w:type="paragraph" w:customStyle="1" w:styleId="1fb">
    <w:name w:val="1"/>
    <w:basedOn w:val="a0"/>
    <w:qFormat/>
    <w:rsid w:val="002510DA"/>
    <w:rPr>
      <w:rFonts w:ascii="Times New Roman" w:hAnsi="Times New Roman"/>
      <w:szCs w:val="20"/>
    </w:rPr>
  </w:style>
  <w:style w:type="paragraph" w:customStyle="1" w:styleId="1fc">
    <w:name w:val="打印正文1"/>
    <w:basedOn w:val="a0"/>
    <w:qFormat/>
    <w:rsid w:val="002510DA"/>
    <w:pPr>
      <w:spacing w:before="240" w:line="240" w:lineRule="atLeast"/>
    </w:pPr>
    <w:rPr>
      <w:rFonts w:ascii="Times New Roman" w:hAnsi="Times New Roman"/>
      <w:szCs w:val="20"/>
    </w:rPr>
  </w:style>
  <w:style w:type="paragraph" w:customStyle="1" w:styleId="ParaChar">
    <w:name w:val="默认段落字体 Para Char"/>
    <w:basedOn w:val="a0"/>
    <w:qFormat/>
    <w:rsid w:val="002510DA"/>
    <w:pPr>
      <w:spacing w:line="360" w:lineRule="auto"/>
    </w:pPr>
    <w:rPr>
      <w:rFonts w:ascii="Tahoma" w:hAnsi="Tahoma"/>
      <w:sz w:val="24"/>
      <w:szCs w:val="20"/>
    </w:rPr>
  </w:style>
  <w:style w:type="paragraph" w:customStyle="1" w:styleId="CharCharf5">
    <w:name w:val="Char Char"/>
    <w:basedOn w:val="a0"/>
    <w:qFormat/>
    <w:rsid w:val="002510DA"/>
    <w:pPr>
      <w:adjustRightInd w:val="0"/>
      <w:spacing w:line="360" w:lineRule="atLeast"/>
    </w:pPr>
    <w:rPr>
      <w:rFonts w:ascii="Times New Roman" w:hAnsi="Times New Roman"/>
      <w:szCs w:val="20"/>
    </w:rPr>
  </w:style>
  <w:style w:type="character" w:customStyle="1" w:styleId="D1Char">
    <w:name w:val="D1 Char"/>
    <w:basedOn w:val="a1"/>
    <w:link w:val="D1"/>
    <w:qFormat/>
    <w:locked/>
    <w:rsid w:val="002510DA"/>
    <w:rPr>
      <w:rFonts w:ascii="EU-F1" w:eastAsia="黑体"/>
      <w:szCs w:val="21"/>
    </w:rPr>
  </w:style>
  <w:style w:type="paragraph" w:customStyle="1" w:styleId="D1">
    <w:name w:val="D1"/>
    <w:basedOn w:val="a0"/>
    <w:link w:val="D1Char"/>
    <w:qFormat/>
    <w:rsid w:val="002510DA"/>
    <w:pPr>
      <w:spacing w:line="480" w:lineRule="auto"/>
    </w:pPr>
    <w:rPr>
      <w:rFonts w:ascii="EU-F1" w:eastAsia="黑体" w:hAnsiTheme="minorHAnsi" w:cstheme="minorBidi"/>
      <w:szCs w:val="21"/>
    </w:rPr>
  </w:style>
  <w:style w:type="character" w:customStyle="1" w:styleId="F1Char">
    <w:name w:val="F1 Char"/>
    <w:basedOn w:val="a1"/>
    <w:link w:val="F1"/>
    <w:qFormat/>
    <w:locked/>
    <w:rsid w:val="002510DA"/>
    <w:rPr>
      <w:rFonts w:ascii="EU-F1" w:eastAsia="黑体"/>
      <w:szCs w:val="21"/>
    </w:rPr>
  </w:style>
  <w:style w:type="paragraph" w:customStyle="1" w:styleId="F1">
    <w:name w:val="F1"/>
    <w:basedOn w:val="a0"/>
    <w:link w:val="F1Char"/>
    <w:qFormat/>
    <w:rsid w:val="002510DA"/>
    <w:pPr>
      <w:topLinePunct/>
      <w:spacing w:line="312" w:lineRule="exact"/>
    </w:pPr>
    <w:rPr>
      <w:rFonts w:ascii="EU-F1" w:eastAsia="黑体" w:hAnsiTheme="minorHAnsi" w:cstheme="minorBidi"/>
      <w:szCs w:val="21"/>
    </w:rPr>
  </w:style>
  <w:style w:type="paragraph" w:customStyle="1" w:styleId="j">
    <w:name w:val="j"/>
    <w:basedOn w:val="a0"/>
    <w:qFormat/>
    <w:rsid w:val="002510DA"/>
    <w:pPr>
      <w:spacing w:line="312" w:lineRule="exact"/>
      <w:ind w:leftChars="200" w:left="840" w:hangingChars="200" w:hanging="420"/>
    </w:pPr>
    <w:rPr>
      <w:rFonts w:ascii="Times New Roman" w:hAnsi="Times New Roman"/>
      <w:szCs w:val="21"/>
    </w:rPr>
  </w:style>
  <w:style w:type="paragraph" w:customStyle="1" w:styleId="WPSOffice1">
    <w:name w:val="WPSOffice手动目录 1"/>
    <w:qFormat/>
    <w:rsid w:val="002510DA"/>
    <w:rPr>
      <w:rFonts w:ascii="Times New Roman" w:eastAsia="宋体" w:hAnsi="Times New Roman" w:cs="Times New Roman"/>
      <w:kern w:val="0"/>
      <w:sz w:val="20"/>
      <w:szCs w:val="20"/>
    </w:rPr>
  </w:style>
  <w:style w:type="paragraph" w:customStyle="1" w:styleId="2b0">
    <w:name w:val="2b"/>
    <w:basedOn w:val="a0"/>
    <w:link w:val="2bCharChar"/>
    <w:qFormat/>
    <w:rsid w:val="002510DA"/>
    <w:pPr>
      <w:widowControl/>
      <w:topLinePunct/>
      <w:spacing w:line="312" w:lineRule="exact"/>
      <w:jc w:val="left"/>
    </w:pPr>
    <w:rPr>
      <w:rFonts w:ascii="EU-F1" w:eastAsia="黑体" w:hAnsi="Times New Roman"/>
      <w:color w:val="000000"/>
      <w:kern w:val="21"/>
      <w:sz w:val="36"/>
      <w:szCs w:val="21"/>
    </w:rPr>
  </w:style>
  <w:style w:type="character" w:customStyle="1" w:styleId="2bCharChar">
    <w:name w:val="2b Char Char"/>
    <w:basedOn w:val="2CharChar1"/>
    <w:link w:val="2b0"/>
    <w:qFormat/>
    <w:rsid w:val="002510DA"/>
    <w:rPr>
      <w:rFonts w:ascii="EU-F1" w:eastAsia="黑体" w:hAnsi="Times New Roman" w:cs="Times New Roman"/>
      <w:b w:val="0"/>
      <w:color w:val="000000"/>
      <w:kern w:val="21"/>
      <w:sz w:val="36"/>
      <w:szCs w:val="21"/>
    </w:rPr>
  </w:style>
  <w:style w:type="character" w:customStyle="1" w:styleId="Charfe">
    <w:name w:val="三级标题 Char"/>
    <w:qFormat/>
    <w:rsid w:val="002510DA"/>
    <w:rPr>
      <w:rFonts w:eastAsia="宋体"/>
      <w:b/>
      <w:sz w:val="24"/>
      <w:lang w:val="en-US" w:eastAsia="zh-CN"/>
    </w:rPr>
  </w:style>
  <w:style w:type="character" w:customStyle="1" w:styleId="Charff">
    <w:name w:val="一级标题 Char"/>
    <w:qFormat/>
    <w:rsid w:val="002510DA"/>
    <w:rPr>
      <w:rFonts w:ascii="隶书" w:eastAsia="黑体"/>
      <w:b/>
      <w:kern w:val="2"/>
      <w:sz w:val="30"/>
      <w:lang w:val="en-US" w:eastAsia="zh-CN"/>
    </w:rPr>
  </w:style>
  <w:style w:type="paragraph" w:customStyle="1" w:styleId="Style598">
    <w:name w:val="_Style 598"/>
    <w:uiPriority w:val="99"/>
    <w:unhideWhenUsed/>
    <w:qFormat/>
    <w:rsid w:val="002510DA"/>
    <w:pPr>
      <w:widowControl w:val="0"/>
      <w:jc w:val="both"/>
    </w:pPr>
    <w:rPr>
      <w:rFonts w:ascii="Calibri" w:eastAsia="宋体" w:hAnsi="Calibri" w:cs="Times New Roman"/>
    </w:rPr>
  </w:style>
  <w:style w:type="character" w:customStyle="1" w:styleId="Char1b">
    <w:name w:val="日期 Char1"/>
    <w:qFormat/>
    <w:rsid w:val="002510DA"/>
    <w:rPr>
      <w:kern w:val="2"/>
      <w:sz w:val="21"/>
      <w:szCs w:val="21"/>
    </w:rPr>
  </w:style>
  <w:style w:type="character" w:customStyle="1" w:styleId="1fd">
    <w:name w:val="正文文本1"/>
    <w:qFormat/>
    <w:rsid w:val="002510DA"/>
    <w:rPr>
      <w:rFonts w:ascii="MingLiU" w:eastAsia="MingLiU" w:hAnsi="MingLiU" w:cs="MingLiU"/>
      <w:color w:val="000000"/>
      <w:spacing w:val="0"/>
      <w:w w:val="100"/>
      <w:position w:val="0"/>
      <w:sz w:val="22"/>
      <w:szCs w:val="22"/>
      <w:u w:val="none"/>
      <w:lang w:val="zh-CN"/>
    </w:rPr>
  </w:style>
  <w:style w:type="character" w:customStyle="1" w:styleId="affffffffffb">
    <w:name w:val="正文文本_"/>
    <w:link w:val="59"/>
    <w:qFormat/>
    <w:rsid w:val="002510DA"/>
    <w:rPr>
      <w:rFonts w:ascii="MingLiU" w:eastAsia="MingLiU" w:hAnsi="MingLiU"/>
      <w:sz w:val="22"/>
      <w:shd w:val="clear" w:color="auto" w:fill="FFFFFF"/>
    </w:rPr>
  </w:style>
  <w:style w:type="paragraph" w:customStyle="1" w:styleId="59">
    <w:name w:val="正文文本5"/>
    <w:basedOn w:val="a0"/>
    <w:link w:val="affffffffffb"/>
    <w:qFormat/>
    <w:rsid w:val="002510DA"/>
    <w:pPr>
      <w:shd w:val="clear" w:color="auto" w:fill="FFFFFF"/>
      <w:spacing w:before="900" w:line="466" w:lineRule="exact"/>
      <w:ind w:hanging="460"/>
      <w:jc w:val="distribute"/>
    </w:pPr>
    <w:rPr>
      <w:rFonts w:ascii="MingLiU" w:eastAsia="MingLiU" w:hAnsi="MingLiU" w:cstheme="minorBidi"/>
      <w:sz w:val="22"/>
    </w:rPr>
  </w:style>
  <w:style w:type="character" w:customStyle="1" w:styleId="Charff0">
    <w:name w:val="样式 表头 + 字距调整五号 Char"/>
    <w:link w:val="affffffffffc"/>
    <w:qFormat/>
    <w:rsid w:val="002510DA"/>
    <w:rPr>
      <w:rFonts w:ascii="EU-F1" w:eastAsia="黑体" w:hAnsi="Monotype Corsiva"/>
      <w:kern w:val="21"/>
      <w:szCs w:val="21"/>
    </w:rPr>
  </w:style>
  <w:style w:type="paragraph" w:customStyle="1" w:styleId="affffffffffc">
    <w:name w:val="样式 表头 + 字距调整五号"/>
    <w:basedOn w:val="afff8"/>
    <w:link w:val="Charff0"/>
    <w:qFormat/>
    <w:rsid w:val="002510DA"/>
    <w:rPr>
      <w:rFonts w:hAnsi="Monotype Corsiva"/>
      <w:kern w:val="21"/>
    </w:rPr>
  </w:style>
  <w:style w:type="character" w:customStyle="1" w:styleId="D3CharChar">
    <w:name w:val="D3 Char Char"/>
    <w:link w:val="D3"/>
    <w:qFormat/>
    <w:locked/>
    <w:rsid w:val="002510DA"/>
    <w:rPr>
      <w:rFonts w:eastAsia="宋体"/>
      <w:szCs w:val="21"/>
    </w:rPr>
  </w:style>
  <w:style w:type="paragraph" w:customStyle="1" w:styleId="D3">
    <w:name w:val="D3"/>
    <w:basedOn w:val="a0"/>
    <w:link w:val="D3CharChar"/>
    <w:qFormat/>
    <w:rsid w:val="002510DA"/>
    <w:pPr>
      <w:topLinePunct/>
      <w:spacing w:line="312" w:lineRule="exact"/>
    </w:pPr>
    <w:rPr>
      <w:rFonts w:asciiTheme="minorHAnsi" w:hAnsiTheme="minorHAnsi" w:cstheme="minorBidi"/>
      <w:szCs w:val="21"/>
    </w:rPr>
  </w:style>
  <w:style w:type="character" w:customStyle="1" w:styleId="CharChar80">
    <w:name w:val="Char Char8"/>
    <w:qFormat/>
    <w:rsid w:val="002510DA"/>
    <w:rPr>
      <w:rFonts w:ascii="方正小标宋简体" w:eastAsia="方正小标宋简体" w:hAnsi="宋体" w:cs="宋体"/>
      <w:b/>
      <w:bCs/>
      <w:color w:val="000000"/>
      <w:sz w:val="44"/>
      <w:szCs w:val="44"/>
    </w:rPr>
  </w:style>
  <w:style w:type="character" w:customStyle="1" w:styleId="Charff1">
    <w:name w:val="标题三 Char"/>
    <w:qFormat/>
    <w:rsid w:val="002510DA"/>
    <w:rPr>
      <w:rFonts w:ascii="宋体" w:eastAsia="宋体" w:hAnsi="宋体"/>
      <w:b/>
      <w:bCs/>
      <w:kern w:val="2"/>
      <w:sz w:val="24"/>
      <w:szCs w:val="32"/>
      <w:lang w:val="en-US" w:eastAsia="zh-CN" w:bidi="ar-SA"/>
    </w:rPr>
  </w:style>
  <w:style w:type="character" w:customStyle="1" w:styleId="CharCharf6">
    <w:name w:val="国网标题 Char Char"/>
    <w:qFormat/>
    <w:rsid w:val="002510DA"/>
    <w:rPr>
      <w:rFonts w:ascii="方正小标宋简体" w:eastAsia="方正小标宋简体" w:hAnsi="宋体" w:cs="宋体"/>
      <w:b/>
      <w:bCs/>
      <w:color w:val="000000"/>
      <w:kern w:val="2"/>
      <w:sz w:val="44"/>
      <w:szCs w:val="44"/>
      <w:lang w:val="en-US" w:eastAsia="zh-CN" w:bidi="ar-SA"/>
    </w:rPr>
  </w:style>
  <w:style w:type="character" w:customStyle="1" w:styleId="CharChar90">
    <w:name w:val="Char Char9"/>
    <w:qFormat/>
    <w:rsid w:val="002510DA"/>
    <w:rPr>
      <w:rFonts w:ascii="方正小标宋简体" w:eastAsia="方正小标宋简体" w:hAnsi="宋体" w:cs="宋体"/>
      <w:b/>
      <w:spacing w:val="4"/>
      <w:w w:val="95"/>
      <w:sz w:val="42"/>
      <w:szCs w:val="44"/>
    </w:rPr>
  </w:style>
  <w:style w:type="character" w:customStyle="1" w:styleId="2f4">
    <w:name w:val="正文文本2"/>
    <w:qFormat/>
    <w:rsid w:val="002510DA"/>
    <w:rPr>
      <w:rFonts w:ascii="MingLiU" w:eastAsia="MingLiU" w:hAnsi="MingLiU" w:cs="MingLiU"/>
      <w:color w:val="000000"/>
      <w:spacing w:val="0"/>
      <w:w w:val="100"/>
      <w:position w:val="0"/>
      <w:sz w:val="22"/>
      <w:szCs w:val="22"/>
      <w:u w:val="none"/>
      <w:lang w:val="en-US"/>
    </w:rPr>
  </w:style>
  <w:style w:type="paragraph" w:customStyle="1" w:styleId="Style33">
    <w:name w:val="_Style 33"/>
    <w:next w:val="a0"/>
    <w:qFormat/>
    <w:rsid w:val="002510DA"/>
    <w:pPr>
      <w:widowControl w:val="0"/>
      <w:jc w:val="both"/>
    </w:pPr>
    <w:rPr>
      <w:rFonts w:ascii="Times New Roman" w:eastAsia="宋体" w:hAnsi="Times New Roman" w:cs="Times New Roman"/>
      <w:szCs w:val="21"/>
    </w:rPr>
  </w:style>
  <w:style w:type="paragraph" w:customStyle="1" w:styleId="Default">
    <w:name w:val="Default"/>
    <w:qFormat/>
    <w:rsid w:val="002510DA"/>
    <w:pPr>
      <w:widowControl w:val="0"/>
      <w:autoSpaceDE w:val="0"/>
      <w:autoSpaceDN w:val="0"/>
      <w:adjustRightInd w:val="0"/>
    </w:pPr>
    <w:rPr>
      <w:rFonts w:ascii="宋体" w:eastAsia="宋体" w:hAnsi="Times New Roman" w:cs="宋体"/>
      <w:color w:val="000000"/>
      <w:kern w:val="0"/>
      <w:sz w:val="24"/>
      <w:szCs w:val="24"/>
    </w:rPr>
  </w:style>
  <w:style w:type="paragraph" w:customStyle="1" w:styleId="140">
    <w:name w:val="样式 宋体 悬挂缩进: 1.4 字符"/>
    <w:basedOn w:val="a0"/>
    <w:qFormat/>
    <w:rsid w:val="002510DA"/>
    <w:pPr>
      <w:spacing w:line="360" w:lineRule="auto"/>
    </w:pPr>
    <w:rPr>
      <w:rFonts w:ascii="宋体" w:hAnsi="Times New Roman" w:cs="宋体"/>
      <w:szCs w:val="20"/>
    </w:rPr>
  </w:style>
  <w:style w:type="paragraph" w:customStyle="1" w:styleId="1fe">
    <w:name w:val="编号1"/>
    <w:basedOn w:val="affffffffffd"/>
    <w:qFormat/>
    <w:rsid w:val="002510DA"/>
    <w:pPr>
      <w:ind w:leftChars="500" w:left="700" w:hanging="200"/>
    </w:pPr>
    <w:rPr>
      <w:rFonts w:hAnsi="宋体"/>
    </w:rPr>
  </w:style>
  <w:style w:type="paragraph" w:customStyle="1" w:styleId="affffffffffd">
    <w:name w:val="编号"/>
    <w:basedOn w:val="a0"/>
    <w:qFormat/>
    <w:rsid w:val="002510DA"/>
    <w:pPr>
      <w:tabs>
        <w:tab w:val="left" w:pos="480"/>
        <w:tab w:val="left" w:pos="960"/>
      </w:tabs>
      <w:spacing w:line="360" w:lineRule="auto"/>
      <w:ind w:leftChars="300" w:left="300" w:hangingChars="200" w:hanging="480"/>
    </w:pPr>
    <w:rPr>
      <w:rFonts w:ascii="Arial" w:hAnsi="Arial"/>
      <w:color w:val="000000"/>
      <w:sz w:val="24"/>
      <w:szCs w:val="24"/>
    </w:rPr>
  </w:style>
  <w:style w:type="paragraph" w:customStyle="1" w:styleId="affffffffffe">
    <w:name w:val="标号"/>
    <w:basedOn w:val="a0"/>
    <w:qFormat/>
    <w:rsid w:val="002510DA"/>
    <w:pPr>
      <w:tabs>
        <w:tab w:val="left" w:pos="0"/>
      </w:tabs>
      <w:adjustRightInd w:val="0"/>
      <w:spacing w:beforeLines="50" w:line="360" w:lineRule="auto"/>
      <w:ind w:leftChars="200" w:left="200"/>
      <w:jc w:val="left"/>
    </w:pPr>
    <w:rPr>
      <w:rFonts w:ascii="宋体" w:hAnsi="宋体"/>
      <w:spacing w:val="10"/>
      <w:kern w:val="0"/>
      <w:sz w:val="24"/>
      <w:szCs w:val="20"/>
    </w:rPr>
  </w:style>
  <w:style w:type="paragraph" w:customStyle="1" w:styleId="afffffffffff">
    <w:name w:val="投"/>
    <w:basedOn w:val="a0"/>
    <w:qFormat/>
    <w:rsid w:val="002510DA"/>
    <w:pPr>
      <w:spacing w:afterLines="50" w:line="360" w:lineRule="auto"/>
    </w:pPr>
    <w:rPr>
      <w:rFonts w:ascii="Times New Roman" w:hAnsi="Times New Roman"/>
      <w:sz w:val="24"/>
      <w:szCs w:val="24"/>
    </w:rPr>
  </w:style>
  <w:style w:type="paragraph" w:customStyle="1" w:styleId="afffffffffff0">
    <w:name w:val="规范正文"/>
    <w:basedOn w:val="a0"/>
    <w:qFormat/>
    <w:rsid w:val="002510DA"/>
    <w:pPr>
      <w:widowControl/>
      <w:adjustRightInd w:val="0"/>
      <w:spacing w:line="360" w:lineRule="auto"/>
      <w:ind w:firstLine="480"/>
      <w:jc w:val="left"/>
      <w:textAlignment w:val="baseline"/>
    </w:pPr>
    <w:rPr>
      <w:rFonts w:ascii="Times New Roman" w:eastAsia="仿宋_GB2312" w:hAnsi="Times New Roman"/>
      <w:kern w:val="0"/>
      <w:sz w:val="24"/>
      <w:szCs w:val="20"/>
    </w:rPr>
  </w:style>
  <w:style w:type="paragraph" w:customStyle="1" w:styleId="Char1CharCharCharCharCharCharCharCharCharCharCharChar">
    <w:name w:val="Char1 Char Char Char Char Char Char Char Char Char Char Char Char"/>
    <w:basedOn w:val="a0"/>
    <w:qFormat/>
    <w:rsid w:val="002510DA"/>
    <w:pPr>
      <w:pageBreakBefore/>
      <w:tabs>
        <w:tab w:val="left" w:pos="432"/>
      </w:tabs>
      <w:ind w:left="432" w:hanging="432"/>
    </w:pPr>
    <w:rPr>
      <w:rFonts w:ascii="Tahoma" w:hAnsi="Tahoma"/>
      <w:sz w:val="24"/>
      <w:szCs w:val="20"/>
    </w:rPr>
  </w:style>
  <w:style w:type="paragraph" w:customStyle="1" w:styleId="128">
    <w:name w:val="样式 黑色 首行缩进:  1 厘米 行距: 固定值 28 磅"/>
    <w:basedOn w:val="a0"/>
    <w:qFormat/>
    <w:rsid w:val="002510DA"/>
    <w:pPr>
      <w:spacing w:line="560" w:lineRule="exact"/>
      <w:ind w:firstLine="567"/>
    </w:pPr>
    <w:rPr>
      <w:rFonts w:ascii="Times New Roman" w:eastAsia="仿宋_GB2312" w:hAnsi="Times New Roman" w:cs="宋体"/>
      <w:sz w:val="28"/>
      <w:szCs w:val="28"/>
    </w:rPr>
  </w:style>
  <w:style w:type="paragraph" w:customStyle="1" w:styleId="afffffffffff1">
    <w:name w:val="文档正文"/>
    <w:basedOn w:val="a0"/>
    <w:qFormat/>
    <w:rsid w:val="002510DA"/>
    <w:pPr>
      <w:adjustRightInd w:val="0"/>
      <w:spacing w:line="480" w:lineRule="atLeast"/>
      <w:ind w:firstLine="567"/>
      <w:textAlignment w:val="baseline"/>
    </w:pPr>
    <w:rPr>
      <w:rFonts w:ascii="长城仿宋" w:hAnsi="Times New Roman"/>
      <w:kern w:val="0"/>
      <w:sz w:val="24"/>
      <w:szCs w:val="20"/>
    </w:rPr>
  </w:style>
  <w:style w:type="paragraph" w:customStyle="1" w:styleId="Indent">
    <w:name w:val="Indent"/>
    <w:basedOn w:val="a0"/>
    <w:qFormat/>
    <w:rsid w:val="002510DA"/>
    <w:pPr>
      <w:widowControl/>
      <w:tabs>
        <w:tab w:val="left" w:pos="425"/>
        <w:tab w:val="left" w:pos="907"/>
      </w:tabs>
      <w:spacing w:before="120" w:line="360" w:lineRule="auto"/>
      <w:ind w:left="907" w:hanging="425"/>
      <w:jc w:val="left"/>
    </w:pPr>
    <w:rPr>
      <w:rFonts w:ascii="Arial" w:hAnsi="Arial"/>
      <w:kern w:val="0"/>
      <w:sz w:val="22"/>
      <w:szCs w:val="20"/>
      <w:lang w:eastAsia="en-US"/>
    </w:rPr>
  </w:style>
  <w:style w:type="paragraph" w:customStyle="1" w:styleId="81">
    <w:name w:val="样式8"/>
    <w:basedOn w:val="29"/>
    <w:link w:val="8Char0"/>
    <w:qFormat/>
    <w:rsid w:val="002510DA"/>
    <w:pPr>
      <w:keepNext w:val="0"/>
      <w:keepLines w:val="0"/>
      <w:tabs>
        <w:tab w:val="clear" w:pos="567"/>
        <w:tab w:val="clear" w:pos="850"/>
      </w:tabs>
      <w:spacing w:line="312" w:lineRule="exact"/>
      <w:ind w:firstLine="0"/>
      <w:jc w:val="both"/>
      <w:textAlignment w:val="baseline"/>
      <w:outlineLvl w:val="0"/>
    </w:pPr>
    <w:rPr>
      <w:rFonts w:ascii="EU-F1" w:cs="Times New Roman"/>
      <w:b w:val="0"/>
      <w:bCs/>
      <w:kern w:val="21"/>
      <w:sz w:val="21"/>
      <w:szCs w:val="21"/>
    </w:rPr>
  </w:style>
  <w:style w:type="paragraph" w:customStyle="1" w:styleId="1ff">
    <w:name w:val="样式 表头 + 字距调整五号1"/>
    <w:basedOn w:val="afff8"/>
    <w:qFormat/>
    <w:rsid w:val="002510DA"/>
    <w:rPr>
      <w:rFonts w:hAnsi="Monotype Corsiva"/>
      <w:kern w:val="21"/>
    </w:rPr>
  </w:style>
  <w:style w:type="paragraph" w:customStyle="1" w:styleId="p0">
    <w:name w:val="p0"/>
    <w:basedOn w:val="a0"/>
    <w:qFormat/>
    <w:rsid w:val="002510DA"/>
    <w:pPr>
      <w:widowControl/>
      <w:spacing w:after="200" w:line="276" w:lineRule="auto"/>
      <w:jc w:val="left"/>
    </w:pPr>
    <w:rPr>
      <w:rFonts w:cs="宋体"/>
      <w:kern w:val="0"/>
      <w:sz w:val="22"/>
    </w:rPr>
  </w:style>
  <w:style w:type="paragraph" w:customStyle="1" w:styleId="220">
    <w:name w:val="样式 宋体 首行缩进:  2 字符 行距: 固定值 20 磅"/>
    <w:basedOn w:val="a0"/>
    <w:qFormat/>
    <w:rsid w:val="002510DA"/>
    <w:pPr>
      <w:spacing w:line="400" w:lineRule="exact"/>
      <w:ind w:firstLineChars="200" w:firstLine="480"/>
    </w:pPr>
    <w:rPr>
      <w:rFonts w:ascii="宋体" w:hAnsi="宋体" w:cs="宋体"/>
      <w:szCs w:val="20"/>
    </w:rPr>
  </w:style>
  <w:style w:type="paragraph" w:customStyle="1" w:styleId="200">
    <w:name w:val="样式200"/>
    <w:basedOn w:val="a0"/>
    <w:qFormat/>
    <w:rsid w:val="002510DA"/>
    <w:pPr>
      <w:spacing w:line="360" w:lineRule="auto"/>
      <w:ind w:firstLineChars="200" w:firstLine="480"/>
    </w:pPr>
    <w:rPr>
      <w:rFonts w:ascii="Times New Roman" w:hAnsi="宋体"/>
      <w:sz w:val="24"/>
      <w:szCs w:val="24"/>
    </w:rPr>
  </w:style>
  <w:style w:type="paragraph" w:customStyle="1" w:styleId="1ff0">
    <w:name w:val="无间隔1"/>
    <w:link w:val="afffffffffff2"/>
    <w:qFormat/>
    <w:rsid w:val="002510DA"/>
    <w:pPr>
      <w:widowControl w:val="0"/>
      <w:jc w:val="both"/>
    </w:pPr>
    <w:rPr>
      <w:rFonts w:ascii="Times New Roman" w:eastAsia="宋体" w:hAnsi="Times New Roman" w:cs="Times New Roman"/>
      <w:szCs w:val="20"/>
    </w:rPr>
  </w:style>
  <w:style w:type="paragraph" w:customStyle="1" w:styleId="afffffffffff3">
    <w:name w:val="图标"/>
    <w:basedOn w:val="1ff0"/>
    <w:qFormat/>
    <w:rsid w:val="002510DA"/>
  </w:style>
  <w:style w:type="paragraph" w:customStyle="1" w:styleId="2f5">
    <w:name w:val="样式 标题 2"/>
    <w:basedOn w:val="2"/>
    <w:qFormat/>
    <w:rsid w:val="002510DA"/>
    <w:pPr>
      <w:spacing w:before="0" w:after="0" w:line="360" w:lineRule="auto"/>
    </w:pPr>
    <w:rPr>
      <w:rFonts w:ascii="宋体" w:eastAsia="宋体"/>
      <w:b w:val="0"/>
      <w:sz w:val="24"/>
      <w:szCs w:val="32"/>
    </w:rPr>
  </w:style>
  <w:style w:type="paragraph" w:customStyle="1" w:styleId="Style2">
    <w:name w:val="_Style 2"/>
    <w:basedOn w:val="a0"/>
    <w:uiPriority w:val="34"/>
    <w:qFormat/>
    <w:rsid w:val="002510DA"/>
    <w:pPr>
      <w:ind w:firstLineChars="200" w:firstLine="420"/>
    </w:pPr>
  </w:style>
  <w:style w:type="character" w:customStyle="1" w:styleId="p11b1">
    <w:name w:val="p11b1"/>
    <w:qFormat/>
    <w:rsid w:val="002510DA"/>
    <w:rPr>
      <w:color w:val="000000"/>
      <w:sz w:val="22"/>
      <w:szCs w:val="22"/>
      <w:u w:val="none"/>
    </w:rPr>
  </w:style>
  <w:style w:type="character" w:customStyle="1" w:styleId="1CharChar5">
    <w:name w:val="表头1 Char Char"/>
    <w:basedOn w:val="a1"/>
    <w:qFormat/>
    <w:rsid w:val="002510DA"/>
    <w:rPr>
      <w:rFonts w:ascii="汉仪大宋简" w:eastAsia="宋体" w:hAnsi="宋体"/>
      <w:kern w:val="2"/>
      <w:sz w:val="24"/>
      <w:szCs w:val="24"/>
      <w:lang w:val="en-US" w:eastAsia="zh-CN" w:bidi="ar-SA"/>
    </w:rPr>
  </w:style>
  <w:style w:type="paragraph" w:customStyle="1" w:styleId="p18">
    <w:name w:val="p18"/>
    <w:basedOn w:val="a0"/>
    <w:qFormat/>
    <w:rsid w:val="002510DA"/>
    <w:pPr>
      <w:widowControl/>
      <w:spacing w:after="200" w:line="276" w:lineRule="auto"/>
      <w:jc w:val="left"/>
    </w:pPr>
    <w:rPr>
      <w:rFonts w:hint="eastAsia"/>
      <w:kern w:val="0"/>
      <w:sz w:val="28"/>
    </w:rPr>
  </w:style>
  <w:style w:type="paragraph" w:customStyle="1" w:styleId="p17">
    <w:name w:val="p17"/>
    <w:basedOn w:val="a0"/>
    <w:qFormat/>
    <w:rsid w:val="002510DA"/>
    <w:pPr>
      <w:widowControl/>
      <w:wordWrap w:val="0"/>
      <w:topLinePunct/>
      <w:spacing w:before="160" w:after="60" w:line="276" w:lineRule="auto"/>
      <w:jc w:val="center"/>
    </w:pPr>
    <w:rPr>
      <w:rFonts w:hint="eastAsia"/>
      <w:kern w:val="0"/>
      <w:sz w:val="22"/>
    </w:rPr>
  </w:style>
  <w:style w:type="character" w:customStyle="1" w:styleId="CharChar20">
    <w:name w:val="Char Char2"/>
    <w:basedOn w:val="a1"/>
    <w:qFormat/>
    <w:rsid w:val="002510DA"/>
    <w:rPr>
      <w:rFonts w:eastAsia="汉仪大宋简"/>
      <w:kern w:val="44"/>
      <w:sz w:val="22"/>
      <w:szCs w:val="22"/>
      <w:lang w:val="en-US" w:eastAsia="zh-CN" w:bidi="ar-SA"/>
    </w:rPr>
  </w:style>
  <w:style w:type="character" w:customStyle="1" w:styleId="CharCharf7">
    <w:name w:val="附录一 Char Char"/>
    <w:basedOn w:val="a1"/>
    <w:qFormat/>
    <w:rsid w:val="002510DA"/>
    <w:rPr>
      <w:rFonts w:ascii="EU-F1" w:eastAsia="黑体"/>
      <w:kern w:val="2"/>
      <w:sz w:val="21"/>
      <w:szCs w:val="21"/>
      <w:lang w:val="en-US" w:eastAsia="zh-CN" w:bidi="ar-SA"/>
    </w:rPr>
  </w:style>
  <w:style w:type="character" w:customStyle="1" w:styleId="F1CharChar">
    <w:name w:val="F1 Char Char"/>
    <w:basedOn w:val="CharCharf4"/>
    <w:qFormat/>
    <w:rsid w:val="002510DA"/>
    <w:rPr>
      <w:rFonts w:ascii="EU-F1" w:eastAsia="黑体" w:hAnsi="Times New Roman" w:cs="Times New Roman"/>
      <w:kern w:val="2"/>
      <w:szCs w:val="21"/>
    </w:rPr>
  </w:style>
  <w:style w:type="character" w:customStyle="1" w:styleId="CharChar70">
    <w:name w:val="Char Char7"/>
    <w:qFormat/>
    <w:rsid w:val="002510DA"/>
    <w:rPr>
      <w:rFonts w:ascii="汉仪大宋简" w:eastAsia="汉仪大宋简" w:hint="eastAsia"/>
      <w:kern w:val="28"/>
      <w:sz w:val="22"/>
      <w:szCs w:val="26"/>
      <w:lang w:val="en-US" w:eastAsia="zh-CN" w:bidi="ar-SA"/>
    </w:rPr>
  </w:style>
  <w:style w:type="character" w:customStyle="1" w:styleId="EUFCharChar">
    <w:name w:val="EUF Char Char"/>
    <w:basedOn w:val="ParaCharCharCharCharChar1"/>
    <w:link w:val="EUF"/>
    <w:qFormat/>
    <w:rsid w:val="002510DA"/>
    <w:rPr>
      <w:rFonts w:ascii="EU-F1" w:eastAsia="EU-F1" w:hAnsi="宋体" w:cs="Times New Roman"/>
      <w:b/>
      <w:color w:val="000000"/>
      <w:szCs w:val="21"/>
    </w:rPr>
  </w:style>
  <w:style w:type="paragraph" w:customStyle="1" w:styleId="EUF">
    <w:name w:val="EUF"/>
    <w:basedOn w:val="ParaCharCharCharChar"/>
    <w:link w:val="EUFCharChar"/>
    <w:qFormat/>
    <w:rsid w:val="002510DA"/>
    <w:pPr>
      <w:topLinePunct/>
      <w:spacing w:line="312" w:lineRule="exact"/>
    </w:pPr>
    <w:rPr>
      <w:rFonts w:ascii="EU-F1" w:eastAsia="EU-F1" w:hAnsi="宋体"/>
      <w:b/>
      <w:color w:val="000000"/>
      <w:szCs w:val="21"/>
    </w:rPr>
  </w:style>
  <w:style w:type="character" w:customStyle="1" w:styleId="CharChar60">
    <w:name w:val="Char Char6"/>
    <w:basedOn w:val="a1"/>
    <w:qFormat/>
    <w:rsid w:val="002510DA"/>
    <w:rPr>
      <w:rFonts w:ascii="宋体" w:eastAsia="宋体" w:hAnsi="宋体"/>
      <w:kern w:val="2"/>
      <w:sz w:val="18"/>
      <w:szCs w:val="18"/>
      <w:lang w:val="en-US" w:eastAsia="zh-CN" w:bidi="ar-SA"/>
    </w:rPr>
  </w:style>
  <w:style w:type="character" w:customStyle="1" w:styleId="CharChar40">
    <w:name w:val="Char Char4"/>
    <w:qFormat/>
    <w:rsid w:val="002510DA"/>
    <w:rPr>
      <w:rFonts w:ascii="宋体" w:eastAsia="宋体" w:hAnsi="宋体" w:hint="eastAsia"/>
      <w:kern w:val="2"/>
      <w:sz w:val="18"/>
      <w:lang w:val="en-US" w:eastAsia="zh-CN" w:bidi="ar-SA"/>
    </w:rPr>
  </w:style>
  <w:style w:type="character" w:customStyle="1" w:styleId="CharChar100">
    <w:name w:val="Char Char10"/>
    <w:basedOn w:val="a1"/>
    <w:qFormat/>
    <w:rsid w:val="002510DA"/>
    <w:rPr>
      <w:rFonts w:ascii="宋体" w:eastAsia="宋体" w:hAnsi="宋体"/>
      <w:kern w:val="2"/>
      <w:sz w:val="18"/>
      <w:lang w:val="en-US" w:eastAsia="zh-CN" w:bidi="ar-SA"/>
    </w:rPr>
  </w:style>
  <w:style w:type="character" w:customStyle="1" w:styleId="1CharCharChar">
    <w:name w:val="标题 1 Char Char Char"/>
    <w:basedOn w:val="a1"/>
    <w:qFormat/>
    <w:rsid w:val="002510DA"/>
    <w:rPr>
      <w:rFonts w:ascii="汉仪大宋简" w:eastAsia="汉仪大宋简"/>
      <w:kern w:val="28"/>
      <w:sz w:val="22"/>
      <w:szCs w:val="26"/>
      <w:lang w:val="en-US" w:eastAsia="zh-CN" w:bidi="ar-SA"/>
    </w:rPr>
  </w:style>
  <w:style w:type="character" w:customStyle="1" w:styleId="D4CharChar">
    <w:name w:val="D4 Char Char"/>
    <w:basedOn w:val="ParaCharCharCharCharChar1"/>
    <w:link w:val="D4"/>
    <w:qFormat/>
    <w:rsid w:val="002510DA"/>
    <w:rPr>
      <w:rFonts w:ascii="EU-F1" w:eastAsia="宋体" w:hAnsi="宋体" w:cs="Times New Roman"/>
      <w:b/>
      <w:color w:val="000000"/>
      <w:szCs w:val="21"/>
    </w:rPr>
  </w:style>
  <w:style w:type="paragraph" w:customStyle="1" w:styleId="D4">
    <w:name w:val="D4"/>
    <w:basedOn w:val="ParaCharCharCharChar"/>
    <w:link w:val="D4CharChar"/>
    <w:qFormat/>
    <w:rsid w:val="002510DA"/>
    <w:pPr>
      <w:topLinePunct/>
      <w:spacing w:line="312" w:lineRule="exact"/>
    </w:pPr>
    <w:rPr>
      <w:rFonts w:ascii="EU-F1" w:hAnsi="宋体"/>
      <w:b/>
      <w:color w:val="000000"/>
      <w:szCs w:val="21"/>
    </w:rPr>
  </w:style>
  <w:style w:type="character" w:customStyle="1" w:styleId="CharChar21">
    <w:name w:val="Char Char21"/>
    <w:basedOn w:val="a1"/>
    <w:qFormat/>
    <w:rsid w:val="002510DA"/>
    <w:rPr>
      <w:rFonts w:eastAsia="宋体"/>
      <w:b/>
      <w:bCs/>
      <w:kern w:val="44"/>
      <w:sz w:val="21"/>
      <w:szCs w:val="28"/>
      <w:lang w:val="en-US" w:eastAsia="zh-CN" w:bidi="ar-SA"/>
    </w:rPr>
  </w:style>
  <w:style w:type="paragraph" w:customStyle="1" w:styleId="CharCharCharCharCharCharChar1">
    <w:name w:val="Char Char Char Char Char Char Char1"/>
    <w:basedOn w:val="a0"/>
    <w:qFormat/>
    <w:rsid w:val="002510DA"/>
    <w:rPr>
      <w:rFonts w:ascii="Times New Roman" w:hAnsi="Times New Roman"/>
      <w:szCs w:val="24"/>
    </w:rPr>
  </w:style>
  <w:style w:type="paragraph" w:customStyle="1" w:styleId="Char50">
    <w:name w:val="Char5"/>
    <w:basedOn w:val="a0"/>
    <w:qFormat/>
    <w:rsid w:val="002510DA"/>
    <w:rPr>
      <w:rFonts w:ascii="Times New Roman" w:hAnsi="Times New Roman"/>
      <w:szCs w:val="24"/>
    </w:rPr>
  </w:style>
  <w:style w:type="paragraph" w:customStyle="1" w:styleId="2f6">
    <w:name w:val="修订2"/>
    <w:qFormat/>
    <w:rsid w:val="002510DA"/>
    <w:rPr>
      <w:rFonts w:ascii="Times New Roman" w:eastAsia="宋体" w:hAnsi="Times New Roman" w:cs="Times New Roman"/>
      <w:szCs w:val="24"/>
    </w:rPr>
  </w:style>
  <w:style w:type="paragraph" w:customStyle="1" w:styleId="2f7">
    <w:name w:val="正文2"/>
    <w:basedOn w:val="15"/>
    <w:qFormat/>
    <w:rsid w:val="002510DA"/>
    <w:pPr>
      <w:tabs>
        <w:tab w:val="left" w:pos="2160"/>
      </w:tabs>
      <w:adjustRightInd w:val="0"/>
      <w:spacing w:line="490" w:lineRule="exact"/>
      <w:jc w:val="center"/>
      <w:textAlignment w:val="baseline"/>
    </w:pPr>
    <w:rPr>
      <w:rFonts w:ascii="仿宋_GB2312" w:eastAsia="仿宋_GB2312"/>
      <w:sz w:val="34"/>
      <w:szCs w:val="20"/>
    </w:rPr>
  </w:style>
  <w:style w:type="paragraph" w:customStyle="1" w:styleId="Normal0">
    <w:name w:val="Normal_0"/>
    <w:qFormat/>
    <w:rsid w:val="002510DA"/>
    <w:pPr>
      <w:widowControl w:val="0"/>
      <w:jc w:val="both"/>
    </w:pPr>
    <w:rPr>
      <w:rFonts w:ascii="Times New Roman" w:eastAsia="宋体" w:hAnsi="Times New Roman" w:cs="Times New Roman"/>
      <w:kern w:val="0"/>
      <w:sz w:val="20"/>
      <w:szCs w:val="20"/>
    </w:rPr>
  </w:style>
  <w:style w:type="character" w:customStyle="1" w:styleId="font121">
    <w:name w:val="font121"/>
    <w:qFormat/>
    <w:rsid w:val="002510DA"/>
    <w:rPr>
      <w:rFonts w:ascii="宋体" w:eastAsia="宋体" w:hAnsi="宋体" w:cs="宋体" w:hint="eastAsia"/>
      <w:color w:val="000000"/>
      <w:sz w:val="22"/>
      <w:szCs w:val="22"/>
      <w:u w:val="none"/>
    </w:rPr>
  </w:style>
  <w:style w:type="character" w:customStyle="1" w:styleId="font131">
    <w:name w:val="font131"/>
    <w:qFormat/>
    <w:rsid w:val="002510DA"/>
    <w:rPr>
      <w:rFonts w:ascii="宋体" w:eastAsia="宋体" w:hAnsi="宋体" w:cs="宋体" w:hint="eastAsia"/>
      <w:color w:val="000000"/>
      <w:sz w:val="22"/>
      <w:szCs w:val="22"/>
      <w:u w:val="none"/>
    </w:rPr>
  </w:style>
  <w:style w:type="character" w:customStyle="1" w:styleId="font21">
    <w:name w:val="font21"/>
    <w:qFormat/>
    <w:rsid w:val="002510DA"/>
    <w:rPr>
      <w:rFonts w:ascii="宋体" w:eastAsia="宋体" w:hAnsi="宋体" w:cs="宋体" w:hint="eastAsia"/>
      <w:b/>
      <w:color w:val="000000"/>
      <w:sz w:val="18"/>
      <w:szCs w:val="18"/>
      <w:u w:val="none"/>
    </w:rPr>
  </w:style>
  <w:style w:type="paragraph" w:customStyle="1" w:styleId="xl82">
    <w:name w:val="xl82"/>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3">
    <w:name w:val="xl83"/>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4">
    <w:name w:val="xl84"/>
    <w:basedOn w:val="a0"/>
    <w:qFormat/>
    <w:rsid w:val="002510DA"/>
    <w:pPr>
      <w:widowControl/>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5">
    <w:name w:val="xl85"/>
    <w:basedOn w:val="a0"/>
    <w:qFormat/>
    <w:rsid w:val="002510D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6">
    <w:name w:val="xl86"/>
    <w:basedOn w:val="a0"/>
    <w:qFormat/>
    <w:rsid w:val="002510DA"/>
    <w:pPr>
      <w:widowControl/>
      <w:pBdr>
        <w:left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7">
    <w:name w:val="xl87"/>
    <w:basedOn w:val="a0"/>
    <w:qFormat/>
    <w:rsid w:val="002510D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16"/>
      <w:szCs w:val="16"/>
    </w:rPr>
  </w:style>
  <w:style w:type="paragraph" w:customStyle="1" w:styleId="xl88">
    <w:name w:val="xl88"/>
    <w:basedOn w:val="a0"/>
    <w:qFormat/>
    <w:rsid w:val="002510DA"/>
    <w:pPr>
      <w:widowControl/>
      <w:spacing w:before="100" w:beforeAutospacing="1" w:after="100" w:afterAutospacing="1"/>
      <w:jc w:val="left"/>
    </w:pPr>
    <w:rPr>
      <w:rFonts w:ascii="仿宋" w:eastAsia="仿宋" w:hAnsi="仿宋" w:cs="宋体"/>
      <w:kern w:val="0"/>
      <w:sz w:val="16"/>
      <w:szCs w:val="16"/>
    </w:rPr>
  </w:style>
  <w:style w:type="paragraph" w:customStyle="1" w:styleId="xl89">
    <w:name w:val="xl89"/>
    <w:basedOn w:val="a0"/>
    <w:qFormat/>
    <w:rsid w:val="002510D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 w:eastAsia="仿宋" w:hAnsi="仿宋" w:cs="宋体"/>
      <w:kern w:val="0"/>
      <w:sz w:val="16"/>
      <w:szCs w:val="16"/>
    </w:rPr>
  </w:style>
  <w:style w:type="paragraph" w:customStyle="1" w:styleId="xl90">
    <w:name w:val="xl90"/>
    <w:basedOn w:val="a0"/>
    <w:qFormat/>
    <w:rsid w:val="002510D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 w:eastAsia="仿宋" w:hAnsi="仿宋" w:cs="宋体"/>
      <w:kern w:val="0"/>
      <w:sz w:val="16"/>
      <w:szCs w:val="16"/>
    </w:rPr>
  </w:style>
  <w:style w:type="paragraph" w:customStyle="1" w:styleId="xl91">
    <w:name w:val="xl91"/>
    <w:basedOn w:val="a0"/>
    <w:qFormat/>
    <w:rsid w:val="002510DA"/>
    <w:pPr>
      <w:widowControl/>
      <w:spacing w:before="100" w:beforeAutospacing="1" w:after="100" w:afterAutospacing="1"/>
      <w:jc w:val="left"/>
    </w:pPr>
    <w:rPr>
      <w:rFonts w:ascii="仿宋" w:eastAsia="仿宋" w:hAnsi="仿宋" w:cs="宋体"/>
      <w:kern w:val="0"/>
      <w:sz w:val="16"/>
      <w:szCs w:val="16"/>
    </w:rPr>
  </w:style>
  <w:style w:type="paragraph" w:customStyle="1" w:styleId="msonormal0">
    <w:name w:val="msonormal"/>
    <w:basedOn w:val="a0"/>
    <w:qFormat/>
    <w:rsid w:val="002510DA"/>
    <w:pPr>
      <w:widowControl/>
      <w:spacing w:before="100" w:beforeAutospacing="1" w:after="100" w:afterAutospacing="1"/>
      <w:jc w:val="left"/>
    </w:pPr>
    <w:rPr>
      <w:rFonts w:ascii="宋体" w:hAnsi="宋体" w:cs="宋体"/>
      <w:kern w:val="0"/>
      <w:sz w:val="24"/>
      <w:szCs w:val="24"/>
    </w:rPr>
  </w:style>
  <w:style w:type="paragraph" w:customStyle="1" w:styleId="font8">
    <w:name w:val="font8"/>
    <w:basedOn w:val="a0"/>
    <w:qFormat/>
    <w:rsid w:val="002510DA"/>
    <w:pPr>
      <w:widowControl/>
      <w:spacing w:before="100" w:beforeAutospacing="1" w:after="100" w:afterAutospacing="1"/>
      <w:jc w:val="left"/>
    </w:pPr>
    <w:rPr>
      <w:rFonts w:cs="Calibri"/>
      <w:kern w:val="0"/>
      <w:sz w:val="18"/>
      <w:szCs w:val="18"/>
    </w:rPr>
  </w:style>
  <w:style w:type="character" w:customStyle="1" w:styleId="4Char00">
    <w:name w:val="标题 4 Char_0_0"/>
    <w:link w:val="400"/>
    <w:rsid w:val="002510DA"/>
    <w:rPr>
      <w:rFonts w:ascii="Cambria" w:hAnsi="Cambria"/>
      <w:b/>
      <w:bCs/>
      <w:sz w:val="28"/>
      <w:szCs w:val="28"/>
    </w:rPr>
  </w:style>
  <w:style w:type="paragraph" w:customStyle="1" w:styleId="400">
    <w:name w:val="标题 4_0_0"/>
    <w:basedOn w:val="a0"/>
    <w:next w:val="a0"/>
    <w:link w:val="4Char00"/>
    <w:unhideWhenUsed/>
    <w:qFormat/>
    <w:rsid w:val="002510DA"/>
    <w:pPr>
      <w:keepNext/>
      <w:keepLines/>
      <w:spacing w:before="280" w:after="290" w:line="376" w:lineRule="auto"/>
      <w:outlineLvl w:val="3"/>
    </w:pPr>
    <w:rPr>
      <w:rFonts w:ascii="Cambria" w:eastAsiaTheme="minorEastAsia" w:hAnsi="Cambria" w:cstheme="minorBidi"/>
      <w:b/>
      <w:bCs/>
      <w:sz w:val="28"/>
      <w:szCs w:val="28"/>
    </w:rPr>
  </w:style>
  <w:style w:type="character" w:customStyle="1" w:styleId="3c">
    <w:name w:val="页码3"/>
    <w:basedOn w:val="a1"/>
    <w:qFormat/>
    <w:rsid w:val="002510DA"/>
  </w:style>
  <w:style w:type="paragraph" w:customStyle="1" w:styleId="TableParagraph">
    <w:name w:val="Table Paragraph"/>
    <w:basedOn w:val="a0"/>
    <w:uiPriority w:val="1"/>
    <w:qFormat/>
    <w:rsid w:val="002510DA"/>
    <w:rPr>
      <w:rFonts w:ascii="Times New Roman" w:hAnsi="Times New Roman"/>
    </w:rPr>
  </w:style>
  <w:style w:type="paragraph" w:styleId="afffffffffff4">
    <w:name w:val="List Paragraph"/>
    <w:basedOn w:val="a0"/>
    <w:uiPriority w:val="99"/>
    <w:qFormat/>
    <w:rsid w:val="002510DA"/>
    <w:pPr>
      <w:spacing w:line="520" w:lineRule="exact"/>
      <w:ind w:firstLineChars="200" w:firstLine="420"/>
    </w:pPr>
    <w:rPr>
      <w:rFonts w:asciiTheme="minorHAnsi" w:eastAsiaTheme="minorEastAsia" w:hAnsiTheme="minorHAnsi" w:cstheme="minorBidi"/>
      <w:szCs w:val="28"/>
      <w:lang w:bidi="mn-Mong-CN"/>
    </w:rPr>
  </w:style>
  <w:style w:type="paragraph" w:styleId="afffffffffff5">
    <w:name w:val="endnote text"/>
    <w:basedOn w:val="a0"/>
    <w:link w:val="Charff2"/>
    <w:qFormat/>
    <w:rsid w:val="002510DA"/>
    <w:pPr>
      <w:snapToGrid w:val="0"/>
      <w:jc w:val="left"/>
    </w:pPr>
    <w:rPr>
      <w:rFonts w:ascii="楷体_GB2312" w:eastAsia="楷体_GB2312" w:hAnsi="Times New Roman"/>
      <w:kern w:val="0"/>
      <w:sz w:val="28"/>
      <w:szCs w:val="20"/>
    </w:rPr>
  </w:style>
  <w:style w:type="character" w:customStyle="1" w:styleId="Charff2">
    <w:name w:val="尾注文本 Char"/>
    <w:basedOn w:val="a1"/>
    <w:link w:val="afffffffffff5"/>
    <w:qFormat/>
    <w:rsid w:val="002510DA"/>
    <w:rPr>
      <w:rFonts w:ascii="楷体_GB2312" w:eastAsia="楷体_GB2312" w:hAnsi="Times New Roman" w:cs="Times New Roman"/>
      <w:kern w:val="0"/>
      <w:sz w:val="28"/>
      <w:szCs w:val="20"/>
    </w:rPr>
  </w:style>
  <w:style w:type="character" w:styleId="afffffffffff6">
    <w:name w:val="endnote reference"/>
    <w:qFormat/>
    <w:rsid w:val="002510DA"/>
    <w:rPr>
      <w:rFonts w:ascii="Times New Roman" w:eastAsia="宋体" w:hAnsi="Times New Roman" w:cs="Times New Roman"/>
      <w:vertAlign w:val="superscript"/>
    </w:rPr>
  </w:style>
  <w:style w:type="character" w:styleId="afffffffffff7">
    <w:name w:val="footnote reference"/>
    <w:qFormat/>
    <w:rsid w:val="002510DA"/>
    <w:rPr>
      <w:rFonts w:ascii="Times New Roman" w:eastAsia="宋体" w:hAnsi="Times New Roman" w:cs="Times New Roman"/>
      <w:vertAlign w:val="superscript"/>
    </w:rPr>
  </w:style>
  <w:style w:type="paragraph" w:customStyle="1" w:styleId="CharChar1CharCharCharCharCharCharCharChar">
    <w:name w:val="Char Char1 Char Char Char Char Char Char Char Char"/>
    <w:basedOn w:val="a0"/>
    <w:qFormat/>
    <w:rsid w:val="002510DA"/>
    <w:pPr>
      <w:widowControl/>
      <w:spacing w:after="160" w:line="240" w:lineRule="exact"/>
      <w:jc w:val="left"/>
    </w:pPr>
    <w:rPr>
      <w:szCs w:val="20"/>
    </w:rPr>
  </w:style>
  <w:style w:type="paragraph" w:customStyle="1" w:styleId="BodyText21">
    <w:name w:val="Body Text 21"/>
    <w:basedOn w:val="a0"/>
    <w:next w:val="a0"/>
    <w:qFormat/>
    <w:rsid w:val="002510DA"/>
    <w:pPr>
      <w:widowControl/>
      <w:spacing w:after="120" w:line="480" w:lineRule="auto"/>
    </w:pPr>
    <w:rPr>
      <w:rFonts w:ascii="Times New Roman"/>
    </w:rPr>
  </w:style>
  <w:style w:type="paragraph" w:customStyle="1" w:styleId="310">
    <w:name w:val="正文文本 31"/>
    <w:basedOn w:val="a0"/>
    <w:qFormat/>
    <w:rsid w:val="002510DA"/>
    <w:pPr>
      <w:spacing w:line="520" w:lineRule="exact"/>
    </w:pPr>
    <w:rPr>
      <w:rFonts w:ascii="宋体"/>
      <w:sz w:val="24"/>
    </w:rPr>
  </w:style>
  <w:style w:type="paragraph" w:customStyle="1" w:styleId="1ff1">
    <w:name w:val="普通(网站)1"/>
    <w:basedOn w:val="a0"/>
    <w:qFormat/>
    <w:rsid w:val="002510DA"/>
    <w:pPr>
      <w:spacing w:line="520" w:lineRule="exact"/>
    </w:pPr>
    <w:rPr>
      <w:sz w:val="24"/>
    </w:rPr>
  </w:style>
  <w:style w:type="paragraph" w:customStyle="1" w:styleId="1ff2">
    <w:name w:val="批注主题1"/>
    <w:basedOn w:val="ae"/>
    <w:next w:val="ae"/>
    <w:qFormat/>
    <w:rsid w:val="002510DA"/>
    <w:pPr>
      <w:spacing w:line="520" w:lineRule="exact"/>
    </w:pPr>
    <w:rPr>
      <w:rFonts w:ascii="Calibri" w:hAnsi="Calibri"/>
      <w:szCs w:val="22"/>
    </w:rPr>
  </w:style>
  <w:style w:type="paragraph" w:customStyle="1" w:styleId="1ff3">
    <w:name w:val="正文缩进1"/>
    <w:basedOn w:val="a0"/>
    <w:qFormat/>
    <w:rsid w:val="002510DA"/>
    <w:pPr>
      <w:spacing w:line="520" w:lineRule="exact"/>
      <w:ind w:firstLine="420"/>
    </w:pPr>
  </w:style>
  <w:style w:type="paragraph" w:customStyle="1" w:styleId="1ff4">
    <w:name w:val="文档结构图1"/>
    <w:basedOn w:val="a0"/>
    <w:qFormat/>
    <w:rsid w:val="002510DA"/>
    <w:pPr>
      <w:spacing w:line="520" w:lineRule="exact"/>
    </w:pPr>
    <w:rPr>
      <w:rFonts w:ascii="宋体" w:cs="宋体"/>
      <w:sz w:val="18"/>
      <w:szCs w:val="18"/>
    </w:rPr>
  </w:style>
  <w:style w:type="paragraph" w:customStyle="1" w:styleId="211">
    <w:name w:val="列表 21"/>
    <w:basedOn w:val="a0"/>
    <w:qFormat/>
    <w:rsid w:val="002510DA"/>
    <w:pPr>
      <w:spacing w:line="520" w:lineRule="exact"/>
      <w:ind w:leftChars="200" w:left="100" w:hangingChars="200" w:hanging="200"/>
    </w:pPr>
    <w:rPr>
      <w:szCs w:val="20"/>
    </w:rPr>
  </w:style>
  <w:style w:type="paragraph" w:customStyle="1" w:styleId="1ff5">
    <w:name w:val="日期1"/>
    <w:basedOn w:val="a0"/>
    <w:next w:val="a0"/>
    <w:qFormat/>
    <w:rsid w:val="002510DA"/>
    <w:pPr>
      <w:spacing w:line="520" w:lineRule="exact"/>
      <w:ind w:leftChars="2500" w:left="2500"/>
    </w:pPr>
    <w:rPr>
      <w:rFonts w:ascii="Times New Roman" w:hAnsi="Times New Roman"/>
      <w:szCs w:val="20"/>
    </w:rPr>
  </w:style>
  <w:style w:type="paragraph" w:customStyle="1" w:styleId="311">
    <w:name w:val="正文文本缩进 31"/>
    <w:basedOn w:val="a0"/>
    <w:qFormat/>
    <w:rsid w:val="002510DA"/>
    <w:pPr>
      <w:spacing w:after="120" w:line="520" w:lineRule="exact"/>
      <w:ind w:leftChars="200" w:left="200"/>
    </w:pPr>
    <w:rPr>
      <w:sz w:val="16"/>
      <w:szCs w:val="16"/>
    </w:rPr>
  </w:style>
  <w:style w:type="paragraph" w:customStyle="1" w:styleId="212">
    <w:name w:val="正文文本 21"/>
    <w:basedOn w:val="a0"/>
    <w:qFormat/>
    <w:rsid w:val="002510DA"/>
    <w:pPr>
      <w:spacing w:line="520" w:lineRule="exact"/>
      <w:jc w:val="center"/>
    </w:pPr>
    <w:rPr>
      <w:rFonts w:eastAsia="楷体_GB2312"/>
      <w:b/>
      <w:bCs/>
      <w:sz w:val="36"/>
      <w:szCs w:val="20"/>
    </w:rPr>
  </w:style>
  <w:style w:type="paragraph" w:customStyle="1" w:styleId="1GB2312">
    <w:name w:val="样式 标题 1 + 仿宋_GB2312"/>
    <w:basedOn w:val="1"/>
    <w:link w:val="1GB2312CharChar"/>
    <w:qFormat/>
    <w:rsid w:val="002510DA"/>
    <w:pPr>
      <w:jc w:val="center"/>
    </w:pPr>
    <w:rPr>
      <w:rFonts w:ascii="仿宋_GB2312" w:eastAsia="仿宋_GB2312" w:hAnsi="仿宋_GB2312"/>
      <w:sz w:val="52"/>
      <w:szCs w:val="28"/>
    </w:rPr>
  </w:style>
  <w:style w:type="character" w:customStyle="1" w:styleId="1GB2312CharChar">
    <w:name w:val="样式 标题 1 + 仿宋_GB2312 Char Char"/>
    <w:basedOn w:val="1Char1"/>
    <w:link w:val="1GB2312"/>
    <w:qFormat/>
    <w:rsid w:val="002510DA"/>
    <w:rPr>
      <w:rFonts w:ascii="仿宋_GB2312" w:eastAsia="仿宋_GB2312" w:hAnsi="仿宋_GB2312" w:cs="Times New Roman"/>
      <w:b/>
      <w:bCs w:val="0"/>
      <w:kern w:val="44"/>
      <w:sz w:val="52"/>
      <w:szCs w:val="28"/>
      <w:lang w:val="en-US" w:eastAsia="zh-CN" w:bidi="ar-SA"/>
    </w:rPr>
  </w:style>
  <w:style w:type="character" w:customStyle="1" w:styleId="1ff6">
    <w:name w:val="页码1"/>
    <w:basedOn w:val="a1"/>
    <w:qFormat/>
    <w:rsid w:val="002510DA"/>
  </w:style>
  <w:style w:type="character" w:customStyle="1" w:styleId="1ff7">
    <w:name w:val="批注引用1"/>
    <w:qFormat/>
    <w:rsid w:val="002510DA"/>
    <w:rPr>
      <w:sz w:val="21"/>
    </w:rPr>
  </w:style>
  <w:style w:type="paragraph" w:customStyle="1" w:styleId="1110">
    <w:name w:val="纯文本111"/>
    <w:basedOn w:val="a0"/>
    <w:qFormat/>
    <w:rsid w:val="002510DA"/>
    <w:pPr>
      <w:spacing w:line="520" w:lineRule="exact"/>
    </w:pPr>
    <w:rPr>
      <w:rFonts w:ascii="宋体" w:hAnsi="Courier New"/>
      <w:szCs w:val="20"/>
    </w:rPr>
  </w:style>
  <w:style w:type="paragraph" w:customStyle="1" w:styleId="afffffffffff8">
    <w:name w:val="我的样式"/>
    <w:basedOn w:val="a0"/>
    <w:qFormat/>
    <w:rsid w:val="002510DA"/>
    <w:pPr>
      <w:spacing w:line="360" w:lineRule="auto"/>
    </w:pPr>
    <w:rPr>
      <w:rFonts w:ascii="宋体" w:hAnsi="宋体"/>
      <w:kern w:val="0"/>
      <w:sz w:val="24"/>
    </w:rPr>
  </w:style>
  <w:style w:type="paragraph" w:customStyle="1" w:styleId="114">
    <w:name w:val="纯文本11"/>
    <w:basedOn w:val="a0"/>
    <w:qFormat/>
    <w:rsid w:val="002510DA"/>
    <w:pPr>
      <w:spacing w:line="520" w:lineRule="exact"/>
    </w:pPr>
    <w:rPr>
      <w:rFonts w:ascii="宋体" w:hAnsi="Courier New"/>
      <w:szCs w:val="20"/>
    </w:rPr>
  </w:style>
  <w:style w:type="paragraph" w:customStyle="1" w:styleId="afffffffffff9">
    <w:name w:val="正文（首行缩进两字）"/>
    <w:basedOn w:val="a9"/>
    <w:qFormat/>
    <w:rsid w:val="002510DA"/>
    <w:pPr>
      <w:adjustRightInd w:val="0"/>
      <w:snapToGrid w:val="0"/>
      <w:spacing w:before="120" w:after="120" w:line="520" w:lineRule="exact"/>
      <w:ind w:left="851" w:firstLineChars="200" w:firstLine="480"/>
      <w:textAlignment w:val="baseline"/>
    </w:pPr>
    <w:rPr>
      <w:rFonts w:ascii="Times New Roman" w:hAnsi="Times New Roman"/>
      <w:snapToGrid w:val="0"/>
      <w:kern w:val="0"/>
      <w:szCs w:val="24"/>
    </w:rPr>
  </w:style>
  <w:style w:type="paragraph" w:customStyle="1" w:styleId="afffffffffffa">
    <w:name w:val="正文 + 加粗"/>
    <w:basedOn w:val="a0"/>
    <w:qFormat/>
    <w:rsid w:val="002510DA"/>
    <w:pPr>
      <w:spacing w:line="320" w:lineRule="exact"/>
      <w:jc w:val="left"/>
    </w:pPr>
    <w:rPr>
      <w:b/>
      <w:bCs/>
    </w:rPr>
  </w:style>
  <w:style w:type="paragraph" w:customStyle="1" w:styleId="h3">
    <w:name w:val="标题h3"/>
    <w:basedOn w:val="a0"/>
    <w:qFormat/>
    <w:rsid w:val="002510DA"/>
    <w:pPr>
      <w:keepNext/>
      <w:keepLines/>
      <w:tabs>
        <w:tab w:val="left" w:pos="2552"/>
      </w:tabs>
      <w:spacing w:line="412" w:lineRule="auto"/>
      <w:ind w:firstLineChars="200" w:firstLine="560"/>
      <w:jc w:val="left"/>
      <w:outlineLvl w:val="2"/>
    </w:pPr>
    <w:rPr>
      <w:rFonts w:ascii="Times New Roman" w:hAnsi="Times New Roman"/>
      <w:b/>
      <w:bCs/>
      <w:kern w:val="0"/>
      <w:sz w:val="28"/>
      <w:szCs w:val="32"/>
    </w:rPr>
  </w:style>
  <w:style w:type="paragraph" w:customStyle="1" w:styleId="afffffffffffb">
    <w:name w:val="文档文本"/>
    <w:basedOn w:val="a0"/>
    <w:qFormat/>
    <w:rsid w:val="002510DA"/>
    <w:pPr>
      <w:spacing w:line="360" w:lineRule="auto"/>
      <w:ind w:firstLineChars="200" w:firstLine="480"/>
    </w:pPr>
    <w:rPr>
      <w:rFonts w:ascii="Times New Roman" w:hAnsi="Times New Roman"/>
      <w:sz w:val="24"/>
      <w:szCs w:val="24"/>
    </w:rPr>
  </w:style>
  <w:style w:type="character" w:customStyle="1" w:styleId="layui-this">
    <w:name w:val="layui-this"/>
    <w:basedOn w:val="a1"/>
    <w:qFormat/>
    <w:rsid w:val="002510DA"/>
    <w:rPr>
      <w:bdr w:val="single" w:sz="6" w:space="0" w:color="EEEEEE"/>
      <w:shd w:val="clear" w:color="auto" w:fill="FFFFFF"/>
    </w:rPr>
  </w:style>
  <w:style w:type="paragraph" w:customStyle="1" w:styleId="1300">
    <w:name w:val="正文_13_0_0"/>
    <w:qFormat/>
    <w:rsid w:val="002510DA"/>
    <w:pPr>
      <w:widowControl w:val="0"/>
      <w:jc w:val="both"/>
    </w:pPr>
    <w:rPr>
      <w:rFonts w:ascii="Times New Roman" w:eastAsia="宋体" w:hAnsi="Times New Roman" w:cs="Times New Roman"/>
      <w:szCs w:val="24"/>
    </w:rPr>
  </w:style>
  <w:style w:type="paragraph" w:customStyle="1" w:styleId="180">
    <w:name w:val="正文_18"/>
    <w:qFormat/>
    <w:rsid w:val="002510DA"/>
    <w:pPr>
      <w:widowControl w:val="0"/>
      <w:jc w:val="both"/>
    </w:pPr>
    <w:rPr>
      <w:rFonts w:ascii="Times New Roman" w:eastAsia="宋体" w:hAnsi="Times New Roman" w:cs="Times New Roman"/>
      <w:kern w:val="0"/>
      <w:sz w:val="20"/>
      <w:szCs w:val="20"/>
    </w:rPr>
  </w:style>
  <w:style w:type="character" w:customStyle="1" w:styleId="Charff3">
    <w:name w:val="列出段落 Char"/>
    <w:qFormat/>
    <w:rsid w:val="002510DA"/>
    <w:rPr>
      <w:kern w:val="2"/>
      <w:sz w:val="21"/>
    </w:rPr>
  </w:style>
  <w:style w:type="character" w:customStyle="1" w:styleId="pass-clearbtn-smsverifycode">
    <w:name w:val="pass-clearbtn-smsverifycode"/>
    <w:basedOn w:val="a1"/>
    <w:qFormat/>
    <w:rsid w:val="002510DA"/>
  </w:style>
  <w:style w:type="character" w:customStyle="1" w:styleId="1Char10">
    <w:name w:val="章标题 1 Char1"/>
    <w:aliases w:val="-*+ Char1,h1 Char1,1st level Char1,Section Head Char1,l1 Char1,b1 Char,featurehead Char1,标题yjm1 Char1,章节标题 Char1,Heading 0 Char1,H1 Char1,1 Char1,H11 Char1,H12 Char1,H13 Char1,H14 Char1,H15 Char1,H16 Char1,H17 Char1,PIM 1 Char1,Title1 Char1"/>
    <w:rsid w:val="002510DA"/>
    <w:rPr>
      <w:rFonts w:ascii="Times New Roman" w:eastAsia="汉仪大宋简" w:hAnsi="Times New Roman" w:cs="Times New Roman"/>
      <w:kern w:val="44"/>
      <w:sz w:val="22"/>
      <w:szCs w:val="22"/>
      <w:lang w:val="en-US" w:eastAsia="zh-CN" w:bidi="ar-SA"/>
    </w:rPr>
  </w:style>
  <w:style w:type="character" w:customStyle="1" w:styleId="Charff4">
    <w:name w:val="附录二 Char"/>
    <w:qFormat/>
    <w:rsid w:val="002510DA"/>
    <w:rPr>
      <w:rFonts w:ascii="EU-F1" w:eastAsia="黑体"/>
      <w:kern w:val="21"/>
      <w:sz w:val="21"/>
      <w:szCs w:val="21"/>
    </w:rPr>
  </w:style>
  <w:style w:type="character" w:customStyle="1" w:styleId="2Char14">
    <w:name w:val="标题 2 Char1"/>
    <w:aliases w:val="节标题 1.1 Char2,h2 Char2,l2 Char2,2nd level Char2,Titre2 Char2,2 Char2,Header 2 Char2,b2 Char2,1.1标题2 Char"/>
    <w:qFormat/>
    <w:rsid w:val="002510DA"/>
    <w:rPr>
      <w:rFonts w:ascii="Arial" w:eastAsia="黑体" w:hAnsi="Arial" w:cs="Times New Roman"/>
      <w:b/>
      <w:bCs/>
      <w:kern w:val="2"/>
      <w:sz w:val="32"/>
      <w:szCs w:val="32"/>
    </w:rPr>
  </w:style>
  <w:style w:type="character" w:customStyle="1" w:styleId="Charff5">
    <w:name w:val="无间隔 Char"/>
    <w:link w:val="afffffffffffc"/>
    <w:uiPriority w:val="1"/>
    <w:qFormat/>
    <w:rsid w:val="002510DA"/>
    <w:rPr>
      <w:rFonts w:eastAsia="Times New Roman"/>
      <w:sz w:val="22"/>
    </w:rPr>
  </w:style>
  <w:style w:type="paragraph" w:styleId="afffffffffffc">
    <w:name w:val="No Spacing"/>
    <w:link w:val="Charff5"/>
    <w:uiPriority w:val="1"/>
    <w:qFormat/>
    <w:rsid w:val="002510DA"/>
    <w:rPr>
      <w:rFonts w:eastAsia="Times New Roman"/>
      <w:sz w:val="22"/>
    </w:rPr>
  </w:style>
  <w:style w:type="character" w:customStyle="1" w:styleId="Charff6">
    <w:name w:val="图片 Char"/>
    <w:rsid w:val="002510DA"/>
    <w:rPr>
      <w:kern w:val="2"/>
      <w:sz w:val="21"/>
      <w:szCs w:val="21"/>
    </w:rPr>
  </w:style>
  <w:style w:type="character" w:customStyle="1" w:styleId="Char1c">
    <w:name w:val="页脚 Char1"/>
    <w:uiPriority w:val="99"/>
    <w:qFormat/>
    <w:rsid w:val="002510DA"/>
    <w:rPr>
      <w:rFonts w:ascii="Calibri" w:eastAsia="宋体" w:hAnsi="Calibri" w:cs="Times New Roman"/>
      <w:kern w:val="2"/>
      <w:sz w:val="18"/>
      <w:szCs w:val="22"/>
    </w:rPr>
  </w:style>
  <w:style w:type="character" w:customStyle="1" w:styleId="Char22">
    <w:name w:val="纯文本 Char2"/>
    <w:qFormat/>
    <w:rsid w:val="002510DA"/>
    <w:rPr>
      <w:rFonts w:ascii="宋体" w:eastAsia="宋体" w:hAnsi="Courier New" w:cs="Courier New"/>
      <w:kern w:val="2"/>
      <w:sz w:val="21"/>
      <w:szCs w:val="21"/>
      <w:lang w:val="en-US" w:eastAsia="zh-CN" w:bidi="ar-SA"/>
    </w:rPr>
  </w:style>
  <w:style w:type="character" w:customStyle="1" w:styleId="ftChar">
    <w:name w:val="ft Char"/>
    <w:aliases w:val="f Char,Footer1 Char Char"/>
    <w:rsid w:val="002510DA"/>
    <w:rPr>
      <w:rFonts w:ascii="Times New Roman" w:eastAsia="宋体" w:hAnsi="Times New Roman" w:cs="Times New Roman"/>
      <w:kern w:val="2"/>
      <w:sz w:val="18"/>
      <w:szCs w:val="18"/>
    </w:rPr>
  </w:style>
  <w:style w:type="character" w:customStyle="1" w:styleId="2Char6">
    <w:name w:val="样式 2 Char"/>
    <w:qFormat/>
    <w:rsid w:val="002510DA"/>
    <w:rPr>
      <w:rFonts w:ascii="EU-F1" w:eastAsia="黑体"/>
      <w:b/>
      <w:bCs/>
      <w:kern w:val="2"/>
      <w:sz w:val="21"/>
      <w:szCs w:val="21"/>
    </w:rPr>
  </w:style>
  <w:style w:type="character" w:customStyle="1" w:styleId="CharChar14">
    <w:name w:val="Char Char14"/>
    <w:rsid w:val="002510DA"/>
    <w:rPr>
      <w:rFonts w:ascii="Arial" w:eastAsia="宋体" w:hAnsi="Arial" w:cs="Arial"/>
      <w:b/>
      <w:bCs/>
      <w:kern w:val="2"/>
      <w:sz w:val="32"/>
      <w:szCs w:val="32"/>
      <w:lang w:val="en-US" w:eastAsia="zh-CN" w:bidi="ar-SA"/>
    </w:rPr>
  </w:style>
  <w:style w:type="character" w:customStyle="1" w:styleId="emailstyle179">
    <w:name w:val="emailstyle179"/>
    <w:rsid w:val="002510DA"/>
    <w:rPr>
      <w:rFonts w:ascii="Arial" w:eastAsia="宋体" w:hAnsi="Arial" w:cs="Arial" w:hint="default"/>
      <w:color w:val="auto"/>
      <w:sz w:val="20"/>
    </w:rPr>
  </w:style>
  <w:style w:type="character" w:customStyle="1" w:styleId="emailstyle180">
    <w:name w:val="emailstyle180"/>
    <w:rsid w:val="002510DA"/>
    <w:rPr>
      <w:rFonts w:ascii="Arial" w:eastAsia="宋体" w:hAnsi="Arial" w:cs="Arial" w:hint="default"/>
      <w:color w:val="auto"/>
      <w:sz w:val="20"/>
    </w:rPr>
  </w:style>
  <w:style w:type="character" w:customStyle="1" w:styleId="11Char0">
    <w:name w:val="样式 标题 1 + 加粗1 Char"/>
    <w:qFormat/>
    <w:rsid w:val="002510DA"/>
    <w:rPr>
      <w:rFonts w:ascii="Times New Roman" w:eastAsia="黑体" w:hAnsi="Times New Roman" w:cs="Times New Roman"/>
      <w:b/>
      <w:bCs/>
      <w:kern w:val="44"/>
      <w:sz w:val="28"/>
      <w:szCs w:val="28"/>
      <w:lang w:val="en-US" w:eastAsia="zh-CN" w:bidi="ar-SA"/>
    </w:rPr>
  </w:style>
  <w:style w:type="character" w:customStyle="1" w:styleId="Char1d">
    <w:name w:val="标题 Char1"/>
    <w:qFormat/>
    <w:rsid w:val="002510DA"/>
    <w:rPr>
      <w:rFonts w:ascii="Cambria" w:eastAsia="方正小标宋简体" w:hAnsi="Cambria" w:cs="Times New Roman"/>
      <w:b/>
      <w:bCs/>
      <w:kern w:val="2"/>
      <w:sz w:val="44"/>
      <w:szCs w:val="32"/>
    </w:rPr>
  </w:style>
  <w:style w:type="character" w:customStyle="1" w:styleId="CharChar17">
    <w:name w:val="Char Char17"/>
    <w:rsid w:val="002510DA"/>
    <w:rPr>
      <w:rFonts w:ascii="Times New Roman" w:eastAsia="黑体" w:hAnsi="Times New Roman" w:cs="Times New Roman"/>
      <w:sz w:val="21"/>
      <w:szCs w:val="21"/>
      <w:lang w:val="en-US" w:eastAsia="zh-CN" w:bidi="ar-SA"/>
    </w:rPr>
  </w:style>
  <w:style w:type="character" w:customStyle="1" w:styleId="3Char3">
    <w:name w:val="样式 3 Char"/>
    <w:rsid w:val="002510DA"/>
    <w:rPr>
      <w:kern w:val="21"/>
      <w:sz w:val="21"/>
      <w:szCs w:val="21"/>
    </w:rPr>
  </w:style>
  <w:style w:type="character" w:customStyle="1" w:styleId="Charff7">
    <w:name w:val="正文要点内容 Char"/>
    <w:link w:val="afffffffffffd"/>
    <w:rsid w:val="002510DA"/>
    <w:rPr>
      <w:sz w:val="34"/>
    </w:rPr>
  </w:style>
  <w:style w:type="paragraph" w:customStyle="1" w:styleId="afffffffffffd">
    <w:name w:val="正文要点内容"/>
    <w:basedOn w:val="afffffffffffe"/>
    <w:link w:val="Charff7"/>
    <w:rsid w:val="002510DA"/>
    <w:pPr>
      <w:ind w:leftChars="400" w:left="400" w:firstLineChars="200" w:firstLine="200"/>
    </w:pPr>
    <w:rPr>
      <w:rFonts w:asciiTheme="minorHAnsi" w:eastAsiaTheme="minorEastAsia" w:hAnsiTheme="minorHAnsi" w:cstheme="minorBidi"/>
      <w:szCs w:val="22"/>
    </w:rPr>
  </w:style>
  <w:style w:type="paragraph" w:customStyle="1" w:styleId="afffffffffffe">
    <w:name w:val="正文要点"/>
    <w:basedOn w:val="a0"/>
    <w:next w:val="afffffffffffd"/>
    <w:link w:val="Charff8"/>
    <w:rsid w:val="002510DA"/>
    <w:pPr>
      <w:tabs>
        <w:tab w:val="left" w:pos="420"/>
        <w:tab w:val="left" w:pos="840"/>
      </w:tabs>
      <w:spacing w:line="360" w:lineRule="auto"/>
      <w:ind w:left="840" w:hanging="420"/>
    </w:pPr>
    <w:rPr>
      <w:rFonts w:ascii="Times New Roman" w:hAnsi="Times New Roman"/>
      <w:sz w:val="34"/>
      <w:szCs w:val="20"/>
    </w:rPr>
  </w:style>
  <w:style w:type="character" w:customStyle="1" w:styleId="Charff8">
    <w:name w:val="正文要点 Char"/>
    <w:link w:val="afffffffffffe"/>
    <w:rsid w:val="002510DA"/>
    <w:rPr>
      <w:rFonts w:ascii="Times New Roman" w:eastAsia="宋体" w:hAnsi="Times New Roman" w:cs="Times New Roman"/>
      <w:sz w:val="34"/>
      <w:szCs w:val="20"/>
    </w:rPr>
  </w:style>
  <w:style w:type="character" w:customStyle="1" w:styleId="PlainTextCharCharCharCharChar1">
    <w:name w:val="Plain Text Char Char Char Char Char1"/>
    <w:aliases w:val="Plain Text Char Char Char Char2,Plain Text Char Char Char Char Char Char Char Char Char1,Plain Text Char Char Char2,Plain Text Char Char Char Char Char Char Char Char Char Char Char Char1,普通文字 Char Char Char Char2"/>
    <w:qFormat/>
    <w:rsid w:val="002510DA"/>
    <w:rPr>
      <w:rFonts w:ascii="宋体" w:eastAsia="宋体" w:hAnsi="Courier New" w:cs="Courier New"/>
      <w:kern w:val="2"/>
      <w:sz w:val="21"/>
      <w:szCs w:val="21"/>
      <w:lang w:val="en-US" w:eastAsia="zh-CN" w:bidi="ar-SA"/>
    </w:rPr>
  </w:style>
  <w:style w:type="character" w:customStyle="1" w:styleId="Charff9">
    <w:name w:val="章标题 Char"/>
    <w:qFormat/>
    <w:rsid w:val="002510DA"/>
    <w:rPr>
      <w:rFonts w:ascii="黑体" w:eastAsia="华文细黑" w:hAnsi="Times New Roman" w:cs="Times New Roman" w:hint="eastAsia"/>
      <w:b/>
      <w:bCs/>
      <w:sz w:val="32"/>
      <w:lang w:val="en-US" w:eastAsia="zh-CN" w:bidi="ar-SA"/>
    </w:rPr>
  </w:style>
  <w:style w:type="character" w:customStyle="1" w:styleId="1CharChar6">
    <w:name w:val="章标题 1 Char Char"/>
    <w:qFormat/>
    <w:rsid w:val="002510DA"/>
    <w:rPr>
      <w:rFonts w:ascii="Times New Roman" w:eastAsia="黑体" w:hAnsi="Times New Roman" w:cs="Times New Roman"/>
      <w:kern w:val="44"/>
      <w:sz w:val="28"/>
      <w:lang w:val="en-US" w:eastAsia="zh-CN" w:bidi="ar-SA"/>
    </w:rPr>
  </w:style>
  <w:style w:type="character" w:customStyle="1" w:styleId="D4Char">
    <w:name w:val="D4 Char"/>
    <w:qFormat/>
    <w:rsid w:val="002510DA"/>
    <w:rPr>
      <w:kern w:val="2"/>
      <w:sz w:val="21"/>
      <w:szCs w:val="21"/>
    </w:rPr>
  </w:style>
  <w:style w:type="character" w:customStyle="1" w:styleId="CharChar23">
    <w:name w:val="Char Char23"/>
    <w:qFormat/>
    <w:rsid w:val="002510DA"/>
    <w:rPr>
      <w:rFonts w:ascii="Times New Roman" w:eastAsia="黑体" w:hAnsi="Times New Roman" w:cs="Times New Roman"/>
      <w:bCs/>
      <w:kern w:val="2"/>
      <w:sz w:val="28"/>
      <w:szCs w:val="28"/>
      <w:lang w:val="en-US" w:eastAsia="zh-CN" w:bidi="ar-SA"/>
    </w:rPr>
  </w:style>
  <w:style w:type="character" w:customStyle="1" w:styleId="4Char1">
    <w:name w:val="标题 4 Char1"/>
    <w:aliases w:val="H4 Char1,4 Char1,4th level Char1,PIM 4 Char1,h4 Char"/>
    <w:qFormat/>
    <w:rsid w:val="002510DA"/>
    <w:rPr>
      <w:rFonts w:ascii="仿宋_GB2312" w:eastAsia="仿宋_GB2312" w:hAnsi="Times New Roman" w:cs="Times New Roman"/>
      <w:kern w:val="2"/>
      <w:sz w:val="28"/>
      <w:szCs w:val="24"/>
    </w:rPr>
  </w:style>
  <w:style w:type="character" w:customStyle="1" w:styleId="Charffa">
    <w:name w:val="一级条标题 Char"/>
    <w:rsid w:val="002510DA"/>
    <w:rPr>
      <w:rFonts w:ascii="宋体" w:eastAsia="宋体" w:hAnsi="宋体" w:cs="Times New Roman" w:hint="eastAsia"/>
      <w:b/>
      <w:bCs/>
      <w:sz w:val="21"/>
      <w:lang w:val="en-US" w:eastAsia="zh-CN" w:bidi="ar-SA"/>
    </w:rPr>
  </w:style>
  <w:style w:type="character" w:customStyle="1" w:styleId="D3Char">
    <w:name w:val="D3 Char"/>
    <w:rsid w:val="002510DA"/>
    <w:rPr>
      <w:rFonts w:ascii="EU-F1" w:eastAsia="黑体"/>
      <w:kern w:val="21"/>
      <w:sz w:val="21"/>
      <w:szCs w:val="21"/>
    </w:rPr>
  </w:style>
  <w:style w:type="character" w:customStyle="1" w:styleId="CharChar11">
    <w:name w:val="Char Char11"/>
    <w:qFormat/>
    <w:rsid w:val="002510DA"/>
    <w:rPr>
      <w:rFonts w:ascii="黑体" w:eastAsia="黑体" w:hAnsi="Times New Roman" w:cs="Times New Roman" w:hint="eastAsia"/>
      <w:bCs/>
      <w:kern w:val="44"/>
      <w:sz w:val="32"/>
      <w:szCs w:val="44"/>
      <w:lang w:val="en-US" w:eastAsia="zh-CN" w:bidi="ar-SA"/>
    </w:rPr>
  </w:style>
  <w:style w:type="character" w:customStyle="1" w:styleId="2Char7">
    <w:name w:val="朱2 Char"/>
    <w:rsid w:val="002510DA"/>
    <w:rPr>
      <w:rFonts w:ascii="EU-F1" w:eastAsia="黑体" w:hAnsi="宋体" w:cs="宋体"/>
      <w:bCs/>
      <w:kern w:val="21"/>
      <w:sz w:val="21"/>
      <w:szCs w:val="21"/>
    </w:rPr>
  </w:style>
  <w:style w:type="character" w:customStyle="1" w:styleId="Charffb">
    <w:name w:val="段 Char"/>
    <w:qFormat/>
    <w:rsid w:val="002510DA"/>
    <w:rPr>
      <w:rFonts w:ascii="宋体" w:eastAsia="宋体" w:hAnsi="宋体" w:cs="Times New Roman" w:hint="eastAsia"/>
      <w:sz w:val="21"/>
      <w:lang w:val="en-US" w:eastAsia="zh-CN" w:bidi="ar-SA"/>
    </w:rPr>
  </w:style>
  <w:style w:type="character" w:customStyle="1" w:styleId="Charffc">
    <w:name w:val="封面标题 Char"/>
    <w:rsid w:val="002510DA"/>
    <w:rPr>
      <w:kern w:val="2"/>
      <w:sz w:val="72"/>
      <w:szCs w:val="72"/>
    </w:rPr>
  </w:style>
  <w:style w:type="character" w:customStyle="1" w:styleId="3Char4">
    <w:name w:val="样式3 Char"/>
    <w:qFormat/>
    <w:rsid w:val="002510DA"/>
    <w:rPr>
      <w:rFonts w:ascii="黑体" w:eastAsia="黑体" w:hAnsi="宋体"/>
      <w:kern w:val="2"/>
      <w:sz w:val="28"/>
      <w:szCs w:val="28"/>
    </w:rPr>
  </w:style>
  <w:style w:type="character" w:customStyle="1" w:styleId="font11">
    <w:name w:val="font11"/>
    <w:qFormat/>
    <w:rsid w:val="002510DA"/>
    <w:rPr>
      <w:rFonts w:ascii="宋体" w:eastAsia="宋体" w:hAnsi="宋体" w:cs="宋体" w:hint="eastAsia"/>
      <w:color w:val="000000"/>
      <w:sz w:val="22"/>
      <w:szCs w:val="22"/>
      <w:u w:val="none"/>
    </w:rPr>
  </w:style>
  <w:style w:type="character" w:customStyle="1" w:styleId="font01">
    <w:name w:val="font01"/>
    <w:qFormat/>
    <w:rsid w:val="002510DA"/>
    <w:rPr>
      <w:rFonts w:ascii="宋体" w:eastAsia="宋体" w:hAnsi="宋体" w:cs="宋体" w:hint="eastAsia"/>
      <w:color w:val="000000"/>
      <w:sz w:val="24"/>
      <w:szCs w:val="24"/>
      <w:u w:val="none"/>
    </w:rPr>
  </w:style>
  <w:style w:type="character" w:customStyle="1" w:styleId="1Char20">
    <w:name w:val="标题 1 Char2"/>
    <w:aliases w:val="章标题 1 Char2,-*+ Char2,h1 Char2,1st level Char2,Section Head Char2,l1 Char2,b1 Char1,featurehead Char2,标题yjm1 Char2,章节标题 Char2,Heading 0 Char2,H1 Char2,H11 Char2,H12 Char2,H13 Char2,H14 Char2,H15 Char2,H16 Char2,H17 Char2,PIM 1 Char2,I1 Char1"/>
    <w:rsid w:val="002510DA"/>
    <w:rPr>
      <w:rFonts w:ascii="Times New Roman" w:eastAsia="宋体" w:hAnsi="Times New Roman" w:cs="Times New Roman"/>
      <w:b/>
      <w:bCs/>
      <w:kern w:val="44"/>
      <w:sz w:val="44"/>
      <w:szCs w:val="44"/>
    </w:rPr>
  </w:style>
  <w:style w:type="character" w:customStyle="1" w:styleId="CharChar41">
    <w:name w:val="Char Char41"/>
    <w:rsid w:val="002510DA"/>
    <w:rPr>
      <w:rFonts w:ascii="Times New Roman" w:eastAsia="宋体" w:hAnsi="Times New Roman" w:cs="Times New Roman"/>
      <w:b/>
      <w:bCs/>
      <w:kern w:val="44"/>
      <w:sz w:val="44"/>
      <w:szCs w:val="44"/>
      <w:lang w:val="en-US" w:eastAsia="zh-CN" w:bidi="ar-SA"/>
    </w:rPr>
  </w:style>
  <w:style w:type="character" w:styleId="affffffffffff">
    <w:name w:val="Placeholder Text"/>
    <w:rsid w:val="002510DA"/>
    <w:rPr>
      <w:rFonts w:ascii="Times New Roman" w:eastAsia="宋体" w:hAnsi="Times New Roman" w:cs="Times New Roman"/>
      <w:color w:val="808080"/>
    </w:rPr>
  </w:style>
  <w:style w:type="character" w:customStyle="1" w:styleId="font41">
    <w:name w:val="font41"/>
    <w:rsid w:val="002510DA"/>
    <w:rPr>
      <w:rFonts w:ascii="仿宋_GB2312" w:eastAsia="仿宋_GB2312" w:hAnsi="Times New Roman" w:cs="仿宋_GB2312" w:hint="eastAsia"/>
      <w:color w:val="000000"/>
      <w:sz w:val="22"/>
      <w:szCs w:val="22"/>
      <w:u w:val="none"/>
    </w:rPr>
  </w:style>
  <w:style w:type="character" w:customStyle="1" w:styleId="case31">
    <w:name w:val="case31"/>
    <w:rsid w:val="002510DA"/>
    <w:rPr>
      <w:rFonts w:eastAsia="宋体" w:cs="Times New Roman" w:hint="default"/>
      <w:sz w:val="21"/>
      <w:szCs w:val="21"/>
    </w:rPr>
  </w:style>
  <w:style w:type="character" w:customStyle="1" w:styleId="11Char1">
    <w:name w:val="节标题 1.1 Char1"/>
    <w:aliases w:val="h2 Char1,l2 Char1,2nd level Char1,Titre2 Char1,2 Char1,Header 2 Char1,b2 Char1,1.1标题2 Char Char1"/>
    <w:qFormat/>
    <w:rsid w:val="002510DA"/>
    <w:rPr>
      <w:rFonts w:ascii="Arial" w:eastAsia="黑体" w:hAnsi="Arial" w:cs="Times New Roman"/>
      <w:b/>
      <w:bCs/>
      <w:kern w:val="2"/>
      <w:sz w:val="32"/>
      <w:szCs w:val="32"/>
      <w:lang w:val="en-US" w:eastAsia="zh-CN" w:bidi="ar-SA"/>
    </w:rPr>
  </w:style>
  <w:style w:type="character" w:customStyle="1" w:styleId="EUFChar">
    <w:name w:val="EUF Char"/>
    <w:qFormat/>
    <w:rsid w:val="002510DA"/>
    <w:rPr>
      <w:rFonts w:ascii="EU-F1" w:eastAsia="EU-F1"/>
      <w:kern w:val="2"/>
      <w:sz w:val="21"/>
      <w:szCs w:val="21"/>
    </w:rPr>
  </w:style>
  <w:style w:type="character" w:customStyle="1" w:styleId="CharChar171">
    <w:name w:val="Char Char171"/>
    <w:rsid w:val="002510DA"/>
    <w:rPr>
      <w:rFonts w:ascii="宋体" w:eastAsia="宋体" w:hAnsi="Courier New" w:cs="Courier New"/>
      <w:kern w:val="2"/>
      <w:sz w:val="21"/>
      <w:szCs w:val="21"/>
      <w:lang w:val="en-US" w:eastAsia="zh-CN" w:bidi="ar-SA"/>
    </w:rPr>
  </w:style>
  <w:style w:type="character" w:customStyle="1" w:styleId="CharChar50">
    <w:name w:val="Char Char5"/>
    <w:qFormat/>
    <w:rsid w:val="002510DA"/>
    <w:rPr>
      <w:rFonts w:ascii="宋体" w:eastAsia="宋体" w:hAnsi="宋体" w:cs="Times New Roman" w:hint="eastAsia"/>
      <w:kern w:val="2"/>
      <w:sz w:val="18"/>
      <w:lang w:val="en-US" w:eastAsia="zh-CN" w:bidi="ar-SA"/>
    </w:rPr>
  </w:style>
  <w:style w:type="character" w:customStyle="1" w:styleId="H4Char">
    <w:name w:val="H4 Char"/>
    <w:aliases w:val="4 Char,4th level Char,PIM 4 Char,h4 Char Char"/>
    <w:rsid w:val="002510DA"/>
    <w:rPr>
      <w:rFonts w:ascii="Arial" w:eastAsia="黑体" w:hAnsi="Arial" w:cs="Times New Roman"/>
      <w:b/>
      <w:bCs/>
      <w:kern w:val="2"/>
      <w:sz w:val="28"/>
      <w:szCs w:val="28"/>
      <w:lang w:val="en-US" w:eastAsia="zh-CN" w:bidi="ar-SA"/>
    </w:rPr>
  </w:style>
  <w:style w:type="character" w:customStyle="1" w:styleId="hChar1">
    <w:name w:val="h Char1"/>
    <w:aliases w:val="Ò³Ã¼ Char Char1"/>
    <w:rsid w:val="002510DA"/>
    <w:rPr>
      <w:rFonts w:ascii="Times New Roman" w:eastAsia="宋体" w:hAnsi="Times New Roman" w:cs="Times New Roman"/>
      <w:kern w:val="2"/>
      <w:sz w:val="18"/>
      <w:szCs w:val="18"/>
      <w:lang w:val="en-US" w:eastAsia="zh-CN" w:bidi="ar-SA"/>
    </w:rPr>
  </w:style>
  <w:style w:type="character" w:customStyle="1" w:styleId="Char1e">
    <w:name w:val="页眉 Char1"/>
    <w:rsid w:val="002510DA"/>
    <w:rPr>
      <w:rFonts w:ascii="Times New Roman" w:eastAsia="宋体" w:hAnsi="Times New Roman" w:cs="Times New Roman"/>
      <w:kern w:val="2"/>
      <w:sz w:val="18"/>
    </w:rPr>
  </w:style>
  <w:style w:type="character" w:customStyle="1" w:styleId="Charffd">
    <w:name w:val="二级条标题 Char"/>
    <w:qFormat/>
    <w:rsid w:val="002510DA"/>
    <w:rPr>
      <w:rFonts w:ascii="宋体" w:eastAsia="宋体" w:hAnsi="宋体" w:cs="Times New Roman" w:hint="eastAsia"/>
      <w:b/>
      <w:bCs/>
      <w:sz w:val="21"/>
      <w:szCs w:val="21"/>
      <w:lang w:val="en-US" w:eastAsia="zh-CN" w:bidi="ar-SA"/>
    </w:rPr>
  </w:style>
  <w:style w:type="paragraph" w:customStyle="1" w:styleId="xl106">
    <w:name w:val="xl106"/>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5">
    <w:name w:val="xl125"/>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4">
    <w:name w:val="xl64"/>
    <w:basedOn w:val="a0"/>
    <w:qFormat/>
    <w:rsid w:val="002510DA"/>
    <w:pPr>
      <w:widowControl/>
      <w:spacing w:before="100" w:beforeAutospacing="1" w:after="100" w:afterAutospacing="1"/>
      <w:jc w:val="left"/>
    </w:pPr>
    <w:rPr>
      <w:rFonts w:ascii="宋体" w:hAnsi="宋体" w:cs="宋体"/>
      <w:b/>
      <w:bCs/>
      <w:kern w:val="0"/>
      <w:sz w:val="24"/>
      <w:szCs w:val="24"/>
    </w:rPr>
  </w:style>
  <w:style w:type="paragraph" w:customStyle="1" w:styleId="xl102">
    <w:name w:val="xl10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8">
    <w:name w:val="xl138"/>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Bd">
    <w:name w:val="Bd"/>
    <w:basedOn w:val="a0"/>
    <w:qFormat/>
    <w:rsid w:val="002510DA"/>
    <w:pPr>
      <w:topLinePunct/>
    </w:pPr>
    <w:rPr>
      <w:rFonts w:ascii="Times New Roman" w:hAnsi="Times New Roman"/>
      <w:sz w:val="34"/>
      <w:szCs w:val="20"/>
    </w:rPr>
  </w:style>
  <w:style w:type="paragraph" w:customStyle="1" w:styleId="xl133">
    <w:name w:val="xl133"/>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szCs w:val="24"/>
    </w:rPr>
  </w:style>
  <w:style w:type="paragraph" w:customStyle="1" w:styleId="xl97">
    <w:name w:val="xl97"/>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128">
    <w:name w:val="xl128"/>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4">
    <w:name w:val="xl124"/>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8">
    <w:name w:val="xl98"/>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96">
    <w:name w:val="xl96"/>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Style379">
    <w:name w:val="_Style 379"/>
    <w:next w:val="a0"/>
    <w:qFormat/>
    <w:rsid w:val="002510DA"/>
    <w:pPr>
      <w:widowControl w:val="0"/>
      <w:jc w:val="both"/>
    </w:pPr>
    <w:rPr>
      <w:rFonts w:ascii="Times New Roman" w:eastAsia="宋体" w:hAnsi="Times New Roman" w:cs="Times New Roman"/>
      <w:szCs w:val="24"/>
    </w:rPr>
  </w:style>
  <w:style w:type="paragraph" w:customStyle="1" w:styleId="xl137">
    <w:name w:val="xl13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3x">
    <w:name w:val="3x"/>
    <w:basedOn w:val="2"/>
    <w:qFormat/>
    <w:rsid w:val="002510DA"/>
    <w:pPr>
      <w:topLinePunct/>
      <w:snapToGrid w:val="0"/>
      <w:spacing w:before="0" w:after="0" w:line="312" w:lineRule="exact"/>
    </w:pPr>
    <w:rPr>
      <w:rFonts w:ascii="Times New Roman" w:eastAsia="宋体" w:hAnsi="Times New Roman"/>
      <w:b w:val="0"/>
      <w:bCs/>
      <w:snapToGrid w:val="0"/>
      <w:szCs w:val="21"/>
    </w:rPr>
  </w:style>
  <w:style w:type="paragraph" w:customStyle="1" w:styleId="xl130">
    <w:name w:val="xl130"/>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Char1CharCharChar">
    <w:name w:val="Char1 Char Char Char"/>
    <w:basedOn w:val="a0"/>
    <w:qFormat/>
    <w:rsid w:val="002510DA"/>
    <w:rPr>
      <w:rFonts w:ascii="Times New Roman" w:eastAsia="仿宋_GB2312" w:hAnsi="Times New Roman"/>
      <w:sz w:val="28"/>
      <w:szCs w:val="20"/>
    </w:rPr>
  </w:style>
  <w:style w:type="paragraph" w:customStyle="1" w:styleId="Style3">
    <w:name w:val="_Style 3"/>
    <w:basedOn w:val="a0"/>
    <w:qFormat/>
    <w:rsid w:val="002510DA"/>
    <w:rPr>
      <w:rFonts w:ascii="Times New Roman" w:hAnsi="Times New Roman"/>
      <w:sz w:val="34"/>
      <w:szCs w:val="20"/>
    </w:rPr>
  </w:style>
  <w:style w:type="paragraph" w:customStyle="1" w:styleId="xl99">
    <w:name w:val="xl99"/>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affffffffffff0">
    <w:name w:val="样式"/>
    <w:link w:val="Charffe"/>
    <w:qFormat/>
    <w:rsid w:val="002510DA"/>
    <w:pPr>
      <w:widowControl w:val="0"/>
      <w:autoSpaceDE w:val="0"/>
      <w:autoSpaceDN w:val="0"/>
      <w:adjustRightInd w:val="0"/>
    </w:pPr>
    <w:rPr>
      <w:rFonts w:ascii="Times New Roman" w:eastAsia="宋体" w:hAnsi="Times New Roman" w:cs="Times New Roman"/>
      <w:kern w:val="0"/>
      <w:sz w:val="24"/>
      <w:szCs w:val="24"/>
    </w:rPr>
  </w:style>
  <w:style w:type="paragraph" w:customStyle="1" w:styleId="xl112">
    <w:name w:val="xl112"/>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affffffffffff1">
    <w:name w:val="我的正文"/>
    <w:basedOn w:val="af1"/>
    <w:qFormat/>
    <w:rsid w:val="002510DA"/>
    <w:pPr>
      <w:spacing w:after="0" w:line="360" w:lineRule="auto"/>
      <w:ind w:firstLineChars="200" w:firstLine="200"/>
    </w:pPr>
    <w:rPr>
      <w:sz w:val="28"/>
      <w:szCs w:val="20"/>
    </w:rPr>
  </w:style>
  <w:style w:type="paragraph" w:customStyle="1" w:styleId="Style350">
    <w:name w:val="_Style 350"/>
    <w:next w:val="a0"/>
    <w:qFormat/>
    <w:rsid w:val="002510DA"/>
    <w:pPr>
      <w:widowControl w:val="0"/>
      <w:topLinePunct/>
      <w:jc w:val="both"/>
    </w:pPr>
    <w:rPr>
      <w:rFonts w:ascii="Times New Roman" w:eastAsia="宋体" w:hAnsi="Times New Roman" w:cs="Times New Roman"/>
      <w:szCs w:val="24"/>
    </w:rPr>
  </w:style>
  <w:style w:type="paragraph" w:customStyle="1" w:styleId="xl108">
    <w:name w:val="xl108"/>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0">
    <w:name w:val="xl110"/>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5">
    <w:name w:val="xl135"/>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4"/>
      <w:szCs w:val="24"/>
    </w:rPr>
  </w:style>
  <w:style w:type="paragraph" w:customStyle="1" w:styleId="affffffffffff2">
    <w:name w:val="+●"/>
    <w:basedOn w:val="a0"/>
    <w:qFormat/>
    <w:rsid w:val="002510DA"/>
    <w:pPr>
      <w:tabs>
        <w:tab w:val="left" w:pos="958"/>
      </w:tabs>
      <w:spacing w:line="360" w:lineRule="auto"/>
      <w:ind w:firstLineChars="200" w:firstLine="200"/>
    </w:pPr>
    <w:rPr>
      <w:rFonts w:ascii="Times New Roman" w:hAnsi="Times New Roman"/>
      <w:sz w:val="24"/>
      <w:szCs w:val="28"/>
    </w:rPr>
  </w:style>
  <w:style w:type="paragraph" w:customStyle="1" w:styleId="affffffffffff3">
    <w:name w:val="框下空行"/>
    <w:basedOn w:val="1ff8"/>
    <w:next w:val="1ff8"/>
    <w:qFormat/>
    <w:rsid w:val="002510DA"/>
    <w:pPr>
      <w:spacing w:before="0" w:after="0" w:line="200" w:lineRule="exact"/>
    </w:pPr>
  </w:style>
  <w:style w:type="paragraph" w:customStyle="1" w:styleId="1ff8">
    <w:name w:val="正文 1"/>
    <w:basedOn w:val="a0"/>
    <w:qFormat/>
    <w:rsid w:val="002510DA"/>
    <w:pPr>
      <w:widowControl/>
      <w:adjustRightInd w:val="0"/>
      <w:snapToGrid w:val="0"/>
      <w:spacing w:before="30" w:after="30" w:line="300" w:lineRule="auto"/>
      <w:ind w:left="680"/>
    </w:pPr>
    <w:rPr>
      <w:rFonts w:ascii="Times New Roman" w:hAnsi="Times New Roman"/>
      <w:sz w:val="18"/>
      <w:szCs w:val="20"/>
    </w:rPr>
  </w:style>
  <w:style w:type="paragraph" w:customStyle="1" w:styleId="p15">
    <w:name w:val="p15"/>
    <w:basedOn w:val="a0"/>
    <w:qFormat/>
    <w:rsid w:val="002510DA"/>
    <w:pPr>
      <w:widowControl/>
      <w:spacing w:before="100" w:after="100"/>
      <w:jc w:val="left"/>
    </w:pPr>
    <w:rPr>
      <w:rFonts w:ascii="宋体" w:hAnsi="宋体" w:cs="宋体"/>
      <w:kern w:val="0"/>
      <w:sz w:val="24"/>
      <w:szCs w:val="20"/>
    </w:rPr>
  </w:style>
  <w:style w:type="paragraph" w:customStyle="1" w:styleId="3h3Level3HeadH3Heading3-oldlevel3PIM3BOD0s">
    <w:name w:val="样式 标题 3h3Level 3 HeadH3Heading 3 - oldlevel_3PIM 3BOD 0s..."/>
    <w:basedOn w:val="3"/>
    <w:qFormat/>
    <w:rsid w:val="002510DA"/>
    <w:pPr>
      <w:tabs>
        <w:tab w:val="left" w:pos="0"/>
      </w:tabs>
      <w:adjustRightInd w:val="0"/>
      <w:spacing w:before="0" w:after="0" w:line="500" w:lineRule="exact"/>
      <w:ind w:firstLineChars="0" w:firstLine="0"/>
      <w:textAlignment w:val="baseline"/>
    </w:pPr>
    <w:rPr>
      <w:rFonts w:ascii="Times New Roman" w:eastAsia="宋体" w:hAnsi="Times New Roman" w:cs="宋体"/>
      <w:b/>
      <w:bCs/>
      <w:kern w:val="0"/>
    </w:rPr>
  </w:style>
  <w:style w:type="paragraph" w:customStyle="1" w:styleId="xl116">
    <w:name w:val="xl116"/>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6">
    <w:name w:val="xl136"/>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111">
    <w:name w:val="xl111"/>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CharCharChar1Char1">
    <w:name w:val="Char Char Char1 Char1"/>
    <w:basedOn w:val="a0"/>
    <w:qFormat/>
    <w:rsid w:val="002510DA"/>
    <w:pPr>
      <w:spacing w:line="240" w:lineRule="atLeast"/>
      <w:ind w:left="420" w:firstLine="420"/>
    </w:pPr>
    <w:rPr>
      <w:rFonts w:ascii="Times New Roman" w:hAnsi="Times New Roman"/>
      <w:kern w:val="0"/>
      <w:sz w:val="34"/>
      <w:szCs w:val="21"/>
    </w:rPr>
  </w:style>
  <w:style w:type="paragraph" w:customStyle="1" w:styleId="xl107">
    <w:name w:val="xl107"/>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211b2GB2312">
    <w:name w:val="样式 标题 2节标题 1.1b2 + 仿宋_GB2312 小四 两端对齐"/>
    <w:basedOn w:val="2"/>
    <w:qFormat/>
    <w:rsid w:val="002510DA"/>
    <w:pPr>
      <w:adjustRightInd w:val="0"/>
      <w:spacing w:line="416" w:lineRule="atLeast"/>
      <w:textAlignment w:val="baseline"/>
    </w:pPr>
    <w:rPr>
      <w:rFonts w:ascii="仿宋_GB2312" w:eastAsia="仿宋_GB2312" w:hAnsi="宋体" w:cs="宋体"/>
      <w:bCs/>
      <w:kern w:val="0"/>
      <w:sz w:val="24"/>
    </w:rPr>
  </w:style>
  <w:style w:type="paragraph" w:customStyle="1" w:styleId="2f8">
    <w:name w:val="纯文本2"/>
    <w:basedOn w:val="a0"/>
    <w:qFormat/>
    <w:rsid w:val="002510DA"/>
    <w:rPr>
      <w:rFonts w:ascii="宋体" w:hAnsi="Courier New"/>
      <w:kern w:val="0"/>
      <w:sz w:val="20"/>
      <w:szCs w:val="20"/>
    </w:rPr>
  </w:style>
  <w:style w:type="paragraph" w:customStyle="1" w:styleId="xl93">
    <w:name w:val="xl93"/>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115">
    <w:name w:val="xl115"/>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5">
    <w:name w:val="xl95"/>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affffffffffff4">
    <w:name w:val="表题"/>
    <w:qFormat/>
    <w:rsid w:val="002510DA"/>
    <w:pPr>
      <w:keepNext/>
      <w:keepLines/>
      <w:adjustRightInd w:val="0"/>
      <w:snapToGrid w:val="0"/>
      <w:spacing w:before="80" w:line="360" w:lineRule="auto"/>
      <w:ind w:left="680"/>
      <w:jc w:val="center"/>
    </w:pPr>
    <w:rPr>
      <w:rFonts w:ascii="Arial" w:eastAsia="黑体" w:hAnsi="Arial" w:cs="Times New Roman"/>
      <w:kern w:val="0"/>
      <w:sz w:val="16"/>
      <w:szCs w:val="20"/>
    </w:rPr>
  </w:style>
  <w:style w:type="paragraph" w:customStyle="1" w:styleId="affffffffffff5">
    <w:name w:val="其它一级标题"/>
    <w:basedOn w:val="a0"/>
    <w:qFormat/>
    <w:rsid w:val="002510DA"/>
    <w:pPr>
      <w:overflowPunct w:val="0"/>
      <w:spacing w:line="360" w:lineRule="auto"/>
      <w:jc w:val="center"/>
      <w:outlineLvl w:val="0"/>
    </w:pPr>
    <w:rPr>
      <w:rFonts w:ascii="Times New Roman" w:hAnsi="Arial"/>
      <w:b/>
      <w:sz w:val="28"/>
      <w:szCs w:val="28"/>
    </w:rPr>
  </w:style>
  <w:style w:type="paragraph" w:customStyle="1" w:styleId="affffffffffff6">
    <w:name w:val="表项"/>
    <w:next w:val="affffffffffff7"/>
    <w:qFormat/>
    <w:rsid w:val="002510DA"/>
    <w:pPr>
      <w:adjustRightInd w:val="0"/>
      <w:snapToGrid w:val="0"/>
      <w:spacing w:line="300" w:lineRule="auto"/>
      <w:jc w:val="center"/>
    </w:pPr>
    <w:rPr>
      <w:rFonts w:ascii="Arial" w:eastAsia="黑体" w:hAnsi="Arial" w:cs="Arial"/>
      <w:iCs/>
      <w:sz w:val="16"/>
      <w:szCs w:val="20"/>
    </w:rPr>
  </w:style>
  <w:style w:type="paragraph" w:customStyle="1" w:styleId="affffffffffff7">
    <w:name w:val="表身（左）"/>
    <w:qFormat/>
    <w:rsid w:val="002510DA"/>
    <w:pPr>
      <w:adjustRightInd w:val="0"/>
      <w:snapToGrid w:val="0"/>
      <w:spacing w:line="300" w:lineRule="auto"/>
      <w:textAlignment w:val="center"/>
    </w:pPr>
    <w:rPr>
      <w:rFonts w:ascii="Times New Roman" w:eastAsia="宋体" w:hAnsi="Times New Roman" w:cs="Times New Roman"/>
      <w:kern w:val="0"/>
      <w:sz w:val="16"/>
      <w:szCs w:val="20"/>
    </w:rPr>
  </w:style>
  <w:style w:type="paragraph" w:customStyle="1" w:styleId="Style348">
    <w:name w:val="_Style 348"/>
    <w:next w:val="a0"/>
    <w:qFormat/>
    <w:rsid w:val="002510DA"/>
    <w:pPr>
      <w:widowControl w:val="0"/>
      <w:jc w:val="both"/>
    </w:pPr>
    <w:rPr>
      <w:rFonts w:ascii="Times New Roman" w:eastAsia="宋体" w:hAnsi="Times New Roman" w:cs="Times New Roman"/>
      <w:szCs w:val="24"/>
    </w:rPr>
  </w:style>
  <w:style w:type="paragraph" w:customStyle="1" w:styleId="2f9">
    <w:name w:val="样式 样式2 + 三号"/>
    <w:basedOn w:val="29"/>
    <w:rsid w:val="002510DA"/>
    <w:pPr>
      <w:tabs>
        <w:tab w:val="clear" w:pos="567"/>
        <w:tab w:val="clear" w:pos="850"/>
      </w:tabs>
      <w:topLinePunct w:val="0"/>
      <w:spacing w:line="1200" w:lineRule="auto"/>
      <w:ind w:firstLine="0"/>
      <w:jc w:val="center"/>
      <w:outlineLvl w:val="9"/>
    </w:pPr>
    <w:rPr>
      <w:rFonts w:ascii="EU-F1" w:eastAsia="宋体" w:hAnsi="宋体" w:cs="Times New Roman"/>
      <w:b w:val="0"/>
      <w:sz w:val="32"/>
      <w:szCs w:val="32"/>
    </w:rPr>
  </w:style>
  <w:style w:type="paragraph" w:customStyle="1" w:styleId="xl129">
    <w:name w:val="xl129"/>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4">
    <w:name w:val="xl104"/>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2">
    <w:name w:val="xl13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0">
    <w:name w:val="xl120"/>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p16">
    <w:name w:val="p16"/>
    <w:basedOn w:val="a0"/>
    <w:qFormat/>
    <w:rsid w:val="002510DA"/>
    <w:pPr>
      <w:widowControl/>
    </w:pPr>
    <w:rPr>
      <w:rFonts w:cs="宋体"/>
      <w:kern w:val="0"/>
      <w:sz w:val="34"/>
      <w:szCs w:val="21"/>
    </w:rPr>
  </w:style>
  <w:style w:type="paragraph" w:customStyle="1" w:styleId="xl109">
    <w:name w:val="xl109"/>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2">
    <w:name w:val="xl92"/>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2X">
    <w:name w:val="2X"/>
    <w:basedOn w:val="1"/>
    <w:qFormat/>
    <w:rsid w:val="002510DA"/>
    <w:pPr>
      <w:keepNext w:val="0"/>
      <w:keepLines w:val="0"/>
      <w:overflowPunct w:val="0"/>
      <w:topLinePunct/>
      <w:spacing w:before="0" w:after="0" w:line="312" w:lineRule="exact"/>
      <w:textAlignment w:val="baseline"/>
    </w:pPr>
    <w:rPr>
      <w:rFonts w:hAnsi="宋体"/>
      <w:b w:val="0"/>
      <w:kern w:val="2"/>
      <w:sz w:val="21"/>
      <w:szCs w:val="21"/>
    </w:rPr>
  </w:style>
  <w:style w:type="paragraph" w:customStyle="1" w:styleId="TOC2">
    <w:name w:val="TOC 标题2"/>
    <w:basedOn w:val="1"/>
    <w:next w:val="a0"/>
    <w:qFormat/>
    <w:rsid w:val="002510DA"/>
    <w:pPr>
      <w:widowControl/>
      <w:spacing w:before="480" w:after="0" w:line="276" w:lineRule="auto"/>
      <w:contextualSpacing/>
      <w:jc w:val="left"/>
      <w:outlineLvl w:val="9"/>
    </w:pPr>
    <w:rPr>
      <w:rFonts w:ascii="Cambria" w:hAnsi="Cambria"/>
      <w:bCs/>
      <w:color w:val="365F91"/>
      <w:kern w:val="0"/>
      <w:sz w:val="28"/>
      <w:szCs w:val="28"/>
    </w:rPr>
  </w:style>
  <w:style w:type="paragraph" w:customStyle="1" w:styleId="122">
    <w:name w:val="正文缩进12"/>
    <w:basedOn w:val="a0"/>
    <w:qFormat/>
    <w:rsid w:val="002510DA"/>
    <w:pPr>
      <w:spacing w:after="120" w:line="360" w:lineRule="auto"/>
      <w:ind w:firstLineChars="200" w:firstLine="200"/>
    </w:pPr>
    <w:rPr>
      <w:rFonts w:ascii="Times New Roman" w:hAnsi="Times New Roman"/>
      <w:sz w:val="24"/>
      <w:szCs w:val="20"/>
    </w:rPr>
  </w:style>
  <w:style w:type="paragraph" w:customStyle="1" w:styleId="Bullet">
    <w:name w:val="Bullet"/>
    <w:basedOn w:val="a0"/>
    <w:qFormat/>
    <w:rsid w:val="002510DA"/>
    <w:pPr>
      <w:widowControl/>
      <w:adjustRightInd w:val="0"/>
      <w:spacing w:before="60" w:after="60" w:line="500" w:lineRule="exact"/>
      <w:ind w:firstLineChars="196" w:firstLine="551"/>
    </w:pPr>
    <w:rPr>
      <w:rFonts w:ascii="宋体" w:hAnsi="宋体" w:cs="宋体"/>
      <w:b/>
      <w:color w:val="333333"/>
      <w:kern w:val="0"/>
      <w:sz w:val="28"/>
      <w:szCs w:val="28"/>
    </w:rPr>
  </w:style>
  <w:style w:type="paragraph" w:customStyle="1" w:styleId="CharChar1CharCharCharCharCharCharCharCharCharCharCharCharCharCharChar">
    <w:name w:val="Char Char1 Char Char Char Char Char Char Char Char Char Char Char Char Char Char Char"/>
    <w:basedOn w:val="a0"/>
    <w:qFormat/>
    <w:rsid w:val="002510DA"/>
    <w:pPr>
      <w:widowControl/>
      <w:spacing w:after="160" w:line="240" w:lineRule="exact"/>
      <w:jc w:val="left"/>
    </w:pPr>
    <w:rPr>
      <w:rFonts w:ascii="Verdana" w:hAnsi="Verdana"/>
      <w:kern w:val="0"/>
      <w:sz w:val="20"/>
      <w:szCs w:val="20"/>
      <w:lang w:eastAsia="en-US"/>
    </w:rPr>
  </w:style>
  <w:style w:type="paragraph" w:customStyle="1" w:styleId="xl118">
    <w:name w:val="xl118"/>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CharChar12">
    <w:name w:val="Char Char12"/>
    <w:basedOn w:val="a0"/>
    <w:qFormat/>
    <w:rsid w:val="002510DA"/>
    <w:rPr>
      <w:rFonts w:ascii="Times New Roman" w:hAnsi="Times New Roman"/>
      <w:sz w:val="34"/>
      <w:szCs w:val="21"/>
    </w:rPr>
  </w:style>
  <w:style w:type="paragraph" w:customStyle="1" w:styleId="affffffffffff8">
    <w:name w:val="正表头"/>
    <w:basedOn w:val="afff8"/>
    <w:qFormat/>
    <w:rsid w:val="002510DA"/>
    <w:pPr>
      <w:widowControl/>
      <w:tabs>
        <w:tab w:val="left" w:pos="480"/>
      </w:tabs>
      <w:topLinePunct w:val="0"/>
      <w:autoSpaceDE w:val="0"/>
      <w:autoSpaceDN w:val="0"/>
      <w:adjustRightInd w:val="0"/>
      <w:spacing w:before="0" w:after="0"/>
      <w:textAlignment w:val="bottom"/>
    </w:pPr>
    <w:rPr>
      <w:rFonts w:ascii="宋体" w:eastAsia="宋体"/>
      <w:kern w:val="0"/>
      <w:sz w:val="34"/>
      <w:szCs w:val="20"/>
    </w:rPr>
  </w:style>
  <w:style w:type="paragraph" w:customStyle="1" w:styleId="affffffffffff9">
    <w:name w:val="表格侧编号"/>
    <w:next w:val="a0"/>
    <w:qFormat/>
    <w:rsid w:val="002510DA"/>
    <w:pPr>
      <w:widowControl w:val="0"/>
      <w:spacing w:line="360" w:lineRule="auto"/>
      <w:jc w:val="center"/>
    </w:pPr>
    <w:rPr>
      <w:rFonts w:ascii="宋体" w:eastAsia="宋体" w:hAnsi="Times New Roman" w:cs="Times New Roman"/>
      <w:sz w:val="24"/>
      <w:szCs w:val="20"/>
    </w:rPr>
  </w:style>
  <w:style w:type="paragraph" w:customStyle="1" w:styleId="xl103">
    <w:name w:val="xl103"/>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4">
    <w:name w:val="xl94"/>
    <w:basedOn w:val="a0"/>
    <w:qFormat/>
    <w:rsid w:val="002510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yiv1934439857msonormal">
    <w:name w:val="yiv1934439857msonormal"/>
    <w:basedOn w:val="a0"/>
    <w:qFormat/>
    <w:rsid w:val="002510DA"/>
    <w:pPr>
      <w:widowControl/>
      <w:spacing w:before="100" w:beforeAutospacing="1" w:after="100" w:afterAutospacing="1"/>
      <w:jc w:val="left"/>
    </w:pPr>
    <w:rPr>
      <w:rFonts w:ascii="宋体" w:hAnsi="宋体" w:cs="宋体"/>
      <w:kern w:val="0"/>
      <w:sz w:val="24"/>
      <w:szCs w:val="20"/>
    </w:rPr>
  </w:style>
  <w:style w:type="paragraph" w:customStyle="1" w:styleId="xl101">
    <w:name w:val="xl101"/>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213">
    <w:name w:val="正文21"/>
    <w:basedOn w:val="a0"/>
    <w:qFormat/>
    <w:rsid w:val="002510DA"/>
    <w:pPr>
      <w:adjustRightInd w:val="0"/>
      <w:spacing w:line="400" w:lineRule="atLeast"/>
      <w:ind w:firstLine="1418"/>
      <w:jc w:val="left"/>
      <w:textAlignment w:val="baseline"/>
    </w:pPr>
    <w:rPr>
      <w:rFonts w:ascii="宋体" w:hAnsi="Times New Roman"/>
      <w:kern w:val="0"/>
      <w:sz w:val="24"/>
      <w:szCs w:val="20"/>
    </w:rPr>
  </w:style>
  <w:style w:type="paragraph" w:customStyle="1" w:styleId="xl119">
    <w:name w:val="xl119"/>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7">
    <w:name w:val="xl117"/>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1">
    <w:name w:val="xl131"/>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4">
    <w:name w:val="xl114"/>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3">
    <w:name w:val="xl113"/>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Style371">
    <w:name w:val="_Style 371"/>
    <w:next w:val="a0"/>
    <w:qFormat/>
    <w:rsid w:val="002510DA"/>
    <w:pPr>
      <w:widowControl w:val="0"/>
      <w:jc w:val="both"/>
    </w:pPr>
    <w:rPr>
      <w:rFonts w:ascii="Times New Roman" w:eastAsia="宋体" w:hAnsi="Times New Roman" w:cs="Times New Roman"/>
      <w:szCs w:val="24"/>
    </w:rPr>
  </w:style>
  <w:style w:type="paragraph" w:customStyle="1" w:styleId="2fa">
    <w:name w:val="列出段落2"/>
    <w:basedOn w:val="a0"/>
    <w:uiPriority w:val="34"/>
    <w:qFormat/>
    <w:rsid w:val="002510DA"/>
    <w:pPr>
      <w:ind w:firstLineChars="200" w:firstLine="420"/>
    </w:pPr>
    <w:rPr>
      <w:sz w:val="34"/>
    </w:rPr>
  </w:style>
  <w:style w:type="paragraph" w:customStyle="1" w:styleId="xl100">
    <w:name w:val="xl100"/>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5">
    <w:name w:val="xl105"/>
    <w:basedOn w:val="a0"/>
    <w:qFormat/>
    <w:rsid w:val="002510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1">
    <w:name w:val="xl121"/>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2">
    <w:name w:val="xl122"/>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3">
    <w:name w:val="xl123"/>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6">
    <w:name w:val="xl126"/>
    <w:basedOn w:val="a0"/>
    <w:qFormat/>
    <w:rsid w:val="002510D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7">
    <w:name w:val="xl127"/>
    <w:basedOn w:val="a0"/>
    <w:qFormat/>
    <w:rsid w:val="002510D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character" w:customStyle="1" w:styleId="affffffffffffa">
    <w:name w:val="无间距字符"/>
    <w:link w:val="affffffffffffb"/>
    <w:rsid w:val="002510DA"/>
    <w:rPr>
      <w:sz w:val="22"/>
    </w:rPr>
  </w:style>
  <w:style w:type="paragraph" w:customStyle="1" w:styleId="affffffffffffb">
    <w:name w:val="无间距"/>
    <w:link w:val="affffffffffffa"/>
    <w:qFormat/>
    <w:rsid w:val="002510DA"/>
    <w:rPr>
      <w:sz w:val="22"/>
    </w:rPr>
  </w:style>
  <w:style w:type="paragraph" w:customStyle="1" w:styleId="2fb">
    <w:name w:val="普通(网站)2"/>
    <w:basedOn w:val="a0"/>
    <w:uiPriority w:val="99"/>
    <w:qFormat/>
    <w:rsid w:val="002510DA"/>
    <w:pPr>
      <w:widowControl/>
      <w:spacing w:before="100" w:beforeAutospacing="1" w:after="100" w:afterAutospacing="1"/>
      <w:jc w:val="left"/>
    </w:pPr>
    <w:rPr>
      <w:rFonts w:ascii="宋体" w:hAnsi="宋体" w:cs="宋体"/>
      <w:kern w:val="0"/>
      <w:sz w:val="24"/>
      <w:szCs w:val="24"/>
    </w:rPr>
  </w:style>
  <w:style w:type="paragraph" w:customStyle="1" w:styleId="3d">
    <w:name w:val="列出段落3"/>
    <w:basedOn w:val="a0"/>
    <w:uiPriority w:val="34"/>
    <w:qFormat/>
    <w:rsid w:val="002510DA"/>
    <w:pPr>
      <w:ind w:firstLineChars="200" w:firstLine="420"/>
    </w:pPr>
    <w:rPr>
      <w:rFonts w:ascii="Times New Roman" w:hAnsi="Times New Roman"/>
      <w:szCs w:val="24"/>
    </w:rPr>
  </w:style>
  <w:style w:type="paragraph" w:customStyle="1" w:styleId="font9">
    <w:name w:val="font9"/>
    <w:basedOn w:val="a0"/>
    <w:qFormat/>
    <w:rsid w:val="002510DA"/>
    <w:pPr>
      <w:widowControl/>
      <w:spacing w:before="100" w:beforeAutospacing="1" w:after="100" w:afterAutospacing="1"/>
      <w:jc w:val="left"/>
    </w:pPr>
    <w:rPr>
      <w:rFonts w:ascii="宋体" w:hAnsi="宋体" w:cs="宋体"/>
      <w:b/>
      <w:bCs/>
      <w:kern w:val="0"/>
      <w:sz w:val="24"/>
      <w:szCs w:val="24"/>
    </w:rPr>
  </w:style>
  <w:style w:type="paragraph" w:customStyle="1" w:styleId="font10">
    <w:name w:val="font10"/>
    <w:basedOn w:val="a0"/>
    <w:qFormat/>
    <w:rsid w:val="002510DA"/>
    <w:pPr>
      <w:widowControl/>
      <w:spacing w:before="100" w:beforeAutospacing="1" w:after="100" w:afterAutospacing="1"/>
      <w:jc w:val="left"/>
    </w:pPr>
    <w:rPr>
      <w:rFonts w:ascii="宋体" w:hAnsi="宋体" w:cs="宋体"/>
      <w:color w:val="000000"/>
      <w:kern w:val="0"/>
      <w:sz w:val="24"/>
      <w:szCs w:val="24"/>
    </w:rPr>
  </w:style>
  <w:style w:type="paragraph" w:customStyle="1" w:styleId="xl134">
    <w:name w:val="xl134"/>
    <w:basedOn w:val="a0"/>
    <w:qFormat/>
    <w:rsid w:val="002510D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character" w:customStyle="1" w:styleId="font71">
    <w:name w:val="font71"/>
    <w:basedOn w:val="a1"/>
    <w:qFormat/>
    <w:rsid w:val="002510DA"/>
    <w:rPr>
      <w:rFonts w:ascii="微软雅黑" w:eastAsia="微软雅黑" w:hAnsi="微软雅黑" w:cs="微软雅黑" w:hint="eastAsia"/>
      <w:color w:val="000000"/>
      <w:sz w:val="22"/>
      <w:szCs w:val="22"/>
      <w:u w:val="none"/>
    </w:rPr>
  </w:style>
  <w:style w:type="character" w:customStyle="1" w:styleId="font91">
    <w:name w:val="font91"/>
    <w:basedOn w:val="a1"/>
    <w:qFormat/>
    <w:rsid w:val="002510DA"/>
    <w:rPr>
      <w:rFonts w:ascii="宋体" w:eastAsia="宋体" w:hAnsi="宋体" w:cs="宋体" w:hint="eastAsia"/>
      <w:i/>
      <w:iCs/>
      <w:color w:val="000000"/>
      <w:sz w:val="22"/>
      <w:szCs w:val="22"/>
      <w:u w:val="none"/>
    </w:rPr>
  </w:style>
  <w:style w:type="character" w:customStyle="1" w:styleId="font81">
    <w:name w:val="font81"/>
    <w:basedOn w:val="a1"/>
    <w:qFormat/>
    <w:rsid w:val="002510DA"/>
    <w:rPr>
      <w:rFonts w:ascii="仿宋" w:eastAsia="仿宋" w:hAnsi="仿宋" w:cs="仿宋" w:hint="eastAsia"/>
      <w:color w:val="000000"/>
      <w:sz w:val="24"/>
      <w:szCs w:val="24"/>
      <w:u w:val="none"/>
      <w:vertAlign w:val="superscript"/>
    </w:rPr>
  </w:style>
  <w:style w:type="character" w:customStyle="1" w:styleId="font101">
    <w:name w:val="font101"/>
    <w:basedOn w:val="a1"/>
    <w:rsid w:val="002510DA"/>
    <w:rPr>
      <w:rFonts w:ascii="宋体" w:eastAsia="宋体" w:hAnsi="宋体" w:cs="宋体" w:hint="eastAsia"/>
      <w:color w:val="000000"/>
      <w:sz w:val="24"/>
      <w:szCs w:val="24"/>
      <w:u w:val="none"/>
    </w:rPr>
  </w:style>
  <w:style w:type="table" w:styleId="affffffffffffc">
    <w:name w:val="Table Theme"/>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9">
    <w:name w:val="Table Colorful 1"/>
    <w:basedOn w:val="a2"/>
    <w:qFormat/>
    <w:rsid w:val="004663C1"/>
    <w:pPr>
      <w:widowControl w:val="0"/>
      <w:jc w:val="both"/>
    </w:pPr>
    <w:rPr>
      <w:rFonts w:ascii="Times New Roman" w:eastAsia="宋体"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fc">
    <w:name w:val="Table Colorful 2"/>
    <w:basedOn w:val="a2"/>
    <w:qFormat/>
    <w:rsid w:val="004663C1"/>
    <w:pPr>
      <w:widowControl w:val="0"/>
      <w:jc w:val="both"/>
    </w:pPr>
    <w:rPr>
      <w:rFonts w:ascii="Times New Roman" w:eastAsia="宋体" w:hAnsi="Times New Roman" w:cs="Times New Roman"/>
      <w:kern w:val="0"/>
      <w:sz w:val="20"/>
      <w:szCs w:val="20"/>
    </w:rPr>
    <w:tblPr>
      <w:tblInd w:w="0" w:type="dxa"/>
      <w:tblBorders>
        <w:bottom w:val="single" w:sz="12" w:space="0" w:color="auto"/>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auto"/>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e">
    <w:name w:val="Table Colorful 3"/>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8" w:space="0" w:color="auto"/>
        <w:left w:val="single" w:sz="18" w:space="0" w:color="auto"/>
        <w:bottom w:val="single" w:sz="18" w:space="0" w:color="auto"/>
        <w:right w:val="single" w:sz="18" w:space="0" w:color="auto"/>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auto"/>
          <w:right w:val="nil"/>
          <w:insideH w:val="nil"/>
          <w:insideV w:val="nil"/>
          <w:tl2br w:val="nil"/>
          <w:tr2bl w:val="nil"/>
        </w:tcBorders>
        <w:shd w:val="solid" w:color="008080" w:fill="FFFFFF"/>
      </w:tcPr>
    </w:tblStylePr>
    <w:tblStylePr w:type="firstCol">
      <w:tblPr/>
      <w:tcPr>
        <w:tcBorders>
          <w:top w:val="nil"/>
          <w:left w:val="single" w:sz="36" w:space="0" w:color="auto"/>
          <w:bottom w:val="nil"/>
          <w:right w:val="single" w:sz="6" w:space="0" w:color="auto"/>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fffffffffd">
    <w:name w:val="Table Elegant"/>
    <w:basedOn w:val="a2"/>
    <w:qFormat/>
    <w:rsid w:val="004663C1"/>
    <w:pPr>
      <w:widowControl w:val="0"/>
      <w:jc w:val="both"/>
    </w:pPr>
    <w:rPr>
      <w:rFonts w:ascii="Times New Roman" w:eastAsia="宋体" w:hAnsi="Times New Roman" w:cs="Times New Roman"/>
      <w:kern w:val="0"/>
      <w:sz w:val="20"/>
      <w:szCs w:val="20"/>
    </w:rPr>
    <w:tblPr>
      <w:tblInd w:w="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ffa">
    <w:name w:val="Table Classic 1"/>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bottom w:val="single" w:sz="12" w:space="0" w:color="auto"/>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auto"/>
          <w:right w:val="nil"/>
          <w:insideH w:val="nil"/>
          <w:insideV w:val="nil"/>
          <w:tl2br w:val="nil"/>
          <w:tr2bl w:val="nil"/>
        </w:tcBorders>
      </w:tcPr>
    </w:tblStylePr>
    <w:tblStylePr w:type="lastRow">
      <w:rPr>
        <w:color w:val="auto"/>
      </w:rPr>
      <w:tblPr/>
      <w:tcPr>
        <w:tcBorders>
          <w:top w:val="single" w:sz="6" w:space="0" w:color="auto"/>
          <w:left w:val="nil"/>
          <w:bottom w:val="nil"/>
          <w:right w:val="nil"/>
          <w:insideH w:val="nil"/>
          <w:insideV w:val="nil"/>
          <w:tl2br w:val="nil"/>
          <w:tr2bl w:val="nil"/>
        </w:tcBorders>
      </w:tcPr>
    </w:tblStylePr>
    <w:tblStylePr w:type="firstCol">
      <w:tblPr/>
      <w:tcPr>
        <w:tcBorders>
          <w:top w:val="nil"/>
          <w:left w:val="nil"/>
          <w:bottom w:val="nil"/>
          <w:right w:val="single" w:sz="6" w:space="0" w:color="auto"/>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d">
    <w:name w:val="Table Classic 2"/>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bottom w:val="single" w:sz="12" w:space="0" w:color="auto"/>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auto"/>
          <w:right w:val="nil"/>
          <w:insideH w:val="nil"/>
          <w:insideV w:val="nil"/>
          <w:tl2br w:val="nil"/>
          <w:tr2bl w:val="nil"/>
        </w:tcBorders>
        <w:shd w:val="solid" w:color="800080" w:fill="FFFFFF"/>
      </w:tcPr>
    </w:tblStylePr>
    <w:tblStylePr w:type="lastRow">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f">
    <w:name w:val="Table Classic 3"/>
    <w:basedOn w:val="a2"/>
    <w:qFormat/>
    <w:rsid w:val="004663C1"/>
    <w:pPr>
      <w:widowControl w:val="0"/>
      <w:jc w:val="both"/>
    </w:pPr>
    <w:rPr>
      <w:rFonts w:ascii="Times New Roman" w:eastAsia="宋体" w:hAnsi="Times New Roman" w:cs="Times New Roman"/>
      <w:color w:val="000080"/>
      <w:kern w:val="0"/>
      <w:sz w:val="20"/>
      <w:szCs w:val="20"/>
    </w:rPr>
    <w:tblPr>
      <w:tblInd w:w="0" w:type="dxa"/>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auto"/>
          <w:right w:val="nil"/>
          <w:insideH w:val="nil"/>
          <w:insideV w:val="nil"/>
          <w:tl2br w:val="nil"/>
          <w:tr2bl w:val="nil"/>
        </w:tcBorders>
        <w:shd w:val="solid" w:color="000080" w:fill="FFFFFF"/>
      </w:tcPr>
    </w:tblStylePr>
    <w:tblStylePr w:type="lastRow">
      <w:rPr>
        <w:color w:val="000080"/>
      </w:rPr>
      <w:tblPr/>
      <w:tcPr>
        <w:tcBorders>
          <w:top w:val="single" w:sz="12" w:space="0" w:color="auto"/>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7">
    <w:name w:val="Table Classic 4"/>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6" w:space="0" w:color="auto"/>
        <w:bottom w:val="single" w:sz="12" w:space="0" w:color="auto"/>
        <w:right w:val="single" w:sz="6" w:space="0" w:color="auto"/>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auto"/>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auto"/>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ffb">
    <w:name w:val="Table Simple 1"/>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e">
    <w:name w:val="Table Simple 2"/>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single" w:sz="12" w:space="0" w:color="auto"/>
          <w:right w:val="nil"/>
          <w:insideH w:val="nil"/>
          <w:insideV w:val="nil"/>
          <w:tl2br w:val="nil"/>
          <w:tr2bl w:val="nil"/>
        </w:tcBorders>
      </w:tcPr>
    </w:tblStylePr>
    <w:tblStylePr w:type="lastRow">
      <w:rPr>
        <w:b/>
        <w:bCs/>
        <w:color w:val="auto"/>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auto"/>
          <w:insideH w:val="nil"/>
          <w:insideV w:val="nil"/>
          <w:tl2br w:val="nil"/>
          <w:tr2bl w:val="nil"/>
        </w:tcBorders>
      </w:tcPr>
    </w:tblStylePr>
    <w:tblStylePr w:type="lastCol">
      <w:rPr>
        <w:b/>
        <w:bCs/>
      </w:rPr>
      <w:tblPr/>
      <w:tcPr>
        <w:tcBorders>
          <w:top w:val="nil"/>
          <w:left w:val="single" w:sz="6" w:space="0" w:color="auto"/>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0">
    <w:name w:val="Table Simple 3"/>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fc">
    <w:name w:val="Table Subtle 1"/>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tblPr/>
      <w:tcPr>
        <w:tcBorders>
          <w:top w:val="single" w:sz="6" w:space="0" w:color="auto"/>
          <w:left w:val="nil"/>
          <w:bottom w:val="single" w:sz="12" w:space="0" w:color="auto"/>
          <w:right w:val="nil"/>
          <w:insideH w:val="nil"/>
          <w:insideV w:val="nil"/>
          <w:tl2br w:val="nil"/>
          <w:tr2bl w:val="nil"/>
        </w:tcBorders>
      </w:tcPr>
    </w:tblStylePr>
    <w:tblStylePr w:type="lastRow">
      <w:tblPr/>
      <w:tcPr>
        <w:tcBorders>
          <w:top w:val="single" w:sz="12" w:space="0" w:color="auto"/>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auto"/>
          <w:insideH w:val="nil"/>
          <w:insideV w:val="nil"/>
          <w:tl2br w:val="nil"/>
          <w:tr2bl w:val="nil"/>
        </w:tcBorders>
      </w:tcPr>
    </w:tblStylePr>
    <w:tblStylePr w:type="lastCol">
      <w:tblPr/>
      <w:tcPr>
        <w:tcBorders>
          <w:top w:val="nil"/>
          <w:left w:val="single" w:sz="12" w:space="0" w:color="auto"/>
          <w:bottom w:val="nil"/>
          <w:right w:val="nil"/>
          <w:insideH w:val="nil"/>
          <w:insideV w:val="nil"/>
          <w:tl2br w:val="nil"/>
          <w:tr2bl w:val="nil"/>
        </w:tcBorders>
      </w:tcPr>
    </w:tblStylePr>
    <w:tblStylePr w:type="band1Horz">
      <w:tblPr/>
      <w:tcPr>
        <w:tcBorders>
          <w:top w:val="nil"/>
          <w:left w:val="nil"/>
          <w:bottom w:val="single" w:sz="6" w:space="0" w:color="auto"/>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f">
    <w:name w:val="Table Subtle 2"/>
    <w:basedOn w:val="a2"/>
    <w:qFormat/>
    <w:rsid w:val="004663C1"/>
    <w:pPr>
      <w:widowControl w:val="0"/>
      <w:jc w:val="both"/>
    </w:pPr>
    <w:rPr>
      <w:rFonts w:ascii="Times New Roman" w:eastAsia="宋体" w:hAnsi="Times New Roman" w:cs="Times New Roman"/>
      <w:kern w:val="0"/>
      <w:sz w:val="20"/>
      <w:szCs w:val="20"/>
    </w:rPr>
    <w:tblPr>
      <w:tblInd w:w="0" w:type="dxa"/>
      <w:tblBorders>
        <w:left w:val="single" w:sz="6" w:space="0" w:color="auto"/>
        <w:right w:val="single" w:sz="6" w:space="0" w:color="auto"/>
      </w:tblBorders>
      <w:tblCellMar>
        <w:top w:w="0" w:type="dxa"/>
        <w:left w:w="108" w:type="dxa"/>
        <w:bottom w:w="0" w:type="dxa"/>
        <w:right w:w="108" w:type="dxa"/>
      </w:tblCellMar>
    </w:tbl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single" w:sz="12" w:space="0" w:color="auto"/>
          <w:left w:val="nil"/>
          <w:bottom w:val="nil"/>
          <w:right w:val="nil"/>
          <w:insideH w:val="nil"/>
          <w:insideV w:val="nil"/>
          <w:tl2br w:val="nil"/>
          <w:tr2bl w:val="nil"/>
        </w:tcBorders>
      </w:tcPr>
    </w:tblStylePr>
    <w:tblStylePr w:type="firstCol">
      <w:tblPr/>
      <w:tcPr>
        <w:tcBorders>
          <w:top w:val="nil"/>
          <w:left w:val="nil"/>
          <w:bottom w:val="nil"/>
          <w:right w:val="single" w:sz="12" w:space="0" w:color="auto"/>
          <w:insideH w:val="nil"/>
          <w:insideV w:val="nil"/>
          <w:tl2br w:val="nil"/>
          <w:tr2bl w:val="nil"/>
        </w:tcBorders>
        <w:shd w:val="pct25" w:color="008000" w:fill="FFFFFF"/>
      </w:tcPr>
    </w:tblStylePr>
    <w:tblStylePr w:type="lastCol">
      <w:tblPr/>
      <w:tcPr>
        <w:tcBorders>
          <w:top w:val="nil"/>
          <w:left w:val="single" w:sz="12" w:space="0" w:color="auto"/>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fd">
    <w:name w:val="Table 3D effects 1"/>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f0">
    <w:name w:val="Table 3D effects 2"/>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fe">
    <w:name w:val="Table List 1"/>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auto"/>
          <w:right w:val="nil"/>
          <w:insideH w:val="nil"/>
          <w:insideV w:val="nil"/>
          <w:tl2br w:val="nil"/>
          <w:tr2bl w:val="nil"/>
        </w:tcBorders>
        <w:shd w:val="solid" w:color="C0C0C0" w:fill="FFFFFF"/>
      </w:tcPr>
    </w:tblStylePr>
    <w:tblStylePr w:type="lastRow">
      <w:tblPr/>
      <w:tcPr>
        <w:tcBorders>
          <w:top w:val="single" w:sz="6" w:space="0" w:color="auto"/>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f1">
    <w:name w:val="Table List 2"/>
    <w:basedOn w:val="a2"/>
    <w:qFormat/>
    <w:rsid w:val="004663C1"/>
    <w:pPr>
      <w:widowControl w:val="0"/>
      <w:jc w:val="both"/>
    </w:pPr>
    <w:rPr>
      <w:rFonts w:ascii="Times New Roman" w:eastAsia="宋体" w:hAnsi="Times New Roman" w:cs="Times New Roman"/>
      <w:kern w:val="0"/>
      <w:sz w:val="20"/>
      <w:szCs w:val="20"/>
    </w:r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auto"/>
          <w:right w:val="nil"/>
          <w:insideH w:val="nil"/>
          <w:insideV w:val="nil"/>
          <w:tl2br w:val="nil"/>
          <w:tr2bl w:val="nil"/>
        </w:tcBorders>
        <w:shd w:val="pct75" w:color="008080" w:fill="008000"/>
      </w:tcPr>
    </w:tblStylePr>
    <w:tblStylePr w:type="lastRow">
      <w:tblPr/>
      <w:tcPr>
        <w:tcBorders>
          <w:top w:val="single" w:sz="6" w:space="0" w:color="auto"/>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2">
    <w:name w:val="Table List 3"/>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bottom w:val="single" w:sz="12" w:space="0" w:color="auto"/>
        <w:insideH w:val="single" w:sz="6" w:space="0" w:color="auto"/>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auto"/>
          <w:right w:val="nil"/>
          <w:insideH w:val="nil"/>
          <w:insideV w:val="nil"/>
          <w:tl2br w:val="nil"/>
          <w:tr2bl w:val="nil"/>
        </w:tcBorders>
      </w:tcPr>
    </w:tblStylePr>
    <w:tblStylePr w:type="lastRow">
      <w:tblPr/>
      <w:tcPr>
        <w:tcBorders>
          <w:top w:val="single" w:sz="12" w:space="0" w:color="auto"/>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8">
    <w:name w:val="Table List 4"/>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12" w:space="0" w:color="auto"/>
        <w:bottom w:val="single" w:sz="12" w:space="0" w:color="auto"/>
        <w:right w:val="single" w:sz="12" w:space="0" w:color="auto"/>
        <w:insideH w:val="single" w:sz="6" w:space="0" w:color="auto"/>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auto"/>
          <w:right w:val="nil"/>
          <w:insideH w:val="nil"/>
          <w:insideV w:val="nil"/>
          <w:tl2br w:val="nil"/>
          <w:tr2bl w:val="nil"/>
        </w:tcBorders>
        <w:shd w:val="solid" w:color="808080" w:fill="FFFFFF"/>
      </w:tcPr>
    </w:tblStylePr>
  </w:style>
  <w:style w:type="table" w:styleId="5a">
    <w:name w:val="Table List 5"/>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insideH w:val="single" w:sz="6" w:space="0" w:color="auto"/>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auto"/>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3">
    <w:name w:val="Table List 6"/>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auto"/>
          <w:right w:val="nil"/>
          <w:insideH w:val="nil"/>
          <w:insideV w:val="nil"/>
          <w:tl2br w:val="nil"/>
          <w:tr2bl w:val="nil"/>
        </w:tcBorders>
      </w:tcPr>
    </w:tblStylePr>
    <w:tblStylePr w:type="firstCol">
      <w:rPr>
        <w:b/>
        <w:bCs/>
      </w:rPr>
      <w:tblPr/>
      <w:tcPr>
        <w:tcBorders>
          <w:top w:val="nil"/>
          <w:left w:val="nil"/>
          <w:bottom w:val="nil"/>
          <w:right w:val="single" w:sz="12" w:space="0" w:color="auto"/>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72">
    <w:name w:val="Table List 7"/>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008000"/>
        <w:left w:val="single" w:sz="6" w:space="0" w:color="008000"/>
        <w:bottom w:val="single" w:sz="12" w:space="0" w:color="008000"/>
        <w:right w:val="single" w:sz="6" w:space="0" w:color="008000"/>
        <w:insideH w:val="single" w:sz="6" w:space="0" w:color="auto"/>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insideV w:val="single" w:sz="6" w:space="0" w:color="auto"/>
      </w:tblBorders>
      <w:tblCellMar>
        <w:top w:w="0" w:type="dxa"/>
        <w:left w:w="108" w:type="dxa"/>
        <w:bottom w:w="0" w:type="dxa"/>
        <w:right w:w="108" w:type="dxa"/>
      </w:tblCellMar>
    </w:tblPr>
    <w:tblStylePr w:type="firstRow">
      <w:rPr>
        <w:b/>
        <w:bCs/>
        <w:i/>
        <w:iCs/>
      </w:rPr>
      <w:tblPr/>
      <w:tcPr>
        <w:tcBorders>
          <w:top w:val="nil"/>
          <w:left w:val="nil"/>
          <w:bottom w:val="single" w:sz="6" w:space="0" w:color="auto"/>
          <w:right w:val="nil"/>
          <w:insideH w:val="nil"/>
          <w:insideV w:val="nil"/>
          <w:tl2br w:val="nil"/>
          <w:tr2bl w:val="nil"/>
        </w:tcBorders>
        <w:shd w:val="solid" w:color="FFFF00" w:fill="FFFFFF"/>
      </w:tcPr>
    </w:tblStylePr>
    <w:tblStylePr w:type="lastRow">
      <w:rPr>
        <w:b/>
        <w:bCs/>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fffffffffe">
    <w:name w:val="Table Contemporary"/>
    <w:basedOn w:val="a2"/>
    <w:qFormat/>
    <w:rsid w:val="004663C1"/>
    <w:pPr>
      <w:widowControl w:val="0"/>
      <w:jc w:val="both"/>
    </w:pPr>
    <w:rPr>
      <w:rFonts w:ascii="Times New Roman" w:eastAsia="宋体" w:hAnsi="Times New Roman" w:cs="Times New Roman"/>
      <w:kern w:val="0"/>
      <w:sz w:val="20"/>
      <w:szCs w:val="20"/>
    </w:r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fff">
    <w:name w:val="Table Columns 1"/>
    <w:basedOn w:val="a2"/>
    <w:qFormat/>
    <w:rsid w:val="004663C1"/>
    <w:pPr>
      <w:widowControl w:val="0"/>
      <w:jc w:val="both"/>
    </w:pPr>
    <w:rPr>
      <w:rFonts w:ascii="Times New Roman" w:eastAsia="宋体" w:hAnsi="Times New Roman" w:cs="Times New Roman"/>
      <w:b/>
      <w:bCs/>
      <w:kern w:val="0"/>
      <w:sz w:val="20"/>
      <w:szCs w:val="20"/>
    </w:rPr>
    <w:tblPr>
      <w:tblInd w:w="0" w:type="dxa"/>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
    <w:tblStylePr w:type="firstRow">
      <w:rPr>
        <w:b w:val="0"/>
        <w:bCs w:val="0"/>
      </w:rPr>
      <w:tblPr/>
      <w:tcPr>
        <w:tcBorders>
          <w:top w:val="nil"/>
          <w:left w:val="nil"/>
          <w:bottom w:val="double" w:sz="6" w:space="0" w:color="auto"/>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f2">
    <w:name w:val="Table Columns 2"/>
    <w:basedOn w:val="a2"/>
    <w:qFormat/>
    <w:rsid w:val="004663C1"/>
    <w:pPr>
      <w:widowControl w:val="0"/>
      <w:jc w:val="both"/>
    </w:pPr>
    <w:rPr>
      <w:rFonts w:ascii="Times New Roman" w:eastAsia="宋体" w:hAnsi="Times New Roman" w:cs="Times New Roman"/>
      <w:b/>
      <w:bCs/>
      <w:kern w:val="0"/>
      <w:sz w:val="20"/>
      <w:szCs w:val="20"/>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3">
    <w:name w:val="Table Columns 3"/>
    <w:basedOn w:val="a2"/>
    <w:qFormat/>
    <w:rsid w:val="004663C1"/>
    <w:pPr>
      <w:widowControl w:val="0"/>
      <w:jc w:val="both"/>
    </w:pPr>
    <w:rPr>
      <w:rFonts w:ascii="Times New Roman" w:eastAsia="宋体" w:hAnsi="Times New Roman" w:cs="Times New Roman"/>
      <w:b/>
      <w:bCs/>
      <w:kern w:val="0"/>
      <w:sz w:val="20"/>
      <w:szCs w:val="20"/>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9">
    <w:name w:val="Table Columns 4"/>
    <w:basedOn w:val="a2"/>
    <w:qFormat/>
    <w:rsid w:val="004663C1"/>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ff0">
    <w:name w:val="Table Grid 1"/>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2ff3">
    <w:name w:val="Table Grid 2"/>
    <w:basedOn w:val="a2"/>
    <w:qFormat/>
    <w:rsid w:val="004663C1"/>
    <w:pPr>
      <w:widowControl w:val="0"/>
      <w:jc w:val="both"/>
    </w:pPr>
    <w:rPr>
      <w:rFonts w:ascii="Times New Roman" w:eastAsia="宋体" w:hAnsi="Times New Roman" w:cs="Times New Roman"/>
      <w:kern w:val="0"/>
      <w:sz w:val="20"/>
      <w:szCs w:val="20"/>
    </w:rPr>
    <w:tblPr>
      <w:tblInd w:w="0" w:type="dxa"/>
      <w:tblBorders>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4">
    <w:name w:val="Table Grid 3"/>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12" w:space="0" w:color="auto"/>
        <w:bottom w:val="single" w:sz="6" w:space="0" w:color="auto"/>
        <w:right w:val="single" w:sz="12" w:space="0" w:color="auto"/>
        <w:insideV w:val="single" w:sz="6" w:space="0" w:color="auto"/>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auto"/>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4a">
    <w:name w:val="Table Grid 4"/>
    <w:basedOn w:val="a2"/>
    <w:qFormat/>
    <w:rsid w:val="004663C1"/>
    <w:pPr>
      <w:widowControl w:val="0"/>
      <w:jc w:val="both"/>
    </w:pPr>
    <w:rPr>
      <w:rFonts w:ascii="Times New Roman" w:eastAsia="宋体" w:hAnsi="Times New Roman" w:cs="Times New Roman"/>
      <w:kern w:val="0"/>
      <w:sz w:val="20"/>
      <w:szCs w:val="20"/>
    </w:rPr>
    <w:tblPr>
      <w:tblInd w:w="0" w:type="dxa"/>
      <w:tblBorders>
        <w:left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auto"/>
          <w:right w:val="nil"/>
          <w:insideH w:val="nil"/>
          <w:insideV w:val="nil"/>
          <w:tl2br w:val="nil"/>
          <w:tr2bl w:val="nil"/>
        </w:tcBorders>
        <w:shd w:val="pct30" w:color="FFFF00" w:fill="FFFFFF"/>
      </w:tcPr>
    </w:tblStylePr>
    <w:tblStylePr w:type="lastRow">
      <w:rPr>
        <w:b/>
        <w:bCs/>
        <w:color w:val="auto"/>
      </w:rPr>
      <w:tblPr/>
      <w:tcPr>
        <w:tcBorders>
          <w:top w:val="single" w:sz="6" w:space="0" w:color="auto"/>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c">
    <w:name w:val="Table Grid 5"/>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64">
    <w:name w:val="Table Grid 6"/>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12" w:space="0" w:color="auto"/>
        <w:left w:val="single" w:sz="12" w:space="0" w:color="auto"/>
        <w:bottom w:val="single" w:sz="12" w:space="0" w:color="auto"/>
        <w:right w:val="single" w:sz="12" w:space="0" w:color="auto"/>
        <w:insideV w:val="single" w:sz="6" w:space="0" w:color="auto"/>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auto"/>
          <w:right w:val="nil"/>
          <w:insideH w:val="nil"/>
          <w:insideV w:val="nil"/>
          <w:tl2br w:val="nil"/>
          <w:tr2bl w:val="nil"/>
        </w:tcBorders>
      </w:tcPr>
    </w:tblStylePr>
    <w:tblStylePr w:type="lastRow">
      <w:rPr>
        <w:color w:val="auto"/>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73">
    <w:name w:val="Table Grid 7"/>
    <w:basedOn w:val="a2"/>
    <w:qFormat/>
    <w:rsid w:val="004663C1"/>
    <w:pPr>
      <w:widowControl w:val="0"/>
      <w:jc w:val="both"/>
    </w:pPr>
    <w:rPr>
      <w:rFonts w:ascii="Times New Roman" w:eastAsia="宋体" w:hAnsi="Times New Roman" w:cs="Times New Roman"/>
      <w:b/>
      <w:bCs/>
      <w:kern w:val="0"/>
      <w:sz w:val="20"/>
      <w:szCs w:val="20"/>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auto"/>
          <w:right w:val="nil"/>
          <w:insideH w:val="nil"/>
          <w:insideV w:val="nil"/>
          <w:tl2br w:val="nil"/>
          <w:tr2bl w:val="nil"/>
        </w:tcBorders>
      </w:tcPr>
    </w:tblStylePr>
    <w:tblStylePr w:type="lastRow">
      <w:rPr>
        <w:b w:val="0"/>
        <w:bCs w:val="0"/>
      </w:rPr>
      <w:tblPr/>
      <w:tcPr>
        <w:tcBorders>
          <w:top w:val="single" w:sz="6" w:space="0" w:color="auto"/>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83">
    <w:name w:val="Table Grid 8"/>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fff1">
    <w:name w:val="Table Web 1"/>
    <w:basedOn w:val="a2"/>
    <w:qFormat/>
    <w:rsid w:val="004663C1"/>
    <w:pPr>
      <w:widowControl w:val="0"/>
      <w:jc w:val="both"/>
    </w:pPr>
    <w:rPr>
      <w:rFonts w:ascii="Times New Roman" w:eastAsia="宋体" w:hAnsi="Times New Roman" w:cs="Times New Roman"/>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f4">
    <w:name w:val="Table Web 2"/>
    <w:basedOn w:val="a2"/>
    <w:qFormat/>
    <w:rsid w:val="004663C1"/>
    <w:pPr>
      <w:widowControl w:val="0"/>
      <w:jc w:val="both"/>
    </w:pPr>
    <w:rPr>
      <w:rFonts w:ascii="Times New Roman" w:eastAsia="宋体" w:hAnsi="Times New Roman" w:cs="Times New Roman"/>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5">
    <w:name w:val="Table Web 3"/>
    <w:basedOn w:val="a2"/>
    <w:qFormat/>
    <w:rsid w:val="004663C1"/>
    <w:pPr>
      <w:widowControl w:val="0"/>
      <w:jc w:val="both"/>
    </w:pPr>
    <w:rPr>
      <w:rFonts w:ascii="Times New Roman" w:eastAsia="宋体"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ffffffffff">
    <w:name w:val="Table Professional"/>
    <w:basedOn w:val="a2"/>
    <w:qFormat/>
    <w:rsid w:val="004663C1"/>
    <w:pPr>
      <w:widowControl w:val="0"/>
      <w:jc w:val="both"/>
    </w:pPr>
    <w:rPr>
      <w:rFonts w:ascii="Times New Roman" w:eastAsia="宋体" w:hAnsi="Times New Roman" w:cs="Times New Roman"/>
      <w:kern w:val="0"/>
      <w:sz w:val="20"/>
      <w:szCs w:val="20"/>
    </w:r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1fff2">
    <w:name w:val="未处理的提及1"/>
    <w:basedOn w:val="a1"/>
    <w:uiPriority w:val="99"/>
    <w:unhideWhenUsed/>
    <w:qFormat/>
    <w:rsid w:val="004663C1"/>
    <w:rPr>
      <w:color w:val="605E5C"/>
      <w:shd w:val="clear" w:color="auto" w:fill="E1DFDD"/>
    </w:rPr>
  </w:style>
  <w:style w:type="character" w:customStyle="1" w:styleId="Char1f">
    <w:name w:val="尾注文本 Char1"/>
    <w:basedOn w:val="a1"/>
    <w:semiHidden/>
    <w:qFormat/>
    <w:rsid w:val="004663C1"/>
    <w:rPr>
      <w:rFonts w:ascii="Calibri" w:hAnsi="Calibri"/>
      <w:kern w:val="2"/>
      <w:sz w:val="21"/>
      <w:szCs w:val="22"/>
    </w:rPr>
  </w:style>
  <w:style w:type="character" w:customStyle="1" w:styleId="Char1f0">
    <w:name w:val="文档结构图 Char1"/>
    <w:basedOn w:val="a1"/>
    <w:semiHidden/>
    <w:rsid w:val="004663C1"/>
    <w:rPr>
      <w:rFonts w:ascii="宋体" w:hAnsi="Calibri"/>
      <w:kern w:val="2"/>
      <w:sz w:val="18"/>
      <w:szCs w:val="18"/>
    </w:rPr>
  </w:style>
  <w:style w:type="character" w:customStyle="1" w:styleId="Char1f1">
    <w:name w:val="批注主题 Char1"/>
    <w:basedOn w:val="Char6"/>
    <w:qFormat/>
    <w:rsid w:val="004663C1"/>
    <w:rPr>
      <w:rFonts w:ascii="Calibri" w:eastAsia="宋体" w:hAnsi="Calibri" w:cs="Times New Roman"/>
      <w:b/>
      <w:bCs/>
      <w:kern w:val="2"/>
      <w:sz w:val="21"/>
      <w:szCs w:val="22"/>
    </w:rPr>
  </w:style>
  <w:style w:type="character" w:customStyle="1" w:styleId="3Char11">
    <w:name w:val="正文文本缩进 3 Char1"/>
    <w:basedOn w:val="a1"/>
    <w:semiHidden/>
    <w:rsid w:val="004663C1"/>
    <w:rPr>
      <w:rFonts w:ascii="Calibri" w:hAnsi="Calibri"/>
      <w:kern w:val="2"/>
      <w:sz w:val="16"/>
      <w:szCs w:val="16"/>
    </w:rPr>
  </w:style>
  <w:style w:type="character" w:customStyle="1" w:styleId="Char1f2">
    <w:name w:val="注释标题 Char1"/>
    <w:basedOn w:val="a1"/>
    <w:semiHidden/>
    <w:rsid w:val="004663C1"/>
    <w:rPr>
      <w:rFonts w:ascii="Calibri" w:hAnsi="Calibri"/>
      <w:kern w:val="2"/>
      <w:sz w:val="21"/>
      <w:szCs w:val="22"/>
    </w:rPr>
  </w:style>
  <w:style w:type="character" w:customStyle="1" w:styleId="Char1f3">
    <w:name w:val="脚注文本 Char1"/>
    <w:basedOn w:val="a1"/>
    <w:qFormat/>
    <w:rsid w:val="004663C1"/>
    <w:rPr>
      <w:rFonts w:ascii="Calibri" w:hAnsi="Calibri"/>
      <w:kern w:val="2"/>
      <w:sz w:val="18"/>
      <w:szCs w:val="18"/>
    </w:rPr>
  </w:style>
  <w:style w:type="character" w:customStyle="1" w:styleId="3Char12">
    <w:name w:val="正文文本 3 Char1"/>
    <w:basedOn w:val="a1"/>
    <w:semiHidden/>
    <w:rsid w:val="004663C1"/>
    <w:rPr>
      <w:rFonts w:ascii="Calibri" w:hAnsi="Calibri"/>
      <w:kern w:val="2"/>
      <w:sz w:val="16"/>
      <w:szCs w:val="16"/>
    </w:rPr>
  </w:style>
  <w:style w:type="table" w:customStyle="1" w:styleId="1fff3">
    <w:name w:val="网格型1"/>
    <w:basedOn w:val="a2"/>
    <w:rsid w:val="004663C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浅色列表 - 强调文字颜色 11"/>
    <w:basedOn w:val="a2"/>
    <w:uiPriority w:val="61"/>
    <w:rsid w:val="004663C1"/>
    <w:rPr>
      <w:rFonts w:ascii="Times New Roman" w:eastAsia="宋体"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tblPr/>
      <w:tcPr>
        <w:shd w:val="clear" w:color="auto" w:fill="4F81BD"/>
      </w:tcPr>
    </w:tblStylePr>
    <w:tblStylePr w:type="lastRow">
      <w:pPr>
        <w:spacing w:before="0" w:after="0" w:line="240" w:lineRule="auto"/>
      </w:p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TableGrid">
    <w:name w:val="TableGrid"/>
    <w:qFormat/>
    <w:rsid w:val="004663C1"/>
    <w:rPr>
      <w:rFonts w:ascii="Times New Roman" w:eastAsia="宋体" w:hAnsi="Times New Roman" w:cs="Times New Roman"/>
      <w:kern w:val="0"/>
      <w:sz w:val="20"/>
      <w:szCs w:val="20"/>
    </w:rPr>
    <w:tblPr>
      <w:tblCellMar>
        <w:top w:w="0" w:type="dxa"/>
        <w:left w:w="0" w:type="dxa"/>
        <w:bottom w:w="0" w:type="dxa"/>
        <w:right w:w="0" w:type="dxa"/>
      </w:tblCellMar>
    </w:tblPr>
  </w:style>
  <w:style w:type="table" w:customStyle="1" w:styleId="1fff4">
    <w:name w:val="浅色列表1"/>
    <w:basedOn w:val="a2"/>
    <w:uiPriority w:val="61"/>
    <w:rsid w:val="004663C1"/>
    <w:rPr>
      <w:rFonts w:ascii="Times New Roman" w:eastAsia="宋体" w:hAnsi="Times New Roman" w:cs="Times New Roman"/>
      <w:kern w:val="0"/>
      <w:sz w:val="20"/>
      <w:szCs w:val="20"/>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blStylePr w:type="firstRow">
      <w:pPr>
        <w:spacing w:before="0" w:after="0" w:line="240" w:lineRule="auto"/>
      </w:pPr>
      <w:tblPr/>
      <w:tcPr>
        <w:shd w:val="clear" w:color="auto" w:fill="000000"/>
      </w:tcPr>
    </w:tblStylePr>
    <w:tblStylePr w:type="lastRow">
      <w:pPr>
        <w:spacing w:before="0" w:after="0" w:line="240" w:lineRule="auto"/>
      </w:pPr>
      <w:tblPr/>
      <w:tcPr>
        <w:tcBorders>
          <w:top w:val="double" w:sz="6" w:space="0" w:color="auto"/>
          <w:left w:val="single" w:sz="8" w:space="0" w:color="auto"/>
          <w:bottom w:val="single" w:sz="8" w:space="0" w:color="auto"/>
          <w:right w:val="single" w:sz="8" w:space="0" w:color="auto"/>
          <w:insideH w:val="nil"/>
          <w:insideV w:val="nil"/>
          <w:tl2br w:val="nil"/>
          <w:tr2bl w:val="nil"/>
        </w:tcBorders>
      </w:tcPr>
    </w:tblStylePr>
    <w:tblStylePr w:type="band1Vert">
      <w:tblPr/>
      <w:tcPr>
        <w:tcBorders>
          <w:top w:val="single" w:sz="8" w:space="0" w:color="auto"/>
          <w:left w:val="single" w:sz="8" w:space="0" w:color="auto"/>
          <w:bottom w:val="single" w:sz="8" w:space="0" w:color="auto"/>
          <w:right w:val="single" w:sz="8" w:space="0" w:color="auto"/>
          <w:insideH w:val="nil"/>
          <w:insideV w:val="nil"/>
          <w:tl2br w:val="nil"/>
          <w:tr2bl w:val="nil"/>
        </w:tcBorders>
      </w:tcPr>
    </w:tblStylePr>
    <w:tblStylePr w:type="band1Horz">
      <w:tblPr/>
      <w:tcPr>
        <w:tcBorders>
          <w:top w:val="single" w:sz="8" w:space="0" w:color="auto"/>
          <w:left w:val="single" w:sz="8" w:space="0" w:color="auto"/>
          <w:bottom w:val="single" w:sz="8" w:space="0" w:color="auto"/>
          <w:right w:val="single" w:sz="8" w:space="0" w:color="auto"/>
          <w:insideH w:val="nil"/>
          <w:insideV w:val="nil"/>
          <w:tl2br w:val="nil"/>
          <w:tr2bl w:val="nil"/>
        </w:tcBorders>
      </w:tcPr>
    </w:tblStylePr>
  </w:style>
  <w:style w:type="character" w:customStyle="1" w:styleId="CharChar170">
    <w:name w:val="Char Char17"/>
    <w:rsid w:val="00A97D13"/>
    <w:rPr>
      <w:rFonts w:ascii="宋体" w:eastAsia="宋体" w:hAnsi="Courier New" w:cs="Courier New"/>
      <w:kern w:val="2"/>
      <w:sz w:val="21"/>
      <w:szCs w:val="21"/>
      <w:lang w:val="en-US" w:eastAsia="zh-CN" w:bidi="ar-SA"/>
    </w:rPr>
  </w:style>
  <w:style w:type="character" w:customStyle="1" w:styleId="CharChar230">
    <w:name w:val="Char Char23"/>
    <w:rsid w:val="00A97D13"/>
    <w:rPr>
      <w:rFonts w:eastAsia="黑体"/>
      <w:bCs/>
      <w:kern w:val="2"/>
      <w:sz w:val="28"/>
      <w:szCs w:val="28"/>
      <w:lang w:val="en-US" w:eastAsia="zh-CN" w:bidi="ar-SA"/>
    </w:rPr>
  </w:style>
  <w:style w:type="character" w:customStyle="1" w:styleId="CharChar22">
    <w:name w:val="Char Char2"/>
    <w:qFormat/>
    <w:rsid w:val="00A97D13"/>
    <w:rPr>
      <w:rFonts w:eastAsia="宋体"/>
      <w:b/>
      <w:bCs/>
      <w:kern w:val="44"/>
      <w:sz w:val="21"/>
      <w:szCs w:val="28"/>
      <w:lang w:val="en-US" w:eastAsia="zh-CN" w:bidi="ar-SA"/>
    </w:rPr>
  </w:style>
  <w:style w:type="character" w:customStyle="1" w:styleId="CharChar140">
    <w:name w:val="Char Char14"/>
    <w:rsid w:val="00A97D13"/>
    <w:rPr>
      <w:rFonts w:ascii="Arial" w:eastAsia="宋体" w:hAnsi="Arial" w:cs="Arial"/>
      <w:b/>
      <w:bCs/>
      <w:kern w:val="2"/>
      <w:sz w:val="32"/>
      <w:szCs w:val="32"/>
      <w:lang w:val="en-US" w:eastAsia="zh-CN" w:bidi="ar-SA"/>
    </w:rPr>
  </w:style>
  <w:style w:type="character" w:customStyle="1" w:styleId="CharChar13">
    <w:name w:val="Char Char1"/>
    <w:qFormat/>
    <w:rsid w:val="00A97D13"/>
    <w:rPr>
      <w:rFonts w:eastAsia="汉仪大宋简"/>
      <w:kern w:val="44"/>
      <w:sz w:val="22"/>
      <w:szCs w:val="22"/>
      <w:lang w:val="en-US" w:eastAsia="zh-CN" w:bidi="ar-SA"/>
    </w:rPr>
  </w:style>
  <w:style w:type="character" w:customStyle="1" w:styleId="CharChar290">
    <w:name w:val="Char Char29"/>
    <w:semiHidden/>
    <w:rsid w:val="00A97D13"/>
    <w:rPr>
      <w:rFonts w:eastAsia="汉仪大宋简"/>
      <w:kern w:val="44"/>
      <w:sz w:val="22"/>
      <w:szCs w:val="22"/>
      <w:lang w:val="en-US" w:eastAsia="zh-CN" w:bidi="ar-SA"/>
    </w:rPr>
  </w:style>
  <w:style w:type="character" w:customStyle="1" w:styleId="CharChar42">
    <w:name w:val="Char Char4"/>
    <w:qFormat/>
    <w:rsid w:val="00A97D13"/>
    <w:rPr>
      <w:rFonts w:eastAsia="宋体"/>
      <w:b/>
      <w:bCs/>
      <w:kern w:val="44"/>
      <w:sz w:val="44"/>
      <w:szCs w:val="44"/>
      <w:lang w:val="en-US" w:eastAsia="zh-CN" w:bidi="ar-SA"/>
    </w:rPr>
  </w:style>
  <w:style w:type="character" w:customStyle="1" w:styleId="CharChar160">
    <w:name w:val="Char Char16"/>
    <w:semiHidden/>
    <w:rsid w:val="00A97D13"/>
    <w:rPr>
      <w:rFonts w:ascii="Arial" w:eastAsia="黑体" w:hAnsi="Arial"/>
      <w:b/>
      <w:bCs/>
      <w:kern w:val="2"/>
      <w:sz w:val="32"/>
      <w:szCs w:val="32"/>
      <w:lang w:val="en-US" w:eastAsia="zh-CN" w:bidi="ar-SA"/>
    </w:rPr>
  </w:style>
  <w:style w:type="paragraph" w:customStyle="1" w:styleId="4b">
    <w:name w:val="列出段落4"/>
    <w:basedOn w:val="a0"/>
    <w:qFormat/>
    <w:rsid w:val="00A97D13"/>
    <w:pPr>
      <w:ind w:firstLineChars="200" w:firstLine="420"/>
    </w:pPr>
    <w:rPr>
      <w:rFonts w:eastAsia="仿宋_GB2312"/>
      <w:sz w:val="34"/>
    </w:rPr>
  </w:style>
  <w:style w:type="paragraph" w:customStyle="1" w:styleId="Char1f4">
    <w:name w:val="Char1"/>
    <w:basedOn w:val="a0"/>
    <w:qFormat/>
    <w:rsid w:val="00A97D13"/>
    <w:pPr>
      <w:spacing w:afterLines="200" w:after="200"/>
    </w:pPr>
    <w:rPr>
      <w:rFonts w:ascii="黑体" w:eastAsia="黑体" w:hAnsi="Times New Roman"/>
      <w:sz w:val="36"/>
      <w:szCs w:val="36"/>
    </w:rPr>
  </w:style>
  <w:style w:type="paragraph" w:customStyle="1" w:styleId="Char1CharCharCharCharCharCharCharCharCharCharCharChar0">
    <w:name w:val="Char1 Char Char Char Char Char Char Char Char Char Char Char Char"/>
    <w:basedOn w:val="a0"/>
    <w:qFormat/>
    <w:rsid w:val="00A97D13"/>
    <w:pPr>
      <w:pageBreakBefore/>
      <w:tabs>
        <w:tab w:val="left" w:pos="432"/>
      </w:tabs>
      <w:ind w:left="432" w:hanging="432"/>
    </w:pPr>
    <w:rPr>
      <w:rFonts w:ascii="Tahoma" w:eastAsia="仿宋_GB2312" w:hAnsi="Tahoma"/>
      <w:sz w:val="24"/>
      <w:szCs w:val="20"/>
    </w:rPr>
  </w:style>
  <w:style w:type="paragraph" w:styleId="afffffffffffff0">
    <w:name w:val="Revision"/>
    <w:rsid w:val="00A97D13"/>
    <w:rPr>
      <w:rFonts w:ascii="Times New Roman" w:eastAsia="宋体" w:hAnsi="Times New Roman" w:cs="Times New Roman"/>
      <w:szCs w:val="21"/>
    </w:rPr>
  </w:style>
  <w:style w:type="paragraph" w:customStyle="1" w:styleId="CharCharf8">
    <w:name w:val="Char Char"/>
    <w:basedOn w:val="a0"/>
    <w:rsid w:val="00A97D13"/>
    <w:rPr>
      <w:rFonts w:ascii="仿宋_GB2312" w:eastAsia="仿宋_GB2312" w:hAnsi="Times New Roman"/>
      <w:sz w:val="28"/>
      <w:szCs w:val="20"/>
    </w:rPr>
  </w:style>
  <w:style w:type="paragraph" w:customStyle="1" w:styleId="3f6">
    <w:name w:val="正文3"/>
    <w:basedOn w:val="15"/>
    <w:qFormat/>
    <w:rsid w:val="00A97D13"/>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
    <w:name w:val="Char"/>
    <w:basedOn w:val="a0"/>
    <w:qFormat/>
    <w:rsid w:val="00A97D13"/>
    <w:rPr>
      <w:rFonts w:ascii="仿宋_GB2312" w:eastAsia="仿宋_GB2312" w:hAnsi="Times New Roman"/>
      <w:sz w:val="34"/>
      <w:szCs w:val="20"/>
    </w:rPr>
  </w:style>
  <w:style w:type="paragraph" w:customStyle="1" w:styleId="CharCharChar1Char0">
    <w:name w:val="Char Char Char1 Char"/>
    <w:basedOn w:val="a0"/>
    <w:semiHidden/>
    <w:rsid w:val="00A97D13"/>
    <w:rPr>
      <w:rFonts w:ascii="宋体" w:eastAsia="仿宋_GB2312" w:hAnsi="宋体"/>
      <w:b/>
      <w:color w:val="000000"/>
      <w:sz w:val="24"/>
      <w:szCs w:val="20"/>
    </w:rPr>
  </w:style>
  <w:style w:type="paragraph" w:customStyle="1" w:styleId="Char23">
    <w:name w:val="Char2"/>
    <w:basedOn w:val="a0"/>
    <w:qFormat/>
    <w:rsid w:val="00A97D13"/>
    <w:rPr>
      <w:rFonts w:ascii="仿宋_GB2312" w:eastAsia="仿宋_GB2312" w:hAnsi="Times New Roman"/>
      <w:sz w:val="34"/>
      <w:szCs w:val="20"/>
    </w:rPr>
  </w:style>
  <w:style w:type="paragraph" w:customStyle="1" w:styleId="CharCharCharChar2">
    <w:name w:val="Char Char Char Char"/>
    <w:basedOn w:val="a0"/>
    <w:link w:val="CharCharCharCharChar"/>
    <w:qFormat/>
    <w:rsid w:val="00A97D13"/>
    <w:rPr>
      <w:rFonts w:ascii="仿宋_GB2312" w:eastAsia="仿宋_GB2312" w:hAnsi="Times New Roman"/>
      <w:sz w:val="34"/>
      <w:szCs w:val="20"/>
    </w:rPr>
  </w:style>
  <w:style w:type="paragraph" w:customStyle="1" w:styleId="3f7">
    <w:name w:val="纯文本3"/>
    <w:basedOn w:val="a0"/>
    <w:qFormat/>
    <w:rsid w:val="00A97D13"/>
    <w:rPr>
      <w:rFonts w:ascii="宋体" w:eastAsia="仿宋_GB2312" w:hAnsi="Courier New"/>
      <w:kern w:val="0"/>
      <w:sz w:val="20"/>
      <w:szCs w:val="20"/>
    </w:rPr>
  </w:style>
  <w:style w:type="paragraph" w:styleId="TOC">
    <w:name w:val="TOC Heading"/>
    <w:basedOn w:val="1"/>
    <w:next w:val="a0"/>
    <w:uiPriority w:val="39"/>
    <w:qFormat/>
    <w:rsid w:val="00A97D13"/>
    <w:pPr>
      <w:widowControl/>
      <w:spacing w:before="480" w:after="0" w:line="276" w:lineRule="auto"/>
      <w:contextualSpacing/>
      <w:jc w:val="left"/>
      <w:outlineLvl w:val="9"/>
    </w:pPr>
    <w:rPr>
      <w:rFonts w:ascii="Cambria" w:eastAsia="仿宋_GB2312" w:hAnsi="Cambria"/>
      <w:bCs/>
      <w:color w:val="365F91"/>
      <w:kern w:val="0"/>
      <w:sz w:val="28"/>
      <w:szCs w:val="28"/>
    </w:rPr>
  </w:style>
  <w:style w:type="paragraph" w:customStyle="1" w:styleId="CharCharChar0">
    <w:name w:val="Char Char Char"/>
    <w:basedOn w:val="a0"/>
    <w:qFormat/>
    <w:rsid w:val="00A97D13"/>
    <w:rPr>
      <w:rFonts w:ascii="仿宋_GB2312" w:eastAsia="仿宋_GB2312" w:hAnsi="Times New Roman"/>
      <w:sz w:val="34"/>
      <w:szCs w:val="20"/>
    </w:rPr>
  </w:style>
  <w:style w:type="paragraph" w:customStyle="1" w:styleId="xl140">
    <w:name w:val="xl14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41">
    <w:name w:val="xl141"/>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42">
    <w:name w:val="xl14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43">
    <w:name w:val="xl143"/>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44">
    <w:name w:val="xl144"/>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szCs w:val="24"/>
    </w:rPr>
  </w:style>
  <w:style w:type="paragraph" w:customStyle="1" w:styleId="xl145">
    <w:name w:val="xl145"/>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6">
    <w:name w:val="xl146"/>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47">
    <w:name w:val="xl147"/>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48">
    <w:name w:val="xl148"/>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9">
    <w:name w:val="xl149"/>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50">
    <w:name w:val="xl15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51">
    <w:name w:val="xl151"/>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52">
    <w:name w:val="xl15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3">
    <w:name w:val="xl153"/>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54">
    <w:name w:val="xl154"/>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55">
    <w:name w:val="xl155"/>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56">
    <w:name w:val="xl156"/>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7">
    <w:name w:val="xl157"/>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158">
    <w:name w:val="xl158"/>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59">
    <w:name w:val="xl159"/>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60">
    <w:name w:val="xl16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61">
    <w:name w:val="xl161"/>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62">
    <w:name w:val="xl16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63">
    <w:name w:val="xl163"/>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64">
    <w:name w:val="xl164"/>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65">
    <w:name w:val="xl165"/>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66">
    <w:name w:val="xl166"/>
    <w:basedOn w:val="a0"/>
    <w:qFormat/>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167">
    <w:name w:val="xl167"/>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168">
    <w:name w:val="xl168"/>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69">
    <w:name w:val="xl169"/>
    <w:basedOn w:val="a0"/>
    <w:qFormat/>
    <w:rsid w:val="00A97D13"/>
    <w:pPr>
      <w:widowControl/>
      <w:shd w:val="clear" w:color="000000" w:fill="FFFFFF"/>
      <w:spacing w:before="100" w:beforeAutospacing="1" w:after="100" w:afterAutospacing="1"/>
      <w:jc w:val="left"/>
    </w:pPr>
    <w:rPr>
      <w:rFonts w:ascii="宋体" w:hAnsi="宋体" w:cs="宋体"/>
      <w:kern w:val="0"/>
      <w:sz w:val="20"/>
      <w:szCs w:val="20"/>
    </w:rPr>
  </w:style>
  <w:style w:type="paragraph" w:customStyle="1" w:styleId="xl170">
    <w:name w:val="xl17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71">
    <w:name w:val="xl171"/>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4"/>
      <w:szCs w:val="24"/>
    </w:rPr>
  </w:style>
  <w:style w:type="paragraph" w:customStyle="1" w:styleId="xl172">
    <w:name w:val="xl17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73">
    <w:name w:val="xl173"/>
    <w:basedOn w:val="a0"/>
    <w:qFormat/>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0"/>
      <w:szCs w:val="20"/>
    </w:rPr>
  </w:style>
  <w:style w:type="paragraph" w:customStyle="1" w:styleId="xl174">
    <w:name w:val="xl174"/>
    <w:basedOn w:val="a0"/>
    <w:qFormat/>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4"/>
      <w:szCs w:val="24"/>
    </w:rPr>
  </w:style>
  <w:style w:type="paragraph" w:customStyle="1" w:styleId="xl175">
    <w:name w:val="xl175"/>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76">
    <w:name w:val="xl176"/>
    <w:basedOn w:val="a0"/>
    <w:qFormat/>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4"/>
      <w:szCs w:val="24"/>
    </w:rPr>
  </w:style>
  <w:style w:type="paragraph" w:customStyle="1" w:styleId="xl177">
    <w:name w:val="xl177"/>
    <w:basedOn w:val="a0"/>
    <w:qFormat/>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0"/>
      <w:szCs w:val="20"/>
    </w:rPr>
  </w:style>
  <w:style w:type="paragraph" w:customStyle="1" w:styleId="xl178">
    <w:name w:val="xl178"/>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79">
    <w:name w:val="xl179"/>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80">
    <w:name w:val="xl180"/>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0"/>
      <w:szCs w:val="20"/>
    </w:rPr>
  </w:style>
  <w:style w:type="paragraph" w:customStyle="1" w:styleId="xl181">
    <w:name w:val="xl181"/>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20"/>
      <w:szCs w:val="20"/>
    </w:rPr>
  </w:style>
  <w:style w:type="paragraph" w:customStyle="1" w:styleId="xl182">
    <w:name w:val="xl182"/>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83">
    <w:name w:val="xl183"/>
    <w:basedOn w:val="a0"/>
    <w:qFormat/>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84">
    <w:name w:val="xl184"/>
    <w:basedOn w:val="a0"/>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85">
    <w:name w:val="xl185"/>
    <w:basedOn w:val="a0"/>
    <w:rsid w:val="00A97D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86">
    <w:name w:val="xl186"/>
    <w:basedOn w:val="a0"/>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kern w:val="0"/>
      <w:sz w:val="24"/>
      <w:szCs w:val="24"/>
    </w:rPr>
  </w:style>
  <w:style w:type="paragraph" w:customStyle="1" w:styleId="xl187">
    <w:name w:val="xl187"/>
    <w:basedOn w:val="a0"/>
    <w:rsid w:val="00A97D13"/>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宋体" w:hAnsi="宋体" w:cs="宋体"/>
      <w:color w:val="000000"/>
      <w:kern w:val="0"/>
      <w:szCs w:val="21"/>
    </w:rPr>
  </w:style>
  <w:style w:type="paragraph" w:customStyle="1" w:styleId="xl188">
    <w:name w:val="xl188"/>
    <w:basedOn w:val="a0"/>
    <w:rsid w:val="00A97D13"/>
    <w:pPr>
      <w:widowControl/>
      <w:spacing w:before="100" w:beforeAutospacing="1" w:after="100" w:afterAutospacing="1"/>
      <w:jc w:val="center"/>
    </w:pPr>
    <w:rPr>
      <w:rFonts w:ascii="宋体" w:hAnsi="宋体" w:cs="宋体"/>
      <w:kern w:val="0"/>
      <w:sz w:val="24"/>
      <w:szCs w:val="24"/>
    </w:rPr>
  </w:style>
  <w:style w:type="paragraph" w:customStyle="1" w:styleId="xl189">
    <w:name w:val="xl189"/>
    <w:basedOn w:val="a0"/>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90">
    <w:name w:val="xl190"/>
    <w:basedOn w:val="a0"/>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91">
    <w:name w:val="xl191"/>
    <w:basedOn w:val="a0"/>
    <w:rsid w:val="00A97D1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character" w:customStyle="1" w:styleId="afffffffffff2">
    <w:name w:val="无间隔 字符"/>
    <w:link w:val="1ff0"/>
    <w:qFormat/>
    <w:rsid w:val="00121C10"/>
    <w:rPr>
      <w:rFonts w:ascii="Times New Roman" w:eastAsia="宋体" w:hAnsi="Times New Roman" w:cs="Times New Roman"/>
      <w:szCs w:val="20"/>
    </w:rPr>
  </w:style>
  <w:style w:type="paragraph" w:customStyle="1" w:styleId="Style7">
    <w:name w:val="_Style 7"/>
    <w:basedOn w:val="a0"/>
    <w:next w:val="a0"/>
    <w:qFormat/>
    <w:rsid w:val="00FF64AD"/>
    <w:pPr>
      <w:spacing w:before="200" w:after="160"/>
      <w:ind w:left="864" w:right="864"/>
      <w:jc w:val="center"/>
    </w:pPr>
    <w:rPr>
      <w:rFonts w:ascii="Times New Roman" w:hAnsi="Times New Roman"/>
      <w:i/>
      <w:iCs/>
      <w:color w:val="404040"/>
      <w:szCs w:val="21"/>
    </w:rPr>
  </w:style>
  <w:style w:type="character" w:customStyle="1" w:styleId="15Char1">
    <w:name w:val="样式15 Char1"/>
    <w:basedOn w:val="9Char1"/>
    <w:qFormat/>
    <w:rsid w:val="00FF64AD"/>
    <w:rPr>
      <w:rFonts w:ascii="Times New Roman" w:eastAsia="宋体" w:hAnsi="Times New Roman" w:cs="Times New Roman"/>
      <w:szCs w:val="24"/>
    </w:rPr>
  </w:style>
  <w:style w:type="character" w:customStyle="1" w:styleId="9Char1">
    <w:name w:val="样式9 Char1"/>
    <w:basedOn w:val="7Char0"/>
    <w:qFormat/>
    <w:rsid w:val="00FF64AD"/>
    <w:rPr>
      <w:rFonts w:ascii="Times New Roman" w:eastAsia="宋体" w:hAnsi="Times New Roman" w:cs="Times New Roman"/>
      <w:szCs w:val="24"/>
    </w:rPr>
  </w:style>
  <w:style w:type="character" w:customStyle="1" w:styleId="7Char0">
    <w:name w:val="样式7 Char"/>
    <w:link w:val="71"/>
    <w:qFormat/>
    <w:rsid w:val="00FF64AD"/>
    <w:rPr>
      <w:rFonts w:ascii="Times New Roman" w:eastAsia="宋体" w:hAnsi="Times New Roman" w:cs="Times New Roman"/>
      <w:szCs w:val="24"/>
    </w:rPr>
  </w:style>
  <w:style w:type="character" w:customStyle="1" w:styleId="1fff5">
    <w:name w:val="明显参考1"/>
    <w:qFormat/>
    <w:rsid w:val="00FF64AD"/>
    <w:rPr>
      <w:b/>
      <w:bCs/>
      <w:smallCaps/>
      <w:color w:val="C0504D"/>
      <w:spacing w:val="5"/>
      <w:u w:val="single"/>
    </w:rPr>
  </w:style>
  <w:style w:type="character" w:customStyle="1" w:styleId="16Char">
    <w:name w:val="样式16 Char"/>
    <w:basedOn w:val="15Char1"/>
    <w:link w:val="160"/>
    <w:qFormat/>
    <w:rsid w:val="00FF64AD"/>
    <w:rPr>
      <w:rFonts w:ascii="Times New Roman" w:eastAsia="宋体" w:hAnsi="Times New Roman" w:cs="Times New Roman"/>
      <w:szCs w:val="24"/>
    </w:rPr>
  </w:style>
  <w:style w:type="paragraph" w:customStyle="1" w:styleId="160">
    <w:name w:val="样式16"/>
    <w:basedOn w:val="151"/>
    <w:link w:val="16Char"/>
    <w:qFormat/>
    <w:rsid w:val="00FF64AD"/>
    <w:rPr>
      <w:rFonts w:ascii="Times New Roman" w:eastAsia="宋体"/>
      <w:kern w:val="2"/>
      <w:sz w:val="21"/>
    </w:rPr>
  </w:style>
  <w:style w:type="paragraph" w:customStyle="1" w:styleId="151">
    <w:name w:val="样式15"/>
    <w:basedOn w:val="92"/>
    <w:next w:val="92"/>
    <w:link w:val="15Char"/>
    <w:qFormat/>
    <w:rsid w:val="00FF64AD"/>
  </w:style>
  <w:style w:type="paragraph" w:customStyle="1" w:styleId="92">
    <w:name w:val="样式9"/>
    <w:basedOn w:val="71"/>
    <w:link w:val="9Char2"/>
    <w:qFormat/>
    <w:rsid w:val="00FF64AD"/>
    <w:rPr>
      <w:rFonts w:ascii="仿宋_GB2312" w:eastAsia="仿宋_GB2312"/>
      <w:kern w:val="0"/>
      <w:sz w:val="34"/>
    </w:rPr>
  </w:style>
  <w:style w:type="character" w:customStyle="1" w:styleId="9Char2">
    <w:name w:val="样式9 Char"/>
    <w:basedOn w:val="7Char0"/>
    <w:link w:val="92"/>
    <w:qFormat/>
    <w:rsid w:val="00FF64AD"/>
    <w:rPr>
      <w:rFonts w:ascii="仿宋_GB2312" w:eastAsia="仿宋_GB2312" w:hAnsi="Times New Roman" w:cs="Times New Roman"/>
      <w:kern w:val="0"/>
      <w:sz w:val="34"/>
      <w:szCs w:val="24"/>
    </w:rPr>
  </w:style>
  <w:style w:type="character" w:customStyle="1" w:styleId="15Char">
    <w:name w:val="样式15 Char"/>
    <w:basedOn w:val="9Char1"/>
    <w:link w:val="151"/>
    <w:qFormat/>
    <w:rsid w:val="00FF64AD"/>
    <w:rPr>
      <w:rFonts w:ascii="仿宋_GB2312" w:eastAsia="仿宋_GB2312" w:hAnsi="Times New Roman" w:cs="Times New Roman"/>
      <w:kern w:val="0"/>
      <w:sz w:val="34"/>
      <w:szCs w:val="24"/>
    </w:rPr>
  </w:style>
  <w:style w:type="character" w:customStyle="1" w:styleId="14Char">
    <w:name w:val="样式14 Char"/>
    <w:basedOn w:val="11Char10"/>
    <w:link w:val="141"/>
    <w:qFormat/>
    <w:rsid w:val="00FF64AD"/>
    <w:rPr>
      <w:rFonts w:ascii="Times New Roman" w:eastAsia="黑体" w:hAnsi="Times New Roman" w:cs="宋体"/>
      <w:b/>
      <w:bCs/>
      <w:snapToGrid/>
      <w:kern w:val="0"/>
      <w:szCs w:val="21"/>
    </w:rPr>
  </w:style>
  <w:style w:type="character" w:customStyle="1" w:styleId="11Char10">
    <w:name w:val="样式11 Char1"/>
    <w:basedOn w:val="205052050Char"/>
    <w:qFormat/>
    <w:rsid w:val="00FF64AD"/>
    <w:rPr>
      <w:rFonts w:ascii="Times New Roman" w:eastAsia="宋体" w:hAnsi="Times New Roman" w:cs="Times New Roman"/>
      <w:b/>
      <w:bCs w:val="0"/>
      <w:snapToGrid w:val="0"/>
      <w:kern w:val="0"/>
      <w:szCs w:val="20"/>
    </w:rPr>
  </w:style>
  <w:style w:type="character" w:customStyle="1" w:styleId="205052050Char">
    <w:name w:val="样式 样式 标题 2 + 段前: 0.5 行 段后: 0.5 行 + 首行缩进:  2 字符 段前: 0.5 行 段后: 0... Char"/>
    <w:basedOn w:val="20505Char"/>
    <w:link w:val="205052050"/>
    <w:qFormat/>
    <w:rsid w:val="00FF64AD"/>
    <w:rPr>
      <w:rFonts w:ascii="Times New Roman" w:eastAsia="宋体" w:hAnsi="Times New Roman" w:cs="Times New Roman"/>
      <w:b/>
      <w:bCs w:val="0"/>
      <w:snapToGrid w:val="0"/>
      <w:kern w:val="0"/>
      <w:szCs w:val="20"/>
    </w:rPr>
  </w:style>
  <w:style w:type="character" w:customStyle="1" w:styleId="20505Char">
    <w:name w:val="样式 标题 2 + 段前: 0.5 行 段后: 0.5 行 Char"/>
    <w:link w:val="20505"/>
    <w:qFormat/>
    <w:rsid w:val="00FF64AD"/>
    <w:rPr>
      <w:rFonts w:ascii="Times New Roman" w:eastAsia="宋体" w:hAnsi="Times New Roman" w:cs="宋体"/>
      <w:bCs/>
      <w:snapToGrid w:val="0"/>
      <w:kern w:val="0"/>
      <w:szCs w:val="21"/>
    </w:rPr>
  </w:style>
  <w:style w:type="paragraph" w:customStyle="1" w:styleId="141">
    <w:name w:val="样式14"/>
    <w:basedOn w:val="115"/>
    <w:link w:val="14Char"/>
    <w:qFormat/>
    <w:rsid w:val="00FF64AD"/>
    <w:rPr>
      <w:b/>
      <w:bCs/>
      <w:kern w:val="2"/>
      <w:szCs w:val="21"/>
    </w:rPr>
  </w:style>
  <w:style w:type="paragraph" w:customStyle="1" w:styleId="115">
    <w:name w:val="样式11"/>
    <w:basedOn w:val="205052050"/>
    <w:link w:val="11Char2"/>
    <w:qFormat/>
    <w:rsid w:val="00FF64AD"/>
    <w:pPr>
      <w:spacing w:before="50" w:after="50"/>
      <w:jc w:val="center"/>
    </w:pPr>
    <w:rPr>
      <w:rFonts w:cs="宋体"/>
    </w:rPr>
  </w:style>
  <w:style w:type="character" w:customStyle="1" w:styleId="11Char2">
    <w:name w:val="样式11 Char"/>
    <w:basedOn w:val="205052050Char"/>
    <w:link w:val="115"/>
    <w:qFormat/>
    <w:rsid w:val="00FF64AD"/>
    <w:rPr>
      <w:rFonts w:ascii="Times New Roman" w:eastAsia="黑体" w:hAnsi="Times New Roman" w:cs="宋体"/>
      <w:b w:val="0"/>
      <w:bCs w:val="0"/>
      <w:snapToGrid/>
      <w:kern w:val="0"/>
      <w:szCs w:val="20"/>
    </w:rPr>
  </w:style>
  <w:style w:type="character" w:customStyle="1" w:styleId="afffffffffffff1">
    <w:name w:val="明显引用 字符"/>
    <w:link w:val="1fff6"/>
    <w:qFormat/>
    <w:rsid w:val="00FF64AD"/>
    <w:rPr>
      <w:rFonts w:ascii="Times New Roman" w:hAnsi="Times New Roman"/>
      <w:b/>
      <w:bCs/>
      <w:i/>
      <w:iCs/>
      <w:color w:val="4F81BD"/>
    </w:rPr>
  </w:style>
  <w:style w:type="paragraph" w:customStyle="1" w:styleId="1fff6">
    <w:name w:val="明显引用1"/>
    <w:basedOn w:val="a0"/>
    <w:next w:val="a0"/>
    <w:link w:val="afffffffffffff1"/>
    <w:qFormat/>
    <w:rsid w:val="00FF64AD"/>
    <w:pPr>
      <w:pBdr>
        <w:bottom w:val="single" w:sz="4" w:space="4" w:color="4F81BD"/>
      </w:pBdr>
      <w:spacing w:before="200" w:after="280"/>
      <w:ind w:left="936" w:right="936"/>
    </w:pPr>
    <w:rPr>
      <w:rFonts w:ascii="Times New Roman" w:eastAsiaTheme="minorEastAsia" w:hAnsi="Times New Roman" w:cstheme="minorBidi"/>
      <w:b/>
      <w:bCs/>
      <w:i/>
      <w:iCs/>
      <w:color w:val="4F81BD"/>
    </w:rPr>
  </w:style>
  <w:style w:type="character" w:customStyle="1" w:styleId="12Char">
    <w:name w:val="样式12 Char"/>
    <w:basedOn w:val="10Char1"/>
    <w:link w:val="120"/>
    <w:qFormat/>
    <w:rsid w:val="00FF64AD"/>
    <w:rPr>
      <w:rFonts w:ascii="宋体" w:eastAsia="宋体" w:hAnsi="宋体" w:cs="Times New Roman"/>
      <w:b/>
      <w:bCs/>
      <w:sz w:val="24"/>
      <w:szCs w:val="24"/>
    </w:rPr>
  </w:style>
  <w:style w:type="character" w:customStyle="1" w:styleId="10Char1">
    <w:name w:val="样式10 Char1"/>
    <w:basedOn w:val="5Char0"/>
    <w:qFormat/>
    <w:rsid w:val="00FF64AD"/>
    <w:rPr>
      <w:rFonts w:ascii="Times New Roman" w:eastAsia="宋体" w:hAnsi="Times New Roman" w:cs="宋体"/>
      <w:sz w:val="18"/>
      <w:szCs w:val="20"/>
    </w:rPr>
  </w:style>
  <w:style w:type="character" w:customStyle="1" w:styleId="5Char0">
    <w:name w:val="样式5 Char"/>
    <w:link w:val="58"/>
    <w:qFormat/>
    <w:rsid w:val="00FF64AD"/>
    <w:rPr>
      <w:rFonts w:ascii="Times New Roman" w:eastAsia="宋体" w:hAnsi="Times New Roman" w:cs="宋体"/>
      <w:sz w:val="18"/>
      <w:szCs w:val="20"/>
    </w:rPr>
  </w:style>
  <w:style w:type="paragraph" w:customStyle="1" w:styleId="101">
    <w:name w:val="样式10"/>
    <w:basedOn w:val="58"/>
    <w:link w:val="10Char"/>
    <w:qFormat/>
    <w:rsid w:val="00FF64AD"/>
    <w:pPr>
      <w:keepNext/>
      <w:keepLines/>
      <w:widowControl w:val="0"/>
      <w:snapToGrid/>
      <w:spacing w:before="120" w:after="120" w:line="360" w:lineRule="auto"/>
      <w:jc w:val="left"/>
      <w:outlineLvl w:val="1"/>
    </w:pPr>
    <w:rPr>
      <w:rFonts w:ascii="Cambria" w:eastAsia="仿宋_GB2312" w:hAnsi="Cambria" w:cs="Times New Roman"/>
      <w:b/>
      <w:bCs/>
      <w:kern w:val="0"/>
      <w:sz w:val="36"/>
      <w:szCs w:val="32"/>
    </w:rPr>
  </w:style>
  <w:style w:type="character" w:customStyle="1" w:styleId="10Char">
    <w:name w:val="样式10 Char"/>
    <w:basedOn w:val="5Char0"/>
    <w:link w:val="101"/>
    <w:qFormat/>
    <w:rsid w:val="00FF64AD"/>
    <w:rPr>
      <w:rFonts w:ascii="Cambria" w:eastAsia="仿宋_GB2312" w:hAnsi="Cambria" w:cs="Times New Roman"/>
      <w:b/>
      <w:bCs/>
      <w:kern w:val="0"/>
      <w:sz w:val="36"/>
      <w:szCs w:val="32"/>
    </w:rPr>
  </w:style>
  <w:style w:type="character" w:customStyle="1" w:styleId="01Char">
    <w:name w:val="01 Char"/>
    <w:link w:val="01"/>
    <w:qFormat/>
    <w:rsid w:val="00FF64AD"/>
    <w:rPr>
      <w:rFonts w:ascii="宋体" w:hAnsi="宋体" w:cs="宋体"/>
      <w:szCs w:val="21"/>
    </w:rPr>
  </w:style>
  <w:style w:type="paragraph" w:customStyle="1" w:styleId="01">
    <w:name w:val="01"/>
    <w:basedOn w:val="a0"/>
    <w:link w:val="01Char"/>
    <w:qFormat/>
    <w:rsid w:val="00FF64AD"/>
    <w:pPr>
      <w:tabs>
        <w:tab w:val="left" w:pos="3585"/>
      </w:tabs>
      <w:overflowPunct w:val="0"/>
      <w:topLinePunct/>
      <w:spacing w:afterLines="10"/>
      <w:ind w:firstLineChars="200" w:firstLine="420"/>
    </w:pPr>
    <w:rPr>
      <w:rFonts w:ascii="宋体" w:eastAsiaTheme="minorEastAsia" w:hAnsi="宋体" w:cs="宋体"/>
      <w:szCs w:val="21"/>
    </w:rPr>
  </w:style>
  <w:style w:type="character" w:customStyle="1" w:styleId="01CharChar">
    <w:name w:val="01 Char Char"/>
    <w:qFormat/>
    <w:rsid w:val="00FF64AD"/>
    <w:rPr>
      <w:rFonts w:ascii="宋体" w:eastAsia="宋体" w:hAnsi="宋体" w:cs="宋体"/>
      <w:kern w:val="2"/>
      <w:sz w:val="21"/>
      <w:szCs w:val="21"/>
      <w:lang w:val="en-US" w:eastAsia="zh-CN" w:bidi="ar-SA"/>
    </w:rPr>
  </w:style>
  <w:style w:type="character" w:customStyle="1" w:styleId="Charffe">
    <w:name w:val="样式 Char"/>
    <w:link w:val="affffffffffff0"/>
    <w:qFormat/>
    <w:rsid w:val="00FF64AD"/>
    <w:rPr>
      <w:rFonts w:ascii="Times New Roman" w:eastAsia="宋体" w:hAnsi="Times New Roman" w:cs="Times New Roman"/>
      <w:kern w:val="0"/>
      <w:sz w:val="24"/>
      <w:szCs w:val="24"/>
    </w:rPr>
  </w:style>
  <w:style w:type="character" w:customStyle="1" w:styleId="pagehead">
    <w:name w:val="pagehead"/>
    <w:basedOn w:val="a1"/>
    <w:qFormat/>
    <w:rsid w:val="00FF64AD"/>
  </w:style>
  <w:style w:type="character" w:customStyle="1" w:styleId="FontStyle81">
    <w:name w:val="Font Style81"/>
    <w:uiPriority w:val="99"/>
    <w:qFormat/>
    <w:rsid w:val="00FF64AD"/>
    <w:rPr>
      <w:rFonts w:ascii="宋体" w:eastAsia="宋体" w:cs="宋体"/>
      <w:spacing w:val="-10"/>
      <w:w w:val="250"/>
      <w:sz w:val="10"/>
      <w:szCs w:val="10"/>
    </w:rPr>
  </w:style>
  <w:style w:type="character" w:customStyle="1" w:styleId="FontStyle112">
    <w:name w:val="Font Style112"/>
    <w:uiPriority w:val="99"/>
    <w:qFormat/>
    <w:rsid w:val="00FF64AD"/>
    <w:rPr>
      <w:rFonts w:ascii="黑体" w:eastAsia="黑体" w:cs="黑体"/>
      <w:sz w:val="20"/>
      <w:szCs w:val="20"/>
    </w:rPr>
  </w:style>
  <w:style w:type="character" w:customStyle="1" w:styleId="1fff7">
    <w:name w:val="明显强调1"/>
    <w:qFormat/>
    <w:rsid w:val="00FF64AD"/>
    <w:rPr>
      <w:b/>
      <w:bCs/>
      <w:i/>
      <w:iCs/>
      <w:color w:val="4F81BD"/>
    </w:rPr>
  </w:style>
  <w:style w:type="character" w:customStyle="1" w:styleId="BCharChar">
    <w:name w:val="B Char Char"/>
    <w:qFormat/>
    <w:rsid w:val="00FF64AD"/>
    <w:rPr>
      <w:rFonts w:ascii="E-F1" w:eastAsia="黑体"/>
      <w:kern w:val="2"/>
      <w:sz w:val="21"/>
      <w:szCs w:val="21"/>
      <w:lang w:val="en-US" w:eastAsia="zh-CN" w:bidi="ar-SA"/>
    </w:rPr>
  </w:style>
  <w:style w:type="character" w:customStyle="1" w:styleId="1Char8">
    <w:name w:val="样式1 子目录 Char"/>
    <w:link w:val="1fff8"/>
    <w:qFormat/>
    <w:rsid w:val="00FF64AD"/>
    <w:rPr>
      <w:rFonts w:ascii="仿宋_GB2312" w:eastAsia="仿宋_GB2312"/>
      <w:sz w:val="34"/>
      <w:szCs w:val="21"/>
    </w:rPr>
  </w:style>
  <w:style w:type="paragraph" w:customStyle="1" w:styleId="1fff8">
    <w:name w:val="样式1 子目录"/>
    <w:basedOn w:val="a0"/>
    <w:next w:val="a0"/>
    <w:link w:val="1Char8"/>
    <w:qFormat/>
    <w:rsid w:val="00FF64AD"/>
    <w:pPr>
      <w:tabs>
        <w:tab w:val="left" w:pos="420"/>
      </w:tabs>
      <w:spacing w:line="360" w:lineRule="auto"/>
      <w:ind w:leftChars="200" w:left="620" w:hanging="420"/>
    </w:pPr>
    <w:rPr>
      <w:rFonts w:ascii="仿宋_GB2312" w:eastAsia="仿宋_GB2312" w:hAnsiTheme="minorHAnsi" w:cstheme="minorBidi"/>
      <w:sz w:val="34"/>
      <w:szCs w:val="21"/>
    </w:rPr>
  </w:style>
  <w:style w:type="character" w:customStyle="1" w:styleId="1fff9">
    <w:name w:val="书籍标题1"/>
    <w:qFormat/>
    <w:rsid w:val="00FF64AD"/>
    <w:rPr>
      <w:b/>
      <w:bCs/>
      <w:smallCaps/>
      <w:spacing w:val="5"/>
    </w:rPr>
  </w:style>
  <w:style w:type="character" w:customStyle="1" w:styleId="unnamed8">
    <w:name w:val="unnamed8"/>
    <w:basedOn w:val="a1"/>
    <w:qFormat/>
    <w:rsid w:val="00FF64AD"/>
  </w:style>
  <w:style w:type="character" w:customStyle="1" w:styleId="4Char0">
    <w:name w:val="样式4 Char"/>
    <w:basedOn w:val="3Char4"/>
    <w:link w:val="45"/>
    <w:qFormat/>
    <w:rsid w:val="00FF64AD"/>
    <w:rPr>
      <w:rFonts w:ascii="Times New Roman" w:eastAsia="楷体_GB2312" w:hAnsi="Times New Roman" w:cs="Times New Roman"/>
      <w:kern w:val="2"/>
      <w:sz w:val="24"/>
      <w:szCs w:val="20"/>
    </w:rPr>
  </w:style>
  <w:style w:type="character" w:customStyle="1" w:styleId="CharChar31">
    <w:name w:val="Char Char31"/>
    <w:qFormat/>
    <w:rsid w:val="00FF64AD"/>
    <w:rPr>
      <w:rFonts w:eastAsia="黑体"/>
      <w:kern w:val="2"/>
      <w:sz w:val="21"/>
      <w:szCs w:val="21"/>
      <w:lang w:val="en-US" w:eastAsia="zh-CN" w:bidi="ar-SA"/>
    </w:rPr>
  </w:style>
  <w:style w:type="character" w:customStyle="1" w:styleId="unnamed21">
    <w:name w:val="unnamed21"/>
    <w:qFormat/>
    <w:rsid w:val="00FF64AD"/>
    <w:rPr>
      <w:spacing w:val="0"/>
      <w:sz w:val="22"/>
    </w:rPr>
  </w:style>
  <w:style w:type="character" w:customStyle="1" w:styleId="Charf8">
    <w:name w:val="附录 Char"/>
    <w:link w:val="affffffffff0"/>
    <w:qFormat/>
    <w:rsid w:val="00FF64AD"/>
    <w:rPr>
      <w:rFonts w:ascii="Times New Roman" w:eastAsia="黑体" w:hAnsi="Times New Roman" w:cs="Times New Roman"/>
      <w:sz w:val="28"/>
      <w:szCs w:val="28"/>
    </w:rPr>
  </w:style>
  <w:style w:type="character" w:customStyle="1" w:styleId="8Char0">
    <w:name w:val="样式8 Char"/>
    <w:basedOn w:val="4Char0"/>
    <w:link w:val="81"/>
    <w:qFormat/>
    <w:rsid w:val="00FF64AD"/>
    <w:rPr>
      <w:rFonts w:ascii="EU-F1" w:eastAsia="黑体" w:hAnsi="Times New Roman" w:cs="Times New Roman"/>
      <w:bCs/>
      <w:kern w:val="21"/>
      <w:sz w:val="24"/>
      <w:szCs w:val="21"/>
    </w:rPr>
  </w:style>
  <w:style w:type="character" w:customStyle="1" w:styleId="CharCharCharCharChar">
    <w:name w:val="Char Char Char Char Char"/>
    <w:link w:val="CharCharCharChar2"/>
    <w:qFormat/>
    <w:rsid w:val="00FF64AD"/>
    <w:rPr>
      <w:rFonts w:ascii="仿宋_GB2312" w:eastAsia="仿宋_GB2312" w:hAnsi="Times New Roman" w:cs="Times New Roman"/>
      <w:sz w:val="34"/>
      <w:szCs w:val="20"/>
    </w:rPr>
  </w:style>
  <w:style w:type="character" w:customStyle="1" w:styleId="1fffa">
    <w:name w:val="不明显参考1"/>
    <w:qFormat/>
    <w:rsid w:val="00FF64AD"/>
    <w:rPr>
      <w:smallCaps/>
      <w:color w:val="C0504D"/>
      <w:u w:val="single"/>
    </w:rPr>
  </w:style>
  <w:style w:type="character" w:customStyle="1" w:styleId="line1">
    <w:name w:val="line1"/>
    <w:qFormat/>
    <w:rsid w:val="00FF64AD"/>
    <w:rPr>
      <w:spacing w:val="0"/>
      <w:sz w:val="20"/>
    </w:rPr>
  </w:style>
  <w:style w:type="character" w:customStyle="1" w:styleId="ZB5Char">
    <w:name w:val="ZB5 Char"/>
    <w:link w:val="ZB5"/>
    <w:qFormat/>
    <w:rsid w:val="00FF64AD"/>
    <w:rPr>
      <w:rFonts w:ascii="Consolas" w:eastAsia="方正中等线简体" w:hAnsi="Consolas"/>
      <w:sz w:val="22"/>
    </w:rPr>
  </w:style>
  <w:style w:type="paragraph" w:customStyle="1" w:styleId="ZB5">
    <w:name w:val="ZB5"/>
    <w:basedOn w:val="a0"/>
    <w:link w:val="ZB5Char"/>
    <w:qFormat/>
    <w:rsid w:val="00FF64AD"/>
    <w:pPr>
      <w:spacing w:line="400" w:lineRule="exact"/>
      <w:ind w:firstLineChars="200" w:firstLine="200"/>
    </w:pPr>
    <w:rPr>
      <w:rFonts w:ascii="Consolas" w:eastAsia="方正中等线简体" w:hAnsi="Consolas" w:cstheme="minorBidi"/>
      <w:sz w:val="22"/>
    </w:rPr>
  </w:style>
  <w:style w:type="character" w:customStyle="1" w:styleId="FontStyle83">
    <w:name w:val="Font Style83"/>
    <w:uiPriority w:val="99"/>
    <w:qFormat/>
    <w:rsid w:val="00FF64AD"/>
    <w:rPr>
      <w:rFonts w:ascii="宋体" w:eastAsia="宋体" w:cs="宋体"/>
      <w:b/>
      <w:bCs/>
      <w:spacing w:val="-10"/>
      <w:sz w:val="18"/>
      <w:szCs w:val="18"/>
    </w:rPr>
  </w:style>
  <w:style w:type="character" w:customStyle="1" w:styleId="zCharChar">
    <w:name w:val="z正文 Char Char"/>
    <w:link w:val="zChar0"/>
    <w:qFormat/>
    <w:rsid w:val="00FF64AD"/>
    <w:rPr>
      <w:sz w:val="24"/>
    </w:rPr>
  </w:style>
  <w:style w:type="paragraph" w:customStyle="1" w:styleId="zChar0">
    <w:name w:val="z正文 Char"/>
    <w:basedOn w:val="a0"/>
    <w:link w:val="zCharChar"/>
    <w:qFormat/>
    <w:rsid w:val="00FF64AD"/>
    <w:pPr>
      <w:adjustRightInd w:val="0"/>
      <w:spacing w:line="360" w:lineRule="auto"/>
      <w:textAlignment w:val="baseline"/>
    </w:pPr>
    <w:rPr>
      <w:rFonts w:asciiTheme="minorHAnsi" w:eastAsiaTheme="minorEastAsia" w:hAnsiTheme="minorHAnsi" w:cstheme="minorBidi"/>
      <w:sz w:val="24"/>
    </w:rPr>
  </w:style>
  <w:style w:type="character" w:customStyle="1" w:styleId="afffffffffffff2">
    <w:name w:val="引用 字符"/>
    <w:link w:val="1fffb"/>
    <w:qFormat/>
    <w:rsid w:val="00FF64AD"/>
    <w:rPr>
      <w:rFonts w:ascii="Times New Roman" w:hAnsi="Times New Roman"/>
      <w:i/>
      <w:iCs/>
      <w:color w:val="000000"/>
    </w:rPr>
  </w:style>
  <w:style w:type="paragraph" w:customStyle="1" w:styleId="1fffb">
    <w:name w:val="引用1"/>
    <w:basedOn w:val="a0"/>
    <w:next w:val="a0"/>
    <w:link w:val="afffffffffffff2"/>
    <w:qFormat/>
    <w:rsid w:val="00FF64AD"/>
    <w:rPr>
      <w:rFonts w:ascii="Times New Roman" w:eastAsiaTheme="minorEastAsia" w:hAnsi="Times New Roman" w:cstheme="minorBidi"/>
      <w:i/>
      <w:iCs/>
      <w:color w:val="000000"/>
    </w:rPr>
  </w:style>
  <w:style w:type="character" w:customStyle="1" w:styleId="JSTJChar">
    <w:name w:val="JSTJ正文 Char"/>
    <w:link w:val="JSTJ"/>
    <w:qFormat/>
    <w:rsid w:val="00FF64AD"/>
    <w:rPr>
      <w:rFonts w:ascii="宋体" w:eastAsia="宋体" w:hAnsi="宋体"/>
      <w:sz w:val="24"/>
    </w:rPr>
  </w:style>
  <w:style w:type="paragraph" w:customStyle="1" w:styleId="JSTJ">
    <w:name w:val="JSTJ正文"/>
    <w:basedOn w:val="a0"/>
    <w:link w:val="JSTJChar"/>
    <w:qFormat/>
    <w:rsid w:val="00FF64AD"/>
    <w:pPr>
      <w:autoSpaceDE w:val="0"/>
      <w:autoSpaceDN w:val="0"/>
      <w:adjustRightInd w:val="0"/>
      <w:snapToGrid w:val="0"/>
      <w:ind w:firstLineChars="200" w:firstLine="480"/>
      <w:textAlignment w:val="baseline"/>
    </w:pPr>
    <w:rPr>
      <w:rFonts w:ascii="宋体" w:hAnsi="宋体" w:cstheme="minorBidi"/>
      <w:sz w:val="24"/>
    </w:rPr>
  </w:style>
  <w:style w:type="character" w:customStyle="1" w:styleId="1fffc">
    <w:name w:val="不明显强调1"/>
    <w:qFormat/>
    <w:rsid w:val="00FF64AD"/>
    <w:rPr>
      <w:i/>
      <w:iCs/>
      <w:color w:val="808080"/>
    </w:rPr>
  </w:style>
  <w:style w:type="character" w:customStyle="1" w:styleId="13Char">
    <w:name w:val="样式13 Char"/>
    <w:basedOn w:val="Charffe"/>
    <w:link w:val="13"/>
    <w:qFormat/>
    <w:rsid w:val="00FF64AD"/>
    <w:rPr>
      <w:rFonts w:ascii="宋体" w:eastAsia="宋体" w:hAnsi="宋体" w:cs="Times New Roman"/>
      <w:kern w:val="0"/>
      <w:sz w:val="24"/>
      <w:szCs w:val="24"/>
    </w:rPr>
  </w:style>
  <w:style w:type="character" w:customStyle="1" w:styleId="CharChar51">
    <w:name w:val="Char Char51"/>
    <w:semiHidden/>
    <w:qFormat/>
    <w:rsid w:val="00FF64AD"/>
    <w:rPr>
      <w:rFonts w:eastAsia="MS Gothic" w:cs="MS Gothic"/>
      <w:kern w:val="2"/>
      <w:sz w:val="18"/>
      <w:szCs w:val="18"/>
      <w:lang w:val="en-US" w:eastAsia="zh-CN" w:bidi="ar-SA"/>
    </w:rPr>
  </w:style>
  <w:style w:type="paragraph" w:customStyle="1" w:styleId="1stbullet">
    <w:name w:val="1st bullet"/>
    <w:basedOn w:val="a0"/>
    <w:qFormat/>
    <w:rsid w:val="00FF64AD"/>
    <w:pPr>
      <w:spacing w:before="60" w:after="60"/>
      <w:ind w:left="360" w:hanging="360"/>
      <w:jc w:val="left"/>
    </w:pPr>
    <w:rPr>
      <w:rFonts w:ascii="Times" w:eastAsia="仿宋_GB2312" w:hAnsi="Times"/>
      <w:kern w:val="0"/>
      <w:sz w:val="24"/>
      <w:szCs w:val="20"/>
    </w:rPr>
  </w:style>
  <w:style w:type="paragraph" w:customStyle="1" w:styleId="font12">
    <w:name w:val="font12"/>
    <w:basedOn w:val="a0"/>
    <w:qFormat/>
    <w:rsid w:val="00FF64AD"/>
    <w:pPr>
      <w:widowControl/>
      <w:spacing w:before="100" w:beforeAutospacing="1" w:after="100" w:afterAutospacing="1"/>
      <w:jc w:val="left"/>
    </w:pPr>
    <w:rPr>
      <w:rFonts w:ascii="仿宋_GB2312" w:eastAsia="仿宋_GB2312" w:hAnsi="Times New Roman"/>
      <w:color w:val="000000"/>
      <w:kern w:val="0"/>
      <w:sz w:val="18"/>
      <w:szCs w:val="18"/>
    </w:rPr>
  </w:style>
  <w:style w:type="paragraph" w:customStyle="1" w:styleId="JSTJ0">
    <w:name w:val="JSTJ二级标题"/>
    <w:basedOn w:val="a0"/>
    <w:qFormat/>
    <w:rsid w:val="00FF64AD"/>
    <w:pPr>
      <w:autoSpaceDE w:val="0"/>
      <w:autoSpaceDN w:val="0"/>
      <w:adjustRightInd w:val="0"/>
      <w:snapToGrid w:val="0"/>
      <w:spacing w:beforeLines="100" w:afterLines="50"/>
      <w:ind w:firstLineChars="200" w:firstLine="200"/>
      <w:jc w:val="left"/>
      <w:textAlignment w:val="baseline"/>
      <w:outlineLvl w:val="1"/>
    </w:pPr>
    <w:rPr>
      <w:rFonts w:ascii="黑体" w:eastAsia="黑体" w:hAnsi="Times New Roman"/>
      <w:b/>
      <w:kern w:val="0"/>
      <w:sz w:val="24"/>
      <w:szCs w:val="20"/>
    </w:rPr>
  </w:style>
  <w:style w:type="paragraph" w:customStyle="1" w:styleId="afffffffffffff3">
    <w:name w:val="封面中部"/>
    <w:basedOn w:val="a0"/>
    <w:qFormat/>
    <w:rsid w:val="00FF64AD"/>
    <w:pPr>
      <w:tabs>
        <w:tab w:val="left" w:pos="5040"/>
      </w:tabs>
      <w:adjustRightInd w:val="0"/>
      <w:spacing w:line="312" w:lineRule="atLeast"/>
      <w:textAlignment w:val="baseline"/>
    </w:pPr>
    <w:rPr>
      <w:rFonts w:ascii="昆仑仿宋" w:eastAsia="昆仑仿宋" w:hAnsi="Times New Roman"/>
      <w:kern w:val="0"/>
      <w:sz w:val="32"/>
      <w:szCs w:val="20"/>
    </w:rPr>
  </w:style>
  <w:style w:type="paragraph" w:customStyle="1" w:styleId="xl62">
    <w:name w:val="xl62"/>
    <w:basedOn w:val="a0"/>
    <w:qFormat/>
    <w:rsid w:val="00FF64AD"/>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afffffffffffff4">
    <w:name w:val="项标题"/>
    <w:basedOn w:val="a0"/>
    <w:qFormat/>
    <w:rsid w:val="00FF64AD"/>
    <w:pPr>
      <w:tabs>
        <w:tab w:val="left" w:pos="885"/>
      </w:tabs>
      <w:spacing w:line="360" w:lineRule="auto"/>
    </w:pPr>
    <w:rPr>
      <w:rFonts w:ascii="仿宋_GB2312" w:eastAsia="仿宋_GB2312" w:hAnsi="Times New Roman"/>
      <w:bCs/>
      <w:iCs/>
      <w:kern w:val="0"/>
      <w:sz w:val="34"/>
      <w:szCs w:val="21"/>
    </w:rPr>
  </w:style>
  <w:style w:type="paragraph" w:customStyle="1" w:styleId="116">
    <w:name w:val="无间隔11"/>
    <w:uiPriority w:val="99"/>
    <w:qFormat/>
    <w:rsid w:val="00FF64AD"/>
    <w:pPr>
      <w:widowControl w:val="0"/>
      <w:jc w:val="both"/>
    </w:pPr>
    <w:rPr>
      <w:rFonts w:ascii="Times New Roman" w:eastAsia="宋体" w:hAnsi="Times New Roman" w:cs="Times New Roman"/>
      <w:szCs w:val="24"/>
    </w:rPr>
  </w:style>
  <w:style w:type="paragraph" w:customStyle="1" w:styleId="Arial15">
    <w:name w:val="样式 Arial 小四 行距: 1.5 倍行距"/>
    <w:basedOn w:val="a0"/>
    <w:qFormat/>
    <w:rsid w:val="00FF64AD"/>
    <w:pPr>
      <w:spacing w:line="360" w:lineRule="auto"/>
      <w:ind w:firstLineChars="200" w:firstLine="480"/>
    </w:pPr>
    <w:rPr>
      <w:rFonts w:ascii="Arial" w:eastAsia="仿宋_GB2312" w:hAnsi="Arial"/>
      <w:kern w:val="0"/>
      <w:sz w:val="24"/>
      <w:szCs w:val="20"/>
    </w:rPr>
  </w:style>
  <w:style w:type="paragraph" w:customStyle="1" w:styleId="00">
    <w:name w:val="00"/>
    <w:basedOn w:val="a0"/>
    <w:qFormat/>
    <w:rsid w:val="00FF64AD"/>
    <w:pPr>
      <w:overflowPunct w:val="0"/>
      <w:topLinePunct/>
      <w:spacing w:line="312" w:lineRule="exact"/>
    </w:pPr>
    <w:rPr>
      <w:rFonts w:ascii="仿宋_GB2312" w:eastAsia="仿宋_GB2312" w:hAnsi="Times New Roman"/>
      <w:kern w:val="0"/>
      <w:sz w:val="34"/>
      <w:szCs w:val="24"/>
    </w:rPr>
  </w:style>
  <w:style w:type="paragraph" w:customStyle="1" w:styleId="2ff5">
    <w:name w:val="目录2"/>
    <w:basedOn w:val="a0"/>
    <w:qFormat/>
    <w:rsid w:val="00FF64AD"/>
    <w:pPr>
      <w:widowControl/>
      <w:tabs>
        <w:tab w:val="left" w:pos="0"/>
        <w:tab w:val="left" w:pos="993"/>
        <w:tab w:val="left" w:pos="1134"/>
      </w:tabs>
      <w:spacing w:line="560" w:lineRule="exact"/>
      <w:ind w:firstLineChars="200" w:firstLine="560"/>
      <w:outlineLvl w:val="1"/>
    </w:pPr>
    <w:rPr>
      <w:rFonts w:ascii="黑体" w:eastAsia="黑体" w:hAnsi="Courier New"/>
      <w:snapToGrid w:val="0"/>
      <w:color w:val="000000"/>
      <w:kern w:val="0"/>
      <w:sz w:val="28"/>
      <w:szCs w:val="28"/>
    </w:rPr>
  </w:style>
  <w:style w:type="paragraph" w:customStyle="1" w:styleId="1fffd">
    <w:name w:val="内部段落1"/>
    <w:basedOn w:val="afb"/>
    <w:next w:val="2ff6"/>
    <w:qFormat/>
    <w:rsid w:val="00FF64AD"/>
    <w:pPr>
      <w:spacing w:before="120" w:line="360" w:lineRule="auto"/>
      <w:ind w:left="357"/>
      <w:jc w:val="left"/>
    </w:pPr>
    <w:rPr>
      <w:rFonts w:eastAsia="新宋体" w:cs="Times New Roman"/>
      <w:kern w:val="0"/>
      <w:sz w:val="21"/>
      <w:szCs w:val="20"/>
    </w:rPr>
  </w:style>
  <w:style w:type="paragraph" w:customStyle="1" w:styleId="2ff6">
    <w:name w:val="正文2(英)"/>
    <w:basedOn w:val="a0"/>
    <w:qFormat/>
    <w:rsid w:val="00FF64AD"/>
    <w:pPr>
      <w:ind w:left="720"/>
    </w:pPr>
    <w:rPr>
      <w:rFonts w:ascii="仿宋_GB2312" w:eastAsia="仿宋_GB2312" w:hAnsi="Times New Roman"/>
      <w:kern w:val="0"/>
      <w:sz w:val="34"/>
      <w:szCs w:val="20"/>
    </w:rPr>
  </w:style>
  <w:style w:type="paragraph" w:customStyle="1" w:styleId="afffffffffffff5">
    <w:name w:val="文字"/>
    <w:basedOn w:val="a0"/>
    <w:qFormat/>
    <w:rsid w:val="00FF64AD"/>
    <w:pPr>
      <w:tabs>
        <w:tab w:val="left" w:pos="8520"/>
      </w:tabs>
      <w:spacing w:line="312" w:lineRule="auto"/>
      <w:ind w:right="-210" w:firstLine="556"/>
    </w:pPr>
    <w:rPr>
      <w:rFonts w:ascii="宋体" w:eastAsia="仿宋_GB2312" w:hAnsi="Times New Roman"/>
      <w:kern w:val="0"/>
      <w:sz w:val="28"/>
      <w:szCs w:val="20"/>
    </w:rPr>
  </w:style>
  <w:style w:type="paragraph" w:customStyle="1" w:styleId="afffffffffffff6">
    <w:name w:val="分发表内容"/>
    <w:basedOn w:val="a0"/>
    <w:qFormat/>
    <w:rsid w:val="00FF64AD"/>
    <w:pPr>
      <w:adjustRightInd w:val="0"/>
      <w:spacing w:before="120" w:after="120"/>
      <w:jc w:val="center"/>
      <w:textAlignment w:val="baseline"/>
    </w:pPr>
    <w:rPr>
      <w:rFonts w:ascii="昆仑仿宋" w:eastAsia="昆仑仿宋" w:hAnsi="Times New Roman"/>
      <w:kern w:val="0"/>
      <w:sz w:val="34"/>
      <w:szCs w:val="20"/>
    </w:rPr>
  </w:style>
  <w:style w:type="paragraph" w:customStyle="1" w:styleId="Style267">
    <w:name w:val="_Style 267"/>
    <w:next w:val="a0"/>
    <w:qFormat/>
    <w:rsid w:val="00FF64AD"/>
    <w:pPr>
      <w:widowControl w:val="0"/>
      <w:jc w:val="both"/>
    </w:pPr>
    <w:rPr>
      <w:rFonts w:ascii="Times New Roman" w:eastAsia="宋体" w:hAnsi="Times New Roman" w:cs="Times New Roman"/>
      <w:szCs w:val="20"/>
    </w:rPr>
  </w:style>
  <w:style w:type="paragraph" w:customStyle="1" w:styleId="Style70">
    <w:name w:val="Style7"/>
    <w:basedOn w:val="a0"/>
    <w:uiPriority w:val="99"/>
    <w:qFormat/>
    <w:rsid w:val="00FF64AD"/>
    <w:pPr>
      <w:adjustRightInd w:val="0"/>
      <w:spacing w:line="413" w:lineRule="exact"/>
      <w:jc w:val="left"/>
    </w:pPr>
    <w:rPr>
      <w:rFonts w:ascii="黑体" w:eastAsia="黑体"/>
      <w:kern w:val="0"/>
      <w:sz w:val="24"/>
      <w:szCs w:val="24"/>
    </w:rPr>
  </w:style>
  <w:style w:type="paragraph" w:customStyle="1" w:styleId="afffffffffffff7">
    <w:name w:val="主标题"/>
    <w:basedOn w:val="a0"/>
    <w:next w:val="a0"/>
    <w:qFormat/>
    <w:rsid w:val="00FF64AD"/>
    <w:pPr>
      <w:spacing w:line="360" w:lineRule="auto"/>
      <w:jc w:val="center"/>
    </w:pPr>
    <w:rPr>
      <w:rFonts w:ascii="仿宋_GB2312" w:eastAsia="仿宋_GB2312" w:hAnsi="Times New Roman"/>
      <w:b/>
      <w:kern w:val="0"/>
      <w:sz w:val="30"/>
      <w:szCs w:val="20"/>
    </w:rPr>
  </w:style>
  <w:style w:type="paragraph" w:customStyle="1" w:styleId="xl58">
    <w:name w:val="xl58"/>
    <w:basedOn w:val="a0"/>
    <w:qFormat/>
    <w:rsid w:val="00FF64A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1fffe">
    <w:name w:val="标题1"/>
    <w:basedOn w:val="a0"/>
    <w:next w:val="a0"/>
    <w:qFormat/>
    <w:rsid w:val="00FF64AD"/>
    <w:pPr>
      <w:spacing w:before="240" w:after="60" w:line="360" w:lineRule="auto"/>
      <w:jc w:val="center"/>
      <w:outlineLvl w:val="0"/>
    </w:pPr>
    <w:rPr>
      <w:rFonts w:ascii="Cambria" w:eastAsia="仿宋_GB2312" w:hAnsi="Cambria"/>
      <w:b/>
      <w:bCs/>
      <w:kern w:val="0"/>
      <w:sz w:val="32"/>
      <w:szCs w:val="32"/>
    </w:rPr>
  </w:style>
  <w:style w:type="paragraph" w:customStyle="1" w:styleId="CharCharCharCharCharCharCharCharCharCharCharCharCharCharCharChar">
    <w:name w:val="Char Char Char Char Char Char Char Char Char Char Char Char Char Char Char Char"/>
    <w:basedOn w:val="a0"/>
    <w:qFormat/>
    <w:rsid w:val="00FF64AD"/>
    <w:pPr>
      <w:tabs>
        <w:tab w:val="left" w:pos="360"/>
      </w:tabs>
      <w:spacing w:line="360" w:lineRule="auto"/>
      <w:ind w:left="482" w:firstLineChars="200" w:firstLine="200"/>
    </w:pPr>
    <w:rPr>
      <w:rFonts w:ascii="宋体" w:eastAsia="仿宋_GB2312" w:hAnsi="Times New Roman"/>
      <w:kern w:val="0"/>
      <w:sz w:val="24"/>
      <w:szCs w:val="24"/>
    </w:rPr>
  </w:style>
  <w:style w:type="paragraph" w:customStyle="1" w:styleId="ItemList">
    <w:name w:val="Item List"/>
    <w:qFormat/>
    <w:rsid w:val="00FF64AD"/>
    <w:pPr>
      <w:tabs>
        <w:tab w:val="left" w:pos="2126"/>
      </w:tabs>
      <w:spacing w:line="300" w:lineRule="auto"/>
      <w:jc w:val="both"/>
    </w:pPr>
    <w:rPr>
      <w:rFonts w:ascii="Arial" w:eastAsia="宋体" w:hAnsi="Arial" w:cs="Times New Roman"/>
      <w:kern w:val="0"/>
      <w:szCs w:val="20"/>
      <w:lang w:eastAsia="en-US"/>
    </w:rPr>
  </w:style>
  <w:style w:type="paragraph" w:customStyle="1" w:styleId="xl60">
    <w:name w:val="xl60"/>
    <w:basedOn w:val="a0"/>
    <w:qFormat/>
    <w:rsid w:val="00FF64AD"/>
    <w:pPr>
      <w:widowControl/>
      <w:pBdr>
        <w:top w:val="single" w:sz="4" w:space="0" w:color="auto"/>
        <w:left w:val="single" w:sz="8"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mystyle">
    <w:name w:val="my style"/>
    <w:basedOn w:val="a0"/>
    <w:qFormat/>
    <w:rsid w:val="00FF64AD"/>
    <w:pPr>
      <w:spacing w:line="560" w:lineRule="exact"/>
      <w:ind w:firstLine="567"/>
    </w:pPr>
    <w:rPr>
      <w:rFonts w:ascii="仿宋_GB2312" w:eastAsia="仿宋_GB2312" w:hAnsi="Times New Roman"/>
      <w:kern w:val="0"/>
      <w:sz w:val="28"/>
      <w:szCs w:val="20"/>
    </w:rPr>
  </w:style>
  <w:style w:type="paragraph" w:customStyle="1" w:styleId="xl22">
    <w:name w:val="xl22"/>
    <w:basedOn w:val="a0"/>
    <w:qFormat/>
    <w:rsid w:val="00FF64AD"/>
    <w:pPr>
      <w:widowControl/>
      <w:spacing w:before="100" w:beforeAutospacing="1" w:after="100" w:afterAutospacing="1"/>
      <w:jc w:val="center"/>
      <w:textAlignment w:val="center"/>
    </w:pPr>
    <w:rPr>
      <w:rFonts w:ascii="仿宋_GB2312" w:eastAsia="仿宋_GB2312" w:hAnsi="Arial Unicode MS" w:hint="eastAsia"/>
      <w:kern w:val="0"/>
      <w:sz w:val="20"/>
      <w:szCs w:val="20"/>
    </w:rPr>
  </w:style>
  <w:style w:type="paragraph" w:customStyle="1" w:styleId="Response">
    <w:name w:val="Response"/>
    <w:basedOn w:val="a0"/>
    <w:qFormat/>
    <w:rsid w:val="00FF64AD"/>
    <w:pPr>
      <w:widowControl/>
      <w:spacing w:before="80" w:after="40" w:line="360" w:lineRule="auto"/>
      <w:ind w:firstLine="446"/>
      <w:jc w:val="left"/>
    </w:pPr>
    <w:rPr>
      <w:rFonts w:ascii="Arial" w:eastAsia="仿宋" w:hAnsi="Arial"/>
      <w:snapToGrid w:val="0"/>
      <w:kern w:val="0"/>
      <w:sz w:val="22"/>
      <w:szCs w:val="20"/>
    </w:rPr>
  </w:style>
  <w:style w:type="paragraph" w:customStyle="1" w:styleId="1ffff">
    <w:name w:val="样式1 正文项目编号"/>
    <w:basedOn w:val="a0"/>
    <w:qFormat/>
    <w:rsid w:val="00FF64AD"/>
    <w:pPr>
      <w:tabs>
        <w:tab w:val="left" w:pos="420"/>
      </w:tabs>
      <w:spacing w:line="360" w:lineRule="auto"/>
      <w:ind w:left="420" w:hanging="420"/>
    </w:pPr>
    <w:rPr>
      <w:rFonts w:ascii="仿宋_GB2312" w:eastAsia="仿宋_GB2312" w:hAnsi="Times New Roman"/>
      <w:kern w:val="0"/>
      <w:sz w:val="34"/>
      <w:szCs w:val="21"/>
    </w:rPr>
  </w:style>
  <w:style w:type="paragraph" w:customStyle="1" w:styleId="1ffff0">
    <w:name w:val="正文文本缩进1"/>
    <w:basedOn w:val="a0"/>
    <w:qFormat/>
    <w:rsid w:val="00FF64AD"/>
    <w:pPr>
      <w:snapToGrid w:val="0"/>
      <w:spacing w:line="360" w:lineRule="auto"/>
      <w:ind w:firstLineChars="200" w:firstLine="543"/>
    </w:pPr>
    <w:rPr>
      <w:rFonts w:ascii="宋体" w:eastAsia="仿宋_GB2312" w:hAnsi="宋体"/>
      <w:kern w:val="0"/>
      <w:sz w:val="28"/>
      <w:szCs w:val="21"/>
    </w:rPr>
  </w:style>
  <w:style w:type="paragraph" w:customStyle="1" w:styleId="74">
    <w:name w:val="正文7"/>
    <w:basedOn w:val="65"/>
    <w:qFormat/>
    <w:rsid w:val="00FF64AD"/>
    <w:pPr>
      <w:tabs>
        <w:tab w:val="left" w:pos="420"/>
        <w:tab w:val="left" w:pos="840"/>
      </w:tabs>
      <w:ind w:leftChars="700" w:left="1120"/>
    </w:pPr>
  </w:style>
  <w:style w:type="paragraph" w:customStyle="1" w:styleId="65">
    <w:name w:val="正文6"/>
    <w:basedOn w:val="a0"/>
    <w:qFormat/>
    <w:rsid w:val="00FF64AD"/>
    <w:pPr>
      <w:tabs>
        <w:tab w:val="left" w:pos="720"/>
      </w:tabs>
      <w:spacing w:before="60" w:after="60" w:line="360" w:lineRule="auto"/>
      <w:ind w:leftChars="600" w:left="1020" w:hanging="420"/>
    </w:pPr>
    <w:rPr>
      <w:rFonts w:ascii="仿宋_GB2312" w:eastAsia="仿宋_GB2312" w:hAnsi="Times New Roman"/>
      <w:kern w:val="0"/>
      <w:sz w:val="24"/>
      <w:szCs w:val="24"/>
    </w:rPr>
  </w:style>
  <w:style w:type="paragraph" w:customStyle="1" w:styleId="xl61">
    <w:name w:val="xl61"/>
    <w:basedOn w:val="a0"/>
    <w:qFormat/>
    <w:rsid w:val="00FF64AD"/>
    <w:pPr>
      <w:widowControl/>
      <w:pBdr>
        <w:left w:val="single" w:sz="8"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ParaCharCharCharCharCharCharCharCharCharCharCharCharCharChar">
    <w:name w:val="默认段落字体 Para Char Char Char Char Char Char Char Char Char Char Char Char Char Char"/>
    <w:basedOn w:val="ad"/>
    <w:qFormat/>
    <w:rsid w:val="00FF64AD"/>
    <w:pPr>
      <w:shd w:val="clear" w:color="auto" w:fill="000080"/>
    </w:pPr>
    <w:rPr>
      <w:rFonts w:ascii="Tahoma" w:eastAsia="仿宋_GB2312" w:hAnsi="Tahoma" w:cs="Times New Roman"/>
      <w:kern w:val="0"/>
      <w:sz w:val="24"/>
      <w:szCs w:val="28"/>
    </w:rPr>
  </w:style>
  <w:style w:type="paragraph" w:customStyle="1" w:styleId="afffffffffffff8">
    <w:name w:val="封面下部"/>
    <w:basedOn w:val="a0"/>
    <w:qFormat/>
    <w:rsid w:val="00FF64AD"/>
    <w:pPr>
      <w:adjustRightInd w:val="0"/>
      <w:spacing w:line="312" w:lineRule="atLeast"/>
      <w:jc w:val="center"/>
      <w:textAlignment w:val="baseline"/>
    </w:pPr>
    <w:rPr>
      <w:rFonts w:ascii="黑体" w:eastAsia="黑体" w:hAnsi="Times New Roman"/>
      <w:kern w:val="0"/>
      <w:sz w:val="32"/>
      <w:szCs w:val="20"/>
    </w:rPr>
  </w:style>
  <w:style w:type="paragraph" w:customStyle="1" w:styleId="2ff7">
    <w:name w:val="无间隔2"/>
    <w:qFormat/>
    <w:rsid w:val="00FF64AD"/>
    <w:pPr>
      <w:widowControl w:val="0"/>
      <w:jc w:val="both"/>
    </w:pPr>
    <w:rPr>
      <w:rFonts w:ascii="Times New Roman" w:eastAsia="宋体" w:hAnsi="Times New Roman" w:cs="Times New Roman"/>
      <w:szCs w:val="24"/>
    </w:rPr>
  </w:style>
  <w:style w:type="paragraph" w:customStyle="1" w:styleId="afffffffffffff9">
    <w:name w:val="封面上部"/>
    <w:basedOn w:val="a0"/>
    <w:qFormat/>
    <w:rsid w:val="00FF64AD"/>
    <w:pPr>
      <w:adjustRightInd w:val="0"/>
      <w:spacing w:line="312" w:lineRule="atLeast"/>
      <w:jc w:val="center"/>
      <w:textAlignment w:val="baseline"/>
    </w:pPr>
    <w:rPr>
      <w:rFonts w:ascii="黑体" w:eastAsia="黑体" w:hAnsi="Times New Roman"/>
      <w:kern w:val="0"/>
      <w:sz w:val="32"/>
      <w:szCs w:val="20"/>
    </w:rPr>
  </w:style>
  <w:style w:type="paragraph" w:customStyle="1" w:styleId="afffffffffffffa">
    <w:name w:val="表格注"/>
    <w:basedOn w:val="a0"/>
    <w:qFormat/>
    <w:rsid w:val="00FF64AD"/>
    <w:pPr>
      <w:adjustRightInd w:val="0"/>
      <w:spacing w:line="300" w:lineRule="auto"/>
      <w:ind w:firstLine="567"/>
      <w:textAlignment w:val="baseline"/>
    </w:pPr>
    <w:rPr>
      <w:rFonts w:ascii="仿宋_GB2312" w:eastAsia="长城楷体" w:hAnsi="Times New Roman"/>
      <w:kern w:val="0"/>
      <w:sz w:val="34"/>
      <w:szCs w:val="20"/>
    </w:rPr>
  </w:style>
  <w:style w:type="paragraph" w:customStyle="1" w:styleId="xl262">
    <w:name w:val="xl262"/>
    <w:basedOn w:val="a0"/>
    <w:qFormat/>
    <w:rsid w:val="00FF64AD"/>
    <w:pPr>
      <w:widowControl/>
      <w:pBdr>
        <w:left w:val="single" w:sz="4" w:space="0" w:color="auto"/>
        <w:right w:val="single" w:sz="4" w:space="0" w:color="auto"/>
      </w:pBdr>
      <w:spacing w:before="100" w:beforeAutospacing="1" w:after="100" w:afterAutospacing="1"/>
      <w:jc w:val="center"/>
    </w:pPr>
    <w:rPr>
      <w:rFonts w:ascii="Times New Roman" w:hAnsi="Times New Roman"/>
      <w:kern w:val="0"/>
      <w:sz w:val="20"/>
      <w:szCs w:val="20"/>
    </w:rPr>
  </w:style>
  <w:style w:type="paragraph" w:customStyle="1" w:styleId="Style64">
    <w:name w:val="Style64"/>
    <w:basedOn w:val="a0"/>
    <w:uiPriority w:val="99"/>
    <w:qFormat/>
    <w:rsid w:val="00FF64AD"/>
    <w:pPr>
      <w:adjustRightInd w:val="0"/>
      <w:spacing w:line="269" w:lineRule="exact"/>
    </w:pPr>
    <w:rPr>
      <w:rFonts w:ascii="黑体" w:eastAsia="黑体"/>
      <w:kern w:val="0"/>
      <w:sz w:val="24"/>
      <w:szCs w:val="24"/>
    </w:rPr>
  </w:style>
  <w:style w:type="paragraph" w:customStyle="1" w:styleId="xl59">
    <w:name w:val="xl59"/>
    <w:basedOn w:val="a0"/>
    <w:qFormat/>
    <w:rsid w:val="00FF64AD"/>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221">
    <w:name w:val="表文22"/>
    <w:basedOn w:val="a0"/>
    <w:qFormat/>
    <w:rsid w:val="00FF64AD"/>
    <w:pPr>
      <w:topLinePunct/>
      <w:snapToGrid w:val="0"/>
      <w:spacing w:before="60" w:after="60"/>
      <w:jc w:val="center"/>
    </w:pPr>
    <w:rPr>
      <w:rFonts w:ascii="仿宋_GB2312" w:eastAsia="仿宋_GB2312" w:hAnsi="宋体"/>
      <w:kern w:val="21"/>
      <w:sz w:val="18"/>
      <w:szCs w:val="18"/>
    </w:rPr>
  </w:style>
  <w:style w:type="paragraph" w:customStyle="1" w:styleId="tablewide">
    <w:name w:val="table wide"/>
    <w:basedOn w:val="a0"/>
    <w:qFormat/>
    <w:rsid w:val="00FF64AD"/>
    <w:pPr>
      <w:keepLines/>
      <w:widowControl/>
      <w:autoSpaceDE w:val="0"/>
      <w:autoSpaceDN w:val="0"/>
      <w:adjustRightInd w:val="0"/>
      <w:spacing w:before="40" w:after="40" w:line="420" w:lineRule="exact"/>
      <w:jc w:val="center"/>
      <w:textAlignment w:val="bottom"/>
    </w:pPr>
    <w:rPr>
      <w:rFonts w:ascii="仿宋_GB2312" w:eastAsia="仿宋_GB2312" w:hAnsi="Times New Roman"/>
      <w:kern w:val="0"/>
      <w:sz w:val="24"/>
      <w:szCs w:val="24"/>
    </w:rPr>
  </w:style>
  <w:style w:type="paragraph" w:customStyle="1" w:styleId="5d">
    <w:name w:val="正文5"/>
    <w:basedOn w:val="a0"/>
    <w:qFormat/>
    <w:rsid w:val="00FF64AD"/>
    <w:pPr>
      <w:tabs>
        <w:tab w:val="left" w:pos="620"/>
      </w:tabs>
      <w:spacing w:before="60" w:after="60" w:line="360" w:lineRule="auto"/>
      <w:ind w:leftChars="500" w:left="920" w:hanging="420"/>
    </w:pPr>
    <w:rPr>
      <w:rFonts w:ascii="仿宋_GB2312" w:eastAsia="仿宋_GB2312" w:hAnsi="Times New Roman"/>
      <w:kern w:val="0"/>
      <w:sz w:val="24"/>
      <w:szCs w:val="24"/>
    </w:rPr>
  </w:style>
  <w:style w:type="paragraph" w:customStyle="1" w:styleId="Style30">
    <w:name w:val="Style3"/>
    <w:basedOn w:val="a0"/>
    <w:uiPriority w:val="99"/>
    <w:qFormat/>
    <w:rsid w:val="00FF64AD"/>
    <w:pPr>
      <w:adjustRightInd w:val="0"/>
      <w:spacing w:line="278" w:lineRule="exact"/>
      <w:jc w:val="center"/>
    </w:pPr>
    <w:rPr>
      <w:rFonts w:ascii="黑体" w:eastAsia="黑体"/>
      <w:kern w:val="0"/>
      <w:sz w:val="24"/>
      <w:szCs w:val="24"/>
    </w:rPr>
  </w:style>
  <w:style w:type="paragraph" w:customStyle="1" w:styleId="1111">
    <w:name w:val="列出段落111"/>
    <w:basedOn w:val="a0"/>
    <w:uiPriority w:val="34"/>
    <w:qFormat/>
    <w:rsid w:val="00FF64AD"/>
    <w:pPr>
      <w:spacing w:line="360" w:lineRule="auto"/>
      <w:ind w:firstLineChars="200" w:firstLine="420"/>
    </w:pPr>
    <w:rPr>
      <w:rFonts w:ascii="仿宋_GB2312" w:eastAsia="仿宋_GB2312" w:hAnsi="Times New Roman"/>
      <w:kern w:val="0"/>
      <w:sz w:val="24"/>
      <w:szCs w:val="20"/>
    </w:rPr>
  </w:style>
  <w:style w:type="paragraph" w:customStyle="1" w:styleId="xl57">
    <w:name w:val="xl57"/>
    <w:basedOn w:val="a0"/>
    <w:qFormat/>
    <w:rsid w:val="00FF64AD"/>
    <w:pPr>
      <w:widowControl/>
      <w:pBdr>
        <w:top w:val="single" w:sz="8"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Arial Unicode MS" w:hint="eastAsia"/>
      <w:kern w:val="0"/>
      <w:sz w:val="24"/>
      <w:szCs w:val="24"/>
    </w:rPr>
  </w:style>
  <w:style w:type="paragraph" w:customStyle="1" w:styleId="font1">
    <w:name w:val="font1"/>
    <w:basedOn w:val="a0"/>
    <w:qFormat/>
    <w:rsid w:val="00FF64AD"/>
    <w:pPr>
      <w:widowControl/>
      <w:spacing w:before="100" w:beforeAutospacing="1" w:after="100" w:afterAutospacing="1"/>
      <w:jc w:val="left"/>
    </w:pPr>
    <w:rPr>
      <w:rFonts w:ascii="宋体" w:eastAsia="仿宋_GB2312" w:hAnsi="宋体" w:hint="eastAsia"/>
      <w:kern w:val="0"/>
      <w:sz w:val="24"/>
      <w:szCs w:val="24"/>
    </w:rPr>
  </w:style>
  <w:style w:type="paragraph" w:customStyle="1" w:styleId="afffffffffffffb">
    <w:name w:val="表格内容"/>
    <w:basedOn w:val="a0"/>
    <w:qFormat/>
    <w:rsid w:val="00FF64AD"/>
    <w:pPr>
      <w:widowControl/>
      <w:autoSpaceDE w:val="0"/>
      <w:autoSpaceDN w:val="0"/>
      <w:adjustRightInd w:val="0"/>
      <w:spacing w:before="60" w:line="300" w:lineRule="auto"/>
      <w:jc w:val="center"/>
      <w:textAlignment w:val="bottom"/>
    </w:pPr>
    <w:rPr>
      <w:rFonts w:ascii="仿宋_GB2312" w:eastAsia="昆仑楷体" w:hAnsi="Times New Roman"/>
      <w:spacing w:val="-25"/>
      <w:kern w:val="0"/>
      <w:sz w:val="24"/>
      <w:szCs w:val="20"/>
    </w:rPr>
  </w:style>
  <w:style w:type="paragraph" w:customStyle="1" w:styleId="4c">
    <w:name w:val="正文4"/>
    <w:basedOn w:val="a0"/>
    <w:qFormat/>
    <w:rsid w:val="00FF64AD"/>
    <w:pPr>
      <w:tabs>
        <w:tab w:val="left" w:pos="520"/>
      </w:tabs>
      <w:spacing w:before="60" w:after="60" w:line="360" w:lineRule="auto"/>
      <w:ind w:leftChars="400" w:left="820" w:hanging="420"/>
    </w:pPr>
    <w:rPr>
      <w:rFonts w:ascii="仿宋_GB2312" w:eastAsia="仿宋_GB2312" w:hAnsi="Times New Roman"/>
      <w:kern w:val="0"/>
      <w:sz w:val="24"/>
      <w:szCs w:val="24"/>
    </w:rPr>
  </w:style>
  <w:style w:type="paragraph" w:customStyle="1" w:styleId="afffffffffffffc">
    <w:name w:val="自加目录"/>
    <w:basedOn w:val="a0"/>
    <w:qFormat/>
    <w:rsid w:val="00FF64AD"/>
    <w:pPr>
      <w:tabs>
        <w:tab w:val="left" w:pos="360"/>
      </w:tabs>
      <w:adjustRightInd w:val="0"/>
      <w:spacing w:line="300" w:lineRule="auto"/>
      <w:ind w:left="360" w:hanging="360"/>
      <w:jc w:val="left"/>
      <w:textAlignment w:val="baseline"/>
    </w:pPr>
    <w:rPr>
      <w:rFonts w:ascii="仿宋_GB2312" w:eastAsia="仿宋_GB2312" w:hAnsi="Times New Roman"/>
      <w:kern w:val="0"/>
      <w:sz w:val="28"/>
      <w:szCs w:val="20"/>
    </w:rPr>
  </w:style>
  <w:style w:type="paragraph" w:customStyle="1" w:styleId="afffffffffffffd">
    <w:name w:val="小四（首行缩进）"/>
    <w:basedOn w:val="a0"/>
    <w:qFormat/>
    <w:rsid w:val="00FF64AD"/>
    <w:pPr>
      <w:spacing w:line="400" w:lineRule="atLeast"/>
      <w:ind w:firstLineChars="200" w:firstLine="480"/>
    </w:pPr>
    <w:rPr>
      <w:rFonts w:ascii="仿宋_GB2312" w:eastAsia="仿宋_GB2312" w:hAnsi="Times New Roman"/>
      <w:kern w:val="0"/>
      <w:sz w:val="24"/>
      <w:szCs w:val="24"/>
    </w:rPr>
  </w:style>
  <w:style w:type="paragraph" w:customStyle="1" w:styleId="Style110">
    <w:name w:val="Style11"/>
    <w:basedOn w:val="a0"/>
    <w:uiPriority w:val="99"/>
    <w:qFormat/>
    <w:rsid w:val="00FF64AD"/>
    <w:pPr>
      <w:adjustRightInd w:val="0"/>
      <w:spacing w:line="269" w:lineRule="exact"/>
      <w:jc w:val="left"/>
    </w:pPr>
    <w:rPr>
      <w:rFonts w:ascii="黑体" w:eastAsia="黑体"/>
      <w:kern w:val="0"/>
      <w:sz w:val="24"/>
      <w:szCs w:val="24"/>
    </w:rPr>
  </w:style>
  <w:style w:type="paragraph" w:customStyle="1" w:styleId="xl63">
    <w:name w:val="xl63"/>
    <w:basedOn w:val="a0"/>
    <w:qFormat/>
    <w:rsid w:val="00FF64AD"/>
    <w:pPr>
      <w:widowControl/>
      <w:shd w:val="clear" w:color="000000" w:fill="FFFFFF"/>
      <w:spacing w:before="100" w:beforeAutospacing="1" w:after="100" w:afterAutospacing="1"/>
      <w:jc w:val="left"/>
    </w:pPr>
    <w:rPr>
      <w:rFonts w:ascii="Geneva" w:eastAsia="仿宋_GB2312" w:hAnsi="Geneva" w:cs="宋体"/>
      <w:kern w:val="0"/>
      <w:sz w:val="20"/>
      <w:szCs w:val="20"/>
    </w:rPr>
  </w:style>
  <w:style w:type="paragraph" w:customStyle="1" w:styleId="CharCharCharCharCharChar1">
    <w:name w:val="Char Char Char Char Char Char1"/>
    <w:basedOn w:val="a0"/>
    <w:qFormat/>
    <w:rsid w:val="00FF64AD"/>
    <w:rPr>
      <w:rFonts w:ascii="仿宋_GB2312" w:eastAsia="仿宋_GB2312" w:hAnsi="Times New Roman"/>
      <w:kern w:val="0"/>
      <w:sz w:val="34"/>
      <w:szCs w:val="24"/>
    </w:rPr>
  </w:style>
  <w:style w:type="paragraph" w:customStyle="1" w:styleId="312">
    <w:name w:val="正文31"/>
    <w:basedOn w:val="a0"/>
    <w:qFormat/>
    <w:rsid w:val="00FF64AD"/>
    <w:pPr>
      <w:ind w:left="1260"/>
    </w:pPr>
    <w:rPr>
      <w:rFonts w:ascii="仿宋_GB2312" w:eastAsia="仿宋_GB2312" w:hAnsi="Times New Roman"/>
      <w:kern w:val="0"/>
      <w:sz w:val="34"/>
      <w:szCs w:val="20"/>
    </w:rPr>
  </w:style>
  <w:style w:type="paragraph" w:customStyle="1" w:styleId="afffffffffffffe">
    <w:name w:val="应答正文题头"/>
    <w:basedOn w:val="a0"/>
    <w:next w:val="affffffffffffff"/>
    <w:qFormat/>
    <w:rsid w:val="00FF64AD"/>
    <w:pPr>
      <w:spacing w:line="360" w:lineRule="auto"/>
    </w:pPr>
    <w:rPr>
      <w:rFonts w:ascii="仿宋_GB2312" w:eastAsia="黑体" w:hAnsi="Times New Roman"/>
      <w:color w:val="000080"/>
      <w:kern w:val="0"/>
      <w:sz w:val="24"/>
      <w:szCs w:val="20"/>
      <w:u w:val="single"/>
    </w:rPr>
  </w:style>
  <w:style w:type="paragraph" w:customStyle="1" w:styleId="affffffffffffff">
    <w:name w:val="应答正文"/>
    <w:basedOn w:val="affffffffffffff0"/>
    <w:qFormat/>
    <w:rsid w:val="00FF64AD"/>
    <w:pPr>
      <w:ind w:firstLineChars="200" w:firstLine="200"/>
    </w:pPr>
    <w:rPr>
      <w:u w:val="none"/>
    </w:rPr>
  </w:style>
  <w:style w:type="paragraph" w:customStyle="1" w:styleId="affffffffffffff0">
    <w:name w:val="应答题头"/>
    <w:basedOn w:val="afffffffffff1"/>
    <w:next w:val="affffffffffffff"/>
    <w:qFormat/>
    <w:rsid w:val="00FF64AD"/>
    <w:pPr>
      <w:spacing w:line="360" w:lineRule="auto"/>
      <w:ind w:firstLine="0"/>
    </w:pPr>
    <w:rPr>
      <w:rFonts w:ascii="宋体" w:eastAsia="黑体" w:hAnsi="宋体"/>
      <w:color w:val="0000FF"/>
      <w:szCs w:val="24"/>
      <w:u w:val="single" w:color="0000FF"/>
    </w:rPr>
  </w:style>
  <w:style w:type="paragraph" w:customStyle="1" w:styleId="66">
    <w:name w:val="6"/>
    <w:basedOn w:val="a0"/>
    <w:next w:val="a0"/>
    <w:qFormat/>
    <w:rsid w:val="00FF64AD"/>
    <w:rPr>
      <w:rFonts w:ascii="仿宋_GB2312" w:eastAsia="仿宋_GB2312" w:hAnsi="Times New Roman"/>
      <w:kern w:val="0"/>
      <w:sz w:val="28"/>
      <w:szCs w:val="20"/>
    </w:rPr>
  </w:style>
  <w:style w:type="paragraph" w:customStyle="1" w:styleId="NormalParagraphStyle">
    <w:name w:val="NormalParagraphStyle"/>
    <w:basedOn w:val="a0"/>
    <w:uiPriority w:val="99"/>
    <w:qFormat/>
    <w:rsid w:val="00FF64AD"/>
    <w:pPr>
      <w:autoSpaceDE w:val="0"/>
      <w:autoSpaceDN w:val="0"/>
      <w:adjustRightInd w:val="0"/>
      <w:spacing w:line="288" w:lineRule="auto"/>
      <w:textAlignment w:val="center"/>
    </w:pPr>
    <w:rPr>
      <w:rFonts w:ascii="宋体" w:eastAsia="仿宋_GB2312" w:hAnsi="Arial Narrow Regular" w:cs="宋体"/>
      <w:color w:val="000000"/>
      <w:kern w:val="0"/>
      <w:sz w:val="24"/>
      <w:szCs w:val="24"/>
      <w:lang w:val="zh-CN"/>
    </w:rPr>
  </w:style>
  <w:style w:type="paragraph" w:customStyle="1" w:styleId="affffffffffffff1">
    <w:name w:val="分发表表头"/>
    <w:basedOn w:val="a0"/>
    <w:qFormat/>
    <w:rsid w:val="00FF64AD"/>
    <w:pPr>
      <w:adjustRightInd w:val="0"/>
      <w:spacing w:line="480" w:lineRule="atLeast"/>
      <w:jc w:val="center"/>
      <w:textAlignment w:val="baseline"/>
    </w:pPr>
    <w:rPr>
      <w:rFonts w:ascii="黑体" w:eastAsia="黑体" w:hAnsi="Times New Roman"/>
      <w:kern w:val="0"/>
      <w:sz w:val="34"/>
      <w:szCs w:val="21"/>
    </w:rPr>
  </w:style>
  <w:style w:type="paragraph" w:customStyle="1" w:styleId="CharCharCharCharChar1CharCharCharChar">
    <w:name w:val="Char Char Char Char Char1 Char Char Char Char"/>
    <w:basedOn w:val="ad"/>
    <w:qFormat/>
    <w:rsid w:val="00FF64AD"/>
    <w:pPr>
      <w:shd w:val="clear" w:color="auto" w:fill="000080"/>
      <w:adjustRightInd w:val="0"/>
      <w:spacing w:line="436" w:lineRule="exact"/>
      <w:textAlignment w:val="baseline"/>
    </w:pPr>
    <w:rPr>
      <w:rFonts w:ascii="Tahoma" w:eastAsia="仿宋_GB2312" w:hAnsi="Tahoma" w:cs="Times New Roman"/>
      <w:b/>
      <w:kern w:val="0"/>
      <w:sz w:val="24"/>
      <w:szCs w:val="24"/>
    </w:rPr>
  </w:style>
  <w:style w:type="paragraph" w:customStyle="1" w:styleId="190">
    <w:name w:val="正文_19"/>
    <w:qFormat/>
    <w:rsid w:val="00FF64AD"/>
    <w:pPr>
      <w:widowControl w:val="0"/>
      <w:jc w:val="both"/>
    </w:pPr>
    <w:rPr>
      <w:rFonts w:ascii="Times New Roman" w:eastAsia="宋体" w:hAnsi="Times New Roman" w:cs="Times New Roman"/>
      <w:kern w:val="0"/>
    </w:rPr>
  </w:style>
  <w:style w:type="paragraph" w:customStyle="1" w:styleId="3f8">
    <w:name w:val="正文3(英)"/>
    <w:basedOn w:val="a0"/>
    <w:qFormat/>
    <w:rsid w:val="00FF64AD"/>
    <w:pPr>
      <w:ind w:left="1080"/>
    </w:pPr>
    <w:rPr>
      <w:rFonts w:ascii="仿宋_GB2312" w:eastAsia="仿宋_GB2312" w:hAnsi="Times New Roman"/>
      <w:kern w:val="0"/>
      <w:sz w:val="34"/>
      <w:szCs w:val="20"/>
    </w:rPr>
  </w:style>
  <w:style w:type="paragraph" w:customStyle="1" w:styleId="affffffffffffff2">
    <w:name w:val="题头内容"/>
    <w:basedOn w:val="a0"/>
    <w:qFormat/>
    <w:rsid w:val="00FF64AD"/>
    <w:pPr>
      <w:adjustRightInd w:val="0"/>
      <w:spacing w:before="120" w:after="120" w:line="312" w:lineRule="atLeast"/>
      <w:ind w:right="879" w:firstLine="839"/>
      <w:jc w:val="center"/>
      <w:textAlignment w:val="baseline"/>
    </w:pPr>
    <w:rPr>
      <w:rFonts w:ascii="黑体" w:eastAsia="黑体" w:hAnsi="Times New Roman"/>
      <w:kern w:val="0"/>
      <w:sz w:val="32"/>
      <w:szCs w:val="20"/>
    </w:rPr>
  </w:style>
  <w:style w:type="paragraph" w:customStyle="1" w:styleId="CharCharCharCharCharCharCharCharCharCharCharCharCharCharCharChar1">
    <w:name w:val="Char Char Char Char Char Char Char Char Char Char Char Char Char Char Char Char1"/>
    <w:basedOn w:val="a0"/>
    <w:qFormat/>
    <w:rsid w:val="00FF64AD"/>
    <w:rPr>
      <w:rFonts w:ascii="仿宋_GB2312" w:eastAsia="仿宋_GB2312" w:hAnsi="Times New Roman"/>
      <w:b/>
      <w:kern w:val="0"/>
      <w:sz w:val="28"/>
      <w:szCs w:val="28"/>
    </w:rPr>
  </w:style>
  <w:style w:type="paragraph" w:customStyle="1" w:styleId="affffffffffffff3">
    <w:name w:val="工程建设项标题"/>
    <w:basedOn w:val="afffffffffa"/>
    <w:qFormat/>
    <w:rsid w:val="00FF64AD"/>
    <w:pPr>
      <w:tabs>
        <w:tab w:val="clear" w:pos="1740"/>
        <w:tab w:val="left" w:pos="525"/>
      </w:tabs>
      <w:ind w:left="0" w:firstLine="0"/>
      <w:jc w:val="both"/>
    </w:pPr>
  </w:style>
  <w:style w:type="paragraph" w:customStyle="1" w:styleId="Char1CharCharCharCharCharCharCharCharCharCharCharChar1">
    <w:name w:val="Char1 Char Char Char Char Char Char Char Char Char Char Char Char1"/>
    <w:basedOn w:val="a0"/>
    <w:qFormat/>
    <w:rsid w:val="00FF64AD"/>
    <w:pPr>
      <w:pageBreakBefore/>
      <w:tabs>
        <w:tab w:val="left" w:pos="432"/>
      </w:tabs>
      <w:ind w:left="432" w:hanging="432"/>
    </w:pPr>
    <w:rPr>
      <w:rFonts w:ascii="Tahoma" w:eastAsia="仿宋_GB2312" w:hAnsi="Tahoma"/>
      <w:kern w:val="0"/>
      <w:sz w:val="24"/>
      <w:szCs w:val="20"/>
    </w:rPr>
  </w:style>
  <w:style w:type="paragraph" w:customStyle="1" w:styleId="affffffffffffff4">
    <w:name w:val="缩进正文"/>
    <w:basedOn w:val="a0"/>
    <w:qFormat/>
    <w:rsid w:val="00FF64AD"/>
    <w:pPr>
      <w:widowControl/>
      <w:spacing w:after="200" w:line="400" w:lineRule="exact"/>
      <w:ind w:left="1418"/>
      <w:jc w:val="left"/>
    </w:pPr>
    <w:rPr>
      <w:rFonts w:ascii="宋体" w:eastAsia="仿宋_GB2312" w:hAnsi="Times New Roman"/>
      <w:kern w:val="0"/>
      <w:sz w:val="34"/>
      <w:szCs w:val="20"/>
    </w:rPr>
  </w:style>
  <w:style w:type="paragraph" w:customStyle="1" w:styleId="Normal1">
    <w:name w:val="Normal_1"/>
    <w:qFormat/>
    <w:rsid w:val="00FF64AD"/>
    <w:rPr>
      <w:rFonts w:ascii="Times New Roman" w:eastAsia="宋体" w:hAnsi="Times New Roman" w:cs="Times New Roman"/>
      <w:kern w:val="0"/>
      <w:sz w:val="24"/>
      <w:szCs w:val="24"/>
    </w:rPr>
  </w:style>
  <w:style w:type="paragraph" w:customStyle="1" w:styleId="affffffffffffff5">
    <w:name w:val="普通正文"/>
    <w:basedOn w:val="a0"/>
    <w:qFormat/>
    <w:rsid w:val="00FF64AD"/>
    <w:pPr>
      <w:widowControl/>
      <w:spacing w:line="360" w:lineRule="auto"/>
    </w:pPr>
    <w:rPr>
      <w:rFonts w:ascii="仿宋_GB2312" w:eastAsia="仿宋_GB2312" w:hAnsi="Times New Roman"/>
      <w:kern w:val="21"/>
      <w:sz w:val="34"/>
      <w:szCs w:val="20"/>
    </w:rPr>
  </w:style>
  <w:style w:type="paragraph" w:customStyle="1" w:styleId="Style5">
    <w:name w:val="Style5"/>
    <w:basedOn w:val="a0"/>
    <w:uiPriority w:val="99"/>
    <w:qFormat/>
    <w:rsid w:val="00FF64AD"/>
    <w:pPr>
      <w:adjustRightInd w:val="0"/>
      <w:spacing w:line="346" w:lineRule="exact"/>
      <w:jc w:val="left"/>
    </w:pPr>
    <w:rPr>
      <w:rFonts w:ascii="黑体" w:eastAsia="黑体"/>
      <w:kern w:val="0"/>
      <w:sz w:val="24"/>
      <w:szCs w:val="24"/>
    </w:rPr>
  </w:style>
  <w:style w:type="paragraph" w:customStyle="1" w:styleId="affffffffffffff6">
    <w:name w:val="常规"/>
    <w:basedOn w:val="a0"/>
    <w:qFormat/>
    <w:rsid w:val="00FF64AD"/>
    <w:pPr>
      <w:widowControl/>
      <w:jc w:val="left"/>
    </w:pPr>
    <w:rPr>
      <w:rFonts w:ascii="Arial" w:hAnsi="Arial" w:cs="Arial"/>
      <w:color w:val="000000"/>
      <w:kern w:val="0"/>
      <w:sz w:val="20"/>
      <w:szCs w:val="20"/>
    </w:rPr>
  </w:style>
  <w:style w:type="paragraph" w:customStyle="1" w:styleId="CharChar1CharCharChar1">
    <w:name w:val="Char Char1 Char Char Char1"/>
    <w:qFormat/>
    <w:rsid w:val="00FF64AD"/>
    <w:pPr>
      <w:widowControl w:val="0"/>
      <w:shd w:val="clear" w:color="auto" w:fill="000080"/>
      <w:jc w:val="both"/>
    </w:pPr>
    <w:rPr>
      <w:rFonts w:ascii="Tahoma" w:eastAsia="宋体" w:hAnsi="Tahoma" w:cs="Times New Roman"/>
      <w:sz w:val="24"/>
      <w:szCs w:val="20"/>
      <w:shd w:val="clear" w:color="auto" w:fill="000080"/>
    </w:rPr>
  </w:style>
  <w:style w:type="character" w:customStyle="1" w:styleId="affffffffffffff7">
    <w:name w:val="未处理的提及"/>
    <w:uiPriority w:val="99"/>
    <w:rsid w:val="00FF64AD"/>
    <w:rPr>
      <w:rFonts w:ascii="Times New Roman" w:eastAsia="宋体" w:hAnsi="Times New Roman" w:cs="Times New Roman"/>
      <w:color w:val="808080"/>
      <w:shd w:val="clear" w:color="auto" w:fill="E6E6E6"/>
    </w:rPr>
  </w:style>
  <w:style w:type="character" w:customStyle="1" w:styleId="Charfff0">
    <w:name w:val="引用 Char"/>
    <w:link w:val="affffffffffffff8"/>
    <w:rsid w:val="00FF64AD"/>
    <w:rPr>
      <w:i/>
      <w:iCs/>
      <w:color w:val="404040"/>
      <w:szCs w:val="21"/>
    </w:rPr>
  </w:style>
  <w:style w:type="paragraph" w:styleId="affffffffffffff8">
    <w:name w:val="Quote"/>
    <w:basedOn w:val="a0"/>
    <w:next w:val="a0"/>
    <w:link w:val="Charfff0"/>
    <w:qFormat/>
    <w:rsid w:val="00FF64AD"/>
    <w:pPr>
      <w:spacing w:before="200" w:after="160"/>
      <w:ind w:left="864" w:right="864"/>
      <w:jc w:val="center"/>
    </w:pPr>
    <w:rPr>
      <w:rFonts w:asciiTheme="minorHAnsi" w:eastAsiaTheme="minorEastAsia" w:hAnsiTheme="minorHAnsi" w:cstheme="minorBidi"/>
      <w:i/>
      <w:iCs/>
      <w:color w:val="404040"/>
      <w:szCs w:val="21"/>
    </w:rPr>
  </w:style>
  <w:style w:type="character" w:customStyle="1" w:styleId="Char1f5">
    <w:name w:val="引用 Char1"/>
    <w:basedOn w:val="a1"/>
    <w:uiPriority w:val="99"/>
    <w:rsid w:val="00FF64AD"/>
    <w:rPr>
      <w:rFonts w:ascii="Calibri" w:eastAsia="宋体" w:hAnsi="Calibri" w:cs="Times New Roman"/>
      <w:i/>
      <w:iCs/>
      <w:color w:val="000000" w:themeColor="text1"/>
    </w:rPr>
  </w:style>
  <w:style w:type="paragraph" w:customStyle="1" w:styleId="bn">
    <w:name w:val="bn"/>
    <w:basedOn w:val="a0"/>
    <w:rsid w:val="00FF64AD"/>
    <w:pPr>
      <w:topLinePunct/>
      <w:snapToGrid w:val="0"/>
      <w:ind w:leftChars="20" w:left="20" w:rightChars="20" w:right="20"/>
      <w:jc w:val="center"/>
    </w:pPr>
    <w:rPr>
      <w:rFonts w:ascii="方正仿宋_GBK" w:eastAsia="方正仿宋_GBK" w:hAnsi="方正仿宋_GBK" w:hint="eastAsia"/>
      <w:color w:val="000000"/>
      <w:kern w:val="18"/>
      <w:sz w:val="18"/>
      <w:szCs w:val="32"/>
    </w:rPr>
  </w:style>
  <w:style w:type="paragraph" w:customStyle="1" w:styleId="Style50">
    <w:name w:val="_Style 5"/>
    <w:basedOn w:val="1"/>
    <w:next w:val="a0"/>
    <w:uiPriority w:val="39"/>
    <w:qFormat/>
    <w:rsid w:val="00FF64AD"/>
    <w:pPr>
      <w:spacing w:before="480" w:line="276" w:lineRule="auto"/>
      <w:jc w:val="center"/>
      <w:outlineLvl w:val="9"/>
    </w:pPr>
    <w:rPr>
      <w:rFonts w:ascii="Cambria" w:hAnsi="Cambria"/>
      <w:b w:val="0"/>
      <w:bCs/>
      <w:color w:val="365F91"/>
      <w:kern w:val="0"/>
      <w:sz w:val="28"/>
      <w:szCs w:val="28"/>
    </w:rPr>
  </w:style>
  <w:style w:type="paragraph" w:customStyle="1" w:styleId="CharChar1CharCharChar2">
    <w:name w:val="Char Char1 Char Char Char2"/>
    <w:qFormat/>
    <w:rsid w:val="00FF64AD"/>
    <w:pPr>
      <w:widowControl w:val="0"/>
      <w:shd w:val="clear" w:color="auto" w:fill="000080"/>
      <w:jc w:val="both"/>
    </w:pPr>
    <w:rPr>
      <w:rFonts w:ascii="Tahoma" w:eastAsia="宋体" w:hAnsi="Tahoma" w:cs="Times New Roman"/>
      <w:sz w:val="24"/>
      <w:szCs w:val="20"/>
      <w:shd w:val="clear" w:color="auto" w:fill="000080"/>
    </w:rPr>
  </w:style>
  <w:style w:type="paragraph" w:customStyle="1" w:styleId="378020">
    <w:name w:val="样式 标题 3 + (中文) 黑体 小四 非加粗 段前: 7.8 磅 段后: 0 磅 行距: 固定值 20 磅"/>
    <w:basedOn w:val="3"/>
    <w:qFormat/>
    <w:rsid w:val="00FF64AD"/>
    <w:pPr>
      <w:spacing w:before="0" w:after="0" w:line="400" w:lineRule="exact"/>
      <w:ind w:firstLineChars="0" w:firstLine="0"/>
    </w:pPr>
    <w:rPr>
      <w:rFonts w:ascii="Times New Roman" w:hAnsi="Times New Roman" w:cs="宋体"/>
      <w:sz w:val="24"/>
    </w:rPr>
  </w:style>
  <w:style w:type="paragraph" w:customStyle="1" w:styleId="2TimesNewRoman5020">
    <w:name w:val="样式 标题 2 + Times New Roman 四号 非加粗 段前: 5 磅 段后: 0 磅 行距: 固定值 20..."/>
    <w:basedOn w:val="2"/>
    <w:qFormat/>
    <w:rsid w:val="00FF64AD"/>
    <w:pPr>
      <w:spacing w:before="100" w:after="0" w:line="400" w:lineRule="exact"/>
      <w:jc w:val="left"/>
    </w:pPr>
    <w:rPr>
      <w:rFonts w:ascii="Times New Roman" w:eastAsia="仿宋_GB2312" w:hAnsi="Times New Roman" w:cs="宋体"/>
      <w:b w:val="0"/>
      <w:kern w:val="0"/>
      <w:sz w:val="28"/>
    </w:rPr>
  </w:style>
  <w:style w:type="character" w:customStyle="1" w:styleId="CommentTextChar1">
    <w:name w:val="Comment Text Char1"/>
    <w:basedOn w:val="a1"/>
    <w:uiPriority w:val="99"/>
    <w:semiHidden/>
    <w:rsid w:val="00FF64AD"/>
    <w:rPr>
      <w:rFonts w:ascii="Times New Roman" w:hAnsi="Times New Roman"/>
      <w:szCs w:val="21"/>
    </w:rPr>
  </w:style>
  <w:style w:type="paragraph" w:customStyle="1" w:styleId="4d">
    <w:name w:val="页脚4"/>
    <w:basedOn w:val="a0"/>
    <w:qFormat/>
    <w:rsid w:val="00FF64AD"/>
    <w:pPr>
      <w:tabs>
        <w:tab w:val="center" w:pos="4153"/>
        <w:tab w:val="right" w:pos="8306"/>
      </w:tabs>
      <w:topLinePunct/>
      <w:snapToGrid w:val="0"/>
      <w:jc w:val="left"/>
    </w:pPr>
    <w:rPr>
      <w:rFonts w:ascii="Times New Roman" w:hAnsi="Times New Roman"/>
      <w:sz w:val="18"/>
      <w:szCs w:val="21"/>
    </w:rPr>
  </w:style>
  <w:style w:type="paragraph" w:customStyle="1" w:styleId="ListParagraph1">
    <w:name w:val="List Paragraph1"/>
    <w:qFormat/>
    <w:rsid w:val="00FF64AD"/>
    <w:pPr>
      <w:ind w:firstLineChars="200" w:firstLine="420"/>
    </w:pPr>
    <w:rPr>
      <w:rFonts w:ascii="Calibri" w:eastAsia="宋体" w:hAnsi="Calibri" w:cs="Times New Roman"/>
      <w:kern w:val="0"/>
      <w:sz w:val="20"/>
      <w:szCs w:val="20"/>
    </w:rPr>
  </w:style>
  <w:style w:type="character" w:customStyle="1" w:styleId="CharChar172">
    <w:name w:val="Char Char17"/>
    <w:qFormat/>
    <w:rsid w:val="00955180"/>
    <w:rPr>
      <w:rFonts w:ascii="宋体" w:eastAsia="宋体" w:hAnsi="Courier New" w:cs="Courier New"/>
      <w:kern w:val="2"/>
      <w:sz w:val="21"/>
      <w:szCs w:val="21"/>
      <w:lang w:val="en-US" w:eastAsia="zh-CN" w:bidi="ar-SA"/>
    </w:rPr>
  </w:style>
  <w:style w:type="character" w:customStyle="1" w:styleId="CharChar231">
    <w:name w:val="Char Char23"/>
    <w:rsid w:val="00955180"/>
    <w:rPr>
      <w:rFonts w:eastAsia="黑体"/>
      <w:bCs/>
      <w:kern w:val="2"/>
      <w:sz w:val="28"/>
      <w:szCs w:val="28"/>
      <w:lang w:val="en-US" w:eastAsia="zh-CN" w:bidi="ar-SA"/>
    </w:rPr>
  </w:style>
  <w:style w:type="character" w:customStyle="1" w:styleId="CharChar24">
    <w:name w:val="Char Char2"/>
    <w:qFormat/>
    <w:rsid w:val="00955180"/>
    <w:rPr>
      <w:rFonts w:eastAsia="宋体"/>
      <w:b/>
      <w:bCs/>
      <w:kern w:val="44"/>
      <w:sz w:val="21"/>
      <w:szCs w:val="28"/>
      <w:lang w:val="en-US" w:eastAsia="zh-CN" w:bidi="ar-SA"/>
    </w:rPr>
  </w:style>
  <w:style w:type="character" w:customStyle="1" w:styleId="CharChar141">
    <w:name w:val="Char Char14"/>
    <w:rsid w:val="00955180"/>
    <w:rPr>
      <w:rFonts w:ascii="Arial" w:eastAsia="宋体" w:hAnsi="Arial" w:cs="Arial"/>
      <w:b/>
      <w:bCs/>
      <w:kern w:val="2"/>
      <w:sz w:val="32"/>
      <w:szCs w:val="32"/>
      <w:lang w:val="en-US" w:eastAsia="zh-CN" w:bidi="ar-SA"/>
    </w:rPr>
  </w:style>
  <w:style w:type="character" w:customStyle="1" w:styleId="CharChar15">
    <w:name w:val="Char Char1"/>
    <w:rsid w:val="00955180"/>
    <w:rPr>
      <w:rFonts w:eastAsia="汉仪大宋简"/>
      <w:kern w:val="44"/>
      <w:sz w:val="22"/>
      <w:szCs w:val="22"/>
      <w:lang w:val="en-US" w:eastAsia="zh-CN" w:bidi="ar-SA"/>
    </w:rPr>
  </w:style>
  <w:style w:type="character" w:customStyle="1" w:styleId="CharChar291">
    <w:name w:val="Char Char29"/>
    <w:semiHidden/>
    <w:rsid w:val="00955180"/>
    <w:rPr>
      <w:rFonts w:eastAsia="汉仪大宋简"/>
      <w:kern w:val="44"/>
      <w:sz w:val="22"/>
      <w:szCs w:val="22"/>
      <w:lang w:val="en-US" w:eastAsia="zh-CN" w:bidi="ar-SA"/>
    </w:rPr>
  </w:style>
  <w:style w:type="character" w:customStyle="1" w:styleId="CharChar43">
    <w:name w:val="Char Char4"/>
    <w:rsid w:val="00955180"/>
    <w:rPr>
      <w:rFonts w:eastAsia="宋体"/>
      <w:b/>
      <w:bCs/>
      <w:kern w:val="44"/>
      <w:sz w:val="44"/>
      <w:szCs w:val="44"/>
      <w:lang w:val="en-US" w:eastAsia="zh-CN" w:bidi="ar-SA"/>
    </w:rPr>
  </w:style>
  <w:style w:type="character" w:customStyle="1" w:styleId="CharChar161">
    <w:name w:val="Char Char16"/>
    <w:qFormat/>
    <w:rsid w:val="00955180"/>
    <w:rPr>
      <w:rFonts w:ascii="Arial" w:eastAsia="黑体" w:hAnsi="Arial"/>
      <w:b/>
      <w:bCs/>
      <w:kern w:val="2"/>
      <w:sz w:val="32"/>
      <w:szCs w:val="32"/>
      <w:lang w:val="en-US" w:eastAsia="zh-CN" w:bidi="ar-SA"/>
    </w:rPr>
  </w:style>
  <w:style w:type="paragraph" w:customStyle="1" w:styleId="67">
    <w:name w:val="列出段落6"/>
    <w:basedOn w:val="a0"/>
    <w:qFormat/>
    <w:rsid w:val="00955180"/>
    <w:pPr>
      <w:ind w:firstLineChars="200" w:firstLine="420"/>
    </w:pPr>
    <w:rPr>
      <w:rFonts w:eastAsia="仿宋_GB2312"/>
      <w:sz w:val="34"/>
    </w:rPr>
  </w:style>
  <w:style w:type="paragraph" w:customStyle="1" w:styleId="Char1f6">
    <w:name w:val="Char1"/>
    <w:basedOn w:val="a0"/>
    <w:qFormat/>
    <w:rsid w:val="00955180"/>
    <w:pPr>
      <w:spacing w:afterLines="200" w:after="200"/>
    </w:pPr>
    <w:rPr>
      <w:rFonts w:ascii="黑体" w:eastAsia="黑体" w:hAnsi="Times New Roman"/>
      <w:sz w:val="36"/>
      <w:szCs w:val="36"/>
    </w:rPr>
  </w:style>
  <w:style w:type="paragraph" w:customStyle="1" w:styleId="Char1CharCharCharCharCharCharCharCharCharCharCharChar2">
    <w:name w:val="Char1 Char Char Char Char Char Char Char Char Char Char Char Char"/>
    <w:basedOn w:val="a0"/>
    <w:rsid w:val="00955180"/>
    <w:pPr>
      <w:pageBreakBefore/>
      <w:tabs>
        <w:tab w:val="left" w:pos="432"/>
      </w:tabs>
      <w:ind w:left="432" w:hanging="432"/>
    </w:pPr>
    <w:rPr>
      <w:rFonts w:ascii="Tahoma" w:eastAsia="仿宋_GB2312" w:hAnsi="Tahoma"/>
      <w:sz w:val="24"/>
      <w:szCs w:val="20"/>
    </w:rPr>
  </w:style>
  <w:style w:type="paragraph" w:customStyle="1" w:styleId="CharCharf9">
    <w:name w:val="Char Char"/>
    <w:basedOn w:val="a0"/>
    <w:qFormat/>
    <w:rsid w:val="00955180"/>
    <w:rPr>
      <w:rFonts w:ascii="仿宋_GB2312" w:eastAsia="仿宋_GB2312" w:hAnsi="Times New Roman"/>
      <w:sz w:val="28"/>
      <w:szCs w:val="20"/>
    </w:rPr>
  </w:style>
  <w:style w:type="paragraph" w:customStyle="1" w:styleId="84">
    <w:name w:val="正文8"/>
    <w:basedOn w:val="15"/>
    <w:rsid w:val="00955180"/>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1">
    <w:name w:val="Char"/>
    <w:basedOn w:val="a0"/>
    <w:qFormat/>
    <w:rsid w:val="00955180"/>
    <w:rPr>
      <w:rFonts w:ascii="仿宋_GB2312" w:eastAsia="仿宋_GB2312" w:hAnsi="Times New Roman"/>
      <w:sz w:val="34"/>
      <w:szCs w:val="20"/>
    </w:rPr>
  </w:style>
  <w:style w:type="paragraph" w:customStyle="1" w:styleId="CharCharChar1Char2">
    <w:name w:val="Char Char Char1 Char"/>
    <w:basedOn w:val="a0"/>
    <w:qFormat/>
    <w:rsid w:val="00955180"/>
    <w:rPr>
      <w:rFonts w:ascii="宋体" w:eastAsia="仿宋_GB2312" w:hAnsi="宋体"/>
      <w:b/>
      <w:color w:val="000000"/>
      <w:sz w:val="24"/>
      <w:szCs w:val="20"/>
    </w:rPr>
  </w:style>
  <w:style w:type="paragraph" w:customStyle="1" w:styleId="Char24">
    <w:name w:val="Char2"/>
    <w:basedOn w:val="a0"/>
    <w:semiHidden/>
    <w:rsid w:val="00955180"/>
    <w:rPr>
      <w:rFonts w:ascii="仿宋_GB2312" w:eastAsia="仿宋_GB2312" w:hAnsi="Times New Roman"/>
      <w:sz w:val="34"/>
      <w:szCs w:val="20"/>
    </w:rPr>
  </w:style>
  <w:style w:type="paragraph" w:customStyle="1" w:styleId="CharCharCharChar3">
    <w:name w:val="Char Char Char Char"/>
    <w:basedOn w:val="a0"/>
    <w:qFormat/>
    <w:rsid w:val="00955180"/>
    <w:rPr>
      <w:rFonts w:ascii="仿宋_GB2312" w:eastAsia="仿宋_GB2312" w:hAnsi="Times New Roman"/>
      <w:sz w:val="34"/>
      <w:szCs w:val="20"/>
    </w:rPr>
  </w:style>
  <w:style w:type="paragraph" w:customStyle="1" w:styleId="4e">
    <w:name w:val="纯文本4"/>
    <w:basedOn w:val="a0"/>
    <w:rsid w:val="00955180"/>
    <w:rPr>
      <w:rFonts w:ascii="宋体" w:eastAsia="仿宋_GB2312" w:hAnsi="Courier New"/>
      <w:kern w:val="0"/>
      <w:sz w:val="20"/>
      <w:szCs w:val="20"/>
    </w:rPr>
  </w:style>
  <w:style w:type="paragraph" w:customStyle="1" w:styleId="CharCharChar2">
    <w:name w:val="Char Char Char"/>
    <w:basedOn w:val="a0"/>
    <w:qFormat/>
    <w:rsid w:val="00955180"/>
    <w:rPr>
      <w:rFonts w:ascii="仿宋_GB2312" w:eastAsia="仿宋_GB2312" w:hAnsi="Times New Roman"/>
      <w:sz w:val="34"/>
      <w:szCs w:val="20"/>
    </w:rPr>
  </w:style>
  <w:style w:type="character" w:customStyle="1" w:styleId="shorttext">
    <w:name w:val="short_text"/>
    <w:qFormat/>
    <w:rsid w:val="00FE399B"/>
  </w:style>
  <w:style w:type="character" w:customStyle="1" w:styleId="1ffff1">
    <w:name w:val="尾注引用1"/>
    <w:qFormat/>
    <w:rsid w:val="00FE399B"/>
    <w:rPr>
      <w:vertAlign w:val="superscript"/>
    </w:rPr>
  </w:style>
  <w:style w:type="character" w:customStyle="1" w:styleId="CharChar18">
    <w:name w:val="页眉 Char Char1"/>
    <w:qFormat/>
    <w:rsid w:val="00FE399B"/>
    <w:rPr>
      <w:rFonts w:ascii="宋体" w:eastAsia="宋体"/>
      <w:spacing w:val="-12"/>
      <w:kern w:val="2"/>
      <w:sz w:val="18"/>
      <w:lang w:val="en-US" w:eastAsia="zh-CN"/>
    </w:rPr>
  </w:style>
  <w:style w:type="character" w:customStyle="1" w:styleId="HTML20">
    <w:name w:val="HTML 键盘2"/>
    <w:qFormat/>
    <w:rsid w:val="00FE399B"/>
    <w:rPr>
      <w:rFonts w:ascii="Courier New" w:hAnsi="Courier New"/>
      <w:sz w:val="20"/>
    </w:rPr>
  </w:style>
  <w:style w:type="character" w:customStyle="1" w:styleId="HTML10">
    <w:name w:val="HTML 变量1"/>
    <w:qFormat/>
    <w:rsid w:val="00FE399B"/>
    <w:rPr>
      <w:i/>
    </w:rPr>
  </w:style>
  <w:style w:type="character" w:customStyle="1" w:styleId="1111CharChar">
    <w:name w:val="款标题1.1.1.1 Char Char"/>
    <w:qFormat/>
    <w:rsid w:val="00FE399B"/>
    <w:rPr>
      <w:rFonts w:ascii="Arial" w:eastAsia="黑体" w:hAnsi="Arial"/>
      <w:b/>
      <w:kern w:val="2"/>
      <w:sz w:val="28"/>
    </w:rPr>
  </w:style>
  <w:style w:type="character" w:customStyle="1" w:styleId="Char25">
    <w:name w:val="页脚 Char2"/>
    <w:qFormat/>
    <w:rsid w:val="00FE399B"/>
    <w:rPr>
      <w:rFonts w:ascii="Times New Roman" w:eastAsia="宋体" w:hAnsi="Times New Roman" w:cs="Times New Roman"/>
      <w:sz w:val="18"/>
      <w:szCs w:val="18"/>
    </w:rPr>
  </w:style>
  <w:style w:type="character" w:customStyle="1" w:styleId="HTML11">
    <w:name w:val="HTML 打字机1"/>
    <w:qFormat/>
    <w:rsid w:val="00FE399B"/>
    <w:rPr>
      <w:rFonts w:ascii="Courier New" w:hAnsi="Courier New"/>
      <w:sz w:val="20"/>
    </w:rPr>
  </w:style>
  <w:style w:type="character" w:customStyle="1" w:styleId="2ff8">
    <w:name w:val="页码2"/>
    <w:qFormat/>
    <w:rsid w:val="00FE399B"/>
  </w:style>
  <w:style w:type="character" w:customStyle="1" w:styleId="HTML12">
    <w:name w:val="HTML 定义1"/>
    <w:qFormat/>
    <w:rsid w:val="00FE399B"/>
    <w:rPr>
      <w:i/>
    </w:rPr>
  </w:style>
  <w:style w:type="character" w:customStyle="1" w:styleId="1ffff2">
    <w:name w:val="行号1"/>
    <w:qFormat/>
    <w:rsid w:val="00FE399B"/>
  </w:style>
  <w:style w:type="character" w:customStyle="1" w:styleId="HTML30">
    <w:name w:val="HTML 缩写3"/>
    <w:qFormat/>
    <w:rsid w:val="00FE399B"/>
  </w:style>
  <w:style w:type="character" w:customStyle="1" w:styleId="HTML110">
    <w:name w:val="HTML 代码11"/>
    <w:qFormat/>
    <w:rsid w:val="00FE399B"/>
    <w:rPr>
      <w:rFonts w:ascii="Courier New" w:hAnsi="Courier New"/>
      <w:sz w:val="20"/>
    </w:rPr>
  </w:style>
  <w:style w:type="character" w:customStyle="1" w:styleId="CharChar150">
    <w:name w:val="Char Char15"/>
    <w:qFormat/>
    <w:rsid w:val="00FE399B"/>
    <w:rPr>
      <w:rFonts w:eastAsia="宋体"/>
      <w:kern w:val="2"/>
      <w:sz w:val="28"/>
      <w:lang w:val="en-US" w:eastAsia="zh-CN"/>
    </w:rPr>
  </w:style>
  <w:style w:type="character" w:customStyle="1" w:styleId="3f9">
    <w:name w:val="已访问的超链接3"/>
    <w:qFormat/>
    <w:rsid w:val="00FE399B"/>
    <w:rPr>
      <w:color w:val="800080"/>
      <w:u w:val="single"/>
    </w:rPr>
  </w:style>
  <w:style w:type="character" w:customStyle="1" w:styleId="3fa">
    <w:name w:val="脚注引用3"/>
    <w:qFormat/>
    <w:rsid w:val="00FE399B"/>
    <w:rPr>
      <w:vertAlign w:val="superscript"/>
    </w:rPr>
  </w:style>
  <w:style w:type="character" w:customStyle="1" w:styleId="117">
    <w:name w:val="批注引用11"/>
    <w:qFormat/>
    <w:rsid w:val="00FE399B"/>
    <w:rPr>
      <w:rFonts w:ascii="宋体" w:eastAsia="宋体"/>
      <w:kern w:val="2"/>
      <w:sz w:val="21"/>
      <w:lang w:val="en-US" w:eastAsia="zh-CN"/>
    </w:rPr>
  </w:style>
  <w:style w:type="character" w:customStyle="1" w:styleId="ACharChar">
    <w:name w:val="A专用条款说明 Char Char"/>
    <w:link w:val="Affffffffffffff9"/>
    <w:rsid w:val="00FE399B"/>
    <w:rPr>
      <w:rFonts w:eastAsia="楷体_GB2312"/>
      <w:sz w:val="24"/>
    </w:rPr>
  </w:style>
  <w:style w:type="paragraph" w:customStyle="1" w:styleId="Affffffffffffff9">
    <w:name w:val="A专用条款说明"/>
    <w:basedOn w:val="a0"/>
    <w:next w:val="a0"/>
    <w:link w:val="ACharChar"/>
    <w:qFormat/>
    <w:rsid w:val="00FE399B"/>
    <w:pPr>
      <w:adjustRightInd w:val="0"/>
      <w:spacing w:line="360" w:lineRule="auto"/>
      <w:ind w:left="340" w:firstLine="510"/>
      <w:textAlignment w:val="baseline"/>
    </w:pPr>
    <w:rPr>
      <w:rFonts w:asciiTheme="minorHAnsi" w:eastAsia="楷体_GB2312" w:hAnsiTheme="minorHAnsi" w:cstheme="minorBidi"/>
      <w:sz w:val="24"/>
    </w:rPr>
  </w:style>
  <w:style w:type="character" w:customStyle="1" w:styleId="fontstyle01">
    <w:name w:val="fontstyle01"/>
    <w:qFormat/>
    <w:rsid w:val="00FE399B"/>
    <w:rPr>
      <w:rFonts w:ascii="仿宋" w:eastAsia="仿宋" w:hAnsi="仿宋" w:cs="仿宋"/>
      <w:color w:val="000000"/>
      <w:sz w:val="24"/>
      <w:szCs w:val="24"/>
    </w:rPr>
  </w:style>
  <w:style w:type="character" w:customStyle="1" w:styleId="hps">
    <w:name w:val="hps"/>
    <w:qFormat/>
    <w:rsid w:val="00FE399B"/>
  </w:style>
  <w:style w:type="character" w:customStyle="1" w:styleId="HTML111">
    <w:name w:val="HTML 打字机11"/>
    <w:qFormat/>
    <w:rsid w:val="00FE399B"/>
    <w:rPr>
      <w:rFonts w:ascii="Courier New" w:hAnsi="Courier New"/>
      <w:sz w:val="20"/>
    </w:rPr>
  </w:style>
  <w:style w:type="character" w:customStyle="1" w:styleId="HTML112">
    <w:name w:val="HTML 引文11"/>
    <w:qFormat/>
    <w:rsid w:val="00FE399B"/>
    <w:rPr>
      <w:i/>
    </w:rPr>
  </w:style>
  <w:style w:type="character" w:customStyle="1" w:styleId="HTML31">
    <w:name w:val="HTML 定义3"/>
    <w:qFormat/>
    <w:rsid w:val="00FE399B"/>
    <w:rPr>
      <w:i/>
    </w:rPr>
  </w:style>
  <w:style w:type="character" w:customStyle="1" w:styleId="HTML32">
    <w:name w:val="HTML 样本3"/>
    <w:qFormat/>
    <w:rsid w:val="00FE399B"/>
    <w:rPr>
      <w:rFonts w:ascii="Courier New" w:hAnsi="Courier New"/>
    </w:rPr>
  </w:style>
  <w:style w:type="character" w:customStyle="1" w:styleId="Charfff2">
    <w:name w:val="节 Char"/>
    <w:qFormat/>
    <w:rsid w:val="00FE399B"/>
    <w:rPr>
      <w:rFonts w:ascii="Arial" w:eastAsia="黑体" w:hAnsi="Arial"/>
      <w:b/>
      <w:kern w:val="2"/>
      <w:sz w:val="32"/>
      <w:lang w:val="en-US" w:eastAsia="zh-CN"/>
    </w:rPr>
  </w:style>
  <w:style w:type="character" w:customStyle="1" w:styleId="HTML21">
    <w:name w:val="HTML 变量2"/>
    <w:qFormat/>
    <w:rsid w:val="00FE399B"/>
    <w:rPr>
      <w:i/>
    </w:rPr>
  </w:style>
  <w:style w:type="character" w:customStyle="1" w:styleId="Char2CharChar1">
    <w:name w:val="Char2 Char Char1"/>
    <w:qFormat/>
    <w:rsid w:val="00FE399B"/>
    <w:rPr>
      <w:kern w:val="2"/>
      <w:sz w:val="18"/>
    </w:rPr>
  </w:style>
  <w:style w:type="character" w:customStyle="1" w:styleId="HTML113">
    <w:name w:val="HTML 键盘11"/>
    <w:qFormat/>
    <w:rsid w:val="00FE399B"/>
    <w:rPr>
      <w:rFonts w:ascii="Courier New" w:hAnsi="Courier New"/>
      <w:sz w:val="20"/>
    </w:rPr>
  </w:style>
  <w:style w:type="character" w:customStyle="1" w:styleId="2ff9">
    <w:name w:val="行号2"/>
    <w:qFormat/>
    <w:rsid w:val="00FE399B"/>
  </w:style>
  <w:style w:type="character" w:customStyle="1" w:styleId="HTML13">
    <w:name w:val="HTML 样本1"/>
    <w:qFormat/>
    <w:rsid w:val="00FE399B"/>
    <w:rPr>
      <w:rFonts w:ascii="Courier New" w:hAnsi="Courier New"/>
    </w:rPr>
  </w:style>
  <w:style w:type="character" w:customStyle="1" w:styleId="118">
    <w:name w:val="行号11"/>
    <w:qFormat/>
    <w:rsid w:val="00FE399B"/>
  </w:style>
  <w:style w:type="character" w:customStyle="1" w:styleId="2ffa">
    <w:name w:val="批注引用2"/>
    <w:qFormat/>
    <w:rsid w:val="00FE399B"/>
    <w:rPr>
      <w:rFonts w:ascii="宋体" w:eastAsia="宋体"/>
      <w:kern w:val="2"/>
      <w:sz w:val="21"/>
      <w:lang w:val="en-US" w:eastAsia="zh-CN"/>
    </w:rPr>
  </w:style>
  <w:style w:type="character" w:customStyle="1" w:styleId="HTML22">
    <w:name w:val="HTML 样本2"/>
    <w:qFormat/>
    <w:rsid w:val="00FE399B"/>
    <w:rPr>
      <w:rFonts w:ascii="Courier New" w:hAnsi="Courier New"/>
    </w:rPr>
  </w:style>
  <w:style w:type="character" w:customStyle="1" w:styleId="HTML14">
    <w:name w:val="HTML 引文1"/>
    <w:qFormat/>
    <w:rsid w:val="00FE399B"/>
    <w:rPr>
      <w:i/>
    </w:rPr>
  </w:style>
  <w:style w:type="character" w:customStyle="1" w:styleId="CharCharfa">
    <w:name w:val="手改 Char Char"/>
    <w:qFormat/>
    <w:rsid w:val="00FE399B"/>
    <w:rPr>
      <w:kern w:val="2"/>
      <w:sz w:val="21"/>
    </w:rPr>
  </w:style>
  <w:style w:type="character" w:customStyle="1" w:styleId="HTML23">
    <w:name w:val="HTML 缩写2"/>
    <w:qFormat/>
    <w:rsid w:val="00FE399B"/>
  </w:style>
  <w:style w:type="character" w:customStyle="1" w:styleId="2ffb">
    <w:name w:val="尾注引用2"/>
    <w:qFormat/>
    <w:rsid w:val="00FE399B"/>
    <w:rPr>
      <w:vertAlign w:val="superscript"/>
    </w:rPr>
  </w:style>
  <w:style w:type="character" w:customStyle="1" w:styleId="viewcount2">
    <w:name w:val="viewcount2"/>
    <w:qFormat/>
    <w:rsid w:val="00FE399B"/>
  </w:style>
  <w:style w:type="character" w:customStyle="1" w:styleId="font141">
    <w:name w:val="font141"/>
    <w:qFormat/>
    <w:rsid w:val="00FE399B"/>
    <w:rPr>
      <w:rFonts w:ascii="宋体" w:eastAsia="宋体" w:cs="宋体"/>
      <w:color w:val="000000"/>
      <w:sz w:val="24"/>
      <w:szCs w:val="24"/>
      <w:u w:val="none"/>
    </w:rPr>
  </w:style>
  <w:style w:type="character" w:customStyle="1" w:styleId="3fb">
    <w:name w:val="批注引用3"/>
    <w:qFormat/>
    <w:rsid w:val="00FE399B"/>
    <w:rPr>
      <w:sz w:val="21"/>
    </w:rPr>
  </w:style>
  <w:style w:type="character" w:customStyle="1" w:styleId="HTML15">
    <w:name w:val="HTML 代码1"/>
    <w:qFormat/>
    <w:rsid w:val="00FE399B"/>
    <w:rPr>
      <w:rFonts w:ascii="Courier New" w:hAnsi="Courier New"/>
      <w:sz w:val="20"/>
    </w:rPr>
  </w:style>
  <w:style w:type="character" w:customStyle="1" w:styleId="Char2CharChar2">
    <w:name w:val="Char2 Char Char2"/>
    <w:qFormat/>
    <w:rsid w:val="00FE399B"/>
    <w:rPr>
      <w:rFonts w:eastAsia="宋体"/>
      <w:kern w:val="2"/>
      <w:sz w:val="18"/>
      <w:lang w:val="en-US" w:eastAsia="zh-CN"/>
    </w:rPr>
  </w:style>
  <w:style w:type="character" w:customStyle="1" w:styleId="HTML16">
    <w:name w:val="HTML 缩写1"/>
    <w:qFormat/>
    <w:rsid w:val="00FE399B"/>
  </w:style>
  <w:style w:type="character" w:customStyle="1" w:styleId="2ffc">
    <w:name w:val="已访问的超链接2"/>
    <w:qFormat/>
    <w:rsid w:val="00FE399B"/>
    <w:rPr>
      <w:color w:val="800080"/>
      <w:u w:val="single"/>
    </w:rPr>
  </w:style>
  <w:style w:type="character" w:customStyle="1" w:styleId="HTML24">
    <w:name w:val="HTML 定义2"/>
    <w:qFormat/>
    <w:rsid w:val="00FE399B"/>
    <w:rPr>
      <w:i/>
    </w:rPr>
  </w:style>
  <w:style w:type="character" w:customStyle="1" w:styleId="HTML25">
    <w:name w:val="HTML 打字机2"/>
    <w:qFormat/>
    <w:rsid w:val="00FE399B"/>
    <w:rPr>
      <w:rFonts w:ascii="Courier New" w:hAnsi="Courier New"/>
      <w:sz w:val="20"/>
    </w:rPr>
  </w:style>
  <w:style w:type="character" w:customStyle="1" w:styleId="1ffff3">
    <w:name w:val="已访问的超链接1"/>
    <w:qFormat/>
    <w:rsid w:val="00FE399B"/>
    <w:rPr>
      <w:color w:val="800080"/>
      <w:u w:val="single"/>
    </w:rPr>
  </w:style>
  <w:style w:type="character" w:customStyle="1" w:styleId="HTML114">
    <w:name w:val="HTML 变量11"/>
    <w:qFormat/>
    <w:rsid w:val="00FE399B"/>
    <w:rPr>
      <w:i/>
    </w:rPr>
  </w:style>
  <w:style w:type="character" w:customStyle="1" w:styleId="s11">
    <w:name w:val="s11"/>
    <w:qFormat/>
    <w:rsid w:val="00FE399B"/>
    <w:rPr>
      <w:sz w:val="18"/>
    </w:rPr>
  </w:style>
  <w:style w:type="character" w:customStyle="1" w:styleId="4f">
    <w:name w:val="批注引用4"/>
    <w:qFormat/>
    <w:rsid w:val="00FE399B"/>
    <w:rPr>
      <w:sz w:val="21"/>
    </w:rPr>
  </w:style>
  <w:style w:type="character" w:customStyle="1" w:styleId="HTML17">
    <w:name w:val="HTML 键盘1"/>
    <w:qFormat/>
    <w:rsid w:val="00FE399B"/>
    <w:rPr>
      <w:rFonts w:ascii="Courier New" w:hAnsi="Courier New"/>
      <w:sz w:val="20"/>
    </w:rPr>
  </w:style>
  <w:style w:type="character" w:customStyle="1" w:styleId="Char26">
    <w:name w:val="页眉 Char2"/>
    <w:qFormat/>
    <w:rsid w:val="00FE399B"/>
    <w:rPr>
      <w:rFonts w:ascii="Times New Roman" w:eastAsia="宋体" w:hAnsi="Times New Roman" w:cs="Times New Roman"/>
      <w:sz w:val="18"/>
      <w:szCs w:val="18"/>
    </w:rPr>
  </w:style>
  <w:style w:type="character" w:customStyle="1" w:styleId="HTML26">
    <w:name w:val="HTML 引文2"/>
    <w:qFormat/>
    <w:rsid w:val="00FE399B"/>
    <w:rPr>
      <w:i/>
    </w:rPr>
  </w:style>
  <w:style w:type="character" w:customStyle="1" w:styleId="1ffff4">
    <w:name w:val="脚注引用1"/>
    <w:qFormat/>
    <w:rsid w:val="00FE399B"/>
    <w:rPr>
      <w:rFonts w:eastAsia="宋体"/>
      <w:kern w:val="2"/>
      <w:sz w:val="21"/>
      <w:vertAlign w:val="superscript"/>
      <w:lang w:val="en-US" w:eastAsia="zh-CN"/>
    </w:rPr>
  </w:style>
  <w:style w:type="character" w:customStyle="1" w:styleId="2ffd">
    <w:name w:val="脚注引用2"/>
    <w:qFormat/>
    <w:rsid w:val="00FE399B"/>
    <w:rPr>
      <w:vertAlign w:val="superscript"/>
    </w:rPr>
  </w:style>
  <w:style w:type="character" w:customStyle="1" w:styleId="HTML27">
    <w:name w:val="HTML 代码2"/>
    <w:qFormat/>
    <w:rsid w:val="00FE399B"/>
    <w:rPr>
      <w:rFonts w:ascii="Courier New" w:hAnsi="Courier New"/>
      <w:sz w:val="20"/>
    </w:rPr>
  </w:style>
  <w:style w:type="paragraph" w:customStyle="1" w:styleId="affffffffffffffa">
    <w:name w:val="图文"/>
    <w:basedOn w:val="a0"/>
    <w:next w:val="a0"/>
    <w:qFormat/>
    <w:rsid w:val="00FE399B"/>
    <w:pPr>
      <w:tabs>
        <w:tab w:val="left" w:pos="0"/>
        <w:tab w:val="left" w:pos="1060"/>
      </w:tabs>
      <w:overflowPunct w:val="0"/>
      <w:topLinePunct/>
      <w:adjustRightInd w:val="0"/>
      <w:snapToGrid w:val="0"/>
      <w:spacing w:beforeLines="50" w:before="50" w:afterLines="50" w:after="50" w:line="240" w:lineRule="atLeast"/>
      <w:jc w:val="center"/>
      <w:textAlignment w:val="center"/>
    </w:pPr>
    <w:rPr>
      <w:rFonts w:ascii="楷体_GB2312" w:eastAsia="黑体" w:hAnsi="楷体_GB2312"/>
      <w:kern w:val="0"/>
      <w:sz w:val="28"/>
      <w:szCs w:val="20"/>
    </w:rPr>
  </w:style>
  <w:style w:type="paragraph" w:customStyle="1" w:styleId="affffffffffffffb">
    <w:name w:val="附录图标号"/>
    <w:basedOn w:val="a0"/>
    <w:qFormat/>
    <w:rsid w:val="00FE399B"/>
    <w:pPr>
      <w:keepNext/>
      <w:pageBreakBefore/>
      <w:widowControl/>
      <w:tabs>
        <w:tab w:val="left" w:pos="0"/>
      </w:tabs>
      <w:topLinePunct/>
      <w:spacing w:line="14" w:lineRule="exact"/>
      <w:ind w:left="425" w:firstLine="363"/>
      <w:jc w:val="center"/>
      <w:outlineLvl w:val="0"/>
    </w:pPr>
    <w:rPr>
      <w:color w:val="FFFFFF"/>
      <w:szCs w:val="20"/>
    </w:rPr>
  </w:style>
  <w:style w:type="paragraph" w:customStyle="1" w:styleId="2ffe">
    <w:name w:val="页眉2"/>
    <w:basedOn w:val="a0"/>
    <w:qFormat/>
    <w:rsid w:val="00FE399B"/>
    <w:pPr>
      <w:pBdr>
        <w:bottom w:val="single" w:sz="6" w:space="1" w:color="auto"/>
      </w:pBdr>
      <w:tabs>
        <w:tab w:val="center" w:pos="4153"/>
        <w:tab w:val="right" w:pos="8306"/>
      </w:tabs>
      <w:topLinePunct/>
      <w:adjustRightInd w:val="0"/>
      <w:snapToGrid w:val="0"/>
      <w:spacing w:line="240" w:lineRule="atLeast"/>
      <w:jc w:val="center"/>
      <w:textAlignment w:val="baseline"/>
    </w:pPr>
    <w:rPr>
      <w:kern w:val="0"/>
      <w:sz w:val="18"/>
      <w:szCs w:val="20"/>
    </w:rPr>
  </w:style>
  <w:style w:type="paragraph" w:customStyle="1" w:styleId="411">
    <w:name w:val="列表接续 411"/>
    <w:basedOn w:val="a0"/>
    <w:qFormat/>
    <w:rsid w:val="00FE399B"/>
    <w:pPr>
      <w:adjustRightInd w:val="0"/>
      <w:spacing w:after="120" w:line="312" w:lineRule="atLeast"/>
      <w:ind w:left="1680"/>
      <w:textAlignment w:val="baseline"/>
    </w:pPr>
    <w:rPr>
      <w:kern w:val="0"/>
      <w:szCs w:val="20"/>
    </w:rPr>
  </w:style>
  <w:style w:type="paragraph" w:customStyle="1" w:styleId="222">
    <w:name w:val="列表接续 22"/>
    <w:basedOn w:val="a0"/>
    <w:qFormat/>
    <w:rsid w:val="00FE399B"/>
    <w:pPr>
      <w:adjustRightInd w:val="0"/>
      <w:spacing w:after="120" w:line="312" w:lineRule="atLeast"/>
      <w:ind w:left="840"/>
      <w:textAlignment w:val="baseline"/>
    </w:pPr>
    <w:rPr>
      <w:kern w:val="0"/>
      <w:szCs w:val="20"/>
    </w:rPr>
  </w:style>
  <w:style w:type="paragraph" w:customStyle="1" w:styleId="HTML33">
    <w:name w:val="HTML 预设格式3"/>
    <w:basedOn w:val="a0"/>
    <w:qFormat/>
    <w:rsid w:val="00FE399B"/>
    <w:rPr>
      <w:rFonts w:ascii="Courier New" w:hAnsi="Courier New"/>
      <w:sz w:val="20"/>
      <w:szCs w:val="20"/>
    </w:rPr>
  </w:style>
  <w:style w:type="paragraph" w:customStyle="1" w:styleId="2fff">
    <w:name w:val="标题2"/>
    <w:basedOn w:val="a0"/>
    <w:qFormat/>
    <w:rsid w:val="00FE399B"/>
    <w:pPr>
      <w:topLinePunct/>
      <w:spacing w:before="240" w:after="240" w:line="400" w:lineRule="exact"/>
      <w:jc w:val="center"/>
      <w:outlineLvl w:val="0"/>
    </w:pPr>
    <w:rPr>
      <w:rFonts w:ascii="Arial" w:eastAsia="黑体" w:hAnsi="Arial"/>
      <w:sz w:val="36"/>
      <w:szCs w:val="20"/>
    </w:rPr>
  </w:style>
  <w:style w:type="paragraph" w:customStyle="1" w:styleId="Affffffffffffffc">
    <w:name w:val="A提示文"/>
    <w:basedOn w:val="a0"/>
    <w:next w:val="a0"/>
    <w:qFormat/>
    <w:rsid w:val="00FE399B"/>
    <w:pPr>
      <w:adjustRightInd w:val="0"/>
      <w:spacing w:line="360" w:lineRule="auto"/>
      <w:ind w:firstLine="510"/>
      <w:textAlignment w:val="baseline"/>
    </w:pPr>
    <w:rPr>
      <w:rFonts w:ascii="Arial" w:eastAsia="楷体_GB2312" w:hAnsi="Arial"/>
      <w:snapToGrid w:val="0"/>
      <w:kern w:val="0"/>
      <w:sz w:val="24"/>
      <w:szCs w:val="20"/>
      <w:u w:val="single"/>
    </w:rPr>
  </w:style>
  <w:style w:type="paragraph" w:customStyle="1" w:styleId="2fff0">
    <w:name w:val="脚注文本2"/>
    <w:basedOn w:val="a0"/>
    <w:qFormat/>
    <w:rsid w:val="00FE399B"/>
    <w:pPr>
      <w:topLinePunct/>
      <w:snapToGrid w:val="0"/>
      <w:jc w:val="left"/>
    </w:pPr>
    <w:rPr>
      <w:kern w:val="0"/>
      <w:sz w:val="18"/>
      <w:szCs w:val="20"/>
    </w:rPr>
  </w:style>
  <w:style w:type="paragraph" w:customStyle="1" w:styleId="4f0">
    <w:name w:val="页眉4"/>
    <w:basedOn w:val="a0"/>
    <w:qFormat/>
    <w:rsid w:val="00FE399B"/>
    <w:pPr>
      <w:pBdr>
        <w:bottom w:val="single" w:sz="6" w:space="1" w:color="auto"/>
      </w:pBdr>
      <w:tabs>
        <w:tab w:val="center" w:pos="4153"/>
        <w:tab w:val="right" w:pos="8306"/>
      </w:tabs>
      <w:topLinePunct/>
      <w:adjustRightInd w:val="0"/>
      <w:snapToGrid w:val="0"/>
      <w:spacing w:line="240" w:lineRule="atLeast"/>
      <w:jc w:val="center"/>
      <w:textAlignment w:val="baseline"/>
    </w:pPr>
    <w:rPr>
      <w:sz w:val="18"/>
      <w:szCs w:val="20"/>
    </w:rPr>
  </w:style>
  <w:style w:type="paragraph" w:customStyle="1" w:styleId="HTML18">
    <w:name w:val="HTML 预设格式1"/>
    <w:basedOn w:val="a0"/>
    <w:qFormat/>
    <w:rsid w:val="00FE399B"/>
    <w:rPr>
      <w:rFonts w:ascii="Courier New" w:hAnsi="Courier New"/>
      <w:sz w:val="20"/>
      <w:szCs w:val="20"/>
    </w:rPr>
  </w:style>
  <w:style w:type="paragraph" w:customStyle="1" w:styleId="5New">
    <w:name w:val="目录 5 New"/>
    <w:basedOn w:val="a0"/>
    <w:next w:val="a0"/>
    <w:qFormat/>
    <w:rsid w:val="00FE399B"/>
    <w:pPr>
      <w:ind w:left="840"/>
      <w:jc w:val="left"/>
    </w:pPr>
    <w:rPr>
      <w:sz w:val="18"/>
      <w:szCs w:val="20"/>
    </w:rPr>
  </w:style>
  <w:style w:type="paragraph" w:customStyle="1" w:styleId="119">
    <w:name w:val="列表接续11"/>
    <w:basedOn w:val="a0"/>
    <w:qFormat/>
    <w:rsid w:val="00FE399B"/>
    <w:pPr>
      <w:adjustRightInd w:val="0"/>
      <w:spacing w:after="120" w:line="312" w:lineRule="atLeast"/>
      <w:ind w:left="420"/>
      <w:textAlignment w:val="baseline"/>
    </w:pPr>
    <w:rPr>
      <w:kern w:val="0"/>
      <w:szCs w:val="20"/>
    </w:rPr>
  </w:style>
  <w:style w:type="paragraph" w:customStyle="1" w:styleId="2fff1">
    <w:name w:val="批注文字2"/>
    <w:basedOn w:val="a0"/>
    <w:qFormat/>
    <w:rsid w:val="00FE399B"/>
    <w:pPr>
      <w:topLinePunct/>
      <w:jc w:val="left"/>
    </w:pPr>
  </w:style>
  <w:style w:type="paragraph" w:customStyle="1" w:styleId="1ffff5">
    <w:name w:val="尾注文本1"/>
    <w:basedOn w:val="a0"/>
    <w:qFormat/>
    <w:rsid w:val="00FE399B"/>
    <w:pPr>
      <w:snapToGrid w:val="0"/>
      <w:jc w:val="left"/>
    </w:pPr>
  </w:style>
  <w:style w:type="paragraph" w:customStyle="1" w:styleId="affffffffffffffd">
    <w:name w:val="段落"/>
    <w:basedOn w:val="a0"/>
    <w:qFormat/>
    <w:rsid w:val="00FE399B"/>
    <w:pPr>
      <w:adjustRightInd w:val="0"/>
      <w:snapToGrid w:val="0"/>
      <w:spacing w:line="360" w:lineRule="auto"/>
      <w:ind w:firstLineChars="200" w:firstLine="200"/>
    </w:pPr>
    <w:rPr>
      <w:kern w:val="0"/>
      <w:szCs w:val="20"/>
    </w:rPr>
  </w:style>
  <w:style w:type="paragraph" w:customStyle="1" w:styleId="Affffffffffffffe">
    <w:name w:val="A表格文字居中"/>
    <w:basedOn w:val="a0"/>
    <w:qFormat/>
    <w:rsid w:val="00FE399B"/>
    <w:pPr>
      <w:adjustRightInd w:val="0"/>
      <w:spacing w:before="60" w:after="60"/>
      <w:jc w:val="center"/>
    </w:pPr>
    <w:rPr>
      <w:kern w:val="21"/>
      <w:sz w:val="20"/>
      <w:szCs w:val="20"/>
    </w:rPr>
  </w:style>
  <w:style w:type="paragraph" w:customStyle="1" w:styleId="afffffffffffffff">
    <w:name w:val="三级无"/>
    <w:basedOn w:val="affffffff2"/>
    <w:qFormat/>
    <w:rsid w:val="00FE399B"/>
    <w:pPr>
      <w:tabs>
        <w:tab w:val="clear" w:pos="2160"/>
      </w:tabs>
      <w:spacing w:before="156" w:after="156"/>
    </w:pPr>
    <w:rPr>
      <w:rFonts w:hAnsi="Calibri"/>
    </w:rPr>
  </w:style>
  <w:style w:type="paragraph" w:customStyle="1" w:styleId="75">
    <w:name w:val="列出段落7"/>
    <w:basedOn w:val="a0"/>
    <w:rsid w:val="00FE399B"/>
    <w:pPr>
      <w:ind w:firstLineChars="200" w:firstLine="420"/>
    </w:pPr>
  </w:style>
  <w:style w:type="paragraph" w:customStyle="1" w:styleId="afffffffffffffff0">
    <w:name w:val="列项●（二级）"/>
    <w:qFormat/>
    <w:rsid w:val="00FE399B"/>
    <w:pPr>
      <w:tabs>
        <w:tab w:val="left" w:pos="312"/>
        <w:tab w:val="left" w:pos="760"/>
        <w:tab w:val="left" w:pos="840"/>
      </w:tabs>
      <w:jc w:val="both"/>
    </w:pPr>
    <w:rPr>
      <w:rFonts w:ascii="宋体" w:eastAsia="宋体" w:hAnsi="Calibri" w:cs="宋体"/>
      <w:kern w:val="0"/>
      <w:szCs w:val="21"/>
    </w:rPr>
  </w:style>
  <w:style w:type="paragraph" w:customStyle="1" w:styleId="afffffffffffffff1">
    <w:name w:val="列项——（一级）"/>
    <w:qFormat/>
    <w:rsid w:val="00FE399B"/>
    <w:pPr>
      <w:widowControl w:val="0"/>
      <w:tabs>
        <w:tab w:val="left" w:pos="312"/>
      </w:tabs>
      <w:jc w:val="both"/>
    </w:pPr>
    <w:rPr>
      <w:rFonts w:ascii="宋体" w:eastAsia="宋体" w:hAnsi="Calibri" w:cs="Times New Roman"/>
      <w:kern w:val="0"/>
      <w:szCs w:val="20"/>
    </w:rPr>
  </w:style>
  <w:style w:type="paragraph" w:customStyle="1" w:styleId="NewNewNewNewNewNewNewNewNew">
    <w:name w:val="正文 New New New New New New New New New"/>
    <w:qFormat/>
    <w:rsid w:val="00FE399B"/>
    <w:pPr>
      <w:widowControl w:val="0"/>
      <w:jc w:val="both"/>
    </w:pPr>
    <w:rPr>
      <w:rFonts w:ascii="Calibri" w:eastAsia="宋体" w:hAnsi="Calibri" w:cs="Times New Roman"/>
      <w:szCs w:val="20"/>
    </w:rPr>
  </w:style>
  <w:style w:type="paragraph" w:customStyle="1" w:styleId="CharChar1CharCharChar0">
    <w:name w:val="Char Char1 Char Char Char"/>
    <w:qFormat/>
    <w:rsid w:val="00FE399B"/>
    <w:pPr>
      <w:widowControl w:val="0"/>
      <w:shd w:val="clear" w:color="auto" w:fill="000080"/>
      <w:jc w:val="both"/>
    </w:pPr>
    <w:rPr>
      <w:rFonts w:ascii="Tahoma" w:eastAsia="宋体" w:hAnsi="Tahoma" w:cs="Times New Roman"/>
      <w:sz w:val="24"/>
      <w:szCs w:val="20"/>
      <w:shd w:val="clear" w:color="auto" w:fill="000080"/>
    </w:rPr>
  </w:style>
  <w:style w:type="paragraph" w:customStyle="1" w:styleId="68">
    <w:name w:val="6'"/>
    <w:basedOn w:val="a0"/>
    <w:qFormat/>
    <w:rsid w:val="00FE399B"/>
    <w:pPr>
      <w:autoSpaceDE w:val="0"/>
      <w:autoSpaceDN w:val="0"/>
      <w:adjustRightInd w:val="0"/>
      <w:snapToGrid w:val="0"/>
      <w:spacing w:line="320" w:lineRule="exact"/>
      <w:jc w:val="center"/>
      <w:textAlignment w:val="baseline"/>
    </w:pPr>
    <w:rPr>
      <w:spacing w:val="20"/>
      <w:kern w:val="28"/>
      <w:szCs w:val="20"/>
    </w:rPr>
  </w:style>
  <w:style w:type="paragraph" w:customStyle="1" w:styleId="afffffffffffffff2">
    <w:name w:val="蹩钫模ㄈ侗晏猓_"/>
    <w:basedOn w:val="a0"/>
    <w:qFormat/>
    <w:rsid w:val="00FE399B"/>
    <w:pPr>
      <w:tabs>
        <w:tab w:val="left" w:pos="851"/>
      </w:tabs>
      <w:adjustRightInd w:val="0"/>
      <w:spacing w:after="120" w:line="360" w:lineRule="auto"/>
      <w:ind w:left="851" w:hanging="851"/>
      <w:textAlignment w:val="baseline"/>
    </w:pPr>
    <w:rPr>
      <w:rFonts w:ascii="宋体"/>
      <w:kern w:val="24"/>
      <w:sz w:val="24"/>
      <w:szCs w:val="20"/>
    </w:rPr>
  </w:style>
  <w:style w:type="paragraph" w:customStyle="1" w:styleId="3110">
    <w:name w:val="正文文本缩进 311"/>
    <w:basedOn w:val="a0"/>
    <w:qFormat/>
    <w:rsid w:val="00FE399B"/>
    <w:pPr>
      <w:suppressAutoHyphens/>
      <w:topLinePunct/>
      <w:ind w:firstLine="360"/>
      <w:textAlignment w:val="baseline"/>
    </w:pPr>
    <w:rPr>
      <w:sz w:val="28"/>
      <w:szCs w:val="20"/>
      <w:lang w:eastAsia="ar-SA"/>
    </w:rPr>
  </w:style>
  <w:style w:type="paragraph" w:customStyle="1" w:styleId="afffffffffffffff3">
    <w:name w:val="二级无"/>
    <w:basedOn w:val="afffd"/>
    <w:qFormat/>
    <w:rsid w:val="00FE399B"/>
    <w:pPr>
      <w:tabs>
        <w:tab w:val="clear" w:pos="709"/>
        <w:tab w:val="clear" w:pos="2160"/>
      </w:tabs>
      <w:spacing w:before="156" w:after="156"/>
      <w:ind w:left="0"/>
      <w:jc w:val="left"/>
    </w:pPr>
    <w:rPr>
      <w:rFonts w:ascii="宋体" w:eastAsia="宋体" w:hAnsi="Calibri"/>
      <w:szCs w:val="21"/>
    </w:rPr>
  </w:style>
  <w:style w:type="paragraph" w:customStyle="1" w:styleId="afffffffffffffff4">
    <w:name w:val="一级条标题（术语定义）"/>
    <w:basedOn w:val="affe"/>
    <w:qFormat/>
    <w:rsid w:val="00FE399B"/>
    <w:pPr>
      <w:spacing w:before="156" w:after="156"/>
    </w:pPr>
    <w:rPr>
      <w:rFonts w:ascii="宋体" w:hAnsi="Calibri"/>
    </w:rPr>
  </w:style>
  <w:style w:type="paragraph" w:customStyle="1" w:styleId="16620">
    <w:name w:val="样式 标题 1 + 黑体 三号 非加粗 居中 段前: 6 磅 段后: 6 磅 行距: 固定值 20 磅"/>
    <w:basedOn w:val="1"/>
    <w:qFormat/>
    <w:rsid w:val="00FE399B"/>
    <w:pPr>
      <w:spacing w:before="120" w:after="120" w:line="400" w:lineRule="exact"/>
      <w:jc w:val="center"/>
    </w:pPr>
    <w:rPr>
      <w:rFonts w:ascii="黑体" w:eastAsia="黑体" w:hAnsi="黑体" w:cs="宋体"/>
      <w:b w:val="0"/>
      <w:sz w:val="32"/>
    </w:rPr>
  </w:style>
  <w:style w:type="paragraph" w:customStyle="1" w:styleId="afffffffffffffff5">
    <w:name w:val="文件卷册"/>
    <w:basedOn w:val="a0"/>
    <w:next w:val="a0"/>
    <w:qFormat/>
    <w:rsid w:val="00FE399B"/>
    <w:pPr>
      <w:tabs>
        <w:tab w:val="left" w:pos="0"/>
      </w:tabs>
      <w:overflowPunct w:val="0"/>
      <w:topLinePunct/>
      <w:adjustRightInd w:val="0"/>
      <w:snapToGrid w:val="0"/>
      <w:spacing w:before="60" w:after="60" w:line="360" w:lineRule="auto"/>
      <w:jc w:val="center"/>
      <w:textAlignment w:val="center"/>
    </w:pPr>
    <w:rPr>
      <w:rFonts w:ascii="楷体_GB2312" w:eastAsia="仿宋_GB2312" w:hAnsi="楷体_GB2312"/>
      <w:b/>
      <w:kern w:val="0"/>
      <w:sz w:val="30"/>
      <w:szCs w:val="20"/>
    </w:rPr>
  </w:style>
  <w:style w:type="paragraph" w:customStyle="1" w:styleId="A60">
    <w:name w:val="A标题6"/>
    <w:basedOn w:val="a0"/>
    <w:next w:val="a0"/>
    <w:qFormat/>
    <w:rsid w:val="00FE399B"/>
    <w:pPr>
      <w:tabs>
        <w:tab w:val="left" w:pos="541"/>
      </w:tabs>
      <w:spacing w:line="360" w:lineRule="auto"/>
      <w:outlineLvl w:val="5"/>
    </w:pPr>
    <w:rPr>
      <w:kern w:val="0"/>
      <w:sz w:val="24"/>
      <w:szCs w:val="20"/>
    </w:rPr>
  </w:style>
  <w:style w:type="paragraph" w:customStyle="1" w:styleId="Charfff3">
    <w:name w:val="电科院报告表标题 Char"/>
    <w:next w:val="a0"/>
    <w:qFormat/>
    <w:rsid w:val="00FE399B"/>
    <w:pPr>
      <w:snapToGrid w:val="0"/>
      <w:spacing w:before="240" w:after="120"/>
      <w:jc w:val="center"/>
    </w:pPr>
    <w:rPr>
      <w:rFonts w:ascii="宋体" w:eastAsia="宋体" w:hAnsi="Calibri" w:cs="Times New Roman"/>
      <w:sz w:val="22"/>
    </w:rPr>
  </w:style>
  <w:style w:type="paragraph" w:customStyle="1" w:styleId="Afffffffffffffff6">
    <w:name w:val="A工程量清单"/>
    <w:basedOn w:val="a0"/>
    <w:qFormat/>
    <w:rsid w:val="00FE399B"/>
    <w:pPr>
      <w:adjustRightInd w:val="0"/>
      <w:jc w:val="center"/>
      <w:textAlignment w:val="baseline"/>
    </w:pPr>
    <w:rPr>
      <w:rFonts w:eastAsia="黑体"/>
      <w:color w:val="000000"/>
      <w:spacing w:val="40"/>
      <w:kern w:val="0"/>
      <w:sz w:val="24"/>
      <w:szCs w:val="20"/>
    </w:rPr>
  </w:style>
  <w:style w:type="paragraph" w:customStyle="1" w:styleId="Charfff4">
    <w:name w:val="图表标题 Char"/>
    <w:basedOn w:val="a0"/>
    <w:qFormat/>
    <w:rsid w:val="00FE399B"/>
    <w:pPr>
      <w:spacing w:line="360" w:lineRule="auto"/>
      <w:ind w:firstLineChars="200" w:firstLine="200"/>
      <w:jc w:val="center"/>
    </w:pPr>
    <w:rPr>
      <w:b/>
      <w:kern w:val="0"/>
      <w:sz w:val="20"/>
      <w:szCs w:val="20"/>
    </w:rPr>
  </w:style>
  <w:style w:type="paragraph" w:customStyle="1" w:styleId="4110">
    <w:name w:val="列表 411"/>
    <w:basedOn w:val="a0"/>
    <w:qFormat/>
    <w:rsid w:val="00FE399B"/>
    <w:pPr>
      <w:adjustRightInd w:val="0"/>
      <w:spacing w:line="312" w:lineRule="atLeast"/>
      <w:ind w:left="1680" w:hanging="420"/>
      <w:textAlignment w:val="baseline"/>
    </w:pPr>
    <w:rPr>
      <w:kern w:val="0"/>
      <w:szCs w:val="20"/>
    </w:rPr>
  </w:style>
  <w:style w:type="paragraph" w:customStyle="1" w:styleId="1ffff6">
    <w:name w:val="样式 表格1 + (西文) 宋体"/>
    <w:basedOn w:val="1f2"/>
    <w:qFormat/>
    <w:rsid w:val="00FE399B"/>
    <w:pPr>
      <w:snapToGrid w:val="0"/>
      <w:spacing w:before="60" w:after="60" w:line="240" w:lineRule="auto"/>
      <w:ind w:left="0"/>
    </w:pPr>
    <w:rPr>
      <w:rFonts w:ascii="Calibri" w:eastAsia="宋体" w:hAnsi="Calibri"/>
      <w:kern w:val="24"/>
      <w:sz w:val="20"/>
    </w:rPr>
  </w:style>
  <w:style w:type="paragraph" w:customStyle="1" w:styleId="Afffffffffffffff7">
    <w:name w:val="A表格文字"/>
    <w:basedOn w:val="Affffffffffffffe"/>
    <w:qFormat/>
    <w:rsid w:val="00FE399B"/>
    <w:pPr>
      <w:snapToGrid w:val="0"/>
      <w:spacing w:before="40" w:after="40"/>
      <w:jc w:val="left"/>
    </w:pPr>
  </w:style>
  <w:style w:type="paragraph" w:customStyle="1" w:styleId="A40">
    <w:name w:val="A标题4"/>
    <w:basedOn w:val="4"/>
    <w:next w:val="a0"/>
    <w:qFormat/>
    <w:rsid w:val="00FE399B"/>
    <w:pPr>
      <w:keepNext w:val="0"/>
      <w:keepLines w:val="0"/>
      <w:tabs>
        <w:tab w:val="left" w:pos="851"/>
      </w:tabs>
      <w:spacing w:before="0" w:after="0" w:line="360" w:lineRule="auto"/>
      <w:ind w:left="340" w:firstLine="510"/>
    </w:pPr>
    <w:rPr>
      <w:rFonts w:ascii="Calibri" w:eastAsia="宋体" w:hAnsi="Calibri"/>
      <w:b w:val="0"/>
      <w:bCs w:val="0"/>
      <w:kern w:val="0"/>
      <w:sz w:val="24"/>
      <w:szCs w:val="20"/>
    </w:rPr>
  </w:style>
  <w:style w:type="paragraph" w:customStyle="1" w:styleId="2fff2">
    <w:name w:val="文档结构图2"/>
    <w:basedOn w:val="a0"/>
    <w:qFormat/>
    <w:rsid w:val="00FE399B"/>
    <w:pPr>
      <w:shd w:val="clear" w:color="auto" w:fill="000080"/>
      <w:topLinePunct/>
    </w:pPr>
    <w:rPr>
      <w:kern w:val="0"/>
      <w:sz w:val="20"/>
      <w:szCs w:val="20"/>
    </w:rPr>
  </w:style>
  <w:style w:type="paragraph" w:customStyle="1" w:styleId="afffffffffffffff8">
    <w:name w:val="图例说明"/>
    <w:basedOn w:val="a0"/>
    <w:qFormat/>
    <w:rsid w:val="00FE399B"/>
    <w:pPr>
      <w:tabs>
        <w:tab w:val="left" w:pos="0"/>
      </w:tabs>
      <w:overflowPunct w:val="0"/>
      <w:topLinePunct/>
      <w:adjustRightInd w:val="0"/>
      <w:snapToGrid w:val="0"/>
      <w:spacing w:line="520" w:lineRule="exact"/>
      <w:jc w:val="center"/>
      <w:textAlignment w:val="center"/>
    </w:pPr>
    <w:rPr>
      <w:rFonts w:ascii="楷体_GB2312" w:eastAsia="黑体" w:hAnsi="楷体_GB2312"/>
      <w:b/>
      <w:kern w:val="0"/>
      <w:sz w:val="24"/>
      <w:szCs w:val="20"/>
    </w:rPr>
  </w:style>
  <w:style w:type="paragraph" w:customStyle="1" w:styleId="HTML19">
    <w:name w:val="HTML 地址1"/>
    <w:basedOn w:val="a0"/>
    <w:qFormat/>
    <w:rsid w:val="00FE399B"/>
    <w:rPr>
      <w:i/>
      <w:kern w:val="0"/>
      <w:sz w:val="20"/>
      <w:szCs w:val="20"/>
    </w:rPr>
  </w:style>
  <w:style w:type="paragraph" w:customStyle="1" w:styleId="3fc">
    <w:name w:val="标题3"/>
    <w:basedOn w:val="1"/>
    <w:qFormat/>
    <w:rsid w:val="00FE399B"/>
    <w:pPr>
      <w:tabs>
        <w:tab w:val="left" w:pos="1636"/>
      </w:tabs>
      <w:snapToGrid w:val="0"/>
      <w:spacing w:beforeLines="50" w:before="50" w:afterLines="50" w:after="50" w:line="400" w:lineRule="exact"/>
      <w:jc w:val="center"/>
    </w:pPr>
    <w:rPr>
      <w:rFonts w:ascii="宋体" w:hAnsi="Calibri"/>
      <w:sz w:val="24"/>
    </w:rPr>
  </w:style>
  <w:style w:type="paragraph" w:customStyle="1" w:styleId="A30">
    <w:name w:val="A标题3"/>
    <w:basedOn w:val="3"/>
    <w:next w:val="a0"/>
    <w:qFormat/>
    <w:rsid w:val="00FE399B"/>
    <w:pPr>
      <w:keepNext w:val="0"/>
      <w:keepLines w:val="0"/>
      <w:tabs>
        <w:tab w:val="left" w:pos="851"/>
      </w:tabs>
      <w:adjustRightInd w:val="0"/>
      <w:spacing w:before="0" w:after="0" w:line="360" w:lineRule="auto"/>
      <w:ind w:firstLineChars="0" w:firstLine="0"/>
      <w:textAlignment w:val="baseline"/>
    </w:pPr>
    <w:rPr>
      <w:rFonts w:ascii="Calibri" w:eastAsia="宋体"/>
      <w:kern w:val="24"/>
      <w:sz w:val="24"/>
    </w:rPr>
  </w:style>
  <w:style w:type="paragraph" w:customStyle="1" w:styleId="510">
    <w:name w:val="列表 51"/>
    <w:basedOn w:val="a0"/>
    <w:qFormat/>
    <w:rsid w:val="00FE399B"/>
    <w:pPr>
      <w:adjustRightInd w:val="0"/>
      <w:spacing w:line="312" w:lineRule="atLeast"/>
      <w:ind w:left="2100" w:hanging="420"/>
      <w:textAlignment w:val="baseline"/>
    </w:pPr>
    <w:rPr>
      <w:kern w:val="0"/>
      <w:szCs w:val="20"/>
    </w:rPr>
  </w:style>
  <w:style w:type="paragraph" w:customStyle="1" w:styleId="320">
    <w:name w:val="正文文本 32"/>
    <w:basedOn w:val="a0"/>
    <w:qFormat/>
    <w:rsid w:val="00FE399B"/>
    <w:pPr>
      <w:topLinePunct/>
      <w:adjustRightInd w:val="0"/>
      <w:spacing w:before="60" w:line="300" w:lineRule="auto"/>
      <w:textAlignment w:val="baseline"/>
    </w:pPr>
    <w:rPr>
      <w:rFonts w:ascii="宋体"/>
      <w:color w:val="FF00FF"/>
      <w:kern w:val="0"/>
      <w:sz w:val="20"/>
      <w:szCs w:val="20"/>
      <w:shd w:val="clear" w:color="auto" w:fill="00CCFF"/>
    </w:rPr>
  </w:style>
  <w:style w:type="paragraph" w:customStyle="1" w:styleId="1225">
    <w:name w:val="样式 正文1 + 小四 行距: 最小值 22.5 磅"/>
    <w:basedOn w:val="1f3"/>
    <w:qFormat/>
    <w:rsid w:val="00FE399B"/>
    <w:pPr>
      <w:tabs>
        <w:tab w:val="clear" w:pos="2160"/>
        <w:tab w:val="left" w:pos="0"/>
        <w:tab w:val="left" w:pos="567"/>
      </w:tabs>
      <w:topLinePunct/>
      <w:snapToGrid w:val="0"/>
      <w:spacing w:line="450" w:lineRule="atLeast"/>
      <w:ind w:firstLineChars="200" w:firstLine="200"/>
      <w:jc w:val="both"/>
      <w:textAlignment w:val="auto"/>
    </w:pPr>
    <w:rPr>
      <w:rFonts w:ascii="宋体" w:eastAsia="宋体" w:hAnsi="Calibri"/>
      <w:spacing w:val="4"/>
      <w:sz w:val="24"/>
    </w:rPr>
  </w:style>
  <w:style w:type="paragraph" w:customStyle="1" w:styleId="Blockquote">
    <w:name w:val="Blockquote"/>
    <w:basedOn w:val="a0"/>
    <w:qFormat/>
    <w:rsid w:val="00FE399B"/>
    <w:pPr>
      <w:autoSpaceDE w:val="0"/>
      <w:autoSpaceDN w:val="0"/>
      <w:adjustRightInd w:val="0"/>
      <w:spacing w:before="100" w:after="100"/>
      <w:ind w:left="360" w:right="360"/>
      <w:jc w:val="left"/>
    </w:pPr>
    <w:rPr>
      <w:kern w:val="0"/>
      <w:sz w:val="24"/>
      <w:szCs w:val="20"/>
    </w:rPr>
  </w:style>
  <w:style w:type="paragraph" w:customStyle="1" w:styleId="A20">
    <w:name w:val="A通用2"/>
    <w:basedOn w:val="a0"/>
    <w:qFormat/>
    <w:rsid w:val="00FE399B"/>
    <w:pPr>
      <w:tabs>
        <w:tab w:val="left" w:pos="851"/>
      </w:tabs>
      <w:adjustRightInd w:val="0"/>
      <w:spacing w:before="240" w:after="80" w:line="360" w:lineRule="auto"/>
      <w:ind w:left="840" w:hanging="420"/>
      <w:jc w:val="left"/>
      <w:textAlignment w:val="baseline"/>
      <w:outlineLvl w:val="2"/>
    </w:pPr>
    <w:rPr>
      <w:b/>
      <w:kern w:val="0"/>
      <w:sz w:val="28"/>
      <w:szCs w:val="20"/>
    </w:rPr>
  </w:style>
  <w:style w:type="paragraph" w:customStyle="1" w:styleId="420">
    <w:name w:val="列表 42"/>
    <w:basedOn w:val="a0"/>
    <w:qFormat/>
    <w:rsid w:val="00FE399B"/>
    <w:pPr>
      <w:adjustRightInd w:val="0"/>
      <w:spacing w:line="312" w:lineRule="atLeast"/>
      <w:ind w:left="1680" w:hanging="420"/>
      <w:textAlignment w:val="baseline"/>
    </w:pPr>
    <w:rPr>
      <w:kern w:val="0"/>
      <w:szCs w:val="20"/>
    </w:rPr>
  </w:style>
  <w:style w:type="paragraph" w:customStyle="1" w:styleId="d30">
    <w:name w:val="d3"/>
    <w:basedOn w:val="a0"/>
    <w:qFormat/>
    <w:rsid w:val="00FE399B"/>
    <w:pPr>
      <w:topLinePunct/>
      <w:snapToGrid w:val="0"/>
    </w:pPr>
    <w:rPr>
      <w:rFonts w:ascii="黑体" w:eastAsia="黑体"/>
      <w:color w:val="000000"/>
      <w:kern w:val="21"/>
      <w:sz w:val="20"/>
      <w:szCs w:val="20"/>
    </w:rPr>
  </w:style>
  <w:style w:type="paragraph" w:customStyle="1" w:styleId="afffffffffffffff9">
    <w:name w:val="技术报告正文"/>
    <w:basedOn w:val="a0"/>
    <w:qFormat/>
    <w:rsid w:val="00FE399B"/>
    <w:pPr>
      <w:spacing w:beforeLines="50" w:before="50" w:afterLines="50" w:after="50" w:line="360" w:lineRule="auto"/>
      <w:ind w:firstLineChars="200" w:firstLine="200"/>
    </w:pPr>
    <w:rPr>
      <w:rFonts w:ascii="宋体"/>
      <w:kern w:val="0"/>
      <w:sz w:val="24"/>
      <w:szCs w:val="20"/>
    </w:rPr>
  </w:style>
  <w:style w:type="paragraph" w:customStyle="1" w:styleId="152">
    <w:name w:val="样式 小四 居中 行距: 1.5 倍行距"/>
    <w:basedOn w:val="a0"/>
    <w:qFormat/>
    <w:rsid w:val="00FE399B"/>
    <w:pPr>
      <w:tabs>
        <w:tab w:val="left" w:pos="0"/>
      </w:tabs>
      <w:overflowPunct w:val="0"/>
      <w:topLinePunct/>
      <w:adjustRightInd w:val="0"/>
      <w:snapToGrid w:val="0"/>
      <w:spacing w:before="60" w:after="60" w:line="360" w:lineRule="auto"/>
      <w:jc w:val="center"/>
      <w:textAlignment w:val="center"/>
    </w:pPr>
    <w:rPr>
      <w:rFonts w:ascii="楷体_GB2312" w:eastAsia="仿宋_GB2312" w:hAnsi="楷体_GB2312"/>
      <w:kern w:val="0"/>
      <w:sz w:val="24"/>
      <w:szCs w:val="20"/>
    </w:rPr>
  </w:style>
  <w:style w:type="paragraph" w:customStyle="1" w:styleId="2fff3">
    <w:name w:val="正文缩进2"/>
    <w:basedOn w:val="a0"/>
    <w:qFormat/>
    <w:rsid w:val="00FE399B"/>
    <w:pPr>
      <w:adjustRightInd w:val="0"/>
      <w:spacing w:line="312" w:lineRule="atLeast"/>
      <w:ind w:left="340" w:firstLine="420"/>
      <w:textAlignment w:val="baseline"/>
    </w:pPr>
    <w:rPr>
      <w:kern w:val="0"/>
      <w:szCs w:val="20"/>
    </w:rPr>
  </w:style>
  <w:style w:type="paragraph" w:customStyle="1" w:styleId="2fff4">
    <w:name w:val="页脚2"/>
    <w:basedOn w:val="a0"/>
    <w:qFormat/>
    <w:rsid w:val="00FE399B"/>
    <w:pPr>
      <w:tabs>
        <w:tab w:val="center" w:pos="4153"/>
        <w:tab w:val="right" w:pos="8306"/>
      </w:tabs>
      <w:topLinePunct/>
      <w:snapToGrid w:val="0"/>
      <w:jc w:val="left"/>
    </w:pPr>
    <w:rPr>
      <w:kern w:val="0"/>
      <w:sz w:val="18"/>
      <w:szCs w:val="20"/>
    </w:rPr>
  </w:style>
  <w:style w:type="paragraph" w:customStyle="1" w:styleId="2fff5">
    <w:name w:val="正文文本缩进2"/>
    <w:basedOn w:val="a0"/>
    <w:qFormat/>
    <w:rsid w:val="00FE399B"/>
    <w:pPr>
      <w:topLinePunct/>
      <w:spacing w:after="120" w:line="360" w:lineRule="auto"/>
      <w:ind w:leftChars="200" w:left="200" w:firstLine="510"/>
    </w:pPr>
    <w:rPr>
      <w:sz w:val="24"/>
      <w:szCs w:val="20"/>
    </w:rPr>
  </w:style>
  <w:style w:type="paragraph" w:customStyle="1" w:styleId="A50">
    <w:name w:val="A标题5"/>
    <w:basedOn w:val="a0"/>
    <w:next w:val="a0"/>
    <w:qFormat/>
    <w:rsid w:val="00FE399B"/>
    <w:pPr>
      <w:tabs>
        <w:tab w:val="left" w:pos="851"/>
      </w:tabs>
      <w:spacing w:line="360" w:lineRule="auto"/>
      <w:outlineLvl w:val="4"/>
    </w:pPr>
    <w:rPr>
      <w:kern w:val="0"/>
      <w:sz w:val="24"/>
      <w:szCs w:val="20"/>
    </w:rPr>
  </w:style>
  <w:style w:type="paragraph" w:customStyle="1" w:styleId="11a">
    <w:name w:val="样式 表格1 + (西文) 宋体1"/>
    <w:basedOn w:val="1f2"/>
    <w:qFormat/>
    <w:rsid w:val="00FE399B"/>
    <w:pPr>
      <w:snapToGrid w:val="0"/>
      <w:spacing w:before="60" w:after="60" w:line="240" w:lineRule="auto"/>
      <w:ind w:left="0"/>
    </w:pPr>
    <w:rPr>
      <w:rFonts w:ascii="Calibri" w:eastAsia="宋体" w:hAnsi="Calibri"/>
      <w:kern w:val="24"/>
      <w:sz w:val="20"/>
    </w:rPr>
  </w:style>
  <w:style w:type="paragraph" w:customStyle="1" w:styleId="Afffffffffffffffa">
    <w:name w:val="A表头"/>
    <w:basedOn w:val="a0"/>
    <w:qFormat/>
    <w:rsid w:val="00FE399B"/>
    <w:pPr>
      <w:keepNext/>
      <w:ind w:firstLineChars="200" w:firstLine="200"/>
      <w:jc w:val="left"/>
    </w:pPr>
    <w:rPr>
      <w:kern w:val="0"/>
      <w:sz w:val="24"/>
      <w:szCs w:val="20"/>
    </w:rPr>
  </w:style>
  <w:style w:type="paragraph" w:customStyle="1" w:styleId="153">
    <w:name w:val="样式 小四 加粗 行距: 1.5 倍行距"/>
    <w:basedOn w:val="a0"/>
    <w:qFormat/>
    <w:rsid w:val="00FE399B"/>
    <w:pPr>
      <w:tabs>
        <w:tab w:val="left" w:pos="720"/>
      </w:tabs>
      <w:spacing w:beforeLines="50" w:before="50" w:line="360" w:lineRule="auto"/>
    </w:pPr>
    <w:rPr>
      <w:sz w:val="24"/>
      <w:szCs w:val="20"/>
    </w:rPr>
  </w:style>
  <w:style w:type="paragraph" w:customStyle="1" w:styleId="230">
    <w:name w:val="正文文本缩进 23"/>
    <w:basedOn w:val="a0"/>
    <w:qFormat/>
    <w:rsid w:val="00FE399B"/>
    <w:pPr>
      <w:topLinePunct/>
      <w:spacing w:after="120" w:line="480" w:lineRule="auto"/>
      <w:ind w:leftChars="200" w:left="200"/>
    </w:pPr>
  </w:style>
  <w:style w:type="paragraph" w:customStyle="1" w:styleId="3fd">
    <w:name w:val="正文文本缩进3"/>
    <w:basedOn w:val="a0"/>
    <w:qFormat/>
    <w:rsid w:val="00FE399B"/>
    <w:pPr>
      <w:topLinePunct/>
      <w:adjustRightInd w:val="0"/>
      <w:spacing w:line="300" w:lineRule="auto"/>
      <w:ind w:left="462" w:firstLine="78"/>
      <w:textAlignment w:val="baseline"/>
    </w:pPr>
    <w:rPr>
      <w:rFonts w:ascii="宋体"/>
      <w:kern w:val="0"/>
      <w:sz w:val="24"/>
      <w:szCs w:val="20"/>
    </w:rPr>
  </w:style>
  <w:style w:type="paragraph" w:customStyle="1" w:styleId="HTML28">
    <w:name w:val="HTML 预设格式2"/>
    <w:basedOn w:val="a0"/>
    <w:qFormat/>
    <w:rsid w:val="00FE399B"/>
    <w:rPr>
      <w:rFonts w:ascii="Courier New" w:hAnsi="Courier New"/>
      <w:kern w:val="0"/>
      <w:sz w:val="20"/>
      <w:szCs w:val="20"/>
    </w:rPr>
  </w:style>
  <w:style w:type="paragraph" w:customStyle="1" w:styleId="3fe">
    <w:name w:val="页脚3"/>
    <w:basedOn w:val="a0"/>
    <w:qFormat/>
    <w:rsid w:val="00FE399B"/>
    <w:pPr>
      <w:tabs>
        <w:tab w:val="center" w:pos="4153"/>
        <w:tab w:val="right" w:pos="8306"/>
      </w:tabs>
      <w:topLinePunct/>
      <w:snapToGrid w:val="0"/>
      <w:jc w:val="left"/>
    </w:pPr>
    <w:rPr>
      <w:kern w:val="0"/>
      <w:sz w:val="18"/>
      <w:szCs w:val="20"/>
    </w:rPr>
  </w:style>
  <w:style w:type="paragraph" w:customStyle="1" w:styleId="CharCharCharCharCharCharCharCharChar">
    <w:name w:val="Char Char Char Char Char Char Char Char Char"/>
    <w:basedOn w:val="a0"/>
    <w:qFormat/>
    <w:rsid w:val="00FE399B"/>
    <w:pPr>
      <w:spacing w:line="360" w:lineRule="auto"/>
      <w:ind w:firstLineChars="200" w:firstLine="200"/>
    </w:pPr>
    <w:rPr>
      <w:rFonts w:ascii="宋体"/>
      <w:sz w:val="24"/>
      <w:szCs w:val="20"/>
    </w:rPr>
  </w:style>
  <w:style w:type="paragraph" w:customStyle="1" w:styleId="afffffffffffffffb">
    <w:name w:val="标题二"/>
    <w:basedOn w:val="2"/>
    <w:qFormat/>
    <w:rsid w:val="00FE399B"/>
    <w:pPr>
      <w:keepNext w:val="0"/>
      <w:keepLines w:val="0"/>
      <w:tabs>
        <w:tab w:val="left" w:pos="0"/>
        <w:tab w:val="left" w:pos="576"/>
      </w:tabs>
      <w:overflowPunct w:val="0"/>
      <w:topLinePunct/>
      <w:adjustRightInd w:val="0"/>
      <w:snapToGrid w:val="0"/>
      <w:spacing w:before="80" w:after="80" w:line="520" w:lineRule="atLeast"/>
      <w:jc w:val="left"/>
      <w:textAlignment w:val="center"/>
    </w:pPr>
    <w:rPr>
      <w:b w:val="0"/>
      <w:snapToGrid w:val="0"/>
      <w:kern w:val="0"/>
      <w:sz w:val="30"/>
    </w:rPr>
  </w:style>
  <w:style w:type="paragraph" w:customStyle="1" w:styleId="2fff6">
    <w:name w:val="批注主题2"/>
    <w:basedOn w:val="3ff"/>
    <w:next w:val="3ff"/>
    <w:qFormat/>
    <w:rsid w:val="00FE399B"/>
    <w:rPr>
      <w:b/>
    </w:rPr>
  </w:style>
  <w:style w:type="paragraph" w:customStyle="1" w:styleId="3ff">
    <w:name w:val="批注文字3"/>
    <w:basedOn w:val="a0"/>
    <w:qFormat/>
    <w:rsid w:val="00FE399B"/>
    <w:pPr>
      <w:topLinePunct/>
      <w:jc w:val="left"/>
    </w:pPr>
    <w:rPr>
      <w:szCs w:val="20"/>
    </w:rPr>
  </w:style>
  <w:style w:type="paragraph" w:customStyle="1" w:styleId="1ffff7">
    <w:name w:val="正文首行缩进1"/>
    <w:qFormat/>
    <w:rsid w:val="00FE399B"/>
    <w:pPr>
      <w:topLinePunct/>
      <w:spacing w:after="120"/>
      <w:ind w:firstLineChars="100" w:firstLine="100"/>
    </w:pPr>
    <w:rPr>
      <w:kern w:val="0"/>
      <w:sz w:val="20"/>
      <w:szCs w:val="20"/>
    </w:rPr>
  </w:style>
  <w:style w:type="paragraph" w:customStyle="1" w:styleId="Afffffffffffffffc">
    <w:name w:val="A正文"/>
    <w:basedOn w:val="a0"/>
    <w:qFormat/>
    <w:rsid w:val="00FE399B"/>
    <w:pPr>
      <w:tabs>
        <w:tab w:val="left" w:pos="893"/>
      </w:tabs>
      <w:spacing w:line="360" w:lineRule="auto"/>
      <w:ind w:firstLineChars="200" w:firstLine="200"/>
    </w:pPr>
    <w:rPr>
      <w:snapToGrid w:val="0"/>
      <w:kern w:val="0"/>
      <w:sz w:val="24"/>
      <w:szCs w:val="20"/>
      <w:lang w:val="zh-CN"/>
    </w:rPr>
  </w:style>
  <w:style w:type="paragraph" w:customStyle="1" w:styleId="2fff7">
    <w:name w:val="日期2"/>
    <w:basedOn w:val="a0"/>
    <w:next w:val="a0"/>
    <w:qFormat/>
    <w:rsid w:val="00FE399B"/>
    <w:pPr>
      <w:ind w:leftChars="2500" w:left="2500"/>
    </w:pPr>
    <w:rPr>
      <w:kern w:val="0"/>
      <w:sz w:val="36"/>
      <w:szCs w:val="20"/>
    </w:rPr>
  </w:style>
  <w:style w:type="paragraph" w:customStyle="1" w:styleId="afffffffffffffffd">
    <w:name w:val="扉页"/>
    <w:basedOn w:val="a0"/>
    <w:qFormat/>
    <w:rsid w:val="00FE399B"/>
    <w:pPr>
      <w:adjustRightInd w:val="0"/>
      <w:spacing w:line="312" w:lineRule="atLeast"/>
      <w:jc w:val="center"/>
      <w:textAlignment w:val="baseline"/>
    </w:pPr>
    <w:rPr>
      <w:rFonts w:eastAsia="黑体"/>
      <w:kern w:val="0"/>
      <w:sz w:val="36"/>
      <w:szCs w:val="20"/>
    </w:rPr>
  </w:style>
  <w:style w:type="paragraph" w:customStyle="1" w:styleId="Afffffffffffffffe">
    <w:name w:val="A表格文字左对齐"/>
    <w:basedOn w:val="a0"/>
    <w:qFormat/>
    <w:rsid w:val="00FE399B"/>
    <w:pPr>
      <w:adjustRightInd w:val="0"/>
      <w:spacing w:before="40" w:after="4"/>
      <w:jc w:val="left"/>
    </w:pPr>
    <w:rPr>
      <w:kern w:val="0"/>
      <w:sz w:val="20"/>
      <w:szCs w:val="20"/>
    </w:rPr>
  </w:style>
  <w:style w:type="paragraph" w:customStyle="1" w:styleId="affffffffffffffff">
    <w:name w:val="a正文"/>
    <w:basedOn w:val="a0"/>
    <w:qFormat/>
    <w:rsid w:val="00FE399B"/>
    <w:pPr>
      <w:adjustRightInd w:val="0"/>
      <w:snapToGrid w:val="0"/>
      <w:spacing w:before="120" w:after="120" w:line="520" w:lineRule="atLeast"/>
      <w:ind w:firstLine="567"/>
    </w:pPr>
    <w:rPr>
      <w:rFonts w:ascii="华文楷体" w:eastAsia="华文楷体"/>
      <w:b/>
      <w:kern w:val="0"/>
      <w:sz w:val="28"/>
      <w:szCs w:val="20"/>
    </w:rPr>
  </w:style>
  <w:style w:type="paragraph" w:customStyle="1" w:styleId="A10">
    <w:name w:val="A通用1"/>
    <w:basedOn w:val="a0"/>
    <w:qFormat/>
    <w:rsid w:val="00FE399B"/>
    <w:pPr>
      <w:keepNext/>
      <w:tabs>
        <w:tab w:val="left" w:pos="435"/>
      </w:tabs>
      <w:adjustRightInd w:val="0"/>
      <w:spacing w:line="360" w:lineRule="auto"/>
      <w:ind w:left="435" w:hanging="435"/>
      <w:jc w:val="center"/>
      <w:textAlignment w:val="baseline"/>
      <w:outlineLvl w:val="1"/>
    </w:pPr>
    <w:rPr>
      <w:rFonts w:ascii="宋体"/>
      <w:b/>
      <w:kern w:val="0"/>
      <w:sz w:val="28"/>
      <w:szCs w:val="20"/>
    </w:rPr>
  </w:style>
  <w:style w:type="paragraph" w:customStyle="1" w:styleId="2fff8">
    <w:name w:val="正文首行缩进2"/>
    <w:qFormat/>
    <w:rsid w:val="00FE399B"/>
    <w:pPr>
      <w:topLinePunct/>
      <w:spacing w:after="120"/>
      <w:ind w:firstLineChars="100" w:firstLine="100"/>
    </w:pPr>
    <w:rPr>
      <w:szCs w:val="20"/>
    </w:rPr>
  </w:style>
  <w:style w:type="paragraph" w:customStyle="1" w:styleId="1ffff8">
    <w:name w:val="脚注文本1"/>
    <w:basedOn w:val="a0"/>
    <w:qFormat/>
    <w:rsid w:val="00FE399B"/>
    <w:pPr>
      <w:snapToGrid w:val="0"/>
      <w:jc w:val="left"/>
    </w:pPr>
    <w:rPr>
      <w:sz w:val="18"/>
      <w:szCs w:val="20"/>
    </w:rPr>
  </w:style>
  <w:style w:type="paragraph" w:customStyle="1" w:styleId="511">
    <w:name w:val="列表接续 51"/>
    <w:basedOn w:val="a0"/>
    <w:qFormat/>
    <w:rsid w:val="00FE399B"/>
    <w:pPr>
      <w:adjustRightInd w:val="0"/>
      <w:spacing w:after="120" w:line="312" w:lineRule="atLeast"/>
      <w:ind w:left="2100"/>
      <w:textAlignment w:val="baseline"/>
    </w:pPr>
    <w:rPr>
      <w:kern w:val="0"/>
      <w:szCs w:val="20"/>
    </w:rPr>
  </w:style>
  <w:style w:type="paragraph" w:customStyle="1" w:styleId="1ffff9">
    <w:name w:val="页脚1"/>
    <w:basedOn w:val="a0"/>
    <w:qFormat/>
    <w:rsid w:val="00FE399B"/>
    <w:pPr>
      <w:tabs>
        <w:tab w:val="center" w:pos="4153"/>
        <w:tab w:val="right" w:pos="8306"/>
      </w:tabs>
      <w:snapToGrid w:val="0"/>
      <w:jc w:val="left"/>
    </w:pPr>
    <w:rPr>
      <w:sz w:val="18"/>
      <w:szCs w:val="20"/>
    </w:rPr>
  </w:style>
  <w:style w:type="paragraph" w:customStyle="1" w:styleId="410">
    <w:name w:val="标题 41"/>
    <w:basedOn w:val="a0"/>
    <w:next w:val="a0"/>
    <w:qFormat/>
    <w:rsid w:val="00FE399B"/>
    <w:pPr>
      <w:keepNext/>
      <w:keepLines/>
      <w:spacing w:before="280" w:after="290" w:line="372" w:lineRule="auto"/>
      <w:outlineLvl w:val="3"/>
    </w:pPr>
    <w:rPr>
      <w:rFonts w:ascii="Arial" w:eastAsia="黑体" w:hAnsi="Arial"/>
      <w:b/>
      <w:sz w:val="28"/>
      <w:szCs w:val="20"/>
    </w:rPr>
  </w:style>
  <w:style w:type="paragraph" w:customStyle="1" w:styleId="Affffffffffffffff0">
    <w:name w:val="A表名"/>
    <w:basedOn w:val="a0"/>
    <w:next w:val="a0"/>
    <w:qFormat/>
    <w:rsid w:val="00FE399B"/>
    <w:pPr>
      <w:keepNext/>
      <w:autoSpaceDE w:val="0"/>
      <w:autoSpaceDN w:val="0"/>
      <w:jc w:val="center"/>
      <w:textAlignment w:val="center"/>
    </w:pPr>
    <w:rPr>
      <w:rFonts w:eastAsia="黑体"/>
      <w:sz w:val="24"/>
      <w:szCs w:val="20"/>
    </w:rPr>
  </w:style>
  <w:style w:type="paragraph" w:customStyle="1" w:styleId="affffffffffffffff1">
    <w:name w:val="正文 + 小四"/>
    <w:basedOn w:val="a0"/>
    <w:qFormat/>
    <w:rsid w:val="00FE399B"/>
    <w:pPr>
      <w:spacing w:line="360" w:lineRule="auto"/>
      <w:ind w:firstLineChars="200" w:firstLine="200"/>
      <w:jc w:val="left"/>
      <w:outlineLvl w:val="3"/>
    </w:pPr>
    <w:rPr>
      <w:sz w:val="24"/>
      <w:szCs w:val="20"/>
    </w:rPr>
  </w:style>
  <w:style w:type="paragraph" w:customStyle="1" w:styleId="123">
    <w:name w:val="索引 12"/>
    <w:basedOn w:val="a0"/>
    <w:next w:val="a0"/>
    <w:qFormat/>
    <w:rsid w:val="00FE399B"/>
    <w:pPr>
      <w:spacing w:line="220" w:lineRule="exact"/>
      <w:jc w:val="center"/>
    </w:pPr>
    <w:rPr>
      <w:rFonts w:ascii="仿宋_GB2312" w:eastAsia="仿宋_GB2312"/>
      <w:szCs w:val="20"/>
    </w:rPr>
  </w:style>
  <w:style w:type="paragraph" w:customStyle="1" w:styleId="124">
    <w:name w:val="标题 12"/>
    <w:basedOn w:val="a0"/>
    <w:next w:val="a0"/>
    <w:qFormat/>
    <w:rsid w:val="00FE399B"/>
    <w:pPr>
      <w:keepNext/>
      <w:keepLines/>
      <w:spacing w:before="340" w:after="330" w:line="576" w:lineRule="auto"/>
      <w:outlineLvl w:val="0"/>
    </w:pPr>
    <w:rPr>
      <w:b/>
      <w:kern w:val="44"/>
      <w:sz w:val="44"/>
      <w:szCs w:val="20"/>
    </w:rPr>
  </w:style>
  <w:style w:type="paragraph" w:customStyle="1" w:styleId="421">
    <w:name w:val="列表接续 42"/>
    <w:basedOn w:val="a0"/>
    <w:qFormat/>
    <w:rsid w:val="00FE399B"/>
    <w:pPr>
      <w:adjustRightInd w:val="0"/>
      <w:spacing w:after="120" w:line="312" w:lineRule="atLeast"/>
      <w:ind w:left="1680"/>
      <w:textAlignment w:val="baseline"/>
    </w:pPr>
    <w:rPr>
      <w:kern w:val="0"/>
      <w:szCs w:val="20"/>
    </w:rPr>
  </w:style>
  <w:style w:type="paragraph" w:customStyle="1" w:styleId="affffffffffffffff2">
    <w:name w:val="标题一"/>
    <w:basedOn w:val="1"/>
    <w:qFormat/>
    <w:rsid w:val="00FE399B"/>
    <w:pPr>
      <w:keepNext w:val="0"/>
      <w:keepLines w:val="0"/>
      <w:tabs>
        <w:tab w:val="left" w:pos="-2862"/>
      </w:tabs>
      <w:adjustRightInd w:val="0"/>
      <w:snapToGrid w:val="0"/>
      <w:spacing w:before="720" w:after="360" w:line="520" w:lineRule="atLeast"/>
      <w:jc w:val="center"/>
    </w:pPr>
    <w:rPr>
      <w:rFonts w:ascii="Arial" w:eastAsia="黑体" w:hAnsi="Arial"/>
      <w:b w:val="0"/>
      <w:sz w:val="40"/>
    </w:rPr>
  </w:style>
  <w:style w:type="paragraph" w:customStyle="1" w:styleId="520">
    <w:name w:val="标题 52"/>
    <w:basedOn w:val="a0"/>
    <w:next w:val="a0"/>
    <w:qFormat/>
    <w:rsid w:val="00FE399B"/>
    <w:pPr>
      <w:keepNext/>
      <w:keepLines/>
      <w:spacing w:before="280" w:after="290" w:line="372" w:lineRule="auto"/>
      <w:outlineLvl w:val="4"/>
    </w:pPr>
    <w:rPr>
      <w:b/>
      <w:sz w:val="28"/>
      <w:szCs w:val="20"/>
    </w:rPr>
  </w:style>
  <w:style w:type="paragraph" w:customStyle="1" w:styleId="31113h33rdlevelH3l3CT155">
    <w:name w:val="样式 标题 3条标题1.1.13h33rd levelH3l3CT节标题1段前: 5 磅段后: 5 磅行距..."/>
    <w:basedOn w:val="3"/>
    <w:qFormat/>
    <w:rsid w:val="00FE399B"/>
    <w:pPr>
      <w:topLinePunct/>
      <w:spacing w:beforeLines="80" w:before="80" w:afterLines="80" w:after="80" w:line="240" w:lineRule="auto"/>
      <w:ind w:firstLineChars="0" w:firstLine="0"/>
    </w:pPr>
    <w:rPr>
      <w:kern w:val="0"/>
      <w:sz w:val="21"/>
    </w:rPr>
  </w:style>
  <w:style w:type="paragraph" w:customStyle="1" w:styleId="11b">
    <w:name w:val="索引 11"/>
    <w:basedOn w:val="a0"/>
    <w:next w:val="a0"/>
    <w:qFormat/>
    <w:rsid w:val="00FE399B"/>
    <w:pPr>
      <w:spacing w:line="220" w:lineRule="exact"/>
      <w:jc w:val="center"/>
    </w:pPr>
    <w:rPr>
      <w:rFonts w:ascii="仿宋_GB2312" w:eastAsia="仿宋_GB2312"/>
      <w:szCs w:val="20"/>
    </w:rPr>
  </w:style>
  <w:style w:type="paragraph" w:customStyle="1" w:styleId="4f1">
    <w:name w:val="标题4"/>
    <w:basedOn w:val="3"/>
    <w:qFormat/>
    <w:rsid w:val="00FE399B"/>
    <w:pPr>
      <w:spacing w:before="120" w:after="120" w:line="360" w:lineRule="auto"/>
      <w:ind w:firstLineChars="200" w:firstLine="200"/>
    </w:pPr>
    <w:rPr>
      <w:rFonts w:ascii="Calibri" w:eastAsia="宋体"/>
      <w:kern w:val="0"/>
      <w:sz w:val="24"/>
    </w:rPr>
  </w:style>
  <w:style w:type="paragraph" w:customStyle="1" w:styleId="2fff9">
    <w:name w:val="列表2"/>
    <w:basedOn w:val="a0"/>
    <w:qFormat/>
    <w:rsid w:val="00FE399B"/>
    <w:pPr>
      <w:adjustRightInd w:val="0"/>
      <w:spacing w:line="312" w:lineRule="atLeast"/>
      <w:ind w:left="420" w:hanging="420"/>
      <w:textAlignment w:val="baseline"/>
    </w:pPr>
    <w:rPr>
      <w:kern w:val="0"/>
      <w:szCs w:val="20"/>
    </w:rPr>
  </w:style>
  <w:style w:type="paragraph" w:customStyle="1" w:styleId="512">
    <w:name w:val="标题 51"/>
    <w:basedOn w:val="a0"/>
    <w:next w:val="a0"/>
    <w:qFormat/>
    <w:rsid w:val="00FE399B"/>
    <w:pPr>
      <w:keepNext/>
      <w:keepLines/>
      <w:spacing w:before="280" w:after="290" w:line="372" w:lineRule="auto"/>
      <w:outlineLvl w:val="4"/>
    </w:pPr>
    <w:rPr>
      <w:b/>
      <w:sz w:val="28"/>
      <w:szCs w:val="20"/>
    </w:rPr>
  </w:style>
  <w:style w:type="paragraph" w:customStyle="1" w:styleId="A21">
    <w:name w:val="A标题2.."/>
    <w:basedOn w:val="2"/>
    <w:next w:val="a0"/>
    <w:qFormat/>
    <w:rsid w:val="00FE399B"/>
    <w:pPr>
      <w:tabs>
        <w:tab w:val="left" w:pos="1140"/>
        <w:tab w:val="left" w:pos="3011"/>
      </w:tabs>
      <w:adjustRightInd w:val="0"/>
      <w:snapToGrid w:val="0"/>
      <w:spacing w:before="80" w:after="80" w:line="360" w:lineRule="auto"/>
      <w:ind w:left="1140" w:hanging="720"/>
      <w:jc w:val="left"/>
      <w:textAlignment w:val="baseline"/>
    </w:pPr>
    <w:rPr>
      <w:rFonts w:ascii="Times New Roman" w:eastAsia="宋体" w:hAnsi="Times New Roman"/>
      <w:b w:val="0"/>
      <w:kern w:val="0"/>
      <w:sz w:val="28"/>
    </w:rPr>
  </w:style>
  <w:style w:type="paragraph" w:customStyle="1" w:styleId="affffffffffffffff3">
    <w:name w:val="工程建设无节图标题"/>
    <w:next w:val="afff"/>
    <w:qFormat/>
    <w:rsid w:val="00FE399B"/>
    <w:pPr>
      <w:jc w:val="center"/>
      <w:outlineLvl w:val="3"/>
    </w:pPr>
    <w:rPr>
      <w:rFonts w:ascii="Calibri" w:eastAsia="黑体" w:hAnsi="Calibri" w:cs="Times New Roman"/>
      <w:b/>
      <w:kern w:val="0"/>
      <w:sz w:val="20"/>
      <w:szCs w:val="20"/>
    </w:rPr>
  </w:style>
  <w:style w:type="paragraph" w:customStyle="1" w:styleId="3ff0">
    <w:name w:val="图表目录3"/>
    <w:basedOn w:val="a0"/>
    <w:next w:val="a0"/>
    <w:qFormat/>
    <w:rsid w:val="00FE399B"/>
    <w:rPr>
      <w:szCs w:val="20"/>
    </w:rPr>
  </w:style>
  <w:style w:type="paragraph" w:customStyle="1" w:styleId="125">
    <w:name w:val="纯文本12"/>
    <w:basedOn w:val="a0"/>
    <w:qFormat/>
    <w:rsid w:val="00FE399B"/>
    <w:pPr>
      <w:suppressAutoHyphens/>
      <w:topLinePunct/>
    </w:pPr>
    <w:rPr>
      <w:rFonts w:ascii="宋体"/>
      <w:szCs w:val="20"/>
      <w:lang w:eastAsia="ar-SA"/>
    </w:rPr>
  </w:style>
  <w:style w:type="paragraph" w:customStyle="1" w:styleId="p19">
    <w:name w:val="p19"/>
    <w:basedOn w:val="a0"/>
    <w:qFormat/>
    <w:rsid w:val="00FE399B"/>
    <w:pPr>
      <w:widowControl/>
    </w:pPr>
    <w:rPr>
      <w:kern w:val="0"/>
      <w:szCs w:val="20"/>
    </w:rPr>
  </w:style>
  <w:style w:type="paragraph" w:customStyle="1" w:styleId="11c">
    <w:name w:val="列表11"/>
    <w:basedOn w:val="a0"/>
    <w:qFormat/>
    <w:rsid w:val="00FE399B"/>
    <w:pPr>
      <w:adjustRightInd w:val="0"/>
      <w:spacing w:line="312" w:lineRule="atLeast"/>
      <w:ind w:left="420" w:hanging="420"/>
      <w:textAlignment w:val="baseline"/>
    </w:pPr>
    <w:rPr>
      <w:kern w:val="0"/>
      <w:szCs w:val="20"/>
    </w:rPr>
  </w:style>
  <w:style w:type="paragraph" w:customStyle="1" w:styleId="ch">
    <w:name w:val="ch中文正文"/>
    <w:qFormat/>
    <w:rsid w:val="00FE399B"/>
    <w:pPr>
      <w:spacing w:beforeLines="50" w:before="50" w:afterLines="50" w:after="50" w:line="360" w:lineRule="auto"/>
      <w:ind w:firstLineChars="200" w:firstLine="200"/>
    </w:pPr>
    <w:rPr>
      <w:rFonts w:ascii="Calibri" w:eastAsia="宋体" w:hAnsi="Calibri" w:cs="Times New Roman"/>
      <w:kern w:val="0"/>
      <w:sz w:val="24"/>
      <w:szCs w:val="20"/>
    </w:rPr>
  </w:style>
  <w:style w:type="paragraph" w:customStyle="1" w:styleId="5110">
    <w:name w:val="列表接续 511"/>
    <w:basedOn w:val="a0"/>
    <w:qFormat/>
    <w:rsid w:val="00FE399B"/>
    <w:pPr>
      <w:adjustRightInd w:val="0"/>
      <w:spacing w:after="120" w:line="312" w:lineRule="atLeast"/>
      <w:ind w:left="2100"/>
      <w:textAlignment w:val="baseline"/>
    </w:pPr>
    <w:rPr>
      <w:kern w:val="0"/>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FE399B"/>
    <w:pPr>
      <w:widowControl w:val="0"/>
      <w:jc w:val="both"/>
    </w:pPr>
    <w:rPr>
      <w:rFonts w:ascii="Calibri" w:eastAsia="宋体" w:hAnsi="Calibri" w:cs="Times New Roman"/>
      <w:szCs w:val="20"/>
    </w:rPr>
  </w:style>
  <w:style w:type="paragraph" w:customStyle="1" w:styleId="affffffffffffffff4">
    <w:name w:val="表格文字居中"/>
    <w:basedOn w:val="a0"/>
    <w:next w:val="a0"/>
    <w:qFormat/>
    <w:rsid w:val="00FE399B"/>
    <w:pPr>
      <w:tabs>
        <w:tab w:val="left" w:pos="720"/>
        <w:tab w:val="left" w:pos="900"/>
      </w:tabs>
      <w:adjustRightInd w:val="0"/>
      <w:snapToGrid w:val="0"/>
      <w:spacing w:beforeLines="20" w:before="20" w:afterLines="20" w:after="20" w:line="360" w:lineRule="auto"/>
      <w:jc w:val="center"/>
    </w:pPr>
    <w:rPr>
      <w:rFonts w:ascii="宋体"/>
      <w:kern w:val="0"/>
      <w:sz w:val="18"/>
      <w:szCs w:val="20"/>
    </w:rPr>
  </w:style>
  <w:style w:type="paragraph" w:customStyle="1" w:styleId="A31">
    <w:name w:val="A通用3"/>
    <w:basedOn w:val="a0"/>
    <w:qFormat/>
    <w:rsid w:val="00FE399B"/>
    <w:pPr>
      <w:tabs>
        <w:tab w:val="left" w:pos="851"/>
        <w:tab w:val="left" w:pos="1260"/>
      </w:tabs>
      <w:adjustRightInd w:val="0"/>
      <w:spacing w:line="360" w:lineRule="auto"/>
      <w:ind w:left="340" w:firstLine="510"/>
      <w:textAlignment w:val="baseline"/>
    </w:pPr>
    <w:rPr>
      <w:kern w:val="0"/>
      <w:sz w:val="24"/>
      <w:szCs w:val="20"/>
    </w:rPr>
  </w:style>
  <w:style w:type="paragraph" w:customStyle="1" w:styleId="321">
    <w:name w:val="列表 32"/>
    <w:basedOn w:val="a0"/>
    <w:qFormat/>
    <w:rsid w:val="00FE399B"/>
    <w:pPr>
      <w:topLinePunct/>
      <w:adjustRightInd w:val="0"/>
      <w:spacing w:line="312" w:lineRule="atLeast"/>
      <w:ind w:left="1260" w:hanging="420"/>
      <w:textAlignment w:val="baseline"/>
    </w:pPr>
    <w:rPr>
      <w:kern w:val="0"/>
      <w:szCs w:val="20"/>
    </w:rPr>
  </w:style>
  <w:style w:type="paragraph" w:customStyle="1" w:styleId="A51">
    <w:name w:val="A通用5"/>
    <w:basedOn w:val="a0"/>
    <w:next w:val="a0"/>
    <w:qFormat/>
    <w:rsid w:val="00FE399B"/>
    <w:pPr>
      <w:tabs>
        <w:tab w:val="left" w:pos="1010"/>
        <w:tab w:val="left" w:pos="2100"/>
      </w:tabs>
      <w:adjustRightInd w:val="0"/>
      <w:spacing w:line="360" w:lineRule="auto"/>
      <w:ind w:left="2100" w:hanging="420"/>
      <w:jc w:val="left"/>
      <w:textAlignment w:val="baseline"/>
      <w:outlineLvl w:val="5"/>
    </w:pPr>
    <w:rPr>
      <w:kern w:val="0"/>
      <w:sz w:val="24"/>
      <w:szCs w:val="20"/>
    </w:rPr>
  </w:style>
  <w:style w:type="paragraph" w:customStyle="1" w:styleId="1ffffa">
    <w:name w:val="列表接续1"/>
    <w:basedOn w:val="a0"/>
    <w:qFormat/>
    <w:rsid w:val="00FE399B"/>
    <w:pPr>
      <w:adjustRightInd w:val="0"/>
      <w:spacing w:after="120" w:line="312" w:lineRule="atLeast"/>
      <w:ind w:left="420"/>
      <w:textAlignment w:val="baseline"/>
    </w:pPr>
    <w:rPr>
      <w:kern w:val="0"/>
      <w:szCs w:val="20"/>
    </w:rPr>
  </w:style>
  <w:style w:type="paragraph" w:customStyle="1" w:styleId="1NewNewNewNewNewNewNewNew">
    <w:name w:val="纯文本1 New New New New New New New New"/>
    <w:basedOn w:val="a0"/>
    <w:qFormat/>
    <w:rsid w:val="00FE399B"/>
    <w:pPr>
      <w:suppressAutoHyphens/>
    </w:pPr>
    <w:rPr>
      <w:rFonts w:ascii="宋体" w:eastAsia="方正仿宋_GBK" w:hAnsi="宋体"/>
      <w:szCs w:val="20"/>
      <w:lang w:eastAsia="ar-SA"/>
    </w:rPr>
  </w:style>
  <w:style w:type="paragraph" w:customStyle="1" w:styleId="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w:qFormat/>
    <w:rsid w:val="00FE399B"/>
    <w:pPr>
      <w:widowControl w:val="0"/>
      <w:jc w:val="both"/>
    </w:pPr>
    <w:rPr>
      <w:rFonts w:ascii="Calibri" w:eastAsia="宋体" w:hAnsi="Calibri" w:cs="Times New Roman"/>
      <w:szCs w:val="20"/>
    </w:rPr>
  </w:style>
  <w:style w:type="paragraph" w:customStyle="1" w:styleId="231">
    <w:name w:val="列表接续 23"/>
    <w:basedOn w:val="a0"/>
    <w:qFormat/>
    <w:rsid w:val="00FE399B"/>
    <w:pPr>
      <w:adjustRightInd w:val="0"/>
      <w:spacing w:after="120" w:line="312" w:lineRule="atLeast"/>
      <w:ind w:left="840"/>
      <w:textAlignment w:val="baseline"/>
    </w:pPr>
    <w:rPr>
      <w:kern w:val="0"/>
      <w:szCs w:val="20"/>
    </w:rPr>
  </w:style>
  <w:style w:type="paragraph" w:customStyle="1" w:styleId="214">
    <w:name w:val="普通(网站)21"/>
    <w:basedOn w:val="a0"/>
    <w:qFormat/>
    <w:rsid w:val="00FE399B"/>
    <w:pPr>
      <w:widowControl/>
      <w:spacing w:before="100" w:beforeAutospacing="1" w:after="100" w:afterAutospacing="1"/>
      <w:jc w:val="left"/>
    </w:pPr>
    <w:rPr>
      <w:rFonts w:ascii="宋体"/>
      <w:kern w:val="0"/>
      <w:sz w:val="24"/>
      <w:szCs w:val="20"/>
    </w:rPr>
  </w:style>
  <w:style w:type="paragraph" w:customStyle="1" w:styleId="3ff1">
    <w:name w:val="正文缩进3"/>
    <w:basedOn w:val="a0"/>
    <w:qFormat/>
    <w:rsid w:val="00FE399B"/>
    <w:pPr>
      <w:adjustRightInd w:val="0"/>
      <w:spacing w:line="312" w:lineRule="atLeast"/>
      <w:ind w:left="340" w:firstLine="420"/>
      <w:textAlignment w:val="baseline"/>
    </w:pPr>
    <w:rPr>
      <w:kern w:val="0"/>
      <w:szCs w:val="20"/>
    </w:rPr>
  </w:style>
  <w:style w:type="paragraph" w:customStyle="1" w:styleId="2fffa">
    <w:name w:val="样式 (符号) 宋体 首行缩进:  2 字符"/>
    <w:basedOn w:val="a0"/>
    <w:qFormat/>
    <w:rsid w:val="00FE399B"/>
    <w:pPr>
      <w:spacing w:line="360" w:lineRule="auto"/>
      <w:ind w:firstLineChars="200" w:firstLine="200"/>
    </w:pPr>
    <w:rPr>
      <w:sz w:val="28"/>
      <w:szCs w:val="20"/>
    </w:rPr>
  </w:style>
  <w:style w:type="paragraph" w:customStyle="1" w:styleId="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w:qFormat/>
    <w:rsid w:val="00FE399B"/>
    <w:pPr>
      <w:widowControl w:val="0"/>
      <w:jc w:val="both"/>
    </w:pPr>
    <w:rPr>
      <w:rFonts w:ascii="Calibri" w:eastAsia="宋体" w:hAnsi="Calibri" w:cs="Times New Roman"/>
      <w:szCs w:val="20"/>
    </w:rPr>
  </w:style>
  <w:style w:type="paragraph" w:customStyle="1" w:styleId="4f2">
    <w:name w:val="正文文本缩进4"/>
    <w:basedOn w:val="a0"/>
    <w:qFormat/>
    <w:rsid w:val="00FE399B"/>
    <w:pPr>
      <w:topLinePunct/>
      <w:adjustRightInd w:val="0"/>
      <w:spacing w:line="300" w:lineRule="auto"/>
      <w:ind w:left="462" w:firstLine="78"/>
      <w:textAlignment w:val="baseline"/>
    </w:pPr>
    <w:rPr>
      <w:rFonts w:ascii="宋体"/>
      <w:kern w:val="0"/>
      <w:sz w:val="24"/>
      <w:szCs w:val="20"/>
    </w:rPr>
  </w:style>
  <w:style w:type="paragraph" w:customStyle="1" w:styleId="3111">
    <w:name w:val="列表 311"/>
    <w:basedOn w:val="a0"/>
    <w:qFormat/>
    <w:rsid w:val="00FE399B"/>
    <w:pPr>
      <w:topLinePunct/>
      <w:adjustRightInd w:val="0"/>
      <w:spacing w:line="312" w:lineRule="atLeast"/>
      <w:ind w:left="1260" w:hanging="420"/>
      <w:textAlignment w:val="baseline"/>
    </w:pPr>
    <w:rPr>
      <w:kern w:val="0"/>
      <w:szCs w:val="20"/>
    </w:rPr>
  </w:style>
  <w:style w:type="paragraph" w:customStyle="1" w:styleId="New0">
    <w:name w:val="正文文本 New"/>
    <w:basedOn w:val="a0"/>
    <w:qFormat/>
    <w:rsid w:val="00FE399B"/>
    <w:pPr>
      <w:spacing w:after="120"/>
    </w:pPr>
    <w:rPr>
      <w:szCs w:val="20"/>
    </w:rPr>
  </w:style>
  <w:style w:type="paragraph" w:customStyle="1" w:styleId="69">
    <w:name w:val="成套标题6"/>
    <w:basedOn w:val="a0"/>
    <w:qFormat/>
    <w:rsid w:val="00FE399B"/>
    <w:pPr>
      <w:tabs>
        <w:tab w:val="left" w:pos="900"/>
      </w:tabs>
      <w:ind w:left="900" w:hanging="420"/>
    </w:pPr>
    <w:rPr>
      <w:rFonts w:eastAsia="黑体"/>
      <w:szCs w:val="20"/>
    </w:rPr>
  </w:style>
  <w:style w:type="paragraph" w:customStyle="1" w:styleId="11d">
    <w:name w:val="批注框文本11"/>
    <w:basedOn w:val="a0"/>
    <w:qFormat/>
    <w:rsid w:val="00FE399B"/>
    <w:pPr>
      <w:topLinePunct/>
    </w:pPr>
    <w:rPr>
      <w:sz w:val="18"/>
      <w:szCs w:val="20"/>
    </w:rPr>
  </w:style>
  <w:style w:type="paragraph" w:customStyle="1" w:styleId="p20">
    <w:name w:val="p20"/>
    <w:basedOn w:val="a0"/>
    <w:qFormat/>
    <w:rsid w:val="00FE399B"/>
    <w:pPr>
      <w:widowControl/>
      <w:topLinePunct/>
    </w:pPr>
    <w:rPr>
      <w:rFonts w:ascii="黑体" w:eastAsia="黑体"/>
      <w:color w:val="000000"/>
      <w:kern w:val="0"/>
      <w:szCs w:val="20"/>
    </w:rPr>
  </w:style>
  <w:style w:type="paragraph" w:customStyle="1" w:styleId="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w:qFormat/>
    <w:rsid w:val="00FE399B"/>
    <w:pPr>
      <w:widowControl w:val="0"/>
      <w:suppressAutoHyphens/>
      <w:jc w:val="both"/>
    </w:pPr>
    <w:rPr>
      <w:rFonts w:ascii="Calibri" w:eastAsia="宋体" w:hAnsi="Calibri" w:cs="Times New Roman"/>
      <w:szCs w:val="20"/>
      <w:lang w:eastAsia="ar-SA"/>
    </w:rPr>
  </w:style>
  <w:style w:type="paragraph" w:customStyle="1" w:styleId="1ffffb">
    <w:name w:val="批注文字1"/>
    <w:basedOn w:val="a0"/>
    <w:qFormat/>
    <w:rsid w:val="00FE399B"/>
    <w:pPr>
      <w:topLinePunct/>
      <w:jc w:val="left"/>
    </w:pPr>
    <w:rPr>
      <w:szCs w:val="20"/>
    </w:rPr>
  </w:style>
  <w:style w:type="paragraph" w:customStyle="1" w:styleId="2fffb">
    <w:name w:val="列表接续2"/>
    <w:basedOn w:val="a0"/>
    <w:qFormat/>
    <w:rsid w:val="00FE399B"/>
    <w:pPr>
      <w:adjustRightInd w:val="0"/>
      <w:spacing w:after="120" w:line="312" w:lineRule="atLeast"/>
      <w:ind w:left="420"/>
      <w:textAlignment w:val="baseline"/>
    </w:pPr>
    <w:rPr>
      <w:kern w:val="0"/>
      <w:szCs w:val="20"/>
    </w:rPr>
  </w:style>
  <w:style w:type="paragraph" w:customStyle="1" w:styleId="affffffffffffffff5">
    <w:name w:val="工程建设正文表标题"/>
    <w:next w:val="afff"/>
    <w:qFormat/>
    <w:rsid w:val="00FE399B"/>
    <w:pPr>
      <w:tabs>
        <w:tab w:val="left" w:pos="210"/>
        <w:tab w:val="left" w:pos="360"/>
      </w:tabs>
      <w:jc w:val="center"/>
    </w:pPr>
    <w:rPr>
      <w:rFonts w:ascii="黑体" w:eastAsia="黑体" w:hAnsi="Calibri" w:cs="Times New Roman"/>
      <w:b/>
      <w:kern w:val="0"/>
      <w:sz w:val="20"/>
      <w:szCs w:val="20"/>
    </w:rPr>
  </w:style>
  <w:style w:type="paragraph" w:customStyle="1" w:styleId="affffffffffffffff6">
    <w:name w:val="工程建设正文表标题续表"/>
    <w:basedOn w:val="affffffffffffffff5"/>
    <w:next w:val="afff"/>
    <w:qFormat/>
    <w:rsid w:val="00FE399B"/>
    <w:pPr>
      <w:ind w:firstLineChars="50" w:firstLine="50"/>
    </w:pPr>
    <w:rPr>
      <w:rFonts w:ascii="宋体" w:eastAsia="宋体"/>
      <w:b w:val="0"/>
    </w:rPr>
  </w:style>
  <w:style w:type="paragraph" w:customStyle="1" w:styleId="2fffc">
    <w:name w:val="表格2"/>
    <w:basedOn w:val="a0"/>
    <w:qFormat/>
    <w:rsid w:val="00FE399B"/>
    <w:pPr>
      <w:adjustRightInd w:val="0"/>
      <w:spacing w:before="60" w:after="60"/>
      <w:jc w:val="center"/>
    </w:pPr>
    <w:rPr>
      <w:rFonts w:ascii="宋体"/>
      <w:color w:val="000000"/>
      <w:kern w:val="0"/>
      <w:sz w:val="24"/>
      <w:szCs w:val="20"/>
    </w:rPr>
  </w:style>
  <w:style w:type="paragraph" w:customStyle="1" w:styleId="2110">
    <w:name w:val="正文文本 211"/>
    <w:basedOn w:val="a0"/>
    <w:qFormat/>
    <w:rsid w:val="00FE399B"/>
    <w:rPr>
      <w:rFonts w:ascii="楷体_GB2312" w:eastAsia="楷体_GB2312"/>
      <w:sz w:val="24"/>
      <w:szCs w:val="20"/>
    </w:rPr>
  </w:style>
  <w:style w:type="paragraph" w:customStyle="1" w:styleId="215">
    <w:name w:val="正文文本缩进 21"/>
    <w:basedOn w:val="a0"/>
    <w:qFormat/>
    <w:rsid w:val="00FE399B"/>
    <w:pPr>
      <w:spacing w:after="120" w:line="480" w:lineRule="auto"/>
      <w:ind w:leftChars="200" w:left="200"/>
    </w:pPr>
    <w:rPr>
      <w:szCs w:val="20"/>
    </w:rPr>
  </w:style>
  <w:style w:type="paragraph" w:customStyle="1" w:styleId="3ff2">
    <w:name w:val="脚注文本3"/>
    <w:basedOn w:val="a0"/>
    <w:qFormat/>
    <w:rsid w:val="00FE399B"/>
    <w:pPr>
      <w:topLinePunct/>
      <w:snapToGrid w:val="0"/>
      <w:jc w:val="left"/>
    </w:pPr>
    <w:rPr>
      <w:sz w:val="18"/>
      <w:szCs w:val="20"/>
    </w:rPr>
  </w:style>
  <w:style w:type="paragraph" w:customStyle="1" w:styleId="2fffd">
    <w:name w:val="样式 首行缩进:  2 字符"/>
    <w:basedOn w:val="a0"/>
    <w:qFormat/>
    <w:rsid w:val="00FE399B"/>
    <w:pPr>
      <w:spacing w:line="360" w:lineRule="auto"/>
      <w:ind w:firstLineChars="200" w:firstLine="200"/>
    </w:pPr>
    <w:rPr>
      <w:sz w:val="28"/>
      <w:szCs w:val="20"/>
    </w:rPr>
  </w:style>
  <w:style w:type="paragraph" w:customStyle="1" w:styleId="HTML29">
    <w:name w:val="HTML 地址2"/>
    <w:basedOn w:val="a0"/>
    <w:qFormat/>
    <w:rsid w:val="00FE399B"/>
    <w:rPr>
      <w:i/>
      <w:szCs w:val="20"/>
    </w:rPr>
  </w:style>
  <w:style w:type="paragraph" w:customStyle="1" w:styleId="TimesNewRoman15">
    <w:name w:val="样式 Times New Roman 行距: 1.5 倍行距"/>
    <w:basedOn w:val="a0"/>
    <w:qFormat/>
    <w:rsid w:val="00FE399B"/>
    <w:pPr>
      <w:spacing w:line="360" w:lineRule="auto"/>
      <w:ind w:firstLineChars="200" w:firstLine="200"/>
    </w:pPr>
    <w:rPr>
      <w:kern w:val="24"/>
      <w:sz w:val="28"/>
      <w:szCs w:val="20"/>
    </w:rPr>
  </w:style>
  <w:style w:type="paragraph" w:customStyle="1" w:styleId="126">
    <w:name w:val="目录 12"/>
    <w:basedOn w:val="a0"/>
    <w:next w:val="a0"/>
    <w:qFormat/>
    <w:rsid w:val="00FE399B"/>
    <w:pPr>
      <w:topLinePunct/>
      <w:adjustRightInd w:val="0"/>
      <w:snapToGrid w:val="0"/>
      <w:spacing w:line="360" w:lineRule="auto"/>
    </w:pPr>
    <w:rPr>
      <w:rFonts w:eastAsia="方正仿宋_GBK"/>
      <w:kern w:val="0"/>
      <w:sz w:val="32"/>
      <w:szCs w:val="20"/>
    </w:rPr>
  </w:style>
  <w:style w:type="paragraph" w:customStyle="1" w:styleId="11e">
    <w:name w:val="正文文本11"/>
    <w:basedOn w:val="a0"/>
    <w:qFormat/>
    <w:rsid w:val="00FE399B"/>
    <w:pPr>
      <w:topLinePunct/>
      <w:spacing w:after="120"/>
    </w:pPr>
    <w:rPr>
      <w:szCs w:val="20"/>
    </w:rPr>
  </w:style>
  <w:style w:type="paragraph" w:customStyle="1" w:styleId="11f">
    <w:name w:val="正文首行缩进11"/>
    <w:basedOn w:val="11e"/>
    <w:qFormat/>
    <w:rsid w:val="00FE399B"/>
    <w:pPr>
      <w:ind w:firstLineChars="100" w:firstLine="100"/>
    </w:pPr>
  </w:style>
  <w:style w:type="paragraph" w:customStyle="1" w:styleId="422">
    <w:name w:val="标题 42"/>
    <w:basedOn w:val="a0"/>
    <w:next w:val="a0"/>
    <w:qFormat/>
    <w:rsid w:val="00FE399B"/>
    <w:pPr>
      <w:keepNext/>
      <w:keepLines/>
      <w:spacing w:before="280" w:after="290" w:line="372" w:lineRule="auto"/>
      <w:outlineLvl w:val="3"/>
    </w:pPr>
    <w:rPr>
      <w:rFonts w:ascii="Arial" w:eastAsia="黑体" w:hAnsi="Arial"/>
      <w:b/>
      <w:sz w:val="28"/>
      <w:szCs w:val="20"/>
    </w:rPr>
  </w:style>
  <w:style w:type="paragraph" w:customStyle="1" w:styleId="521">
    <w:name w:val="列表 52"/>
    <w:basedOn w:val="a0"/>
    <w:qFormat/>
    <w:rsid w:val="00FE399B"/>
    <w:pPr>
      <w:adjustRightInd w:val="0"/>
      <w:spacing w:line="312" w:lineRule="atLeast"/>
      <w:ind w:left="2100" w:hanging="420"/>
      <w:textAlignment w:val="baseline"/>
    </w:pPr>
    <w:rPr>
      <w:kern w:val="0"/>
      <w:szCs w:val="20"/>
    </w:rPr>
  </w:style>
  <w:style w:type="paragraph" w:customStyle="1" w:styleId="4f3">
    <w:name w:val="普通(网站)4"/>
    <w:basedOn w:val="a0"/>
    <w:qFormat/>
    <w:rsid w:val="00FE399B"/>
    <w:pPr>
      <w:widowControl/>
      <w:topLinePunct/>
      <w:spacing w:before="100" w:beforeAutospacing="1" w:after="100" w:afterAutospacing="1"/>
      <w:jc w:val="left"/>
    </w:pPr>
    <w:rPr>
      <w:rFonts w:ascii="宋体"/>
      <w:kern w:val="0"/>
      <w:sz w:val="24"/>
      <w:szCs w:val="20"/>
    </w:rPr>
  </w:style>
  <w:style w:type="paragraph" w:customStyle="1" w:styleId="3ff3">
    <w:name w:val="普通(网站)3"/>
    <w:basedOn w:val="a0"/>
    <w:qFormat/>
    <w:rsid w:val="00FE399B"/>
    <w:pPr>
      <w:widowControl/>
      <w:topLinePunct/>
      <w:spacing w:before="100" w:beforeAutospacing="1" w:after="100" w:afterAutospacing="1"/>
      <w:jc w:val="left"/>
    </w:pPr>
    <w:rPr>
      <w:rFonts w:ascii="宋体"/>
      <w:kern w:val="0"/>
      <w:sz w:val="24"/>
      <w:szCs w:val="20"/>
    </w:rPr>
  </w:style>
  <w:style w:type="paragraph" w:customStyle="1" w:styleId="11f0">
    <w:name w:val="批注主题11"/>
    <w:basedOn w:val="1ffffb"/>
    <w:next w:val="1ffffb"/>
    <w:qFormat/>
    <w:rsid w:val="00FE399B"/>
    <w:rPr>
      <w:b/>
    </w:rPr>
  </w:style>
  <w:style w:type="paragraph" w:customStyle="1" w:styleId="HTML115">
    <w:name w:val="HTML 地址11"/>
    <w:basedOn w:val="a0"/>
    <w:qFormat/>
    <w:rsid w:val="00FE399B"/>
    <w:rPr>
      <w:i/>
      <w:szCs w:val="20"/>
    </w:rPr>
  </w:style>
  <w:style w:type="paragraph" w:customStyle="1" w:styleId="11f1">
    <w:name w:val="目录 11"/>
    <w:basedOn w:val="a0"/>
    <w:next w:val="a0"/>
    <w:qFormat/>
    <w:rsid w:val="00FE399B"/>
    <w:pPr>
      <w:topLinePunct/>
      <w:adjustRightInd w:val="0"/>
      <w:snapToGrid w:val="0"/>
      <w:spacing w:line="360" w:lineRule="auto"/>
    </w:pPr>
    <w:rPr>
      <w:rFonts w:eastAsia="方正仿宋_GBK"/>
      <w:kern w:val="0"/>
      <w:sz w:val="32"/>
      <w:szCs w:val="20"/>
    </w:rPr>
  </w:style>
  <w:style w:type="paragraph" w:customStyle="1" w:styleId="216">
    <w:name w:val="标题 21"/>
    <w:basedOn w:val="a0"/>
    <w:next w:val="a0"/>
    <w:qFormat/>
    <w:rsid w:val="00FE399B"/>
    <w:pPr>
      <w:keepNext/>
      <w:keepLines/>
      <w:spacing w:before="260" w:after="260" w:line="408" w:lineRule="auto"/>
      <w:outlineLvl w:val="1"/>
    </w:pPr>
    <w:rPr>
      <w:rFonts w:ascii="Cambria" w:hAnsi="Cambria"/>
      <w:b/>
      <w:sz w:val="32"/>
      <w:szCs w:val="20"/>
    </w:rPr>
  </w:style>
  <w:style w:type="paragraph" w:customStyle="1" w:styleId="d20">
    <w:name w:val="d2"/>
    <w:basedOn w:val="216"/>
    <w:qFormat/>
    <w:rsid w:val="00FE399B"/>
    <w:pPr>
      <w:tabs>
        <w:tab w:val="left" w:pos="1418"/>
      </w:tabs>
      <w:topLinePunct/>
      <w:snapToGrid w:val="0"/>
      <w:spacing w:before="0" w:after="0" w:line="480" w:lineRule="auto"/>
    </w:pPr>
    <w:rPr>
      <w:rFonts w:ascii="黑体" w:eastAsia="黑体"/>
      <w:color w:val="000000"/>
      <w:kern w:val="21"/>
      <w:sz w:val="22"/>
    </w:rPr>
  </w:style>
  <w:style w:type="paragraph" w:customStyle="1" w:styleId="affffffffffffffff7">
    <w:name w:val="附录表标号"/>
    <w:basedOn w:val="a0"/>
    <w:next w:val="afff"/>
    <w:qFormat/>
    <w:rsid w:val="00FE399B"/>
    <w:pPr>
      <w:tabs>
        <w:tab w:val="left" w:pos="0"/>
      </w:tabs>
      <w:topLinePunct/>
      <w:spacing w:line="14" w:lineRule="exact"/>
      <w:ind w:left="811" w:hanging="448"/>
      <w:jc w:val="center"/>
      <w:outlineLvl w:val="0"/>
    </w:pPr>
    <w:rPr>
      <w:color w:val="FFFFFF"/>
      <w:szCs w:val="20"/>
    </w:rPr>
  </w:style>
  <w:style w:type="paragraph" w:customStyle="1" w:styleId="2310">
    <w:name w:val="正文文本缩进 231"/>
    <w:basedOn w:val="a0"/>
    <w:qFormat/>
    <w:rsid w:val="00FE399B"/>
    <w:pPr>
      <w:tabs>
        <w:tab w:val="left" w:pos="6615"/>
      </w:tabs>
      <w:ind w:firstLine="482"/>
    </w:pPr>
    <w:rPr>
      <w:rFonts w:ascii="Plotter" w:hAnsi="Plotter"/>
      <w:szCs w:val="20"/>
    </w:rPr>
  </w:style>
  <w:style w:type="paragraph" w:customStyle="1" w:styleId="1ffffc">
    <w:name w:val="列表1"/>
    <w:basedOn w:val="a0"/>
    <w:qFormat/>
    <w:rsid w:val="00FE399B"/>
    <w:pPr>
      <w:adjustRightInd w:val="0"/>
      <w:spacing w:line="312" w:lineRule="atLeast"/>
      <w:ind w:left="420" w:hanging="420"/>
      <w:textAlignment w:val="baseline"/>
    </w:pPr>
    <w:rPr>
      <w:kern w:val="0"/>
      <w:szCs w:val="20"/>
    </w:rPr>
  </w:style>
  <w:style w:type="paragraph" w:customStyle="1" w:styleId="313">
    <w:name w:val="正文文本缩进31"/>
    <w:basedOn w:val="a0"/>
    <w:qFormat/>
    <w:rsid w:val="00FE399B"/>
    <w:pPr>
      <w:topLinePunct/>
      <w:adjustRightInd w:val="0"/>
      <w:spacing w:line="300" w:lineRule="auto"/>
      <w:ind w:left="462" w:firstLine="78"/>
      <w:textAlignment w:val="baseline"/>
    </w:pPr>
    <w:rPr>
      <w:rFonts w:ascii="宋体"/>
      <w:sz w:val="24"/>
      <w:szCs w:val="20"/>
    </w:rPr>
  </w:style>
  <w:style w:type="paragraph" w:customStyle="1" w:styleId="21131">
    <w:name w:val="样式 标题 2 + 首行缩进:  1.13 厘米1"/>
    <w:basedOn w:val="216"/>
    <w:qFormat/>
    <w:rsid w:val="00FE399B"/>
    <w:pPr>
      <w:spacing w:before="0" w:after="0"/>
      <w:ind w:firstLine="641"/>
    </w:pPr>
  </w:style>
  <w:style w:type="paragraph" w:customStyle="1" w:styleId="223">
    <w:name w:val="正文文本缩进 22"/>
    <w:basedOn w:val="a0"/>
    <w:qFormat/>
    <w:rsid w:val="00FE399B"/>
    <w:pPr>
      <w:spacing w:after="120" w:line="480" w:lineRule="auto"/>
      <w:ind w:leftChars="200" w:left="200"/>
    </w:pPr>
    <w:rPr>
      <w:szCs w:val="20"/>
    </w:rPr>
  </w:style>
  <w:style w:type="paragraph" w:customStyle="1" w:styleId="CharChar2CharCharCharCharCharCharCharCharCharCharCharCharCharCharCharChar">
    <w:name w:val="Char Char2 Char Char Char Char Char Char Char Char Char Char Char Char Char Char Char Char"/>
    <w:basedOn w:val="a0"/>
    <w:qFormat/>
    <w:rsid w:val="00FE399B"/>
    <w:rPr>
      <w:szCs w:val="20"/>
    </w:rPr>
  </w:style>
  <w:style w:type="paragraph" w:customStyle="1" w:styleId="affffffffffffffff8">
    <w:name w:val="表中"/>
    <w:basedOn w:val="a0"/>
    <w:qFormat/>
    <w:rsid w:val="00FE399B"/>
    <w:pPr>
      <w:keepNext/>
      <w:keepLines/>
      <w:tabs>
        <w:tab w:val="left" w:pos="567"/>
      </w:tabs>
      <w:adjustRightInd w:val="0"/>
      <w:snapToGrid w:val="0"/>
      <w:spacing w:line="400" w:lineRule="atLeast"/>
      <w:jc w:val="center"/>
      <w:textAlignment w:val="center"/>
    </w:pPr>
    <w:rPr>
      <w:rFonts w:eastAsia="华文楷体"/>
      <w:b/>
      <w:snapToGrid w:val="0"/>
      <w:kern w:val="0"/>
      <w:sz w:val="24"/>
      <w:szCs w:val="20"/>
    </w:rPr>
  </w:style>
  <w:style w:type="paragraph" w:customStyle="1" w:styleId="5e">
    <w:name w:val="页眉5"/>
    <w:basedOn w:val="a0"/>
    <w:qFormat/>
    <w:rsid w:val="00FE399B"/>
    <w:pPr>
      <w:pBdr>
        <w:bottom w:val="single" w:sz="6" w:space="1" w:color="auto"/>
      </w:pBdr>
      <w:tabs>
        <w:tab w:val="center" w:pos="4153"/>
        <w:tab w:val="right" w:pos="8306"/>
      </w:tabs>
      <w:topLinePunct/>
      <w:adjustRightInd w:val="0"/>
      <w:snapToGrid w:val="0"/>
      <w:spacing w:line="240" w:lineRule="atLeast"/>
      <w:jc w:val="center"/>
      <w:textAlignment w:val="baseline"/>
    </w:pPr>
    <w:rPr>
      <w:kern w:val="0"/>
      <w:sz w:val="18"/>
      <w:szCs w:val="20"/>
    </w:rPr>
  </w:style>
  <w:style w:type="paragraph" w:customStyle="1" w:styleId="5111">
    <w:name w:val="列表 511"/>
    <w:basedOn w:val="a0"/>
    <w:qFormat/>
    <w:rsid w:val="00FE399B"/>
    <w:pPr>
      <w:adjustRightInd w:val="0"/>
      <w:spacing w:line="312" w:lineRule="atLeast"/>
      <w:ind w:left="2100" w:hanging="420"/>
      <w:textAlignment w:val="baseline"/>
    </w:pPr>
    <w:rPr>
      <w:kern w:val="0"/>
      <w:szCs w:val="20"/>
    </w:rPr>
  </w:style>
  <w:style w:type="paragraph" w:customStyle="1" w:styleId="1ffffd">
    <w:name w:val="页眉1"/>
    <w:basedOn w:val="a0"/>
    <w:qFormat/>
    <w:rsid w:val="00FE399B"/>
    <w:pPr>
      <w:pBdr>
        <w:bottom w:val="single" w:sz="6" w:space="1" w:color="auto"/>
      </w:pBdr>
      <w:tabs>
        <w:tab w:val="center" w:pos="4153"/>
        <w:tab w:val="right" w:pos="8306"/>
      </w:tabs>
      <w:snapToGrid w:val="0"/>
      <w:jc w:val="center"/>
    </w:pPr>
    <w:rPr>
      <w:sz w:val="18"/>
      <w:szCs w:val="20"/>
    </w:rPr>
  </w:style>
  <w:style w:type="paragraph" w:customStyle="1" w:styleId="217">
    <w:name w:val="页脚21"/>
    <w:basedOn w:val="a0"/>
    <w:qFormat/>
    <w:rsid w:val="00FE399B"/>
    <w:pPr>
      <w:tabs>
        <w:tab w:val="center" w:pos="4153"/>
        <w:tab w:val="right" w:pos="8306"/>
      </w:tabs>
      <w:snapToGrid w:val="0"/>
      <w:jc w:val="left"/>
    </w:pPr>
    <w:rPr>
      <w:sz w:val="18"/>
      <w:szCs w:val="20"/>
    </w:rPr>
  </w:style>
  <w:style w:type="paragraph" w:customStyle="1" w:styleId="322">
    <w:name w:val="正文文本缩进 32"/>
    <w:basedOn w:val="a0"/>
    <w:qFormat/>
    <w:rsid w:val="00FE399B"/>
    <w:pPr>
      <w:spacing w:line="360" w:lineRule="auto"/>
      <w:ind w:right="248" w:firstLine="480"/>
    </w:pPr>
    <w:rPr>
      <w:rFonts w:ascii="宋体"/>
      <w:sz w:val="24"/>
      <w:szCs w:val="20"/>
    </w:rPr>
  </w:style>
  <w:style w:type="paragraph" w:customStyle="1" w:styleId="522">
    <w:name w:val="列表接续 52"/>
    <w:basedOn w:val="a0"/>
    <w:qFormat/>
    <w:rsid w:val="00FE399B"/>
    <w:pPr>
      <w:adjustRightInd w:val="0"/>
      <w:spacing w:after="120" w:line="312" w:lineRule="atLeast"/>
      <w:ind w:left="2100"/>
      <w:textAlignment w:val="baseline"/>
    </w:pPr>
    <w:rPr>
      <w:kern w:val="0"/>
      <w:szCs w:val="20"/>
    </w:rPr>
  </w:style>
  <w:style w:type="paragraph" w:customStyle="1" w:styleId="3ff4">
    <w:name w:val="日期3"/>
    <w:basedOn w:val="a0"/>
    <w:next w:val="a0"/>
    <w:qFormat/>
    <w:rsid w:val="00FE399B"/>
    <w:pPr>
      <w:ind w:leftChars="2500" w:left="2500"/>
    </w:pPr>
    <w:rPr>
      <w:sz w:val="36"/>
      <w:szCs w:val="20"/>
    </w:rPr>
  </w:style>
  <w:style w:type="paragraph" w:customStyle="1" w:styleId="affffffffffffffff9">
    <w:name w:val="工程建设正文图标题"/>
    <w:next w:val="afff"/>
    <w:qFormat/>
    <w:rsid w:val="00FE399B"/>
    <w:pPr>
      <w:tabs>
        <w:tab w:val="left" w:pos="210"/>
        <w:tab w:val="left" w:pos="1260"/>
      </w:tabs>
      <w:ind w:left="1260" w:hanging="720"/>
      <w:jc w:val="center"/>
    </w:pPr>
    <w:rPr>
      <w:rFonts w:ascii="黑体" w:eastAsia="黑体" w:hAnsi="Calibri" w:cs="Times New Roman"/>
      <w:b/>
      <w:kern w:val="0"/>
      <w:sz w:val="20"/>
      <w:szCs w:val="20"/>
    </w:rPr>
  </w:style>
  <w:style w:type="paragraph" w:customStyle="1" w:styleId="5f">
    <w:name w:val="标题5"/>
    <w:basedOn w:val="a0"/>
    <w:qFormat/>
    <w:rsid w:val="00FE399B"/>
    <w:pPr>
      <w:topLinePunct/>
      <w:spacing w:before="240" w:after="240" w:line="400" w:lineRule="exact"/>
      <w:jc w:val="center"/>
      <w:outlineLvl w:val="0"/>
    </w:pPr>
    <w:rPr>
      <w:rFonts w:ascii="Arial" w:eastAsia="黑体" w:hAnsi="Arial"/>
      <w:sz w:val="36"/>
      <w:szCs w:val="20"/>
    </w:rPr>
  </w:style>
  <w:style w:type="paragraph" w:customStyle="1" w:styleId="TOC11">
    <w:name w:val="TOC 标题11"/>
    <w:basedOn w:val="1"/>
    <w:next w:val="a0"/>
    <w:qFormat/>
    <w:rsid w:val="00FE399B"/>
    <w:pPr>
      <w:widowControl/>
      <w:tabs>
        <w:tab w:val="left" w:pos="360"/>
      </w:tabs>
      <w:snapToGrid w:val="0"/>
      <w:spacing w:before="480" w:after="0" w:line="276" w:lineRule="auto"/>
      <w:jc w:val="left"/>
      <w:outlineLvl w:val="9"/>
    </w:pPr>
    <w:rPr>
      <w:rFonts w:ascii="Cambria" w:eastAsia="黑体" w:hAnsi="Cambria"/>
      <w:b w:val="0"/>
      <w:color w:val="365F91"/>
      <w:kern w:val="0"/>
      <w:sz w:val="28"/>
    </w:rPr>
  </w:style>
  <w:style w:type="paragraph" w:customStyle="1" w:styleId="NewNewNewNew">
    <w:name w:val="正文 New New New New"/>
    <w:qFormat/>
    <w:rsid w:val="00FE399B"/>
    <w:pPr>
      <w:widowControl w:val="0"/>
      <w:jc w:val="both"/>
    </w:pPr>
    <w:rPr>
      <w:rFonts w:ascii="Calibri" w:eastAsia="宋体" w:hAnsi="Calibri" w:cs="Times New Roman"/>
      <w:szCs w:val="20"/>
    </w:rPr>
  </w:style>
  <w:style w:type="paragraph" w:customStyle="1" w:styleId="412">
    <w:name w:val="列表接续 41"/>
    <w:basedOn w:val="a0"/>
    <w:qFormat/>
    <w:rsid w:val="00FE399B"/>
    <w:pPr>
      <w:adjustRightInd w:val="0"/>
      <w:spacing w:after="120" w:line="312" w:lineRule="atLeast"/>
      <w:ind w:left="1680"/>
      <w:textAlignment w:val="baseline"/>
    </w:pPr>
    <w:rPr>
      <w:kern w:val="0"/>
      <w:szCs w:val="20"/>
    </w:rPr>
  </w:style>
  <w:style w:type="paragraph" w:customStyle="1" w:styleId="2113">
    <w:name w:val="样式 标题 2 + 首行缩进:  1.13 厘米"/>
    <w:basedOn w:val="216"/>
    <w:qFormat/>
    <w:rsid w:val="00FE399B"/>
    <w:pPr>
      <w:spacing w:before="0" w:after="0"/>
      <w:ind w:firstLine="641"/>
    </w:pPr>
    <w:rPr>
      <w:kern w:val="0"/>
    </w:rPr>
  </w:style>
  <w:style w:type="paragraph" w:customStyle="1" w:styleId="affffffffffffffffa">
    <w:name w:val="工程建设无节表标题"/>
    <w:next w:val="afff"/>
    <w:qFormat/>
    <w:rsid w:val="00FE399B"/>
    <w:pPr>
      <w:jc w:val="center"/>
    </w:pPr>
    <w:rPr>
      <w:rFonts w:ascii="Calibri" w:eastAsia="黑体" w:hAnsi="Calibri" w:cs="Times New Roman"/>
      <w:b/>
      <w:kern w:val="0"/>
      <w:sz w:val="20"/>
      <w:szCs w:val="20"/>
    </w:rPr>
  </w:style>
  <w:style w:type="paragraph" w:customStyle="1" w:styleId="3ff5">
    <w:name w:val="文档结构图3"/>
    <w:basedOn w:val="a0"/>
    <w:qFormat/>
    <w:rsid w:val="00FE399B"/>
    <w:pPr>
      <w:shd w:val="clear" w:color="auto" w:fill="000080"/>
      <w:topLinePunct/>
    </w:pPr>
    <w:rPr>
      <w:szCs w:val="20"/>
    </w:rPr>
  </w:style>
  <w:style w:type="paragraph" w:customStyle="1" w:styleId="314">
    <w:name w:val="列表 31"/>
    <w:basedOn w:val="a0"/>
    <w:qFormat/>
    <w:rsid w:val="00FE399B"/>
    <w:pPr>
      <w:topLinePunct/>
      <w:adjustRightInd w:val="0"/>
      <w:spacing w:line="312" w:lineRule="atLeast"/>
      <w:ind w:left="1260" w:hanging="420"/>
      <w:textAlignment w:val="baseline"/>
    </w:pPr>
    <w:rPr>
      <w:kern w:val="0"/>
      <w:szCs w:val="20"/>
    </w:rPr>
  </w:style>
  <w:style w:type="paragraph" w:customStyle="1" w:styleId="NewNewNewNewNewNewNewNewNewNewNewNew">
    <w:name w:val="正文 New New New New New New New New New New New New"/>
    <w:qFormat/>
    <w:rsid w:val="00FE399B"/>
    <w:pPr>
      <w:widowControl w:val="0"/>
      <w:jc w:val="both"/>
    </w:pPr>
    <w:rPr>
      <w:rFonts w:ascii="Calibri" w:eastAsia="宋体" w:hAnsi="Calibri" w:cs="Times New Roman"/>
      <w:szCs w:val="20"/>
    </w:rPr>
  </w:style>
  <w:style w:type="paragraph" w:customStyle="1" w:styleId="232">
    <w:name w:val="列表 23"/>
    <w:basedOn w:val="a0"/>
    <w:qFormat/>
    <w:rsid w:val="00FE399B"/>
    <w:pPr>
      <w:adjustRightInd w:val="0"/>
      <w:spacing w:line="312" w:lineRule="atLeast"/>
      <w:ind w:left="840" w:hanging="420"/>
      <w:textAlignment w:val="baseline"/>
    </w:pPr>
    <w:rPr>
      <w:kern w:val="0"/>
      <w:szCs w:val="20"/>
    </w:rPr>
  </w:style>
  <w:style w:type="paragraph" w:customStyle="1" w:styleId="A2TimesNewRoman">
    <w:name w:val="样式 A通用2 + (西文) Times New Roman"/>
    <w:basedOn w:val="A20"/>
    <w:qFormat/>
    <w:rsid w:val="00FE399B"/>
    <w:pPr>
      <w:ind w:left="851" w:hanging="851"/>
    </w:pPr>
    <w:rPr>
      <w:sz w:val="24"/>
    </w:rPr>
  </w:style>
  <w:style w:type="paragraph" w:customStyle="1" w:styleId="CharChar7CharCharCharChar">
    <w:name w:val="Char Char7 Char Char Char Char"/>
    <w:basedOn w:val="a0"/>
    <w:qFormat/>
    <w:rsid w:val="00FE399B"/>
    <w:pPr>
      <w:adjustRightInd w:val="0"/>
      <w:snapToGrid w:val="0"/>
      <w:spacing w:line="400" w:lineRule="exact"/>
    </w:pPr>
    <w:rPr>
      <w:szCs w:val="20"/>
    </w:rPr>
  </w:style>
  <w:style w:type="paragraph" w:customStyle="1" w:styleId="11f2">
    <w:name w:val="标题 11"/>
    <w:basedOn w:val="a0"/>
    <w:next w:val="a0"/>
    <w:qFormat/>
    <w:rsid w:val="00FE399B"/>
    <w:pPr>
      <w:keepNext/>
      <w:keepLines/>
      <w:spacing w:before="340" w:after="330" w:line="576" w:lineRule="auto"/>
      <w:outlineLvl w:val="0"/>
    </w:pPr>
    <w:rPr>
      <w:b/>
      <w:kern w:val="44"/>
      <w:sz w:val="44"/>
      <w:szCs w:val="20"/>
    </w:rPr>
  </w:style>
  <w:style w:type="paragraph" w:customStyle="1" w:styleId="2fffe">
    <w:name w:val="图表目录2"/>
    <w:basedOn w:val="a0"/>
    <w:next w:val="a0"/>
    <w:qFormat/>
    <w:rsid w:val="00FE399B"/>
    <w:rPr>
      <w:szCs w:val="20"/>
    </w:rPr>
  </w:style>
  <w:style w:type="paragraph" w:customStyle="1" w:styleId="224">
    <w:name w:val="正文文本 22"/>
    <w:basedOn w:val="a0"/>
    <w:qFormat/>
    <w:rsid w:val="00FE399B"/>
    <w:pPr>
      <w:ind w:right="248"/>
    </w:pPr>
    <w:rPr>
      <w:rFonts w:ascii="宋体"/>
      <w:szCs w:val="20"/>
    </w:rPr>
  </w:style>
  <w:style w:type="paragraph" w:customStyle="1" w:styleId="3ff6">
    <w:name w:val="无间隔3"/>
    <w:qFormat/>
    <w:rsid w:val="00FE399B"/>
    <w:rPr>
      <w:rFonts w:ascii="Calibri" w:eastAsia="Times New Roman" w:hAnsi="Calibri" w:cs="Times New Roman"/>
      <w:kern w:val="0"/>
      <w:sz w:val="22"/>
      <w:szCs w:val="20"/>
    </w:rPr>
  </w:style>
  <w:style w:type="paragraph" w:customStyle="1" w:styleId="CharChar2CharCharCharCharCharCharCharChar">
    <w:name w:val="Char Char2 Char Char Char Char Char Char Char Char"/>
    <w:basedOn w:val="2fff2"/>
    <w:qFormat/>
    <w:rsid w:val="00FE399B"/>
    <w:pPr>
      <w:topLinePunct w:val="0"/>
    </w:pPr>
    <w:rPr>
      <w:rFonts w:ascii="Tahoma" w:hAnsi="Tahoma"/>
      <w:sz w:val="24"/>
      <w:shd w:val="clear" w:color="auto" w:fill="000080"/>
    </w:rPr>
  </w:style>
  <w:style w:type="paragraph" w:customStyle="1" w:styleId="218">
    <w:name w:val="列表接续 21"/>
    <w:basedOn w:val="a0"/>
    <w:qFormat/>
    <w:rsid w:val="00FE399B"/>
    <w:pPr>
      <w:adjustRightInd w:val="0"/>
      <w:spacing w:after="120" w:line="312" w:lineRule="atLeast"/>
      <w:ind w:left="840"/>
      <w:textAlignment w:val="baseline"/>
    </w:pPr>
    <w:rPr>
      <w:kern w:val="0"/>
      <w:szCs w:val="20"/>
    </w:rPr>
  </w:style>
  <w:style w:type="paragraph" w:customStyle="1" w:styleId="2ffff">
    <w:name w:val="尾注文本2"/>
    <w:basedOn w:val="a0"/>
    <w:qFormat/>
    <w:rsid w:val="00FE399B"/>
    <w:pPr>
      <w:snapToGrid w:val="0"/>
      <w:jc w:val="left"/>
    </w:pPr>
    <w:rPr>
      <w:szCs w:val="20"/>
    </w:rPr>
  </w:style>
  <w:style w:type="paragraph" w:customStyle="1" w:styleId="225">
    <w:name w:val="列表 22"/>
    <w:basedOn w:val="a0"/>
    <w:qFormat/>
    <w:rsid w:val="00FE399B"/>
    <w:pPr>
      <w:adjustRightInd w:val="0"/>
      <w:spacing w:line="312" w:lineRule="atLeast"/>
      <w:ind w:left="840" w:hanging="420"/>
      <w:textAlignment w:val="baseline"/>
    </w:pPr>
    <w:rPr>
      <w:kern w:val="0"/>
      <w:szCs w:val="20"/>
    </w:rPr>
  </w:style>
  <w:style w:type="paragraph" w:customStyle="1" w:styleId="affffffffffffffffb">
    <w:name w:val="章文"/>
    <w:basedOn w:val="a0"/>
    <w:qFormat/>
    <w:rsid w:val="00FE399B"/>
    <w:pPr>
      <w:adjustRightInd w:val="0"/>
      <w:spacing w:beforeLines="150" w:before="150"/>
      <w:jc w:val="center"/>
    </w:pPr>
    <w:rPr>
      <w:rFonts w:eastAsia="方正黑体简体"/>
      <w:kern w:val="0"/>
      <w:sz w:val="48"/>
      <w:szCs w:val="20"/>
    </w:rPr>
  </w:style>
  <w:style w:type="paragraph" w:customStyle="1" w:styleId="3ff7">
    <w:name w:val="页眉3"/>
    <w:basedOn w:val="a0"/>
    <w:qFormat/>
    <w:rsid w:val="00FE399B"/>
    <w:pPr>
      <w:pBdr>
        <w:bottom w:val="single" w:sz="6" w:space="1" w:color="auto"/>
      </w:pBdr>
      <w:tabs>
        <w:tab w:val="center" w:pos="4153"/>
        <w:tab w:val="right" w:pos="8306"/>
      </w:tabs>
      <w:snapToGrid w:val="0"/>
      <w:jc w:val="center"/>
    </w:pPr>
    <w:rPr>
      <w:sz w:val="18"/>
      <w:szCs w:val="20"/>
    </w:rPr>
  </w:style>
  <w:style w:type="paragraph" w:customStyle="1" w:styleId="226">
    <w:name w:val="标题 22"/>
    <w:basedOn w:val="a0"/>
    <w:next w:val="a0"/>
    <w:qFormat/>
    <w:rsid w:val="00FE399B"/>
    <w:pPr>
      <w:keepNext/>
      <w:keepLines/>
      <w:spacing w:before="260" w:after="260" w:line="408" w:lineRule="auto"/>
      <w:outlineLvl w:val="1"/>
    </w:pPr>
    <w:rPr>
      <w:rFonts w:ascii="Cambria" w:hAnsi="Cambria"/>
      <w:b/>
      <w:sz w:val="32"/>
      <w:szCs w:val="20"/>
    </w:rPr>
  </w:style>
  <w:style w:type="paragraph" w:customStyle="1" w:styleId="330">
    <w:name w:val="正文文本 33"/>
    <w:basedOn w:val="a0"/>
    <w:qFormat/>
    <w:rsid w:val="00FE399B"/>
    <w:pPr>
      <w:topLinePunct/>
      <w:adjustRightInd w:val="0"/>
      <w:spacing w:before="60" w:line="300" w:lineRule="auto"/>
      <w:textAlignment w:val="baseline"/>
    </w:pPr>
    <w:rPr>
      <w:rFonts w:ascii="宋体"/>
      <w:color w:val="FF00FF"/>
      <w:kern w:val="0"/>
      <w:szCs w:val="20"/>
      <w:shd w:val="clear" w:color="auto" w:fill="00CCFF"/>
    </w:rPr>
  </w:style>
  <w:style w:type="paragraph" w:customStyle="1" w:styleId="413">
    <w:name w:val="列表 41"/>
    <w:basedOn w:val="a0"/>
    <w:qFormat/>
    <w:rsid w:val="00FE399B"/>
    <w:pPr>
      <w:adjustRightInd w:val="0"/>
      <w:spacing w:line="312" w:lineRule="atLeast"/>
      <w:ind w:left="1680" w:hanging="420"/>
      <w:textAlignment w:val="baseline"/>
    </w:pPr>
    <w:rPr>
      <w:kern w:val="0"/>
      <w:szCs w:val="20"/>
    </w:rPr>
  </w:style>
  <w:style w:type="paragraph" w:customStyle="1" w:styleId="cs10additiveDefaultPa">
    <w:name w:val="cs10 additive Default Pa"/>
    <w:qFormat/>
    <w:rsid w:val="00FE399B"/>
    <w:pPr>
      <w:widowControl w:val="0"/>
      <w:autoSpaceDE w:val="0"/>
      <w:autoSpaceDN w:val="0"/>
      <w:adjustRightInd w:val="0"/>
    </w:pPr>
    <w:rPr>
      <w:rFonts w:ascii="宋体" w:eastAsia="宋体" w:hAnsi="Calibri" w:cs="Times New Roman"/>
      <w:kern w:val="0"/>
      <w:sz w:val="20"/>
      <w:szCs w:val="20"/>
    </w:rPr>
  </w:style>
  <w:style w:type="paragraph" w:customStyle="1" w:styleId="p22">
    <w:name w:val="p22"/>
    <w:basedOn w:val="a0"/>
    <w:qFormat/>
    <w:rsid w:val="00FE399B"/>
    <w:pPr>
      <w:widowControl/>
      <w:jc w:val="left"/>
    </w:pPr>
    <w:rPr>
      <w:kern w:val="0"/>
      <w:sz w:val="18"/>
      <w:szCs w:val="20"/>
    </w:rPr>
  </w:style>
  <w:style w:type="paragraph" w:customStyle="1" w:styleId="240">
    <w:name w:val="正文文本缩进 24"/>
    <w:basedOn w:val="a0"/>
    <w:qFormat/>
    <w:rsid w:val="00FE399B"/>
    <w:pPr>
      <w:topLinePunct/>
      <w:spacing w:after="120" w:line="480" w:lineRule="auto"/>
      <w:ind w:leftChars="200" w:left="200"/>
    </w:pPr>
    <w:rPr>
      <w:szCs w:val="20"/>
    </w:rPr>
  </w:style>
  <w:style w:type="paragraph" w:customStyle="1" w:styleId="2ffff0">
    <w:name w:val="批注框文本2"/>
    <w:basedOn w:val="a0"/>
    <w:qFormat/>
    <w:rsid w:val="00FE399B"/>
    <w:pPr>
      <w:topLinePunct/>
    </w:pPr>
    <w:rPr>
      <w:sz w:val="18"/>
      <w:szCs w:val="20"/>
    </w:rPr>
  </w:style>
  <w:style w:type="paragraph" w:customStyle="1" w:styleId="76">
    <w:name w:val="封面7"/>
    <w:basedOn w:val="a0"/>
    <w:qFormat/>
    <w:rsid w:val="00FE399B"/>
    <w:pPr>
      <w:adjustRightInd w:val="0"/>
      <w:spacing w:line="400" w:lineRule="exact"/>
      <w:ind w:left="340" w:firstLine="510"/>
      <w:jc w:val="center"/>
      <w:textAlignment w:val="baseline"/>
    </w:pPr>
    <w:rPr>
      <w:rFonts w:ascii="宋体"/>
      <w:b/>
      <w:kern w:val="0"/>
      <w:sz w:val="32"/>
      <w:szCs w:val="20"/>
    </w:rPr>
  </w:style>
  <w:style w:type="paragraph" w:customStyle="1" w:styleId="1ffffe">
    <w:name w:val="图表目录1"/>
    <w:basedOn w:val="a0"/>
    <w:next w:val="a0"/>
    <w:qFormat/>
    <w:rsid w:val="00FE399B"/>
    <w:rPr>
      <w:szCs w:val="20"/>
    </w:rPr>
  </w:style>
  <w:style w:type="paragraph" w:customStyle="1" w:styleId="p21">
    <w:name w:val="p21"/>
    <w:basedOn w:val="a0"/>
    <w:qFormat/>
    <w:rsid w:val="00FE399B"/>
    <w:pPr>
      <w:widowControl/>
      <w:spacing w:line="408" w:lineRule="auto"/>
      <w:ind w:firstLine="641"/>
    </w:pPr>
    <w:rPr>
      <w:rFonts w:ascii="Cambria" w:hAnsi="Cambria"/>
      <w:b/>
      <w:kern w:val="0"/>
      <w:sz w:val="32"/>
      <w:szCs w:val="20"/>
    </w:rPr>
  </w:style>
  <w:style w:type="paragraph" w:customStyle="1" w:styleId="85">
    <w:name w:val="列出段落8"/>
    <w:basedOn w:val="a0"/>
    <w:rsid w:val="00656B69"/>
    <w:pPr>
      <w:ind w:firstLineChars="200" w:firstLine="420"/>
    </w:pPr>
  </w:style>
  <w:style w:type="paragraph" w:customStyle="1" w:styleId="CharChar1CharCharChar3">
    <w:name w:val="Char Char1 Char Char Char"/>
    <w:qFormat/>
    <w:rsid w:val="00656B69"/>
    <w:pPr>
      <w:widowControl w:val="0"/>
      <w:shd w:val="clear" w:color="auto" w:fill="000080"/>
      <w:jc w:val="both"/>
    </w:pPr>
    <w:rPr>
      <w:rFonts w:ascii="Tahoma" w:eastAsia="宋体" w:hAnsi="Tahoma" w:cs="Times New Roman"/>
      <w:sz w:val="24"/>
      <w:szCs w:val="20"/>
      <w:shd w:val="clear" w:color="auto" w:fill="000080"/>
    </w:rPr>
  </w:style>
  <w:style w:type="paragraph" w:styleId="affffffffffffffffc">
    <w:name w:val="macro"/>
    <w:link w:val="Charfff5"/>
    <w:qFormat/>
    <w:rsid w:val="00F25BA9"/>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宋体" w:eastAsia="宋体" w:hAnsi="Times New Roman" w:cs="Times New Roman"/>
      <w:kern w:val="0"/>
      <w:sz w:val="24"/>
      <w:szCs w:val="20"/>
    </w:rPr>
  </w:style>
  <w:style w:type="character" w:customStyle="1" w:styleId="Charfff5">
    <w:name w:val="宏文本 Char"/>
    <w:basedOn w:val="a1"/>
    <w:link w:val="affffffffffffffffc"/>
    <w:qFormat/>
    <w:rsid w:val="00F25BA9"/>
    <w:rPr>
      <w:rFonts w:ascii="宋体" w:eastAsia="宋体" w:hAnsi="Times New Roman" w:cs="Times New Roman"/>
      <w:kern w:val="0"/>
      <w:sz w:val="24"/>
      <w:szCs w:val="20"/>
    </w:rPr>
  </w:style>
  <w:style w:type="paragraph" w:styleId="2ffff1">
    <w:name w:val="index 2"/>
    <w:basedOn w:val="a0"/>
    <w:next w:val="a0"/>
    <w:qFormat/>
    <w:rsid w:val="00F25BA9"/>
    <w:pPr>
      <w:ind w:leftChars="200" w:left="200"/>
    </w:pPr>
    <w:rPr>
      <w:rFonts w:ascii="Times New Roman" w:hAnsi="Times New Roman"/>
      <w:sz w:val="28"/>
      <w:szCs w:val="24"/>
    </w:rPr>
  </w:style>
  <w:style w:type="paragraph" w:customStyle="1" w:styleId="1500">
    <w:name w:val="样式1 样式 标题 5 + 段前: 0 行"/>
    <w:basedOn w:val="a0"/>
    <w:next w:val="a0"/>
    <w:qFormat/>
    <w:rsid w:val="00F25BA9"/>
    <w:pPr>
      <w:tabs>
        <w:tab w:val="left" w:pos="993"/>
        <w:tab w:val="left" w:pos="1200"/>
      </w:tabs>
      <w:adjustRightInd w:val="0"/>
      <w:snapToGrid w:val="0"/>
      <w:spacing w:line="276" w:lineRule="auto"/>
      <w:ind w:left="1200" w:hanging="360"/>
      <w:outlineLvl w:val="4"/>
    </w:pPr>
    <w:rPr>
      <w:rFonts w:ascii="Times New Roman" w:eastAsia="黑体" w:hAnsi="Times New Roman" w:cs="宋体"/>
      <w:bCs/>
      <w:sz w:val="28"/>
      <w:szCs w:val="21"/>
    </w:rPr>
  </w:style>
  <w:style w:type="paragraph" w:customStyle="1" w:styleId="body">
    <w:name w:val="body"/>
    <w:basedOn w:val="a0"/>
    <w:qFormat/>
    <w:rsid w:val="00F25BA9"/>
    <w:pPr>
      <w:adjustRightInd w:val="0"/>
      <w:spacing w:after="120"/>
      <w:textAlignment w:val="baseline"/>
    </w:pPr>
    <w:rPr>
      <w:rFonts w:ascii="宋体" w:hAnsi="Times New Roman"/>
      <w:kern w:val="0"/>
      <w:sz w:val="24"/>
      <w:szCs w:val="20"/>
    </w:rPr>
  </w:style>
  <w:style w:type="paragraph" w:customStyle="1" w:styleId="1fffff">
    <w:name w:val="成套正文1"/>
    <w:basedOn w:val="a0"/>
    <w:link w:val="1Char11"/>
    <w:qFormat/>
    <w:rsid w:val="00F25BA9"/>
    <w:pPr>
      <w:spacing w:beforeLines="50" w:before="156" w:afterLines="50" w:after="156" w:line="360" w:lineRule="auto"/>
      <w:ind w:firstLine="482"/>
    </w:pPr>
    <w:rPr>
      <w:rFonts w:ascii="Arial" w:hAnsi="Arial"/>
      <w:sz w:val="24"/>
      <w:szCs w:val="28"/>
    </w:rPr>
  </w:style>
  <w:style w:type="character" w:customStyle="1" w:styleId="1Char11">
    <w:name w:val="成套正文1 Char1"/>
    <w:link w:val="1fffff"/>
    <w:qFormat/>
    <w:rsid w:val="00F25BA9"/>
    <w:rPr>
      <w:rFonts w:ascii="Arial" w:eastAsia="宋体" w:hAnsi="Arial" w:cs="Times New Roman"/>
      <w:sz w:val="24"/>
      <w:szCs w:val="28"/>
    </w:rPr>
  </w:style>
  <w:style w:type="paragraph" w:customStyle="1" w:styleId="affffffffffffffffd">
    <w:name w:val="编号列项（三级）"/>
    <w:qFormat/>
    <w:rsid w:val="00F25BA9"/>
    <w:pPr>
      <w:ind w:leftChars="600" w:left="800" w:hangingChars="200" w:hanging="200"/>
    </w:pPr>
    <w:rPr>
      <w:rFonts w:ascii="宋体" w:eastAsia="宋体" w:hAnsi="Times New Roman" w:cs="Times New Roman"/>
      <w:kern w:val="0"/>
      <w:szCs w:val="20"/>
    </w:rPr>
  </w:style>
  <w:style w:type="paragraph" w:customStyle="1" w:styleId="ZchnZchn1CharCharZchnZchnCharChar">
    <w:name w:val="Zchn Zchn1 Char Char Zchn Zchn Char Char"/>
    <w:basedOn w:val="a0"/>
    <w:qFormat/>
    <w:rsid w:val="00F25BA9"/>
    <w:rPr>
      <w:rFonts w:ascii="Times New Roman" w:hAnsi="Times New Roman"/>
      <w:sz w:val="28"/>
      <w:szCs w:val="24"/>
    </w:rPr>
  </w:style>
  <w:style w:type="paragraph" w:customStyle="1" w:styleId="affffffffffffffffe">
    <w:name w:val="表格样式"/>
    <w:basedOn w:val="a0"/>
    <w:qFormat/>
    <w:rsid w:val="00F25BA9"/>
    <w:pPr>
      <w:jc w:val="center"/>
    </w:pPr>
    <w:rPr>
      <w:rFonts w:ascii="Times New Roman" w:hAnsi="Times New Roman"/>
      <w:sz w:val="28"/>
      <w:szCs w:val="24"/>
    </w:rPr>
  </w:style>
  <w:style w:type="paragraph" w:customStyle="1" w:styleId="afffffffffffffffff">
    <w:name w:val="黑体"/>
    <w:basedOn w:val="210251025"/>
    <w:qFormat/>
    <w:rsid w:val="00F25BA9"/>
    <w:pPr>
      <w:spacing w:beforeLines="0" w:before="120" w:afterLines="0" w:after="120"/>
      <w:ind w:firstLine="0"/>
    </w:pPr>
    <w:rPr>
      <w:rFonts w:hAnsi="宋体"/>
      <w:color w:val="000000"/>
      <w:szCs w:val="24"/>
    </w:rPr>
  </w:style>
  <w:style w:type="paragraph" w:customStyle="1" w:styleId="1200">
    <w:name w:val="样式1 样式 标题 2 + 段前: 0行"/>
    <w:basedOn w:val="2"/>
    <w:next w:val="a0"/>
    <w:qFormat/>
    <w:rsid w:val="00F25BA9"/>
    <w:pPr>
      <w:keepNext w:val="0"/>
      <w:keepLines w:val="0"/>
      <w:tabs>
        <w:tab w:val="left" w:pos="210"/>
        <w:tab w:val="left" w:pos="360"/>
        <w:tab w:val="left" w:pos="1475"/>
      </w:tabs>
      <w:snapToGrid w:val="0"/>
      <w:spacing w:before="0" w:after="0" w:line="300" w:lineRule="auto"/>
      <w:ind w:left="1475" w:hanging="1440"/>
    </w:pPr>
    <w:rPr>
      <w:rFonts w:ascii="Times New Roman" w:hAnsi="Times New Roman"/>
      <w:b w:val="0"/>
      <w:bCs/>
      <w:sz w:val="21"/>
      <w:szCs w:val="21"/>
    </w:rPr>
  </w:style>
  <w:style w:type="paragraph" w:customStyle="1" w:styleId="CharCharChar1CharCharCharCharCharChar">
    <w:name w:val="Char Char Char1 Char Char Char Char Char Char"/>
    <w:basedOn w:val="a0"/>
    <w:qFormat/>
    <w:rsid w:val="00F25BA9"/>
    <w:pPr>
      <w:keepNext/>
      <w:widowControl/>
      <w:tabs>
        <w:tab w:val="left" w:pos="425"/>
      </w:tabs>
      <w:autoSpaceDE w:val="0"/>
      <w:autoSpaceDN w:val="0"/>
      <w:adjustRightInd w:val="0"/>
      <w:spacing w:before="80" w:after="80" w:line="360" w:lineRule="atLeast"/>
      <w:ind w:hanging="425"/>
      <w:textAlignment w:val="baseline"/>
    </w:pPr>
    <w:rPr>
      <w:rFonts w:ascii="Arial" w:hAnsi="Arial"/>
      <w:sz w:val="20"/>
      <w:szCs w:val="20"/>
    </w:rPr>
  </w:style>
  <w:style w:type="paragraph" w:customStyle="1" w:styleId="Table">
    <w:name w:val="Table"/>
    <w:basedOn w:val="a0"/>
    <w:qFormat/>
    <w:rsid w:val="00F25BA9"/>
    <w:pPr>
      <w:widowControl/>
      <w:spacing w:before="40" w:after="40"/>
      <w:jc w:val="left"/>
    </w:pPr>
    <w:rPr>
      <w:rFonts w:ascii="Arial" w:hAnsi="Arial"/>
      <w:kern w:val="0"/>
      <w:sz w:val="20"/>
      <w:szCs w:val="20"/>
    </w:rPr>
  </w:style>
  <w:style w:type="paragraph" w:customStyle="1" w:styleId="1fffff0">
    <w:name w:val="国网标准1级"/>
    <w:basedOn w:val="1"/>
    <w:qFormat/>
    <w:rsid w:val="00F25BA9"/>
    <w:pPr>
      <w:spacing w:beforeLines="50" w:before="156" w:afterLines="50" w:after="156" w:line="312" w:lineRule="exact"/>
    </w:pPr>
    <w:rPr>
      <w:rFonts w:ascii="黑体" w:eastAsia="黑体"/>
      <w:bCs/>
      <w:snapToGrid w:val="0"/>
      <w:kern w:val="0"/>
      <w:sz w:val="21"/>
      <w:szCs w:val="21"/>
    </w:rPr>
  </w:style>
  <w:style w:type="paragraph" w:customStyle="1" w:styleId="2ffff2">
    <w:name w:val="国标2级"/>
    <w:basedOn w:val="1"/>
    <w:qFormat/>
    <w:rsid w:val="00F25BA9"/>
    <w:pPr>
      <w:spacing w:beforeLines="50" w:before="156" w:afterLines="50" w:after="156" w:line="312" w:lineRule="exact"/>
    </w:pPr>
    <w:rPr>
      <w:rFonts w:ascii="黑体" w:eastAsia="黑体"/>
      <w:b w:val="0"/>
      <w:snapToGrid w:val="0"/>
      <w:kern w:val="0"/>
      <w:sz w:val="21"/>
      <w:szCs w:val="21"/>
    </w:rPr>
  </w:style>
  <w:style w:type="paragraph" w:customStyle="1" w:styleId="Style14">
    <w:name w:val="_Style 14"/>
    <w:basedOn w:val="a0"/>
    <w:next w:val="a9"/>
    <w:qFormat/>
    <w:rsid w:val="00F25BA9"/>
    <w:pPr>
      <w:ind w:firstLine="420"/>
    </w:pPr>
    <w:rPr>
      <w:rFonts w:ascii="Times New Roman" w:hAnsi="Times New Roman"/>
      <w:sz w:val="28"/>
      <w:szCs w:val="20"/>
    </w:rPr>
  </w:style>
  <w:style w:type="paragraph" w:customStyle="1" w:styleId="HeadingTOC">
    <w:name w:val="Heading TOC"/>
    <w:basedOn w:val="a0"/>
    <w:next w:val="af1"/>
    <w:qFormat/>
    <w:rsid w:val="00F25BA9"/>
    <w:pPr>
      <w:widowControl/>
      <w:jc w:val="left"/>
    </w:pPr>
    <w:rPr>
      <w:rFonts w:ascii="Arial" w:hAnsi="Arial"/>
      <w:b/>
      <w:kern w:val="0"/>
      <w:sz w:val="36"/>
      <w:szCs w:val="20"/>
      <w:lang w:val="en-GB"/>
    </w:rPr>
  </w:style>
  <w:style w:type="paragraph" w:customStyle="1" w:styleId="3ff8">
    <w:name w:val="国标3级"/>
    <w:basedOn w:val="a0"/>
    <w:link w:val="3Char5"/>
    <w:qFormat/>
    <w:rsid w:val="00F25BA9"/>
    <w:pPr>
      <w:snapToGrid w:val="0"/>
      <w:spacing w:line="312" w:lineRule="exact"/>
    </w:pPr>
    <w:rPr>
      <w:rFonts w:ascii="宋体" w:hAnsi="宋体"/>
      <w:color w:val="000000"/>
      <w:sz w:val="28"/>
      <w:szCs w:val="20"/>
    </w:rPr>
  </w:style>
  <w:style w:type="character" w:customStyle="1" w:styleId="3Char5">
    <w:name w:val="国标3级 Char"/>
    <w:link w:val="3ff8"/>
    <w:qFormat/>
    <w:rsid w:val="00F25BA9"/>
    <w:rPr>
      <w:rFonts w:ascii="宋体" w:eastAsia="宋体" w:hAnsi="宋体" w:cs="Times New Roman"/>
      <w:color w:val="000000"/>
      <w:sz w:val="28"/>
      <w:szCs w:val="20"/>
    </w:rPr>
  </w:style>
  <w:style w:type="paragraph" w:customStyle="1" w:styleId="afffffffffffffffff0">
    <w:name w:val="表格，五宋"/>
    <w:qFormat/>
    <w:rsid w:val="00F25BA9"/>
    <w:pPr>
      <w:keepNext/>
      <w:widowControl w:val="0"/>
      <w:adjustRightInd w:val="0"/>
      <w:spacing w:line="360" w:lineRule="exact"/>
      <w:jc w:val="both"/>
    </w:pPr>
    <w:rPr>
      <w:rFonts w:ascii="Times New Roman" w:eastAsia="宋体" w:hAnsi="Times New Roman" w:cs="Times New Roman"/>
      <w:snapToGrid w:val="0"/>
      <w:kern w:val="0"/>
      <w:szCs w:val="20"/>
    </w:rPr>
  </w:style>
  <w:style w:type="paragraph" w:customStyle="1" w:styleId="PARAGRAPH">
    <w:name w:val="PARAGRAPH"/>
    <w:qFormat/>
    <w:rsid w:val="00F25BA9"/>
    <w:pPr>
      <w:tabs>
        <w:tab w:val="center" w:pos="4536"/>
        <w:tab w:val="right" w:pos="9072"/>
      </w:tabs>
      <w:spacing w:before="100" w:after="200"/>
      <w:jc w:val="both"/>
    </w:pPr>
    <w:rPr>
      <w:rFonts w:ascii="Arial" w:eastAsia="宋体" w:hAnsi="Arial" w:cs="Times New Roman"/>
      <w:spacing w:val="8"/>
      <w:kern w:val="0"/>
      <w:sz w:val="20"/>
      <w:szCs w:val="20"/>
      <w:lang w:eastAsia="en-US"/>
    </w:rPr>
  </w:style>
  <w:style w:type="paragraph" w:customStyle="1" w:styleId="Prompt">
    <w:name w:val="Prompt"/>
    <w:basedOn w:val="a0"/>
    <w:qFormat/>
    <w:rsid w:val="00F25BA9"/>
    <w:pPr>
      <w:widowControl/>
      <w:ind w:right="-2"/>
      <w:jc w:val="left"/>
    </w:pPr>
    <w:rPr>
      <w:rFonts w:ascii="Arial" w:hAnsi="Arial"/>
      <w:kern w:val="0"/>
      <w:sz w:val="16"/>
      <w:szCs w:val="20"/>
      <w:lang w:val="en-GB"/>
    </w:rPr>
  </w:style>
  <w:style w:type="paragraph" w:customStyle="1" w:styleId="TableText">
    <w:name w:val="Table Text"/>
    <w:basedOn w:val="a0"/>
    <w:qFormat/>
    <w:rsid w:val="00F25BA9"/>
    <w:pPr>
      <w:topLinePunct/>
      <w:adjustRightInd w:val="0"/>
      <w:snapToGrid w:val="0"/>
      <w:spacing w:before="80" w:after="80"/>
      <w:jc w:val="left"/>
    </w:pPr>
    <w:rPr>
      <w:rFonts w:ascii="Times New Roman" w:hAnsi="Times New Roman"/>
      <w:snapToGrid w:val="0"/>
      <w:kern w:val="0"/>
      <w:sz w:val="18"/>
      <w:szCs w:val="21"/>
    </w:rPr>
  </w:style>
  <w:style w:type="paragraph" w:customStyle="1" w:styleId="4ArialArial">
    <w:name w:val="样式 样式 标题 4 + Arial四号 + 加粗 + Arial 五号"/>
    <w:basedOn w:val="4"/>
    <w:qFormat/>
    <w:rsid w:val="00F25BA9"/>
    <w:pPr>
      <w:keepLines w:val="0"/>
      <w:widowControl/>
      <w:tabs>
        <w:tab w:val="left" w:pos="720"/>
      </w:tabs>
      <w:kinsoku w:val="0"/>
      <w:overflowPunct w:val="0"/>
      <w:spacing w:before="0" w:after="0" w:line="360" w:lineRule="auto"/>
      <w:jc w:val="center"/>
      <w:textAlignment w:val="bottom"/>
    </w:pPr>
    <w:rPr>
      <w:b w:val="0"/>
      <w:bCs w:val="0"/>
      <w:sz w:val="21"/>
      <w:szCs w:val="20"/>
    </w:rPr>
  </w:style>
  <w:style w:type="paragraph" w:customStyle="1" w:styleId="D22">
    <w:name w:val="D22"/>
    <w:basedOn w:val="D2"/>
    <w:qFormat/>
    <w:rsid w:val="00F25BA9"/>
    <w:pPr>
      <w:keepNext w:val="0"/>
      <w:keepLines w:val="0"/>
      <w:topLinePunct w:val="0"/>
      <w:spacing w:before="500" w:after="180" w:line="240" w:lineRule="auto"/>
      <w:ind w:firstLine="0"/>
      <w:jc w:val="center"/>
      <w:textAlignment w:val="auto"/>
      <w:outlineLvl w:val="9"/>
    </w:pPr>
    <w:rPr>
      <w:rFonts w:eastAsia="黑体" w:hAnsi="Courier New" w:cs="Courier New"/>
      <w:b w:val="0"/>
      <w:kern w:val="21"/>
      <w:sz w:val="21"/>
    </w:rPr>
  </w:style>
  <w:style w:type="character" w:customStyle="1" w:styleId="2zCharChar">
    <w:name w:val="2z Char Char"/>
    <w:qFormat/>
    <w:rsid w:val="00F25BA9"/>
    <w:rPr>
      <w:rFonts w:ascii="EU-F1" w:eastAsia="黑体"/>
      <w:kern w:val="21"/>
      <w:sz w:val="21"/>
      <w:szCs w:val="21"/>
      <w:lang w:bidi="ar-SA"/>
    </w:rPr>
  </w:style>
  <w:style w:type="paragraph" w:customStyle="1" w:styleId="CharCharCharCharCharCharCharCharCharCharCharCharChar">
    <w:name w:val="Char Char Char Char Char Char Char Char Char Char Char Char Char"/>
    <w:basedOn w:val="a0"/>
    <w:qFormat/>
    <w:rsid w:val="00F25BA9"/>
    <w:rPr>
      <w:rFonts w:ascii="Tahoma" w:hAnsi="Tahoma"/>
      <w:sz w:val="24"/>
      <w:szCs w:val="20"/>
    </w:rPr>
  </w:style>
  <w:style w:type="paragraph" w:customStyle="1" w:styleId="Style220">
    <w:name w:val="_Style 220"/>
    <w:qFormat/>
    <w:rsid w:val="00F25BA9"/>
    <w:rPr>
      <w:rFonts w:ascii="Times New Roman" w:eastAsia="宋体" w:hAnsi="Times New Roman" w:cs="Times New Roman"/>
      <w:szCs w:val="20"/>
    </w:rPr>
  </w:style>
  <w:style w:type="paragraph" w:customStyle="1" w:styleId="CharCharCharCharCharCharCharCharChar1CharCharChar1CharCharCharChar">
    <w:name w:val="Char Char Char Char Char Char Char Char Char1 Char Char Char1 Char Char Char Char"/>
    <w:basedOn w:val="a0"/>
    <w:qFormat/>
    <w:rsid w:val="00F25BA9"/>
    <w:rPr>
      <w:rFonts w:ascii="Times New Roman" w:hAnsi="Times New Roman"/>
      <w:sz w:val="28"/>
      <w:szCs w:val="20"/>
    </w:rPr>
  </w:style>
  <w:style w:type="paragraph" w:customStyle="1" w:styleId="Style224">
    <w:name w:val="_Style 224"/>
    <w:basedOn w:val="1"/>
    <w:next w:val="a0"/>
    <w:uiPriority w:val="39"/>
    <w:qFormat/>
    <w:rsid w:val="00F25BA9"/>
    <w:pPr>
      <w:widowControl/>
      <w:spacing w:before="480" w:line="276" w:lineRule="auto"/>
      <w:jc w:val="left"/>
      <w:outlineLvl w:val="9"/>
    </w:pPr>
    <w:rPr>
      <w:rFonts w:ascii="Cambria" w:hAnsi="Cambria"/>
      <w:b w:val="0"/>
      <w:color w:val="365F91"/>
      <w:kern w:val="0"/>
      <w:sz w:val="28"/>
      <w:szCs w:val="28"/>
    </w:rPr>
  </w:style>
  <w:style w:type="paragraph" w:customStyle="1" w:styleId="1new">
    <w:name w:val="国标1级new"/>
    <w:basedOn w:val="1fffff1"/>
    <w:qFormat/>
    <w:rsid w:val="00F25BA9"/>
  </w:style>
  <w:style w:type="paragraph" w:customStyle="1" w:styleId="1fffff1">
    <w:name w:val="国标1级"/>
    <w:basedOn w:val="1"/>
    <w:qFormat/>
    <w:rsid w:val="00F25BA9"/>
    <w:pPr>
      <w:spacing w:beforeLines="50" w:before="156" w:afterLines="50" w:after="156" w:line="312" w:lineRule="exact"/>
    </w:pPr>
    <w:rPr>
      <w:rFonts w:ascii="黑体" w:eastAsia="黑体"/>
      <w:b w:val="0"/>
      <w:snapToGrid w:val="0"/>
      <w:kern w:val="0"/>
      <w:sz w:val="21"/>
      <w:szCs w:val="21"/>
    </w:rPr>
  </w:style>
  <w:style w:type="paragraph" w:customStyle="1" w:styleId="Style13">
    <w:name w:val="_Style 13"/>
    <w:basedOn w:val="a0"/>
    <w:next w:val="a9"/>
    <w:qFormat/>
    <w:rsid w:val="00F25BA9"/>
    <w:pPr>
      <w:ind w:firstLine="420"/>
    </w:pPr>
    <w:rPr>
      <w:rFonts w:ascii="Times New Roman" w:hAnsi="Times New Roman"/>
      <w:sz w:val="28"/>
      <w:szCs w:val="20"/>
    </w:rPr>
  </w:style>
  <w:style w:type="paragraph" w:customStyle="1" w:styleId="5Arial">
    <w:name w:val="样式 标题 5 + Arial"/>
    <w:basedOn w:val="5"/>
    <w:link w:val="5ArialChar"/>
    <w:qFormat/>
    <w:rsid w:val="00F25BA9"/>
    <w:pPr>
      <w:keepNext w:val="0"/>
      <w:keepLines w:val="0"/>
      <w:autoSpaceDE w:val="0"/>
      <w:autoSpaceDN w:val="0"/>
      <w:adjustRightInd w:val="0"/>
      <w:ind w:left="180" w:hanging="180"/>
      <w:jc w:val="left"/>
    </w:pPr>
    <w:rPr>
      <w:rFonts w:ascii="黑体" w:hAnsi="Arial"/>
      <w:bCs w:val="0"/>
      <w:kern w:val="0"/>
      <w:szCs w:val="20"/>
      <w:lang w:val="zh-CN"/>
    </w:rPr>
  </w:style>
  <w:style w:type="character" w:customStyle="1" w:styleId="5ArialChar">
    <w:name w:val="样式 标题 5 + Arial Char"/>
    <w:link w:val="5Arial"/>
    <w:qFormat/>
    <w:rsid w:val="00F25BA9"/>
    <w:rPr>
      <w:rFonts w:ascii="黑体" w:eastAsia="黑体" w:hAnsi="Arial" w:cs="Times New Roman"/>
      <w:kern w:val="0"/>
      <w:szCs w:val="20"/>
      <w:lang w:val="zh-CN"/>
    </w:rPr>
  </w:style>
  <w:style w:type="paragraph" w:customStyle="1" w:styleId="11110">
    <w:name w:val="样式1 标题 1 + 段前: 1 行 段后: 1 行"/>
    <w:basedOn w:val="a0"/>
    <w:qFormat/>
    <w:rsid w:val="00F25BA9"/>
    <w:pPr>
      <w:tabs>
        <w:tab w:val="left" w:pos="360"/>
      </w:tabs>
      <w:spacing w:beforeLines="50" w:before="156" w:afterLines="50" w:after="156"/>
      <w:jc w:val="left"/>
      <w:outlineLvl w:val="0"/>
    </w:pPr>
    <w:rPr>
      <w:rFonts w:ascii="Times New Roman" w:eastAsia="黑体" w:hAnsi="Times New Roman"/>
      <w:b/>
      <w:bCs/>
      <w:kern w:val="21"/>
      <w:sz w:val="28"/>
      <w:szCs w:val="21"/>
    </w:rPr>
  </w:style>
  <w:style w:type="paragraph" w:customStyle="1" w:styleId="text">
    <w:name w:val="text"/>
    <w:basedOn w:val="a0"/>
    <w:qFormat/>
    <w:rsid w:val="00F25BA9"/>
    <w:pPr>
      <w:adjustRightInd w:val="0"/>
      <w:spacing w:before="120"/>
      <w:textAlignment w:val="baseline"/>
    </w:pPr>
    <w:rPr>
      <w:rFonts w:ascii="Times New Roman" w:hAnsi="Times New Roman"/>
      <w:kern w:val="0"/>
      <w:sz w:val="26"/>
      <w:szCs w:val="20"/>
    </w:rPr>
  </w:style>
  <w:style w:type="character" w:customStyle="1" w:styleId="ztCharChar">
    <w:name w:val="zt Char Char"/>
    <w:qFormat/>
    <w:rsid w:val="00F25BA9"/>
    <w:rPr>
      <w:rFonts w:ascii="EU-F1" w:eastAsia="EU-F1"/>
      <w:bCs/>
      <w:kern w:val="2"/>
      <w:sz w:val="21"/>
      <w:szCs w:val="21"/>
      <w:lang w:bidi="ar-SA"/>
    </w:rPr>
  </w:style>
  <w:style w:type="paragraph" w:customStyle="1" w:styleId="130101">
    <w:name w:val="样式1 样式 标题 3 + 段前: 0.1 行 + 段前: 0.1 行"/>
    <w:basedOn w:val="a0"/>
    <w:qFormat/>
    <w:rsid w:val="00F25BA9"/>
    <w:pPr>
      <w:numPr>
        <w:numId w:val="1"/>
      </w:numPr>
      <w:tabs>
        <w:tab w:val="left" w:pos="210"/>
        <w:tab w:val="left" w:pos="454"/>
        <w:tab w:val="left" w:pos="630"/>
      </w:tabs>
      <w:snapToGrid w:val="0"/>
      <w:spacing w:line="276" w:lineRule="auto"/>
      <w:outlineLvl w:val="2"/>
    </w:pPr>
    <w:rPr>
      <w:rFonts w:ascii="Times New Roman" w:eastAsia="黑体" w:hAnsi="Times New Roman" w:cs="宋体"/>
      <w:bCs/>
      <w:sz w:val="28"/>
      <w:szCs w:val="21"/>
    </w:rPr>
  </w:style>
  <w:style w:type="paragraph" w:customStyle="1" w:styleId="afffffffffffffffff1">
    <w:name w:val="国标字符"/>
    <w:basedOn w:val="a0"/>
    <w:link w:val="Charfff6"/>
    <w:qFormat/>
    <w:rsid w:val="00F25BA9"/>
    <w:pPr>
      <w:tabs>
        <w:tab w:val="left" w:pos="2284"/>
      </w:tabs>
      <w:spacing w:line="240" w:lineRule="exact"/>
    </w:pPr>
    <w:rPr>
      <w:rFonts w:ascii="宋体" w:hAnsi="宋体"/>
      <w:color w:val="000000"/>
      <w:sz w:val="28"/>
      <w:szCs w:val="20"/>
    </w:rPr>
  </w:style>
  <w:style w:type="character" w:customStyle="1" w:styleId="Charfff6">
    <w:name w:val="国标字符 Char"/>
    <w:link w:val="afffffffffffffffff1"/>
    <w:qFormat/>
    <w:rsid w:val="00F25BA9"/>
    <w:rPr>
      <w:rFonts w:ascii="宋体" w:eastAsia="宋体" w:hAnsi="宋体" w:cs="Times New Roman"/>
      <w:color w:val="000000"/>
      <w:sz w:val="28"/>
      <w:szCs w:val="20"/>
    </w:rPr>
  </w:style>
  <w:style w:type="paragraph" w:customStyle="1" w:styleId="11f3">
    <w:name w:val="正文缩进11"/>
    <w:basedOn w:val="a0"/>
    <w:qFormat/>
    <w:rsid w:val="00F25BA9"/>
    <w:pPr>
      <w:spacing w:line="300" w:lineRule="auto"/>
      <w:ind w:firstLine="482"/>
    </w:pPr>
    <w:rPr>
      <w:rFonts w:ascii="Times New Roman" w:hAnsi="Times New Roman"/>
      <w:sz w:val="24"/>
      <w:szCs w:val="24"/>
    </w:rPr>
  </w:style>
  <w:style w:type="paragraph" w:customStyle="1" w:styleId="140TimesNewRoman">
    <w:name w:val="样式1 样式 标题 4 + 段前: 0 行 + Times New Roman"/>
    <w:basedOn w:val="a0"/>
    <w:next w:val="a0"/>
    <w:qFormat/>
    <w:rsid w:val="00F25BA9"/>
    <w:pPr>
      <w:tabs>
        <w:tab w:val="left" w:pos="0"/>
        <w:tab w:val="left" w:pos="1200"/>
      </w:tabs>
      <w:snapToGrid w:val="0"/>
      <w:spacing w:line="276" w:lineRule="auto"/>
      <w:ind w:left="1200" w:hanging="360"/>
      <w:outlineLvl w:val="3"/>
    </w:pPr>
    <w:rPr>
      <w:rFonts w:ascii="Times New Roman" w:eastAsia="黑体" w:hAnsi="Times New Roman"/>
      <w:bCs/>
      <w:sz w:val="28"/>
      <w:szCs w:val="21"/>
    </w:rPr>
  </w:style>
  <w:style w:type="paragraph" w:customStyle="1" w:styleId="TABLE-title">
    <w:name w:val="TABLE-title"/>
    <w:basedOn w:val="a0"/>
    <w:qFormat/>
    <w:rsid w:val="00F25BA9"/>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afffffffffffffffff2">
    <w:name w:val="黑"/>
    <w:basedOn w:val="a0"/>
    <w:qFormat/>
    <w:rsid w:val="00F25BA9"/>
    <w:pPr>
      <w:topLinePunct/>
      <w:spacing w:line="312" w:lineRule="exact"/>
      <w:ind w:firstLine="420"/>
    </w:pPr>
    <w:rPr>
      <w:rFonts w:ascii="Times New Roman" w:hAnsi="Times New Roman"/>
      <w:sz w:val="28"/>
      <w:szCs w:val="21"/>
    </w:rPr>
  </w:style>
  <w:style w:type="paragraph" w:customStyle="1" w:styleId="ZchnZchn1CharCharZchnZchnCharChar1">
    <w:name w:val="Zchn Zchn1 Char Char Zchn Zchn Char Char1"/>
    <w:basedOn w:val="a0"/>
    <w:qFormat/>
    <w:rsid w:val="00F25BA9"/>
    <w:rPr>
      <w:rFonts w:ascii="Times New Roman" w:hAnsi="Times New Roman"/>
      <w:sz w:val="28"/>
      <w:szCs w:val="21"/>
    </w:rPr>
  </w:style>
  <w:style w:type="paragraph" w:customStyle="1" w:styleId="Z0">
    <w:name w:val="Z"/>
    <w:basedOn w:val="a0"/>
    <w:qFormat/>
    <w:rsid w:val="00F25BA9"/>
    <w:pPr>
      <w:topLinePunct/>
      <w:ind w:leftChars="171" w:left="768" w:rightChars="100" w:right="210" w:hangingChars="227" w:hanging="409"/>
    </w:pPr>
    <w:rPr>
      <w:rFonts w:ascii="Times New Roman" w:hAnsi="宋体"/>
      <w:color w:val="000000"/>
      <w:sz w:val="18"/>
      <w:szCs w:val="18"/>
    </w:rPr>
  </w:style>
  <w:style w:type="paragraph" w:customStyle="1" w:styleId="afffffffffffffffff3">
    <w:name w:val="正文(编号)"/>
    <w:next w:val="a0"/>
    <w:qFormat/>
    <w:rsid w:val="00F25BA9"/>
    <w:pPr>
      <w:tabs>
        <w:tab w:val="left" w:pos="780"/>
      </w:tabs>
      <w:spacing w:line="360" w:lineRule="auto"/>
    </w:pPr>
    <w:rPr>
      <w:rFonts w:ascii="Times New Roman" w:eastAsia="宋体" w:hAnsi="Times New Roman" w:cs="Times New Roman"/>
      <w:sz w:val="24"/>
    </w:rPr>
  </w:style>
  <w:style w:type="paragraph" w:customStyle="1" w:styleId="Copyright">
    <w:name w:val="Copyright"/>
    <w:basedOn w:val="a0"/>
    <w:qFormat/>
    <w:rsid w:val="00F25BA9"/>
    <w:pPr>
      <w:widowControl/>
      <w:spacing w:before="160"/>
      <w:jc w:val="left"/>
    </w:pPr>
    <w:rPr>
      <w:rFonts w:ascii="Arial" w:hAnsi="Arial"/>
      <w:kern w:val="0"/>
      <w:sz w:val="12"/>
      <w:szCs w:val="20"/>
      <w:lang w:val="en-GB"/>
    </w:rPr>
  </w:style>
  <w:style w:type="paragraph" w:customStyle="1" w:styleId="EU0">
    <w:name w:val="数字EU"/>
    <w:basedOn w:val="a0"/>
    <w:link w:val="EUChar0"/>
    <w:qFormat/>
    <w:rsid w:val="00F25BA9"/>
    <w:pPr>
      <w:wordWrap w:val="0"/>
      <w:overflowPunct w:val="0"/>
      <w:topLinePunct/>
    </w:pPr>
    <w:rPr>
      <w:rFonts w:ascii="EU-F1" w:hAnsi="Times New Roman"/>
      <w:kern w:val="21"/>
      <w:sz w:val="28"/>
      <w:szCs w:val="21"/>
      <w:lang w:bidi="mn-Mong-CN"/>
    </w:rPr>
  </w:style>
  <w:style w:type="character" w:customStyle="1" w:styleId="EUChar0">
    <w:name w:val="数字EU Char"/>
    <w:link w:val="EU0"/>
    <w:qFormat/>
    <w:rsid w:val="00F25BA9"/>
    <w:rPr>
      <w:rFonts w:ascii="EU-F1" w:eastAsia="宋体" w:hAnsi="Times New Roman" w:cs="Times New Roman"/>
      <w:kern w:val="21"/>
      <w:sz w:val="28"/>
      <w:szCs w:val="21"/>
      <w:lang w:bidi="mn-Mong-CN"/>
    </w:rPr>
  </w:style>
  <w:style w:type="paragraph" w:customStyle="1" w:styleId="CharCharCharCharCharCharCharCharChar1CharCharCharChar">
    <w:name w:val="Char Char Char Char Char Char Char Char Char1 Char Char Char Char"/>
    <w:basedOn w:val="a0"/>
    <w:qFormat/>
    <w:rsid w:val="00F25BA9"/>
    <w:rPr>
      <w:rFonts w:ascii="Times New Roman" w:hAnsi="Times New Roman"/>
      <w:sz w:val="28"/>
      <w:szCs w:val="20"/>
    </w:rPr>
  </w:style>
  <w:style w:type="paragraph" w:customStyle="1" w:styleId="4f4">
    <w:name w:val="国网标准4级"/>
    <w:basedOn w:val="afffffffffffffffff4"/>
    <w:qFormat/>
    <w:rsid w:val="00F25BA9"/>
    <w:pPr>
      <w:ind w:firstLineChars="0" w:firstLine="0"/>
    </w:pPr>
    <w:rPr>
      <w:rFonts w:ascii="黑体" w:eastAsia="黑体"/>
    </w:rPr>
  </w:style>
  <w:style w:type="paragraph" w:customStyle="1" w:styleId="afffffffffffffffff4">
    <w:name w:val="国网标准正文"/>
    <w:basedOn w:val="a0"/>
    <w:link w:val="Charfff7"/>
    <w:qFormat/>
    <w:rsid w:val="00F25BA9"/>
    <w:pPr>
      <w:tabs>
        <w:tab w:val="left" w:pos="2700"/>
      </w:tabs>
      <w:adjustRightInd w:val="0"/>
      <w:snapToGrid w:val="0"/>
      <w:spacing w:line="312" w:lineRule="exact"/>
      <w:ind w:firstLineChars="200" w:firstLine="420"/>
      <w:textAlignment w:val="center"/>
    </w:pPr>
    <w:rPr>
      <w:rFonts w:ascii="宋体" w:hAnsi="宋体"/>
      <w:sz w:val="28"/>
      <w:szCs w:val="28"/>
    </w:rPr>
  </w:style>
  <w:style w:type="character" w:customStyle="1" w:styleId="Charfff7">
    <w:name w:val="国网标准正文 Char"/>
    <w:link w:val="afffffffffffffffff4"/>
    <w:qFormat/>
    <w:rsid w:val="00F25BA9"/>
    <w:rPr>
      <w:rFonts w:ascii="宋体" w:eastAsia="宋体" w:hAnsi="宋体" w:cs="Times New Roman"/>
      <w:sz w:val="28"/>
      <w:szCs w:val="28"/>
    </w:rPr>
  </w:style>
  <w:style w:type="paragraph" w:customStyle="1" w:styleId="2ffff3">
    <w:name w:val="样式 正文文本缩进 + 段前: 2 字符"/>
    <w:basedOn w:val="a0"/>
    <w:qFormat/>
    <w:rsid w:val="00F25BA9"/>
    <w:pPr>
      <w:ind w:leftChars="200" w:left="420"/>
      <w:jc w:val="left"/>
    </w:pPr>
    <w:rPr>
      <w:rFonts w:ascii="Times New Roman" w:hAnsi="Times New Roman"/>
      <w:sz w:val="28"/>
      <w:szCs w:val="24"/>
      <w:lang w:eastAsia="zh-TW"/>
    </w:rPr>
  </w:style>
  <w:style w:type="paragraph" w:customStyle="1" w:styleId="afffffffffffffffff5">
    <w:name w:val="公式"/>
    <w:basedOn w:val="afff"/>
    <w:qFormat/>
    <w:rsid w:val="00F25BA9"/>
    <w:pPr>
      <w:widowControl w:val="0"/>
      <w:tabs>
        <w:tab w:val="center" w:pos="4706"/>
        <w:tab w:val="right" w:pos="9412"/>
      </w:tabs>
      <w:topLinePunct/>
      <w:snapToGrid w:val="0"/>
      <w:spacing w:before="40" w:after="40"/>
      <w:ind w:firstLineChars="0" w:firstLine="0"/>
    </w:pPr>
    <w:rPr>
      <w:rFonts w:ascii="Times New Roman" w:eastAsia="宋体" w:hAnsi="Times New Roman" w:cs="Arial"/>
      <w:szCs w:val="21"/>
    </w:rPr>
  </w:style>
  <w:style w:type="paragraph" w:customStyle="1" w:styleId="2ffff4">
    <w:name w:val="国网标准2级"/>
    <w:basedOn w:val="1"/>
    <w:qFormat/>
    <w:rsid w:val="00F25BA9"/>
    <w:pPr>
      <w:spacing w:beforeLines="50" w:before="156" w:afterLines="50" w:after="156" w:line="312" w:lineRule="exact"/>
    </w:pPr>
    <w:rPr>
      <w:rFonts w:ascii="黑体" w:eastAsia="黑体"/>
      <w:bCs/>
      <w:snapToGrid w:val="0"/>
      <w:kern w:val="0"/>
      <w:sz w:val="21"/>
      <w:szCs w:val="21"/>
    </w:rPr>
  </w:style>
  <w:style w:type="paragraph" w:customStyle="1" w:styleId="afffffffffffffffff6">
    <w:name w:val="样式３"/>
    <w:basedOn w:val="29"/>
    <w:link w:val="Charfff8"/>
    <w:qFormat/>
    <w:rsid w:val="00F25BA9"/>
    <w:pPr>
      <w:keepNext w:val="0"/>
      <w:keepLines w:val="0"/>
      <w:widowControl/>
      <w:tabs>
        <w:tab w:val="clear" w:pos="567"/>
        <w:tab w:val="clear" w:pos="850"/>
      </w:tabs>
      <w:topLinePunct w:val="0"/>
      <w:spacing w:line="312" w:lineRule="exact"/>
      <w:ind w:firstLine="0"/>
      <w:outlineLvl w:val="9"/>
    </w:pPr>
    <w:rPr>
      <w:rFonts w:ascii="EU-F1" w:hAnsi="宋体" w:cs="Times New Roman"/>
      <w:color w:val="000000"/>
      <w:kern w:val="44"/>
      <w:sz w:val="21"/>
      <w:szCs w:val="21"/>
    </w:rPr>
  </w:style>
  <w:style w:type="character" w:customStyle="1" w:styleId="Charfff8">
    <w:name w:val="样式３ Char"/>
    <w:link w:val="afffffffffffffffff6"/>
    <w:qFormat/>
    <w:rsid w:val="00F25BA9"/>
    <w:rPr>
      <w:rFonts w:ascii="EU-F1" w:eastAsia="黑体" w:hAnsi="宋体" w:cs="Times New Roman"/>
      <w:b/>
      <w:color w:val="000000"/>
      <w:kern w:val="44"/>
      <w:szCs w:val="21"/>
    </w:rPr>
  </w:style>
  <w:style w:type="paragraph" w:customStyle="1" w:styleId="5f0">
    <w:name w:val="国网标准5级"/>
    <w:basedOn w:val="a0"/>
    <w:qFormat/>
    <w:rsid w:val="00F25BA9"/>
    <w:pPr>
      <w:adjustRightInd w:val="0"/>
      <w:snapToGrid w:val="0"/>
      <w:spacing w:beforeLines="50" w:before="156" w:line="360" w:lineRule="auto"/>
    </w:pPr>
    <w:rPr>
      <w:rFonts w:ascii="黑体" w:eastAsia="黑体" w:hAnsi="Times New Roman"/>
      <w:sz w:val="28"/>
      <w:szCs w:val="21"/>
    </w:rPr>
  </w:style>
  <w:style w:type="paragraph" w:customStyle="1" w:styleId="GBKGBK78">
    <w:name w:val="样式 (西文) 方正小标宋_GBK (中文) 方正小标宋_GBK (符号) 仿宋 三号 加粗 居中 段后: 7.8 磅"/>
    <w:basedOn w:val="a0"/>
    <w:qFormat/>
    <w:rsid w:val="00F25BA9"/>
    <w:pPr>
      <w:spacing w:after="156"/>
      <w:jc w:val="center"/>
    </w:pPr>
    <w:rPr>
      <w:rFonts w:ascii="方正小标宋_GBK" w:eastAsia="方正小标宋_GBK" w:hAnsi="仿宋"/>
      <w:b/>
      <w:sz w:val="32"/>
      <w:szCs w:val="20"/>
    </w:rPr>
  </w:style>
  <w:style w:type="paragraph" w:customStyle="1" w:styleId="5f1">
    <w:name w:val="国标5级"/>
    <w:basedOn w:val="a0"/>
    <w:qFormat/>
    <w:rsid w:val="00F25BA9"/>
    <w:pPr>
      <w:spacing w:line="312" w:lineRule="exact"/>
    </w:pPr>
    <w:rPr>
      <w:rFonts w:ascii="宋体" w:hAnsi="宋体"/>
      <w:color w:val="000000"/>
      <w:sz w:val="28"/>
      <w:szCs w:val="20"/>
    </w:rPr>
  </w:style>
  <w:style w:type="paragraph" w:customStyle="1" w:styleId="afffffffffffffffff7">
    <w:name w:val="表格非标题文字"/>
    <w:qFormat/>
    <w:rsid w:val="00F25BA9"/>
    <w:pPr>
      <w:snapToGrid w:val="0"/>
      <w:spacing w:before="80" w:after="40"/>
    </w:pPr>
    <w:rPr>
      <w:rFonts w:ascii="Futura Bk" w:eastAsia="宋体" w:hAnsi="Futura Bk" w:cs="Times New Roman"/>
      <w:sz w:val="18"/>
      <w:szCs w:val="21"/>
    </w:rPr>
  </w:style>
  <w:style w:type="paragraph" w:customStyle="1" w:styleId="afffffffffffffffff8">
    <w:name w:val="四号　首行缩进"/>
    <w:basedOn w:val="a0"/>
    <w:qFormat/>
    <w:rsid w:val="00F25BA9"/>
    <w:pPr>
      <w:spacing w:line="360" w:lineRule="exact"/>
      <w:ind w:firstLineChars="200" w:firstLine="420"/>
    </w:pPr>
    <w:rPr>
      <w:rFonts w:ascii="宋体" w:hAnsi="宋体"/>
      <w:bCs/>
      <w:sz w:val="28"/>
      <w:szCs w:val="21"/>
    </w:rPr>
  </w:style>
  <w:style w:type="paragraph" w:customStyle="1" w:styleId="afffffffffffffffff9">
    <w:name w:val="小四文字"/>
    <w:basedOn w:val="a0"/>
    <w:qFormat/>
    <w:rsid w:val="00F25BA9"/>
    <w:pPr>
      <w:adjustRightInd w:val="0"/>
      <w:snapToGrid w:val="0"/>
      <w:spacing w:line="240" w:lineRule="atLeast"/>
    </w:pPr>
    <w:rPr>
      <w:rFonts w:ascii="Times New Roman" w:hAnsi="Times New Roman"/>
      <w:sz w:val="24"/>
      <w:szCs w:val="20"/>
    </w:rPr>
  </w:style>
  <w:style w:type="paragraph" w:customStyle="1" w:styleId="a">
    <w:name w:val="正文编号a"/>
    <w:basedOn w:val="a0"/>
    <w:qFormat/>
    <w:rsid w:val="00F25BA9"/>
    <w:pPr>
      <w:numPr>
        <w:numId w:val="2"/>
      </w:numPr>
      <w:tabs>
        <w:tab w:val="left" w:pos="360"/>
      </w:tabs>
      <w:spacing w:line="360" w:lineRule="auto"/>
    </w:pPr>
    <w:rPr>
      <w:rFonts w:ascii="Times New Roman" w:hAnsi="Times New Roman"/>
      <w:sz w:val="24"/>
      <w:szCs w:val="24"/>
    </w:rPr>
  </w:style>
  <w:style w:type="paragraph" w:customStyle="1" w:styleId="2ffff5">
    <w:name w:val="正文首行缩进 + 首行缩进:  2 字符"/>
    <w:basedOn w:val="a0"/>
    <w:qFormat/>
    <w:rsid w:val="00F25BA9"/>
    <w:pPr>
      <w:spacing w:line="440" w:lineRule="exact"/>
      <w:ind w:firstLineChars="200" w:firstLine="200"/>
    </w:pPr>
    <w:rPr>
      <w:rFonts w:ascii="Times New Roman" w:hAnsi="Times New Roman" w:cs="宋体"/>
      <w:sz w:val="24"/>
      <w:szCs w:val="20"/>
    </w:rPr>
  </w:style>
  <w:style w:type="paragraph" w:customStyle="1" w:styleId="tT0">
    <w:name w:val="tT"/>
    <w:basedOn w:val="a0"/>
    <w:qFormat/>
    <w:rsid w:val="00F25BA9"/>
    <w:pPr>
      <w:topLinePunct/>
      <w:snapToGrid w:val="0"/>
      <w:spacing w:beforeLines="50" w:before="156"/>
      <w:jc w:val="center"/>
    </w:pPr>
    <w:rPr>
      <w:rFonts w:ascii="Times New Roman" w:hAnsi="Times New Roman"/>
      <w:sz w:val="28"/>
      <w:szCs w:val="21"/>
    </w:rPr>
  </w:style>
  <w:style w:type="paragraph" w:customStyle="1" w:styleId="3ff9">
    <w:name w:val="国网标准3级"/>
    <w:basedOn w:val="3"/>
    <w:link w:val="3Char6"/>
    <w:qFormat/>
    <w:rsid w:val="00F25BA9"/>
    <w:pPr>
      <w:spacing w:before="120" w:after="0" w:line="312" w:lineRule="exact"/>
      <w:ind w:firstLineChars="0" w:firstLine="0"/>
      <w:jc w:val="left"/>
    </w:pPr>
    <w:rPr>
      <w:rFonts w:ascii="宋体" w:eastAsia="宋体" w:hAnsi="宋体" w:cs="宋体-18030"/>
      <w:b/>
      <w:bCs/>
      <w:sz w:val="21"/>
      <w:szCs w:val="32"/>
    </w:rPr>
  </w:style>
  <w:style w:type="character" w:customStyle="1" w:styleId="3Char6">
    <w:name w:val="国网标准3级 Char"/>
    <w:link w:val="3ff9"/>
    <w:qFormat/>
    <w:rsid w:val="00F25BA9"/>
    <w:rPr>
      <w:rFonts w:ascii="宋体" w:eastAsia="宋体" w:hAnsi="宋体" w:cs="宋体-18030"/>
      <w:b/>
      <w:bCs/>
      <w:szCs w:val="32"/>
    </w:rPr>
  </w:style>
  <w:style w:type="character" w:customStyle="1" w:styleId="ico-jiang">
    <w:name w:val="ico-jiang"/>
    <w:basedOn w:val="a1"/>
    <w:qFormat/>
    <w:rsid w:val="00F25BA9"/>
  </w:style>
  <w:style w:type="character" w:customStyle="1" w:styleId="arrow3">
    <w:name w:val="arrow3"/>
    <w:basedOn w:val="a1"/>
    <w:qFormat/>
    <w:rsid w:val="00F25BA9"/>
    <w:rPr>
      <w:color w:val="FFFFFF"/>
      <w:shd w:val="clear" w:color="auto" w:fill="FF6600"/>
    </w:rPr>
  </w:style>
  <w:style w:type="character" w:customStyle="1" w:styleId="no42">
    <w:name w:val="no42"/>
    <w:basedOn w:val="a1"/>
    <w:qFormat/>
    <w:rsid w:val="00F25BA9"/>
  </w:style>
  <w:style w:type="character" w:customStyle="1" w:styleId="aritem">
    <w:name w:val="ar_item"/>
    <w:basedOn w:val="a1"/>
    <w:qFormat/>
    <w:rsid w:val="00F25BA9"/>
  </w:style>
  <w:style w:type="character" w:customStyle="1" w:styleId="arrow1">
    <w:name w:val="arrow1"/>
    <w:basedOn w:val="a1"/>
    <w:qFormat/>
    <w:rsid w:val="00F25BA9"/>
    <w:rPr>
      <w:color w:val="FFFFFF"/>
      <w:shd w:val="clear" w:color="auto" w:fill="FF6600"/>
    </w:rPr>
  </w:style>
  <w:style w:type="character" w:customStyle="1" w:styleId="num1">
    <w:name w:val="num1"/>
    <w:basedOn w:val="a1"/>
    <w:qFormat/>
    <w:rsid w:val="00F25BA9"/>
    <w:rPr>
      <w:color w:val="FFFFFF"/>
      <w:shd w:val="clear" w:color="auto" w:fill="FF6600"/>
    </w:rPr>
  </w:style>
  <w:style w:type="character" w:customStyle="1" w:styleId="top-icon">
    <w:name w:val="top-icon"/>
    <w:basedOn w:val="a1"/>
    <w:qFormat/>
    <w:rsid w:val="00F25BA9"/>
  </w:style>
  <w:style w:type="character" w:customStyle="1" w:styleId="bdsmore">
    <w:name w:val="bds_more"/>
    <w:basedOn w:val="a1"/>
    <w:qFormat/>
    <w:rsid w:val="00F25BA9"/>
  </w:style>
  <w:style w:type="character" w:customStyle="1" w:styleId="bdsnopic2">
    <w:name w:val="bds_nopic2"/>
    <w:basedOn w:val="a1"/>
    <w:qFormat/>
    <w:rsid w:val="00F25BA9"/>
  </w:style>
  <w:style w:type="character" w:customStyle="1" w:styleId="bdsnopic">
    <w:name w:val="bds_nopic"/>
    <w:basedOn w:val="a1"/>
    <w:qFormat/>
    <w:rsid w:val="00F25BA9"/>
  </w:style>
  <w:style w:type="character" w:customStyle="1" w:styleId="tmpztreemovearrow">
    <w:name w:val="tmpztreemove_arrow"/>
    <w:basedOn w:val="a1"/>
    <w:qFormat/>
    <w:rsid w:val="00F25BA9"/>
  </w:style>
  <w:style w:type="character" w:customStyle="1" w:styleId="Charfff9">
    <w:name w:val="国网标题 Char"/>
    <w:qFormat/>
    <w:rsid w:val="00F25BA9"/>
    <w:rPr>
      <w:rFonts w:ascii="Arial" w:eastAsia="宋体" w:hAnsi="Arial"/>
      <w:b/>
      <w:sz w:val="24"/>
      <w:szCs w:val="24"/>
      <w:lang w:val="en-US" w:eastAsia="zh-CN" w:bidi="ar-SA"/>
    </w:rPr>
  </w:style>
  <w:style w:type="character" w:customStyle="1" w:styleId="font31">
    <w:name w:val="font31"/>
    <w:qFormat/>
    <w:rsid w:val="00F25BA9"/>
    <w:rPr>
      <w:rFonts w:ascii="宋体" w:eastAsia="宋体" w:hAnsi="宋体" w:cs="宋体" w:hint="eastAsia"/>
      <w:color w:val="000000"/>
      <w:sz w:val="20"/>
      <w:szCs w:val="20"/>
      <w:u w:val="none"/>
    </w:rPr>
  </w:style>
  <w:style w:type="character" w:customStyle="1" w:styleId="custext1">
    <w:name w:val="custext1"/>
    <w:basedOn w:val="a1"/>
    <w:qFormat/>
    <w:rsid w:val="00F25BA9"/>
  </w:style>
  <w:style w:type="character" w:customStyle="1" w:styleId="ui-bz-bg-hover">
    <w:name w:val="ui-bz-bg-hover"/>
    <w:qFormat/>
    <w:rsid w:val="00F25BA9"/>
    <w:rPr>
      <w:shd w:val="clear" w:color="auto" w:fill="000000"/>
    </w:rPr>
  </w:style>
  <w:style w:type="character" w:customStyle="1" w:styleId="orgname">
    <w:name w:val="org_name"/>
    <w:basedOn w:val="a1"/>
    <w:qFormat/>
    <w:rsid w:val="00F25BA9"/>
  </w:style>
  <w:style w:type="character" w:customStyle="1" w:styleId="font61">
    <w:name w:val="font61"/>
    <w:qFormat/>
    <w:rsid w:val="00F25BA9"/>
    <w:rPr>
      <w:rFonts w:ascii="宋体" w:eastAsia="宋体" w:hAnsi="宋体" w:cs="宋体" w:hint="eastAsia"/>
      <w:color w:val="000000"/>
      <w:sz w:val="18"/>
      <w:szCs w:val="18"/>
      <w:u w:val="none"/>
    </w:rPr>
  </w:style>
  <w:style w:type="character" w:customStyle="1" w:styleId="bdsnopic1">
    <w:name w:val="bds_nopic1"/>
    <w:basedOn w:val="a1"/>
    <w:qFormat/>
    <w:rsid w:val="00F25BA9"/>
  </w:style>
  <w:style w:type="character" w:customStyle="1" w:styleId="my-notice">
    <w:name w:val="my-notice"/>
    <w:basedOn w:val="a1"/>
    <w:qFormat/>
    <w:rsid w:val="00F25BA9"/>
  </w:style>
  <w:style w:type="character" w:customStyle="1" w:styleId="no7">
    <w:name w:val="no7"/>
    <w:basedOn w:val="a1"/>
    <w:qFormat/>
    <w:rsid w:val="00F25BA9"/>
  </w:style>
  <w:style w:type="character" w:customStyle="1" w:styleId="tip8">
    <w:name w:val="tip8"/>
    <w:qFormat/>
    <w:rsid w:val="00F25BA9"/>
    <w:rPr>
      <w:vanish/>
      <w:color w:val="FF0000"/>
      <w:sz w:val="18"/>
      <w:szCs w:val="18"/>
    </w:rPr>
  </w:style>
  <w:style w:type="character" w:customStyle="1" w:styleId="bdsmore2">
    <w:name w:val="bds_more2"/>
    <w:basedOn w:val="a1"/>
    <w:qFormat/>
    <w:rsid w:val="00F25BA9"/>
  </w:style>
  <w:style w:type="character" w:customStyle="1" w:styleId="num2">
    <w:name w:val="num2"/>
    <w:basedOn w:val="a1"/>
    <w:qFormat/>
    <w:rsid w:val="00F25BA9"/>
    <w:rPr>
      <w:rFonts w:ascii="Arial" w:hAnsi="Arial" w:cs="Arial" w:hint="default"/>
      <w:color w:val="FF6600"/>
      <w:sz w:val="16"/>
      <w:szCs w:val="16"/>
    </w:rPr>
  </w:style>
  <w:style w:type="character" w:customStyle="1" w:styleId="ico-jiang1">
    <w:name w:val="ico-jiang1"/>
    <w:basedOn w:val="a1"/>
    <w:qFormat/>
    <w:rsid w:val="00F25BA9"/>
  </w:style>
  <w:style w:type="character" w:customStyle="1" w:styleId="arrow2">
    <w:name w:val="arrow2"/>
    <w:basedOn w:val="a1"/>
    <w:qFormat/>
    <w:rsid w:val="00F25BA9"/>
    <w:rPr>
      <w:rFonts w:ascii="Arial" w:hAnsi="Arial" w:cs="Arial" w:hint="default"/>
      <w:color w:val="FF6600"/>
      <w:sz w:val="16"/>
      <w:szCs w:val="16"/>
    </w:rPr>
  </w:style>
  <w:style w:type="character" w:customStyle="1" w:styleId="no52">
    <w:name w:val="no52"/>
    <w:basedOn w:val="a1"/>
    <w:qFormat/>
    <w:rsid w:val="00F25BA9"/>
  </w:style>
  <w:style w:type="character" w:customStyle="1" w:styleId="my-class">
    <w:name w:val="my-class"/>
    <w:basedOn w:val="a1"/>
    <w:qFormat/>
    <w:rsid w:val="00F25BA9"/>
  </w:style>
  <w:style w:type="character" w:customStyle="1" w:styleId="sign">
    <w:name w:val="sign"/>
    <w:basedOn w:val="a1"/>
    <w:qFormat/>
    <w:rsid w:val="00F25BA9"/>
    <w:rPr>
      <w:color w:val="D40000"/>
    </w:rPr>
  </w:style>
  <w:style w:type="character" w:customStyle="1" w:styleId="arrow">
    <w:name w:val="arrow"/>
    <w:basedOn w:val="a1"/>
    <w:qFormat/>
    <w:rsid w:val="00F25BA9"/>
  </w:style>
  <w:style w:type="character" w:customStyle="1" w:styleId="f-star">
    <w:name w:val="f-star"/>
    <w:qFormat/>
    <w:rsid w:val="00F25BA9"/>
    <w:rPr>
      <w:color w:val="999999"/>
      <w:sz w:val="21"/>
      <w:szCs w:val="21"/>
    </w:rPr>
  </w:style>
  <w:style w:type="character" w:customStyle="1" w:styleId="textcontents">
    <w:name w:val="textcontents"/>
    <w:basedOn w:val="a1"/>
    <w:qFormat/>
    <w:rsid w:val="00F25BA9"/>
  </w:style>
  <w:style w:type="character" w:customStyle="1" w:styleId="num">
    <w:name w:val="num"/>
    <w:basedOn w:val="a1"/>
    <w:qFormat/>
    <w:rsid w:val="00F25BA9"/>
    <w:rPr>
      <w:rFonts w:ascii="Arial" w:hAnsi="Arial" w:cs="Arial"/>
      <w:color w:val="FF6600"/>
      <w:sz w:val="16"/>
      <w:szCs w:val="16"/>
    </w:rPr>
  </w:style>
  <w:style w:type="character" w:customStyle="1" w:styleId="orange">
    <w:name w:val="orange"/>
    <w:qFormat/>
    <w:rsid w:val="00F25BA9"/>
    <w:rPr>
      <w:color w:val="3FB58F"/>
    </w:rPr>
  </w:style>
  <w:style w:type="character" w:customStyle="1" w:styleId="no6">
    <w:name w:val="no6"/>
    <w:basedOn w:val="a1"/>
    <w:qFormat/>
    <w:rsid w:val="00F25BA9"/>
  </w:style>
  <w:style w:type="character" w:customStyle="1" w:styleId="custext">
    <w:name w:val="custext"/>
    <w:basedOn w:val="a1"/>
    <w:qFormat/>
    <w:rsid w:val="00F25BA9"/>
  </w:style>
  <w:style w:type="character" w:customStyle="1" w:styleId="button16">
    <w:name w:val="button16"/>
    <w:basedOn w:val="a1"/>
    <w:qFormat/>
    <w:rsid w:val="00F25BA9"/>
  </w:style>
  <w:style w:type="character" w:customStyle="1" w:styleId="num3">
    <w:name w:val="num3"/>
    <w:basedOn w:val="a1"/>
    <w:qFormat/>
    <w:rsid w:val="00F25BA9"/>
    <w:rPr>
      <w:color w:val="FFFFFF"/>
      <w:shd w:val="clear" w:color="auto" w:fill="FF6600"/>
    </w:rPr>
  </w:style>
  <w:style w:type="character" w:customStyle="1" w:styleId="t-tag">
    <w:name w:val="t-tag"/>
    <w:qFormat/>
    <w:rsid w:val="00F25BA9"/>
    <w:rPr>
      <w:color w:val="FFFFFF"/>
      <w:sz w:val="18"/>
      <w:szCs w:val="18"/>
      <w:shd w:val="clear" w:color="auto" w:fill="FE8833"/>
    </w:rPr>
  </w:style>
  <w:style w:type="character" w:customStyle="1" w:styleId="button">
    <w:name w:val="button"/>
    <w:basedOn w:val="a1"/>
    <w:qFormat/>
    <w:rsid w:val="00F25BA9"/>
  </w:style>
  <w:style w:type="character" w:customStyle="1" w:styleId="bdsmore1">
    <w:name w:val="bds_more1"/>
    <w:qFormat/>
    <w:rsid w:val="00F25BA9"/>
    <w:rPr>
      <w:rFonts w:ascii="宋体" w:eastAsia="宋体" w:hAnsi="宋体" w:cs="宋体" w:hint="eastAsia"/>
    </w:rPr>
  </w:style>
  <w:style w:type="character" w:customStyle="1" w:styleId="ui-bz-bg-hover1">
    <w:name w:val="ui-bz-bg-hover1"/>
    <w:basedOn w:val="a1"/>
    <w:qFormat/>
    <w:rsid w:val="00F25BA9"/>
  </w:style>
  <w:style w:type="paragraph" w:customStyle="1" w:styleId="BB">
    <w:name w:val="BB"/>
    <w:basedOn w:val="B"/>
    <w:qFormat/>
    <w:rsid w:val="00F25BA9"/>
    <w:rPr>
      <w:rFonts w:hAnsi="Times New Roman" w:cs="Times New Roman"/>
    </w:rPr>
  </w:style>
  <w:style w:type="paragraph" w:customStyle="1" w:styleId="Style4">
    <w:name w:val="_Style 4"/>
    <w:basedOn w:val="1"/>
    <w:next w:val="a0"/>
    <w:uiPriority w:val="39"/>
    <w:qFormat/>
    <w:rsid w:val="00F25BA9"/>
    <w:pPr>
      <w:spacing w:before="480" w:line="276" w:lineRule="auto"/>
      <w:outlineLvl w:val="9"/>
    </w:pPr>
    <w:rPr>
      <w:rFonts w:ascii="Cambria" w:hAnsi="Cambria"/>
      <w:b w:val="0"/>
      <w:bCs/>
      <w:color w:val="365F91"/>
      <w:kern w:val="0"/>
      <w:sz w:val="28"/>
      <w:szCs w:val="28"/>
    </w:rPr>
  </w:style>
  <w:style w:type="paragraph" w:customStyle="1" w:styleId="219">
    <w:name w:val="列出段落21"/>
    <w:basedOn w:val="a0"/>
    <w:uiPriority w:val="99"/>
    <w:unhideWhenUsed/>
    <w:qFormat/>
    <w:rsid w:val="00F25BA9"/>
    <w:pPr>
      <w:ind w:firstLineChars="200" w:firstLine="420"/>
    </w:pPr>
    <w:rPr>
      <w:rFonts w:ascii="Times New Roman" w:hAnsi="Times New Roman"/>
      <w:sz w:val="28"/>
      <w:szCs w:val="20"/>
    </w:rPr>
  </w:style>
  <w:style w:type="table" w:customStyle="1" w:styleId="TableNormal">
    <w:name w:val="Table Normal"/>
    <w:qFormat/>
    <w:rsid w:val="00F25BA9"/>
    <w:rPr>
      <w:rFonts w:ascii="Times New Roman" w:eastAsia="宋体" w:hAnsi="Times New Roman" w:cs="Times New Roman"/>
      <w:kern w:val="0"/>
      <w:sz w:val="20"/>
      <w:szCs w:val="20"/>
    </w:rPr>
    <w:tblPr>
      <w:tblCellMar>
        <w:top w:w="0" w:type="dxa"/>
        <w:left w:w="0" w:type="dxa"/>
        <w:bottom w:w="0" w:type="dxa"/>
        <w:right w:w="0" w:type="dxa"/>
      </w:tblCellMar>
    </w:tblPr>
  </w:style>
  <w:style w:type="character" w:customStyle="1" w:styleId="CharChar173">
    <w:name w:val="Char Char17"/>
    <w:rsid w:val="00B01EBB"/>
    <w:rPr>
      <w:rFonts w:ascii="宋体" w:eastAsia="宋体" w:hAnsi="Courier New" w:cs="Courier New"/>
      <w:kern w:val="2"/>
      <w:sz w:val="21"/>
      <w:szCs w:val="21"/>
      <w:lang w:val="en-US" w:eastAsia="zh-CN" w:bidi="ar-SA"/>
    </w:rPr>
  </w:style>
  <w:style w:type="character" w:customStyle="1" w:styleId="CharChar232">
    <w:name w:val="Char Char23"/>
    <w:rsid w:val="00B01EBB"/>
    <w:rPr>
      <w:rFonts w:eastAsia="黑体"/>
      <w:bCs/>
      <w:kern w:val="2"/>
      <w:sz w:val="28"/>
      <w:szCs w:val="28"/>
      <w:lang w:val="en-US" w:eastAsia="zh-CN" w:bidi="ar-SA"/>
    </w:rPr>
  </w:style>
  <w:style w:type="character" w:customStyle="1" w:styleId="CharChar25">
    <w:name w:val="Char Char2"/>
    <w:rsid w:val="00B01EBB"/>
    <w:rPr>
      <w:rFonts w:eastAsia="宋体"/>
      <w:b/>
      <w:bCs/>
      <w:kern w:val="44"/>
      <w:sz w:val="21"/>
      <w:szCs w:val="28"/>
      <w:lang w:val="en-US" w:eastAsia="zh-CN" w:bidi="ar-SA"/>
    </w:rPr>
  </w:style>
  <w:style w:type="character" w:customStyle="1" w:styleId="CharChar142">
    <w:name w:val="Char Char14"/>
    <w:rsid w:val="00B01EBB"/>
    <w:rPr>
      <w:rFonts w:ascii="Arial" w:eastAsia="宋体" w:hAnsi="Arial" w:cs="Arial"/>
      <w:b/>
      <w:bCs/>
      <w:kern w:val="2"/>
      <w:sz w:val="32"/>
      <w:szCs w:val="32"/>
      <w:lang w:val="en-US" w:eastAsia="zh-CN" w:bidi="ar-SA"/>
    </w:rPr>
  </w:style>
  <w:style w:type="character" w:customStyle="1" w:styleId="CharChar19">
    <w:name w:val="Char Char1"/>
    <w:rsid w:val="00B01EBB"/>
    <w:rPr>
      <w:rFonts w:eastAsia="汉仪大宋简"/>
      <w:kern w:val="44"/>
      <w:sz w:val="22"/>
      <w:szCs w:val="22"/>
      <w:lang w:val="en-US" w:eastAsia="zh-CN" w:bidi="ar-SA"/>
    </w:rPr>
  </w:style>
  <w:style w:type="character" w:customStyle="1" w:styleId="CharChar292">
    <w:name w:val="Char Char29"/>
    <w:semiHidden/>
    <w:rsid w:val="00B01EBB"/>
    <w:rPr>
      <w:rFonts w:eastAsia="汉仪大宋简"/>
      <w:kern w:val="44"/>
      <w:sz w:val="22"/>
      <w:szCs w:val="22"/>
      <w:lang w:val="en-US" w:eastAsia="zh-CN" w:bidi="ar-SA"/>
    </w:rPr>
  </w:style>
  <w:style w:type="character" w:customStyle="1" w:styleId="CharChar44">
    <w:name w:val="Char Char4"/>
    <w:rsid w:val="00B01EBB"/>
    <w:rPr>
      <w:rFonts w:eastAsia="宋体"/>
      <w:b/>
      <w:bCs/>
      <w:kern w:val="44"/>
      <w:sz w:val="44"/>
      <w:szCs w:val="44"/>
      <w:lang w:val="en-US" w:eastAsia="zh-CN" w:bidi="ar-SA"/>
    </w:rPr>
  </w:style>
  <w:style w:type="character" w:customStyle="1" w:styleId="CharChar162">
    <w:name w:val="Char Char16"/>
    <w:semiHidden/>
    <w:rsid w:val="00B01EBB"/>
    <w:rPr>
      <w:rFonts w:ascii="Arial" w:eastAsia="黑体" w:hAnsi="Arial"/>
      <w:b/>
      <w:bCs/>
      <w:kern w:val="2"/>
      <w:sz w:val="32"/>
      <w:szCs w:val="32"/>
      <w:lang w:val="en-US" w:eastAsia="zh-CN" w:bidi="ar-SA"/>
    </w:rPr>
  </w:style>
  <w:style w:type="paragraph" w:customStyle="1" w:styleId="93">
    <w:name w:val="列出段落9"/>
    <w:basedOn w:val="a0"/>
    <w:qFormat/>
    <w:rsid w:val="00B01EBB"/>
    <w:pPr>
      <w:ind w:firstLineChars="200" w:firstLine="420"/>
    </w:pPr>
    <w:rPr>
      <w:rFonts w:eastAsia="仿宋_GB2312"/>
      <w:sz w:val="34"/>
    </w:rPr>
  </w:style>
  <w:style w:type="paragraph" w:customStyle="1" w:styleId="Char1f7">
    <w:name w:val="Char1"/>
    <w:basedOn w:val="a0"/>
    <w:semiHidden/>
    <w:rsid w:val="00B01EBB"/>
    <w:pPr>
      <w:spacing w:afterLines="200" w:after="200"/>
    </w:pPr>
    <w:rPr>
      <w:rFonts w:ascii="黑体" w:eastAsia="黑体" w:hAnsi="Times New Roman"/>
      <w:sz w:val="36"/>
      <w:szCs w:val="36"/>
    </w:rPr>
  </w:style>
  <w:style w:type="paragraph" w:customStyle="1" w:styleId="Char1CharCharCharCharCharCharCharCharCharCharCharChar3">
    <w:name w:val="Char1 Char Char Char Char Char Char Char Char Char Char Char Char"/>
    <w:basedOn w:val="a0"/>
    <w:rsid w:val="00B01EBB"/>
    <w:pPr>
      <w:pageBreakBefore/>
      <w:tabs>
        <w:tab w:val="left" w:pos="432"/>
      </w:tabs>
      <w:ind w:left="432" w:hanging="432"/>
    </w:pPr>
    <w:rPr>
      <w:rFonts w:ascii="Tahoma" w:eastAsia="仿宋_GB2312" w:hAnsi="Tahoma"/>
      <w:sz w:val="24"/>
      <w:szCs w:val="20"/>
    </w:rPr>
  </w:style>
  <w:style w:type="paragraph" w:customStyle="1" w:styleId="CharCharfb">
    <w:name w:val="Char Char"/>
    <w:basedOn w:val="a0"/>
    <w:rsid w:val="00B01EBB"/>
    <w:rPr>
      <w:rFonts w:ascii="仿宋_GB2312" w:eastAsia="仿宋_GB2312" w:hAnsi="Times New Roman"/>
      <w:sz w:val="28"/>
      <w:szCs w:val="20"/>
    </w:rPr>
  </w:style>
  <w:style w:type="paragraph" w:customStyle="1" w:styleId="94">
    <w:name w:val="正文9"/>
    <w:basedOn w:val="15"/>
    <w:rsid w:val="00B01EBB"/>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a">
    <w:name w:val="Char"/>
    <w:basedOn w:val="a0"/>
    <w:rsid w:val="00B01EBB"/>
    <w:rPr>
      <w:rFonts w:ascii="仿宋_GB2312" w:eastAsia="仿宋_GB2312" w:hAnsi="Times New Roman"/>
      <w:sz w:val="34"/>
      <w:szCs w:val="20"/>
    </w:rPr>
  </w:style>
  <w:style w:type="paragraph" w:customStyle="1" w:styleId="CharCharChar1Char3">
    <w:name w:val="Char Char Char1 Char"/>
    <w:basedOn w:val="a0"/>
    <w:semiHidden/>
    <w:rsid w:val="00B01EBB"/>
    <w:rPr>
      <w:rFonts w:ascii="宋体" w:eastAsia="仿宋_GB2312" w:hAnsi="宋体"/>
      <w:b/>
      <w:color w:val="000000"/>
      <w:sz w:val="24"/>
      <w:szCs w:val="20"/>
    </w:rPr>
  </w:style>
  <w:style w:type="paragraph" w:customStyle="1" w:styleId="Char27">
    <w:name w:val="Char2"/>
    <w:basedOn w:val="a0"/>
    <w:semiHidden/>
    <w:rsid w:val="00B01EBB"/>
    <w:rPr>
      <w:rFonts w:ascii="仿宋_GB2312" w:eastAsia="仿宋_GB2312" w:hAnsi="Times New Roman"/>
      <w:sz w:val="34"/>
      <w:szCs w:val="20"/>
    </w:rPr>
  </w:style>
  <w:style w:type="paragraph" w:customStyle="1" w:styleId="CharCharCharChar4">
    <w:name w:val="Char Char Char Char"/>
    <w:basedOn w:val="a0"/>
    <w:rsid w:val="00B01EBB"/>
    <w:rPr>
      <w:rFonts w:ascii="仿宋_GB2312" w:eastAsia="仿宋_GB2312" w:hAnsi="Times New Roman"/>
      <w:sz w:val="34"/>
      <w:szCs w:val="20"/>
    </w:rPr>
  </w:style>
  <w:style w:type="paragraph" w:customStyle="1" w:styleId="5f2">
    <w:name w:val="纯文本5"/>
    <w:basedOn w:val="a0"/>
    <w:rsid w:val="00B01EBB"/>
    <w:rPr>
      <w:rFonts w:ascii="宋体" w:eastAsia="仿宋_GB2312" w:hAnsi="Courier New"/>
      <w:kern w:val="0"/>
      <w:sz w:val="20"/>
      <w:szCs w:val="20"/>
    </w:rPr>
  </w:style>
  <w:style w:type="paragraph" w:customStyle="1" w:styleId="CharCharChar3">
    <w:name w:val="Char Char Char"/>
    <w:basedOn w:val="a0"/>
    <w:semiHidden/>
    <w:rsid w:val="00B01EBB"/>
    <w:rPr>
      <w:rFonts w:ascii="仿宋_GB2312" w:eastAsia="仿宋_GB2312" w:hAnsi="Times New Roman"/>
      <w:sz w:val="34"/>
      <w:szCs w:val="20"/>
    </w:rPr>
  </w:style>
  <w:style w:type="paragraph" w:customStyle="1" w:styleId="afffffffffffffffffa">
    <w:name w:val="小四正文"/>
    <w:basedOn w:val="a0"/>
    <w:qFormat/>
    <w:rsid w:val="00B01EBB"/>
    <w:pPr>
      <w:snapToGrid w:val="0"/>
      <w:spacing w:line="360" w:lineRule="auto"/>
      <w:ind w:firstLineChars="250" w:firstLine="600"/>
      <w:jc w:val="left"/>
    </w:pPr>
    <w:rPr>
      <w:rFonts w:ascii="宋体" w:eastAsia="仿宋_GB2312" w:hAnsi="宋体" w:cs="宋体"/>
      <w:kern w:val="0"/>
      <w:sz w:val="24"/>
      <w:szCs w:val="24"/>
    </w:rPr>
  </w:style>
  <w:style w:type="paragraph" w:customStyle="1" w:styleId="afffffffffffffffffb">
    <w:name w:val="封面华为技术"/>
    <w:basedOn w:val="a0"/>
    <w:qFormat/>
    <w:rsid w:val="00B01EBB"/>
    <w:pPr>
      <w:autoSpaceDE w:val="0"/>
      <w:autoSpaceDN w:val="0"/>
      <w:adjustRightInd w:val="0"/>
      <w:spacing w:after="120"/>
      <w:jc w:val="center"/>
    </w:pPr>
    <w:rPr>
      <w:rFonts w:ascii="仿宋_GB2312" w:eastAsia="仿宋_GB2312" w:hAnsi="Times New Roman"/>
      <w:b/>
      <w:kern w:val="0"/>
      <w:sz w:val="24"/>
      <w:szCs w:val="20"/>
    </w:rPr>
  </w:style>
  <w:style w:type="paragraph" w:customStyle="1" w:styleId="WPSOffice2">
    <w:name w:val="WPSOffice手动目录 2"/>
    <w:qFormat/>
    <w:rsid w:val="00B01EBB"/>
    <w:pPr>
      <w:ind w:leftChars="200" w:left="200"/>
    </w:pPr>
    <w:rPr>
      <w:rFonts w:ascii="Times New Roman" w:eastAsia="宋体" w:hAnsi="Times New Roman" w:cs="Times New Roman"/>
      <w:kern w:val="0"/>
      <w:sz w:val="20"/>
      <w:szCs w:val="20"/>
    </w:rPr>
  </w:style>
  <w:style w:type="paragraph" w:customStyle="1" w:styleId="WPSOffice3">
    <w:name w:val="WPSOffice手动目录 3"/>
    <w:qFormat/>
    <w:rsid w:val="00B01EBB"/>
    <w:pPr>
      <w:ind w:leftChars="400" w:left="400"/>
    </w:pPr>
    <w:rPr>
      <w:rFonts w:ascii="Times New Roman" w:eastAsia="宋体" w:hAnsi="Times New Roman" w:cs="Times New Roman"/>
      <w:kern w:val="0"/>
      <w:sz w:val="20"/>
      <w:szCs w:val="20"/>
    </w:rPr>
  </w:style>
  <w:style w:type="character" w:customStyle="1" w:styleId="font51">
    <w:name w:val="font51"/>
    <w:qFormat/>
    <w:rsid w:val="00B01EBB"/>
    <w:rPr>
      <w:rFonts w:ascii="宋体" w:eastAsia="宋体" w:hAnsi="宋体" w:cs="宋体" w:hint="eastAsia"/>
      <w:color w:val="000000"/>
      <w:sz w:val="24"/>
      <w:szCs w:val="24"/>
      <w:u w:val="none"/>
    </w:rPr>
  </w:style>
  <w:style w:type="character" w:customStyle="1" w:styleId="CharChar174">
    <w:name w:val="Char Char17"/>
    <w:rsid w:val="005D19E2"/>
    <w:rPr>
      <w:rFonts w:ascii="宋体" w:eastAsia="宋体" w:hAnsi="Courier New" w:cs="Courier New"/>
      <w:kern w:val="2"/>
      <w:sz w:val="21"/>
      <w:szCs w:val="21"/>
      <w:lang w:val="en-US" w:eastAsia="zh-CN" w:bidi="ar-SA"/>
    </w:rPr>
  </w:style>
  <w:style w:type="character" w:customStyle="1" w:styleId="CharChar233">
    <w:name w:val="Char Char23"/>
    <w:rsid w:val="005D19E2"/>
    <w:rPr>
      <w:rFonts w:eastAsia="黑体"/>
      <w:bCs/>
      <w:kern w:val="2"/>
      <w:sz w:val="28"/>
      <w:szCs w:val="28"/>
      <w:lang w:val="en-US" w:eastAsia="zh-CN" w:bidi="ar-SA"/>
    </w:rPr>
  </w:style>
  <w:style w:type="character" w:customStyle="1" w:styleId="CharChar26">
    <w:name w:val="Char Char2"/>
    <w:rsid w:val="005D19E2"/>
    <w:rPr>
      <w:rFonts w:eastAsia="宋体"/>
      <w:b/>
      <w:bCs/>
      <w:kern w:val="44"/>
      <w:sz w:val="21"/>
      <w:szCs w:val="28"/>
      <w:lang w:val="en-US" w:eastAsia="zh-CN" w:bidi="ar-SA"/>
    </w:rPr>
  </w:style>
  <w:style w:type="character" w:customStyle="1" w:styleId="CharChar143">
    <w:name w:val="Char Char14"/>
    <w:rsid w:val="005D19E2"/>
    <w:rPr>
      <w:rFonts w:ascii="Arial" w:eastAsia="宋体" w:hAnsi="Arial" w:cs="Arial"/>
      <w:b/>
      <w:bCs/>
      <w:kern w:val="2"/>
      <w:sz w:val="32"/>
      <w:szCs w:val="32"/>
      <w:lang w:val="en-US" w:eastAsia="zh-CN" w:bidi="ar-SA"/>
    </w:rPr>
  </w:style>
  <w:style w:type="character" w:customStyle="1" w:styleId="CharChar1a">
    <w:name w:val="Char Char1"/>
    <w:rsid w:val="005D19E2"/>
    <w:rPr>
      <w:rFonts w:eastAsia="汉仪大宋简"/>
      <w:kern w:val="44"/>
      <w:sz w:val="22"/>
      <w:szCs w:val="22"/>
      <w:lang w:val="en-US" w:eastAsia="zh-CN" w:bidi="ar-SA"/>
    </w:rPr>
  </w:style>
  <w:style w:type="character" w:customStyle="1" w:styleId="CharChar293">
    <w:name w:val="Char Char29"/>
    <w:semiHidden/>
    <w:rsid w:val="005D19E2"/>
    <w:rPr>
      <w:rFonts w:eastAsia="汉仪大宋简"/>
      <w:kern w:val="44"/>
      <w:sz w:val="22"/>
      <w:szCs w:val="22"/>
      <w:lang w:val="en-US" w:eastAsia="zh-CN" w:bidi="ar-SA"/>
    </w:rPr>
  </w:style>
  <w:style w:type="character" w:customStyle="1" w:styleId="CharChar45">
    <w:name w:val="Char Char4"/>
    <w:rsid w:val="005D19E2"/>
    <w:rPr>
      <w:rFonts w:eastAsia="宋体"/>
      <w:b/>
      <w:bCs/>
      <w:kern w:val="44"/>
      <w:sz w:val="44"/>
      <w:szCs w:val="44"/>
      <w:lang w:val="en-US" w:eastAsia="zh-CN" w:bidi="ar-SA"/>
    </w:rPr>
  </w:style>
  <w:style w:type="character" w:customStyle="1" w:styleId="CharChar163">
    <w:name w:val="Char Char16"/>
    <w:semiHidden/>
    <w:rsid w:val="005D19E2"/>
    <w:rPr>
      <w:rFonts w:ascii="Arial" w:eastAsia="黑体" w:hAnsi="Arial"/>
      <w:b/>
      <w:bCs/>
      <w:kern w:val="2"/>
      <w:sz w:val="32"/>
      <w:szCs w:val="32"/>
      <w:lang w:val="en-US" w:eastAsia="zh-CN" w:bidi="ar-SA"/>
    </w:rPr>
  </w:style>
  <w:style w:type="paragraph" w:customStyle="1" w:styleId="102">
    <w:name w:val="列出段落10"/>
    <w:basedOn w:val="a0"/>
    <w:qFormat/>
    <w:rsid w:val="005D19E2"/>
    <w:pPr>
      <w:ind w:firstLineChars="200" w:firstLine="420"/>
    </w:pPr>
    <w:rPr>
      <w:rFonts w:eastAsia="仿宋_GB2312"/>
      <w:sz w:val="34"/>
    </w:rPr>
  </w:style>
  <w:style w:type="paragraph" w:customStyle="1" w:styleId="Char1f8">
    <w:name w:val="Char1"/>
    <w:basedOn w:val="a0"/>
    <w:semiHidden/>
    <w:rsid w:val="005D19E2"/>
    <w:pPr>
      <w:spacing w:afterLines="200" w:after="200"/>
    </w:pPr>
    <w:rPr>
      <w:rFonts w:ascii="黑体" w:eastAsia="黑体" w:hAnsi="Times New Roman"/>
      <w:sz w:val="36"/>
      <w:szCs w:val="36"/>
    </w:rPr>
  </w:style>
  <w:style w:type="paragraph" w:customStyle="1" w:styleId="Char1CharCharCharCharCharCharCharCharCharCharCharChar4">
    <w:name w:val="Char1 Char Char Char Char Char Char Char Char Char Char Char Char"/>
    <w:basedOn w:val="a0"/>
    <w:rsid w:val="005D19E2"/>
    <w:pPr>
      <w:pageBreakBefore/>
      <w:tabs>
        <w:tab w:val="left" w:pos="432"/>
      </w:tabs>
      <w:ind w:left="432" w:hanging="432"/>
    </w:pPr>
    <w:rPr>
      <w:rFonts w:ascii="Tahoma" w:eastAsia="仿宋_GB2312" w:hAnsi="Tahoma"/>
      <w:sz w:val="24"/>
      <w:szCs w:val="20"/>
    </w:rPr>
  </w:style>
  <w:style w:type="paragraph" w:customStyle="1" w:styleId="CharCharfc">
    <w:name w:val="Char Char"/>
    <w:basedOn w:val="a0"/>
    <w:rsid w:val="005D19E2"/>
    <w:rPr>
      <w:rFonts w:ascii="仿宋_GB2312" w:eastAsia="仿宋_GB2312" w:hAnsi="Times New Roman"/>
      <w:sz w:val="28"/>
      <w:szCs w:val="20"/>
    </w:rPr>
  </w:style>
  <w:style w:type="paragraph" w:customStyle="1" w:styleId="103">
    <w:name w:val="正文10"/>
    <w:basedOn w:val="15"/>
    <w:rsid w:val="005D19E2"/>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b">
    <w:name w:val="Char"/>
    <w:basedOn w:val="a0"/>
    <w:rsid w:val="005D19E2"/>
    <w:rPr>
      <w:rFonts w:ascii="仿宋_GB2312" w:eastAsia="仿宋_GB2312" w:hAnsi="Times New Roman"/>
      <w:sz w:val="34"/>
      <w:szCs w:val="20"/>
    </w:rPr>
  </w:style>
  <w:style w:type="paragraph" w:customStyle="1" w:styleId="CharCharChar1Char4">
    <w:name w:val="Char Char Char1 Char"/>
    <w:basedOn w:val="a0"/>
    <w:semiHidden/>
    <w:rsid w:val="005D19E2"/>
    <w:rPr>
      <w:rFonts w:ascii="宋体" w:eastAsia="仿宋_GB2312" w:hAnsi="宋体"/>
      <w:b/>
      <w:color w:val="000000"/>
      <w:sz w:val="24"/>
      <w:szCs w:val="20"/>
    </w:rPr>
  </w:style>
  <w:style w:type="paragraph" w:customStyle="1" w:styleId="Char28">
    <w:name w:val="Char2"/>
    <w:basedOn w:val="a0"/>
    <w:semiHidden/>
    <w:rsid w:val="005D19E2"/>
    <w:rPr>
      <w:rFonts w:ascii="仿宋_GB2312" w:eastAsia="仿宋_GB2312" w:hAnsi="Times New Roman"/>
      <w:sz w:val="34"/>
      <w:szCs w:val="20"/>
    </w:rPr>
  </w:style>
  <w:style w:type="paragraph" w:customStyle="1" w:styleId="CharCharCharChar5">
    <w:name w:val="Char Char Char Char"/>
    <w:basedOn w:val="a0"/>
    <w:rsid w:val="005D19E2"/>
    <w:rPr>
      <w:rFonts w:ascii="仿宋_GB2312" w:eastAsia="仿宋_GB2312" w:hAnsi="Times New Roman"/>
      <w:sz w:val="34"/>
      <w:szCs w:val="20"/>
    </w:rPr>
  </w:style>
  <w:style w:type="paragraph" w:customStyle="1" w:styleId="6a">
    <w:name w:val="纯文本6"/>
    <w:basedOn w:val="a0"/>
    <w:rsid w:val="005D19E2"/>
    <w:rPr>
      <w:rFonts w:ascii="宋体" w:eastAsia="仿宋_GB2312" w:hAnsi="Courier New"/>
      <w:kern w:val="0"/>
      <w:sz w:val="20"/>
      <w:szCs w:val="20"/>
    </w:rPr>
  </w:style>
  <w:style w:type="paragraph" w:customStyle="1" w:styleId="CharCharChar4">
    <w:name w:val="Char Char Char"/>
    <w:basedOn w:val="a0"/>
    <w:semiHidden/>
    <w:rsid w:val="005D19E2"/>
    <w:rPr>
      <w:rFonts w:ascii="仿宋_GB2312" w:eastAsia="仿宋_GB2312" w:hAnsi="Times New Roman"/>
      <w:sz w:val="34"/>
      <w:szCs w:val="20"/>
    </w:rPr>
  </w:style>
  <w:style w:type="paragraph" w:customStyle="1" w:styleId="footer1">
    <w:name w:val="footer1"/>
    <w:basedOn w:val="a0"/>
    <w:link w:val="CharCharf1"/>
    <w:qFormat/>
    <w:rsid w:val="005D19E2"/>
    <w:pPr>
      <w:tabs>
        <w:tab w:val="center" w:pos="4153"/>
        <w:tab w:val="right" w:pos="8306"/>
      </w:tabs>
      <w:snapToGrid w:val="0"/>
      <w:jc w:val="left"/>
    </w:pPr>
    <w:rPr>
      <w:rFonts w:asciiTheme="minorHAnsi" w:hAnsiTheme="minorHAnsi" w:cstheme="minorBidi"/>
      <w:sz w:val="18"/>
    </w:rPr>
  </w:style>
  <w:style w:type="paragraph" w:customStyle="1" w:styleId="2ffff6">
    <w:name w:val="样式 标题 2 + 宋体 非加粗"/>
    <w:basedOn w:val="2"/>
    <w:qFormat/>
    <w:rsid w:val="005D19E2"/>
    <w:pPr>
      <w:spacing w:line="413" w:lineRule="auto"/>
    </w:pPr>
    <w:rPr>
      <w:rFonts w:ascii="宋体" w:eastAsia="宋体" w:hAnsi="宋体"/>
      <w:kern w:val="0"/>
      <w:szCs w:val="32"/>
    </w:rPr>
  </w:style>
  <w:style w:type="paragraph" w:customStyle="1" w:styleId="127">
    <w:name w:val="样式 标题 1 + 黑体 三号 非加粗2"/>
    <w:basedOn w:val="1"/>
    <w:qFormat/>
    <w:rsid w:val="005D19E2"/>
    <w:pPr>
      <w:jc w:val="center"/>
    </w:pPr>
    <w:rPr>
      <w:rFonts w:ascii="黑体" w:eastAsia="黑体" w:hAnsi="黑体"/>
      <w:sz w:val="32"/>
    </w:rPr>
  </w:style>
  <w:style w:type="paragraph" w:customStyle="1" w:styleId="1fffff2">
    <w:name w:val="样式 标题 1 + 黑体 三号 非加粗"/>
    <w:basedOn w:val="1"/>
    <w:qFormat/>
    <w:rsid w:val="005D19E2"/>
    <w:rPr>
      <w:rFonts w:ascii="黑体" w:eastAsia="黑体" w:hAnsi="黑体"/>
      <w:sz w:val="32"/>
    </w:rPr>
  </w:style>
  <w:style w:type="paragraph" w:customStyle="1" w:styleId="11f4">
    <w:name w:val="样式 标题 1 + 黑体 三号 非加粗1"/>
    <w:basedOn w:val="1"/>
    <w:qFormat/>
    <w:rsid w:val="005D19E2"/>
    <w:rPr>
      <w:rFonts w:ascii="黑体" w:eastAsia="黑体" w:hAnsi="黑体"/>
      <w:sz w:val="32"/>
    </w:rPr>
  </w:style>
  <w:style w:type="paragraph" w:customStyle="1" w:styleId="1fffff3">
    <w:name w:val="样式 标题 1 + 宋体 三号"/>
    <w:basedOn w:val="1"/>
    <w:qFormat/>
    <w:rsid w:val="005D19E2"/>
    <w:rPr>
      <w:rFonts w:ascii="宋体" w:hAnsi="宋体"/>
      <w:b w:val="0"/>
      <w:bCs/>
      <w:sz w:val="32"/>
    </w:rPr>
  </w:style>
  <w:style w:type="paragraph" w:customStyle="1" w:styleId="BT">
    <w:name w:val="BT"/>
    <w:basedOn w:val="a0"/>
    <w:qFormat/>
    <w:rsid w:val="005D19E2"/>
    <w:pPr>
      <w:topLinePunct/>
      <w:spacing w:before="160" w:after="60" w:line="312" w:lineRule="exact"/>
      <w:jc w:val="center"/>
    </w:pPr>
    <w:rPr>
      <w:rFonts w:ascii="EU-F1" w:eastAsia="黑体" w:hAnsi="Times New Roman"/>
      <w:kern w:val="21"/>
      <w:sz w:val="34"/>
      <w:szCs w:val="20"/>
    </w:rPr>
  </w:style>
  <w:style w:type="character" w:customStyle="1" w:styleId="CharChar175">
    <w:name w:val="Char Char17"/>
    <w:rsid w:val="000B02F8"/>
    <w:rPr>
      <w:rFonts w:ascii="宋体" w:eastAsia="宋体" w:hAnsi="Courier New" w:cs="Courier New"/>
      <w:kern w:val="2"/>
      <w:sz w:val="21"/>
      <w:szCs w:val="21"/>
      <w:lang w:val="en-US" w:eastAsia="zh-CN" w:bidi="ar-SA"/>
    </w:rPr>
  </w:style>
  <w:style w:type="character" w:customStyle="1" w:styleId="CharChar234">
    <w:name w:val="Char Char23"/>
    <w:rsid w:val="000B02F8"/>
    <w:rPr>
      <w:rFonts w:eastAsia="黑体"/>
      <w:bCs/>
      <w:kern w:val="2"/>
      <w:sz w:val="28"/>
      <w:szCs w:val="28"/>
      <w:lang w:val="en-US" w:eastAsia="zh-CN" w:bidi="ar-SA"/>
    </w:rPr>
  </w:style>
  <w:style w:type="character" w:customStyle="1" w:styleId="CharChar27">
    <w:name w:val="Char Char2"/>
    <w:qFormat/>
    <w:rsid w:val="000B02F8"/>
    <w:rPr>
      <w:rFonts w:eastAsia="宋体"/>
      <w:b/>
      <w:bCs/>
      <w:kern w:val="44"/>
      <w:sz w:val="21"/>
      <w:szCs w:val="28"/>
      <w:lang w:val="en-US" w:eastAsia="zh-CN" w:bidi="ar-SA"/>
    </w:rPr>
  </w:style>
  <w:style w:type="character" w:customStyle="1" w:styleId="CharChar144">
    <w:name w:val="Char Char14"/>
    <w:rsid w:val="000B02F8"/>
    <w:rPr>
      <w:rFonts w:ascii="Arial" w:eastAsia="宋体" w:hAnsi="Arial" w:cs="Arial"/>
      <w:b/>
      <w:bCs/>
      <w:kern w:val="2"/>
      <w:sz w:val="32"/>
      <w:szCs w:val="32"/>
      <w:lang w:val="en-US" w:eastAsia="zh-CN" w:bidi="ar-SA"/>
    </w:rPr>
  </w:style>
  <w:style w:type="character" w:customStyle="1" w:styleId="CharChar1b">
    <w:name w:val="Char Char1"/>
    <w:rsid w:val="000B02F8"/>
    <w:rPr>
      <w:rFonts w:eastAsia="汉仪大宋简"/>
      <w:kern w:val="44"/>
      <w:sz w:val="22"/>
      <w:szCs w:val="22"/>
      <w:lang w:val="en-US" w:eastAsia="zh-CN" w:bidi="ar-SA"/>
    </w:rPr>
  </w:style>
  <w:style w:type="character" w:customStyle="1" w:styleId="CharChar294">
    <w:name w:val="Char Char29"/>
    <w:semiHidden/>
    <w:rsid w:val="000B02F8"/>
    <w:rPr>
      <w:rFonts w:eastAsia="汉仪大宋简"/>
      <w:kern w:val="44"/>
      <w:sz w:val="22"/>
      <w:szCs w:val="22"/>
      <w:lang w:val="en-US" w:eastAsia="zh-CN" w:bidi="ar-SA"/>
    </w:rPr>
  </w:style>
  <w:style w:type="character" w:customStyle="1" w:styleId="CharChar46">
    <w:name w:val="Char Char4"/>
    <w:rsid w:val="000B02F8"/>
    <w:rPr>
      <w:rFonts w:eastAsia="宋体"/>
      <w:b/>
      <w:bCs/>
      <w:kern w:val="44"/>
      <w:sz w:val="44"/>
      <w:szCs w:val="44"/>
      <w:lang w:val="en-US" w:eastAsia="zh-CN" w:bidi="ar-SA"/>
    </w:rPr>
  </w:style>
  <w:style w:type="character" w:customStyle="1" w:styleId="CharChar164">
    <w:name w:val="Char Char16"/>
    <w:semiHidden/>
    <w:rsid w:val="000B02F8"/>
    <w:rPr>
      <w:rFonts w:ascii="Arial" w:eastAsia="黑体" w:hAnsi="Arial"/>
      <w:b/>
      <w:bCs/>
      <w:kern w:val="2"/>
      <w:sz w:val="32"/>
      <w:szCs w:val="32"/>
      <w:lang w:val="en-US" w:eastAsia="zh-CN" w:bidi="ar-SA"/>
    </w:rPr>
  </w:style>
  <w:style w:type="paragraph" w:customStyle="1" w:styleId="130">
    <w:name w:val="列出段落13"/>
    <w:basedOn w:val="a0"/>
    <w:qFormat/>
    <w:rsid w:val="000B02F8"/>
    <w:pPr>
      <w:ind w:firstLineChars="200" w:firstLine="420"/>
    </w:pPr>
    <w:rPr>
      <w:rFonts w:eastAsia="仿宋_GB2312"/>
      <w:sz w:val="34"/>
    </w:rPr>
  </w:style>
  <w:style w:type="paragraph" w:customStyle="1" w:styleId="Char1f9">
    <w:name w:val="Char1"/>
    <w:basedOn w:val="a0"/>
    <w:qFormat/>
    <w:rsid w:val="000B02F8"/>
    <w:pPr>
      <w:spacing w:afterLines="200" w:after="200"/>
    </w:pPr>
    <w:rPr>
      <w:rFonts w:ascii="黑体" w:eastAsia="黑体" w:hAnsi="Times New Roman"/>
      <w:sz w:val="36"/>
      <w:szCs w:val="36"/>
    </w:rPr>
  </w:style>
  <w:style w:type="paragraph" w:customStyle="1" w:styleId="Char1CharCharCharCharCharCharCharCharCharCharCharChar5">
    <w:name w:val="Char1 Char Char Char Char Char Char Char Char Char Char Char Char"/>
    <w:basedOn w:val="a0"/>
    <w:qFormat/>
    <w:rsid w:val="000B02F8"/>
    <w:pPr>
      <w:pageBreakBefore/>
      <w:tabs>
        <w:tab w:val="left" w:pos="432"/>
      </w:tabs>
      <w:ind w:left="432" w:hanging="432"/>
    </w:pPr>
    <w:rPr>
      <w:rFonts w:ascii="Tahoma" w:eastAsia="仿宋_GB2312" w:hAnsi="Tahoma"/>
      <w:sz w:val="24"/>
      <w:szCs w:val="20"/>
    </w:rPr>
  </w:style>
  <w:style w:type="paragraph" w:customStyle="1" w:styleId="CharCharfd">
    <w:name w:val="Char Char"/>
    <w:basedOn w:val="a0"/>
    <w:qFormat/>
    <w:rsid w:val="000B02F8"/>
    <w:rPr>
      <w:rFonts w:ascii="仿宋_GB2312" w:eastAsia="仿宋_GB2312" w:hAnsi="Times New Roman"/>
      <w:sz w:val="28"/>
      <w:szCs w:val="20"/>
    </w:rPr>
  </w:style>
  <w:style w:type="paragraph" w:customStyle="1" w:styleId="129">
    <w:name w:val="正文12"/>
    <w:basedOn w:val="15"/>
    <w:rsid w:val="000B02F8"/>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c">
    <w:name w:val="Char"/>
    <w:basedOn w:val="a0"/>
    <w:qFormat/>
    <w:rsid w:val="000B02F8"/>
    <w:rPr>
      <w:rFonts w:ascii="仿宋_GB2312" w:eastAsia="仿宋_GB2312" w:hAnsi="Times New Roman"/>
      <w:sz w:val="34"/>
      <w:szCs w:val="20"/>
    </w:rPr>
  </w:style>
  <w:style w:type="paragraph" w:customStyle="1" w:styleId="CharCharChar1Char5">
    <w:name w:val="Char Char Char1 Char"/>
    <w:basedOn w:val="a0"/>
    <w:qFormat/>
    <w:rsid w:val="000B02F8"/>
    <w:rPr>
      <w:rFonts w:ascii="宋体" w:eastAsia="仿宋_GB2312" w:hAnsi="宋体"/>
      <w:b/>
      <w:color w:val="000000"/>
      <w:sz w:val="24"/>
      <w:szCs w:val="20"/>
    </w:rPr>
  </w:style>
  <w:style w:type="paragraph" w:customStyle="1" w:styleId="Char29">
    <w:name w:val="Char2"/>
    <w:basedOn w:val="a0"/>
    <w:qFormat/>
    <w:rsid w:val="000B02F8"/>
    <w:rPr>
      <w:rFonts w:ascii="仿宋_GB2312" w:eastAsia="仿宋_GB2312" w:hAnsi="Times New Roman"/>
      <w:sz w:val="34"/>
      <w:szCs w:val="20"/>
    </w:rPr>
  </w:style>
  <w:style w:type="paragraph" w:customStyle="1" w:styleId="CharCharCharChar6">
    <w:name w:val="Char Char Char Char"/>
    <w:basedOn w:val="a0"/>
    <w:qFormat/>
    <w:rsid w:val="000B02F8"/>
    <w:rPr>
      <w:rFonts w:ascii="仿宋_GB2312" w:eastAsia="仿宋_GB2312" w:hAnsi="Times New Roman"/>
      <w:sz w:val="34"/>
      <w:szCs w:val="20"/>
    </w:rPr>
  </w:style>
  <w:style w:type="paragraph" w:customStyle="1" w:styleId="77">
    <w:name w:val="纯文本7"/>
    <w:basedOn w:val="a0"/>
    <w:rsid w:val="000B02F8"/>
    <w:rPr>
      <w:rFonts w:ascii="宋体" w:eastAsia="仿宋_GB2312" w:hAnsi="Courier New"/>
      <w:kern w:val="0"/>
      <w:sz w:val="20"/>
      <w:szCs w:val="20"/>
    </w:rPr>
  </w:style>
  <w:style w:type="paragraph" w:customStyle="1" w:styleId="CharCharChar5">
    <w:name w:val="Char Char Char"/>
    <w:basedOn w:val="a0"/>
    <w:qFormat/>
    <w:rsid w:val="000B02F8"/>
    <w:rPr>
      <w:rFonts w:ascii="仿宋_GB2312" w:eastAsia="仿宋_GB2312" w:hAnsi="Times New Roman"/>
      <w:sz w:val="34"/>
      <w:szCs w:val="20"/>
    </w:rPr>
  </w:style>
  <w:style w:type="character" w:customStyle="1" w:styleId="CharChar176">
    <w:name w:val="Char Char17"/>
    <w:rsid w:val="00FC74BC"/>
    <w:rPr>
      <w:rFonts w:ascii="宋体" w:eastAsia="宋体" w:hAnsi="Courier New" w:cs="Courier New"/>
      <w:kern w:val="2"/>
      <w:sz w:val="21"/>
      <w:szCs w:val="21"/>
      <w:lang w:val="en-US" w:eastAsia="zh-CN" w:bidi="ar-SA"/>
    </w:rPr>
  </w:style>
  <w:style w:type="character" w:customStyle="1" w:styleId="CharChar235">
    <w:name w:val="Char Char23"/>
    <w:rsid w:val="00FC74BC"/>
    <w:rPr>
      <w:rFonts w:eastAsia="黑体"/>
      <w:bCs/>
      <w:kern w:val="2"/>
      <w:sz w:val="28"/>
      <w:szCs w:val="28"/>
      <w:lang w:val="en-US" w:eastAsia="zh-CN" w:bidi="ar-SA"/>
    </w:rPr>
  </w:style>
  <w:style w:type="character" w:customStyle="1" w:styleId="CharChar28">
    <w:name w:val="Char Char2"/>
    <w:qFormat/>
    <w:rsid w:val="00FC74BC"/>
    <w:rPr>
      <w:rFonts w:eastAsia="宋体"/>
      <w:b/>
      <w:bCs/>
      <w:kern w:val="44"/>
      <w:sz w:val="21"/>
      <w:szCs w:val="28"/>
      <w:lang w:val="en-US" w:eastAsia="zh-CN" w:bidi="ar-SA"/>
    </w:rPr>
  </w:style>
  <w:style w:type="character" w:customStyle="1" w:styleId="CharChar145">
    <w:name w:val="Char Char14"/>
    <w:rsid w:val="00FC74BC"/>
    <w:rPr>
      <w:rFonts w:ascii="Arial" w:eastAsia="宋体" w:hAnsi="Arial" w:cs="Arial"/>
      <w:b/>
      <w:bCs/>
      <w:kern w:val="2"/>
      <w:sz w:val="32"/>
      <w:szCs w:val="32"/>
      <w:lang w:val="en-US" w:eastAsia="zh-CN" w:bidi="ar-SA"/>
    </w:rPr>
  </w:style>
  <w:style w:type="character" w:customStyle="1" w:styleId="CharChar1c">
    <w:name w:val="Char Char1"/>
    <w:qFormat/>
    <w:rsid w:val="00FC74BC"/>
    <w:rPr>
      <w:rFonts w:eastAsia="汉仪大宋简"/>
      <w:kern w:val="44"/>
      <w:sz w:val="22"/>
      <w:szCs w:val="22"/>
      <w:lang w:val="en-US" w:eastAsia="zh-CN" w:bidi="ar-SA"/>
    </w:rPr>
  </w:style>
  <w:style w:type="character" w:customStyle="1" w:styleId="CharChar295">
    <w:name w:val="Char Char29"/>
    <w:qFormat/>
    <w:rsid w:val="00FC74BC"/>
    <w:rPr>
      <w:rFonts w:eastAsia="汉仪大宋简"/>
      <w:kern w:val="44"/>
      <w:sz w:val="22"/>
      <w:szCs w:val="22"/>
      <w:lang w:val="en-US" w:eastAsia="zh-CN" w:bidi="ar-SA"/>
    </w:rPr>
  </w:style>
  <w:style w:type="character" w:customStyle="1" w:styleId="CharChar47">
    <w:name w:val="Char Char4"/>
    <w:qFormat/>
    <w:rsid w:val="00FC74BC"/>
    <w:rPr>
      <w:rFonts w:eastAsia="宋体"/>
      <w:b/>
      <w:bCs/>
      <w:kern w:val="44"/>
      <w:sz w:val="44"/>
      <w:szCs w:val="44"/>
      <w:lang w:val="en-US" w:eastAsia="zh-CN" w:bidi="ar-SA"/>
    </w:rPr>
  </w:style>
  <w:style w:type="character" w:customStyle="1" w:styleId="CharChar165">
    <w:name w:val="Char Char16"/>
    <w:qFormat/>
    <w:rsid w:val="00FC74BC"/>
    <w:rPr>
      <w:rFonts w:ascii="Arial" w:eastAsia="黑体" w:hAnsi="Arial"/>
      <w:b/>
      <w:bCs/>
      <w:kern w:val="2"/>
      <w:sz w:val="32"/>
      <w:szCs w:val="32"/>
      <w:lang w:val="en-US" w:eastAsia="zh-CN" w:bidi="ar-SA"/>
    </w:rPr>
  </w:style>
  <w:style w:type="paragraph" w:customStyle="1" w:styleId="142">
    <w:name w:val="列出段落14"/>
    <w:basedOn w:val="a0"/>
    <w:qFormat/>
    <w:rsid w:val="00FC74BC"/>
    <w:pPr>
      <w:ind w:firstLineChars="200" w:firstLine="420"/>
    </w:pPr>
    <w:rPr>
      <w:rFonts w:eastAsia="仿宋_GB2312"/>
      <w:sz w:val="34"/>
    </w:rPr>
  </w:style>
  <w:style w:type="paragraph" w:customStyle="1" w:styleId="Char1fa">
    <w:name w:val="Char1"/>
    <w:basedOn w:val="a0"/>
    <w:semiHidden/>
    <w:rsid w:val="00FC74BC"/>
    <w:pPr>
      <w:spacing w:afterLines="200" w:after="200"/>
    </w:pPr>
    <w:rPr>
      <w:rFonts w:ascii="黑体" w:eastAsia="黑体" w:hAnsi="Times New Roman"/>
      <w:sz w:val="36"/>
      <w:szCs w:val="36"/>
    </w:rPr>
  </w:style>
  <w:style w:type="paragraph" w:customStyle="1" w:styleId="Char1CharCharCharCharCharCharCharCharCharCharCharChar6">
    <w:name w:val="Char1 Char Char Char Char Char Char Char Char Char Char Char Char"/>
    <w:basedOn w:val="a0"/>
    <w:rsid w:val="00FC74BC"/>
    <w:pPr>
      <w:pageBreakBefore/>
      <w:tabs>
        <w:tab w:val="left" w:pos="432"/>
      </w:tabs>
      <w:ind w:left="432" w:hanging="432"/>
    </w:pPr>
    <w:rPr>
      <w:rFonts w:ascii="Tahoma" w:eastAsia="仿宋_GB2312" w:hAnsi="Tahoma"/>
      <w:sz w:val="24"/>
      <w:szCs w:val="20"/>
    </w:rPr>
  </w:style>
  <w:style w:type="paragraph" w:customStyle="1" w:styleId="CharCharfe">
    <w:name w:val="Char Char"/>
    <w:basedOn w:val="a0"/>
    <w:rsid w:val="00FC74BC"/>
    <w:rPr>
      <w:rFonts w:ascii="仿宋_GB2312" w:eastAsia="仿宋_GB2312" w:hAnsi="Times New Roman"/>
      <w:sz w:val="28"/>
      <w:szCs w:val="20"/>
    </w:rPr>
  </w:style>
  <w:style w:type="paragraph" w:customStyle="1" w:styleId="131">
    <w:name w:val="正文13"/>
    <w:basedOn w:val="15"/>
    <w:rsid w:val="00FC74BC"/>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d">
    <w:name w:val="Char"/>
    <w:basedOn w:val="a0"/>
    <w:rsid w:val="00FC74BC"/>
    <w:rPr>
      <w:rFonts w:ascii="仿宋_GB2312" w:eastAsia="仿宋_GB2312" w:hAnsi="Times New Roman"/>
      <w:sz w:val="34"/>
      <w:szCs w:val="20"/>
    </w:rPr>
  </w:style>
  <w:style w:type="paragraph" w:customStyle="1" w:styleId="CharCharChar1Char6">
    <w:name w:val="Char Char Char1 Char"/>
    <w:basedOn w:val="a0"/>
    <w:semiHidden/>
    <w:rsid w:val="00FC74BC"/>
    <w:rPr>
      <w:rFonts w:ascii="宋体" w:eastAsia="仿宋_GB2312" w:hAnsi="宋体"/>
      <w:b/>
      <w:color w:val="000000"/>
      <w:sz w:val="24"/>
      <w:szCs w:val="20"/>
    </w:rPr>
  </w:style>
  <w:style w:type="paragraph" w:customStyle="1" w:styleId="Char2a">
    <w:name w:val="Char2"/>
    <w:basedOn w:val="a0"/>
    <w:semiHidden/>
    <w:rsid w:val="00FC74BC"/>
    <w:rPr>
      <w:rFonts w:ascii="仿宋_GB2312" w:eastAsia="仿宋_GB2312" w:hAnsi="Times New Roman"/>
      <w:sz w:val="34"/>
      <w:szCs w:val="20"/>
    </w:rPr>
  </w:style>
  <w:style w:type="paragraph" w:customStyle="1" w:styleId="CharCharCharChar7">
    <w:name w:val="Char Char Char Char"/>
    <w:basedOn w:val="a0"/>
    <w:rsid w:val="00FC74BC"/>
    <w:rPr>
      <w:rFonts w:ascii="仿宋_GB2312" w:eastAsia="仿宋_GB2312" w:hAnsi="Times New Roman"/>
      <w:sz w:val="34"/>
      <w:szCs w:val="20"/>
    </w:rPr>
  </w:style>
  <w:style w:type="paragraph" w:customStyle="1" w:styleId="86">
    <w:name w:val="纯文本8"/>
    <w:basedOn w:val="a0"/>
    <w:rsid w:val="00FC74BC"/>
    <w:rPr>
      <w:rFonts w:ascii="宋体" w:eastAsia="仿宋_GB2312" w:hAnsi="Courier New"/>
      <w:kern w:val="0"/>
      <w:sz w:val="20"/>
      <w:szCs w:val="20"/>
    </w:rPr>
  </w:style>
  <w:style w:type="paragraph" w:customStyle="1" w:styleId="CharCharChar6">
    <w:name w:val="Char Char Char"/>
    <w:basedOn w:val="a0"/>
    <w:semiHidden/>
    <w:rsid w:val="00FC74BC"/>
    <w:rPr>
      <w:rFonts w:ascii="仿宋_GB2312" w:eastAsia="仿宋_GB2312" w:hAnsi="Times New Roman"/>
      <w:sz w:val="34"/>
      <w:szCs w:val="20"/>
    </w:rPr>
  </w:style>
  <w:style w:type="paragraph" w:customStyle="1" w:styleId="BodyText1I2">
    <w:name w:val="BodyText1I2"/>
    <w:basedOn w:val="a0"/>
    <w:qFormat/>
    <w:rsid w:val="006C589D"/>
    <w:pPr>
      <w:spacing w:after="120"/>
      <w:ind w:leftChars="200" w:left="420" w:firstLineChars="200" w:firstLine="420"/>
      <w:textAlignment w:val="baseline"/>
    </w:pPr>
    <w:rPr>
      <w:rFonts w:ascii="Times New Roman" w:hAnsi="Times New Roman"/>
      <w:szCs w:val="24"/>
    </w:rPr>
  </w:style>
  <w:style w:type="character" w:customStyle="1" w:styleId="CharChar177">
    <w:name w:val="Char Char17"/>
    <w:rsid w:val="002F7C77"/>
    <w:rPr>
      <w:rFonts w:ascii="宋体" w:eastAsia="宋体" w:hAnsi="Courier New" w:cs="Courier New"/>
      <w:kern w:val="2"/>
      <w:sz w:val="21"/>
      <w:szCs w:val="21"/>
      <w:lang w:val="en-US" w:eastAsia="zh-CN" w:bidi="ar-SA"/>
    </w:rPr>
  </w:style>
  <w:style w:type="character" w:customStyle="1" w:styleId="CharChar236">
    <w:name w:val="Char Char23"/>
    <w:rsid w:val="002F7C77"/>
    <w:rPr>
      <w:rFonts w:eastAsia="黑体"/>
      <w:bCs/>
      <w:kern w:val="2"/>
      <w:sz w:val="28"/>
      <w:szCs w:val="28"/>
      <w:lang w:val="en-US" w:eastAsia="zh-CN" w:bidi="ar-SA"/>
    </w:rPr>
  </w:style>
  <w:style w:type="character" w:customStyle="1" w:styleId="CharChar2a">
    <w:name w:val="Char Char2"/>
    <w:rsid w:val="002F7C77"/>
    <w:rPr>
      <w:rFonts w:eastAsia="宋体"/>
      <w:b/>
      <w:bCs/>
      <w:kern w:val="44"/>
      <w:sz w:val="21"/>
      <w:szCs w:val="28"/>
      <w:lang w:val="en-US" w:eastAsia="zh-CN" w:bidi="ar-SA"/>
    </w:rPr>
  </w:style>
  <w:style w:type="character" w:customStyle="1" w:styleId="CharChar146">
    <w:name w:val="Char Char14"/>
    <w:rsid w:val="002F7C77"/>
    <w:rPr>
      <w:rFonts w:ascii="Arial" w:eastAsia="宋体" w:hAnsi="Arial" w:cs="Arial"/>
      <w:b/>
      <w:bCs/>
      <w:kern w:val="2"/>
      <w:sz w:val="32"/>
      <w:szCs w:val="32"/>
      <w:lang w:val="en-US" w:eastAsia="zh-CN" w:bidi="ar-SA"/>
    </w:rPr>
  </w:style>
  <w:style w:type="character" w:customStyle="1" w:styleId="CharChar1d">
    <w:name w:val="Char Char1"/>
    <w:rsid w:val="002F7C77"/>
    <w:rPr>
      <w:rFonts w:eastAsia="汉仪大宋简"/>
      <w:kern w:val="44"/>
      <w:sz w:val="22"/>
      <w:szCs w:val="22"/>
      <w:lang w:val="en-US" w:eastAsia="zh-CN" w:bidi="ar-SA"/>
    </w:rPr>
  </w:style>
  <w:style w:type="character" w:customStyle="1" w:styleId="CharChar296">
    <w:name w:val="Char Char29"/>
    <w:semiHidden/>
    <w:rsid w:val="002F7C77"/>
    <w:rPr>
      <w:rFonts w:eastAsia="汉仪大宋简"/>
      <w:kern w:val="44"/>
      <w:sz w:val="22"/>
      <w:szCs w:val="22"/>
      <w:lang w:val="en-US" w:eastAsia="zh-CN" w:bidi="ar-SA"/>
    </w:rPr>
  </w:style>
  <w:style w:type="character" w:customStyle="1" w:styleId="CharChar48">
    <w:name w:val="Char Char4"/>
    <w:rsid w:val="002F7C77"/>
    <w:rPr>
      <w:rFonts w:eastAsia="宋体"/>
      <w:b/>
      <w:bCs/>
      <w:kern w:val="44"/>
      <w:sz w:val="44"/>
      <w:szCs w:val="44"/>
      <w:lang w:val="en-US" w:eastAsia="zh-CN" w:bidi="ar-SA"/>
    </w:rPr>
  </w:style>
  <w:style w:type="character" w:customStyle="1" w:styleId="CharChar166">
    <w:name w:val="Char Char16"/>
    <w:semiHidden/>
    <w:rsid w:val="002F7C77"/>
    <w:rPr>
      <w:rFonts w:ascii="Arial" w:eastAsia="黑体" w:hAnsi="Arial"/>
      <w:b/>
      <w:bCs/>
      <w:kern w:val="2"/>
      <w:sz w:val="32"/>
      <w:szCs w:val="32"/>
      <w:lang w:val="en-US" w:eastAsia="zh-CN" w:bidi="ar-SA"/>
    </w:rPr>
  </w:style>
  <w:style w:type="paragraph" w:customStyle="1" w:styleId="154">
    <w:name w:val="列出段落15"/>
    <w:basedOn w:val="a0"/>
    <w:qFormat/>
    <w:rsid w:val="002F7C77"/>
    <w:pPr>
      <w:ind w:firstLineChars="200" w:firstLine="420"/>
    </w:pPr>
    <w:rPr>
      <w:rFonts w:eastAsia="仿宋_GB2312"/>
      <w:sz w:val="34"/>
    </w:rPr>
  </w:style>
  <w:style w:type="paragraph" w:customStyle="1" w:styleId="Char1fb">
    <w:name w:val="Char1"/>
    <w:basedOn w:val="a0"/>
    <w:semiHidden/>
    <w:rsid w:val="002F7C77"/>
    <w:pPr>
      <w:spacing w:afterLines="200" w:after="200"/>
    </w:pPr>
    <w:rPr>
      <w:rFonts w:ascii="黑体" w:eastAsia="黑体" w:hAnsi="Times New Roman"/>
      <w:sz w:val="36"/>
      <w:szCs w:val="36"/>
    </w:rPr>
  </w:style>
  <w:style w:type="paragraph" w:customStyle="1" w:styleId="Char1CharCharCharCharCharCharCharCharCharCharCharChar7">
    <w:name w:val="Char1 Char Char Char Char Char Char Char Char Char Char Char Char"/>
    <w:basedOn w:val="a0"/>
    <w:rsid w:val="002F7C77"/>
    <w:pPr>
      <w:pageBreakBefore/>
      <w:tabs>
        <w:tab w:val="left" w:pos="432"/>
      </w:tabs>
      <w:ind w:left="432" w:hanging="432"/>
    </w:pPr>
    <w:rPr>
      <w:rFonts w:ascii="Tahoma" w:eastAsia="仿宋_GB2312" w:hAnsi="Tahoma"/>
      <w:sz w:val="24"/>
      <w:szCs w:val="20"/>
    </w:rPr>
  </w:style>
  <w:style w:type="paragraph" w:customStyle="1" w:styleId="CharCharff">
    <w:name w:val="Char Char"/>
    <w:basedOn w:val="a0"/>
    <w:rsid w:val="002F7C77"/>
    <w:rPr>
      <w:rFonts w:ascii="仿宋_GB2312" w:eastAsia="仿宋_GB2312" w:hAnsi="Times New Roman"/>
      <w:sz w:val="28"/>
      <w:szCs w:val="20"/>
    </w:rPr>
  </w:style>
  <w:style w:type="paragraph" w:customStyle="1" w:styleId="143">
    <w:name w:val="正文14"/>
    <w:basedOn w:val="15"/>
    <w:rsid w:val="002F7C77"/>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e">
    <w:name w:val="Char"/>
    <w:basedOn w:val="a0"/>
    <w:rsid w:val="002F7C77"/>
    <w:rPr>
      <w:rFonts w:ascii="仿宋_GB2312" w:eastAsia="仿宋_GB2312" w:hAnsi="Times New Roman"/>
      <w:sz w:val="34"/>
      <w:szCs w:val="20"/>
    </w:rPr>
  </w:style>
  <w:style w:type="paragraph" w:customStyle="1" w:styleId="CharCharChar1Char7">
    <w:name w:val="Char Char Char1 Char"/>
    <w:basedOn w:val="a0"/>
    <w:semiHidden/>
    <w:rsid w:val="002F7C77"/>
    <w:rPr>
      <w:rFonts w:ascii="宋体" w:eastAsia="仿宋_GB2312" w:hAnsi="宋体"/>
      <w:b/>
      <w:color w:val="000000"/>
      <w:sz w:val="24"/>
      <w:szCs w:val="20"/>
    </w:rPr>
  </w:style>
  <w:style w:type="paragraph" w:customStyle="1" w:styleId="Char2b">
    <w:name w:val="Char2"/>
    <w:basedOn w:val="a0"/>
    <w:semiHidden/>
    <w:rsid w:val="002F7C77"/>
    <w:rPr>
      <w:rFonts w:ascii="仿宋_GB2312" w:eastAsia="仿宋_GB2312" w:hAnsi="Times New Roman"/>
      <w:sz w:val="34"/>
      <w:szCs w:val="20"/>
    </w:rPr>
  </w:style>
  <w:style w:type="paragraph" w:customStyle="1" w:styleId="CharCharCharChar8">
    <w:name w:val="Char Char Char Char"/>
    <w:basedOn w:val="a0"/>
    <w:rsid w:val="002F7C77"/>
    <w:rPr>
      <w:rFonts w:ascii="仿宋_GB2312" w:eastAsia="仿宋_GB2312" w:hAnsi="Times New Roman"/>
      <w:sz w:val="34"/>
      <w:szCs w:val="20"/>
    </w:rPr>
  </w:style>
  <w:style w:type="paragraph" w:customStyle="1" w:styleId="95">
    <w:name w:val="纯文本9"/>
    <w:basedOn w:val="a0"/>
    <w:rsid w:val="002F7C77"/>
    <w:rPr>
      <w:rFonts w:ascii="宋体" w:eastAsia="仿宋_GB2312" w:hAnsi="Courier New"/>
      <w:kern w:val="0"/>
      <w:sz w:val="20"/>
      <w:szCs w:val="20"/>
    </w:rPr>
  </w:style>
  <w:style w:type="paragraph" w:customStyle="1" w:styleId="CharCharChar7">
    <w:name w:val="Char Char Char"/>
    <w:basedOn w:val="a0"/>
    <w:semiHidden/>
    <w:rsid w:val="002F7C77"/>
    <w:rPr>
      <w:rFonts w:ascii="仿宋_GB2312" w:eastAsia="仿宋_GB2312" w:hAnsi="Times New Roman"/>
      <w:sz w:val="34"/>
      <w:szCs w:val="20"/>
    </w:rPr>
  </w:style>
  <w:style w:type="character" w:customStyle="1" w:styleId="CharChar178">
    <w:name w:val="Char Char17"/>
    <w:rsid w:val="008863CB"/>
    <w:rPr>
      <w:rFonts w:ascii="宋体" w:eastAsia="宋体" w:hAnsi="Courier New" w:cs="Courier New"/>
      <w:kern w:val="2"/>
      <w:sz w:val="21"/>
      <w:szCs w:val="21"/>
      <w:lang w:val="en-US" w:eastAsia="zh-CN" w:bidi="ar-SA"/>
    </w:rPr>
  </w:style>
  <w:style w:type="character" w:customStyle="1" w:styleId="CharChar237">
    <w:name w:val="Char Char23"/>
    <w:rsid w:val="008863CB"/>
    <w:rPr>
      <w:rFonts w:eastAsia="黑体"/>
      <w:bCs/>
      <w:kern w:val="2"/>
      <w:sz w:val="28"/>
      <w:szCs w:val="28"/>
      <w:lang w:val="en-US" w:eastAsia="zh-CN" w:bidi="ar-SA"/>
    </w:rPr>
  </w:style>
  <w:style w:type="character" w:customStyle="1" w:styleId="CharChar2b">
    <w:name w:val="Char Char2"/>
    <w:rsid w:val="008863CB"/>
    <w:rPr>
      <w:rFonts w:eastAsia="宋体"/>
      <w:b/>
      <w:bCs/>
      <w:kern w:val="44"/>
      <w:sz w:val="21"/>
      <w:szCs w:val="28"/>
      <w:lang w:val="en-US" w:eastAsia="zh-CN" w:bidi="ar-SA"/>
    </w:rPr>
  </w:style>
  <w:style w:type="character" w:customStyle="1" w:styleId="CharChar147">
    <w:name w:val="Char Char14"/>
    <w:rsid w:val="008863CB"/>
    <w:rPr>
      <w:rFonts w:ascii="Arial" w:eastAsia="宋体" w:hAnsi="Arial" w:cs="Arial"/>
      <w:b/>
      <w:bCs/>
      <w:kern w:val="2"/>
      <w:sz w:val="32"/>
      <w:szCs w:val="32"/>
      <w:lang w:val="en-US" w:eastAsia="zh-CN" w:bidi="ar-SA"/>
    </w:rPr>
  </w:style>
  <w:style w:type="character" w:customStyle="1" w:styleId="CharChar1e">
    <w:name w:val="Char Char1"/>
    <w:rsid w:val="008863CB"/>
    <w:rPr>
      <w:rFonts w:eastAsia="汉仪大宋简"/>
      <w:kern w:val="44"/>
      <w:sz w:val="22"/>
      <w:szCs w:val="22"/>
      <w:lang w:val="en-US" w:eastAsia="zh-CN" w:bidi="ar-SA"/>
    </w:rPr>
  </w:style>
  <w:style w:type="character" w:customStyle="1" w:styleId="CharChar297">
    <w:name w:val="Char Char29"/>
    <w:semiHidden/>
    <w:rsid w:val="008863CB"/>
    <w:rPr>
      <w:rFonts w:eastAsia="汉仪大宋简"/>
      <w:kern w:val="44"/>
      <w:sz w:val="22"/>
      <w:szCs w:val="22"/>
      <w:lang w:val="en-US" w:eastAsia="zh-CN" w:bidi="ar-SA"/>
    </w:rPr>
  </w:style>
  <w:style w:type="character" w:customStyle="1" w:styleId="CharChar49">
    <w:name w:val="Char Char4"/>
    <w:rsid w:val="008863CB"/>
    <w:rPr>
      <w:rFonts w:eastAsia="宋体"/>
      <w:b/>
      <w:bCs/>
      <w:kern w:val="44"/>
      <w:sz w:val="44"/>
      <w:szCs w:val="44"/>
      <w:lang w:val="en-US" w:eastAsia="zh-CN" w:bidi="ar-SA"/>
    </w:rPr>
  </w:style>
  <w:style w:type="character" w:customStyle="1" w:styleId="CharChar167">
    <w:name w:val="Char Char16"/>
    <w:semiHidden/>
    <w:rsid w:val="008863CB"/>
    <w:rPr>
      <w:rFonts w:ascii="Arial" w:eastAsia="黑体" w:hAnsi="Arial"/>
      <w:b/>
      <w:bCs/>
      <w:kern w:val="2"/>
      <w:sz w:val="32"/>
      <w:szCs w:val="32"/>
      <w:lang w:val="en-US" w:eastAsia="zh-CN" w:bidi="ar-SA"/>
    </w:rPr>
  </w:style>
  <w:style w:type="paragraph" w:customStyle="1" w:styleId="161">
    <w:name w:val="列出段落16"/>
    <w:basedOn w:val="a0"/>
    <w:qFormat/>
    <w:rsid w:val="008863CB"/>
    <w:pPr>
      <w:ind w:firstLineChars="200" w:firstLine="420"/>
    </w:pPr>
    <w:rPr>
      <w:rFonts w:eastAsia="仿宋_GB2312"/>
      <w:sz w:val="34"/>
    </w:rPr>
  </w:style>
  <w:style w:type="paragraph" w:customStyle="1" w:styleId="Char1fc">
    <w:name w:val="Char1"/>
    <w:basedOn w:val="a0"/>
    <w:semiHidden/>
    <w:rsid w:val="008863CB"/>
    <w:pPr>
      <w:spacing w:afterLines="200" w:after="200"/>
    </w:pPr>
    <w:rPr>
      <w:rFonts w:ascii="黑体" w:eastAsia="黑体" w:hAnsi="Times New Roman"/>
      <w:sz w:val="36"/>
      <w:szCs w:val="36"/>
    </w:rPr>
  </w:style>
  <w:style w:type="paragraph" w:customStyle="1" w:styleId="Char1CharCharCharCharCharCharCharCharCharCharCharChar8">
    <w:name w:val="Char1 Char Char Char Char Char Char Char Char Char Char Char Char"/>
    <w:basedOn w:val="a0"/>
    <w:rsid w:val="008863CB"/>
    <w:pPr>
      <w:pageBreakBefore/>
      <w:tabs>
        <w:tab w:val="left" w:pos="432"/>
      </w:tabs>
      <w:ind w:left="432" w:hanging="432"/>
    </w:pPr>
    <w:rPr>
      <w:rFonts w:ascii="Tahoma" w:eastAsia="仿宋_GB2312" w:hAnsi="Tahoma"/>
      <w:sz w:val="24"/>
      <w:szCs w:val="20"/>
    </w:rPr>
  </w:style>
  <w:style w:type="paragraph" w:customStyle="1" w:styleId="CharCharff0">
    <w:name w:val="Char Char"/>
    <w:basedOn w:val="a0"/>
    <w:rsid w:val="008863CB"/>
    <w:rPr>
      <w:rFonts w:ascii="仿宋_GB2312" w:eastAsia="仿宋_GB2312" w:hAnsi="Times New Roman"/>
      <w:sz w:val="28"/>
      <w:szCs w:val="20"/>
    </w:rPr>
  </w:style>
  <w:style w:type="paragraph" w:customStyle="1" w:styleId="155">
    <w:name w:val="正文15"/>
    <w:basedOn w:val="15"/>
    <w:rsid w:val="008863CB"/>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f">
    <w:name w:val="Char"/>
    <w:basedOn w:val="a0"/>
    <w:rsid w:val="008863CB"/>
    <w:rPr>
      <w:rFonts w:ascii="仿宋_GB2312" w:eastAsia="仿宋_GB2312" w:hAnsi="Times New Roman"/>
      <w:sz w:val="34"/>
      <w:szCs w:val="20"/>
    </w:rPr>
  </w:style>
  <w:style w:type="paragraph" w:customStyle="1" w:styleId="CharCharChar1Char8">
    <w:name w:val="Char Char Char1 Char"/>
    <w:basedOn w:val="a0"/>
    <w:semiHidden/>
    <w:rsid w:val="008863CB"/>
    <w:rPr>
      <w:rFonts w:ascii="宋体" w:eastAsia="仿宋_GB2312" w:hAnsi="宋体"/>
      <w:b/>
      <w:color w:val="000000"/>
      <w:sz w:val="24"/>
      <w:szCs w:val="20"/>
    </w:rPr>
  </w:style>
  <w:style w:type="paragraph" w:customStyle="1" w:styleId="Char2c">
    <w:name w:val="Char2"/>
    <w:basedOn w:val="a0"/>
    <w:semiHidden/>
    <w:rsid w:val="008863CB"/>
    <w:rPr>
      <w:rFonts w:ascii="仿宋_GB2312" w:eastAsia="仿宋_GB2312" w:hAnsi="Times New Roman"/>
      <w:sz w:val="34"/>
      <w:szCs w:val="20"/>
    </w:rPr>
  </w:style>
  <w:style w:type="paragraph" w:customStyle="1" w:styleId="CharCharCharChar9">
    <w:name w:val="Char Char Char Char"/>
    <w:basedOn w:val="a0"/>
    <w:rsid w:val="008863CB"/>
    <w:rPr>
      <w:rFonts w:ascii="仿宋_GB2312" w:eastAsia="仿宋_GB2312" w:hAnsi="Times New Roman"/>
      <w:sz w:val="34"/>
      <w:szCs w:val="20"/>
    </w:rPr>
  </w:style>
  <w:style w:type="paragraph" w:customStyle="1" w:styleId="104">
    <w:name w:val="纯文本10"/>
    <w:basedOn w:val="a0"/>
    <w:rsid w:val="008863CB"/>
    <w:rPr>
      <w:rFonts w:ascii="宋体" w:eastAsia="仿宋_GB2312" w:hAnsi="Courier New"/>
      <w:kern w:val="0"/>
      <w:sz w:val="20"/>
      <w:szCs w:val="20"/>
    </w:rPr>
  </w:style>
  <w:style w:type="paragraph" w:customStyle="1" w:styleId="CharCharChar8">
    <w:name w:val="Char Char Char"/>
    <w:basedOn w:val="a0"/>
    <w:semiHidden/>
    <w:rsid w:val="008863CB"/>
    <w:rPr>
      <w:rFonts w:ascii="仿宋_GB2312" w:eastAsia="仿宋_GB2312" w:hAnsi="Times New Roman"/>
      <w:sz w:val="34"/>
      <w:szCs w:val="20"/>
    </w:rPr>
  </w:style>
  <w:style w:type="character" w:customStyle="1" w:styleId="CharChar179">
    <w:name w:val="Char Char17"/>
    <w:rsid w:val="00C555FB"/>
    <w:rPr>
      <w:rFonts w:ascii="宋体" w:eastAsia="宋体" w:hAnsi="Courier New" w:cs="Courier New"/>
      <w:kern w:val="2"/>
      <w:sz w:val="21"/>
      <w:szCs w:val="21"/>
      <w:lang w:val="en-US" w:eastAsia="zh-CN" w:bidi="ar-SA"/>
    </w:rPr>
  </w:style>
  <w:style w:type="character" w:customStyle="1" w:styleId="CharChar238">
    <w:name w:val="Char Char23"/>
    <w:rsid w:val="00C555FB"/>
    <w:rPr>
      <w:rFonts w:eastAsia="黑体"/>
      <w:bCs/>
      <w:kern w:val="2"/>
      <w:sz w:val="28"/>
      <w:szCs w:val="28"/>
      <w:lang w:val="en-US" w:eastAsia="zh-CN" w:bidi="ar-SA"/>
    </w:rPr>
  </w:style>
  <w:style w:type="character" w:customStyle="1" w:styleId="CharChar2c">
    <w:name w:val="Char Char2"/>
    <w:rsid w:val="00C555FB"/>
    <w:rPr>
      <w:rFonts w:eastAsia="宋体"/>
      <w:b/>
      <w:bCs/>
      <w:kern w:val="44"/>
      <w:sz w:val="21"/>
      <w:szCs w:val="28"/>
      <w:lang w:val="en-US" w:eastAsia="zh-CN" w:bidi="ar-SA"/>
    </w:rPr>
  </w:style>
  <w:style w:type="character" w:customStyle="1" w:styleId="CharChar148">
    <w:name w:val="Char Char14"/>
    <w:rsid w:val="00C555FB"/>
    <w:rPr>
      <w:rFonts w:ascii="Arial" w:eastAsia="宋体" w:hAnsi="Arial" w:cs="Arial"/>
      <w:b/>
      <w:bCs/>
      <w:kern w:val="2"/>
      <w:sz w:val="32"/>
      <w:szCs w:val="32"/>
      <w:lang w:val="en-US" w:eastAsia="zh-CN" w:bidi="ar-SA"/>
    </w:rPr>
  </w:style>
  <w:style w:type="character" w:customStyle="1" w:styleId="CharChar1f">
    <w:name w:val="Char Char1"/>
    <w:rsid w:val="00C555FB"/>
    <w:rPr>
      <w:rFonts w:eastAsia="汉仪大宋简"/>
      <w:kern w:val="44"/>
      <w:sz w:val="22"/>
      <w:szCs w:val="22"/>
      <w:lang w:val="en-US" w:eastAsia="zh-CN" w:bidi="ar-SA"/>
    </w:rPr>
  </w:style>
  <w:style w:type="character" w:customStyle="1" w:styleId="CharChar298">
    <w:name w:val="Char Char29"/>
    <w:semiHidden/>
    <w:rsid w:val="00C555FB"/>
    <w:rPr>
      <w:rFonts w:eastAsia="汉仪大宋简"/>
      <w:kern w:val="44"/>
      <w:sz w:val="22"/>
      <w:szCs w:val="22"/>
      <w:lang w:val="en-US" w:eastAsia="zh-CN" w:bidi="ar-SA"/>
    </w:rPr>
  </w:style>
  <w:style w:type="character" w:customStyle="1" w:styleId="CharChar4a">
    <w:name w:val="Char Char4"/>
    <w:rsid w:val="00C555FB"/>
    <w:rPr>
      <w:rFonts w:eastAsia="宋体"/>
      <w:b/>
      <w:bCs/>
      <w:kern w:val="44"/>
      <w:sz w:val="44"/>
      <w:szCs w:val="44"/>
      <w:lang w:val="en-US" w:eastAsia="zh-CN" w:bidi="ar-SA"/>
    </w:rPr>
  </w:style>
  <w:style w:type="character" w:customStyle="1" w:styleId="CharChar168">
    <w:name w:val="Char Char16"/>
    <w:semiHidden/>
    <w:rsid w:val="00C555FB"/>
    <w:rPr>
      <w:rFonts w:ascii="Arial" w:eastAsia="黑体" w:hAnsi="Arial"/>
      <w:b/>
      <w:bCs/>
      <w:kern w:val="2"/>
      <w:sz w:val="32"/>
      <w:szCs w:val="32"/>
      <w:lang w:val="en-US" w:eastAsia="zh-CN" w:bidi="ar-SA"/>
    </w:rPr>
  </w:style>
  <w:style w:type="paragraph" w:customStyle="1" w:styleId="170">
    <w:name w:val="列出段落17"/>
    <w:basedOn w:val="a0"/>
    <w:qFormat/>
    <w:rsid w:val="00C555FB"/>
    <w:pPr>
      <w:ind w:firstLineChars="200" w:firstLine="420"/>
    </w:pPr>
    <w:rPr>
      <w:rFonts w:eastAsia="仿宋_GB2312"/>
      <w:sz w:val="34"/>
    </w:rPr>
  </w:style>
  <w:style w:type="paragraph" w:customStyle="1" w:styleId="Char1fd">
    <w:name w:val="Char1"/>
    <w:basedOn w:val="a0"/>
    <w:semiHidden/>
    <w:rsid w:val="00C555FB"/>
    <w:pPr>
      <w:spacing w:afterLines="200" w:after="200"/>
    </w:pPr>
    <w:rPr>
      <w:rFonts w:ascii="黑体" w:eastAsia="黑体" w:hAnsi="Times New Roman"/>
      <w:sz w:val="36"/>
      <w:szCs w:val="36"/>
    </w:rPr>
  </w:style>
  <w:style w:type="paragraph" w:customStyle="1" w:styleId="Char1CharCharCharCharCharCharCharCharCharCharCharChar9">
    <w:name w:val="Char1 Char Char Char Char Char Char Char Char Char Char Char Char"/>
    <w:basedOn w:val="a0"/>
    <w:rsid w:val="00C555FB"/>
    <w:pPr>
      <w:pageBreakBefore/>
      <w:tabs>
        <w:tab w:val="left" w:pos="432"/>
      </w:tabs>
      <w:ind w:left="432" w:hanging="432"/>
    </w:pPr>
    <w:rPr>
      <w:rFonts w:ascii="Tahoma" w:eastAsia="仿宋_GB2312" w:hAnsi="Tahoma"/>
      <w:sz w:val="24"/>
      <w:szCs w:val="20"/>
    </w:rPr>
  </w:style>
  <w:style w:type="paragraph" w:customStyle="1" w:styleId="CharCharff1">
    <w:name w:val="Char Char"/>
    <w:basedOn w:val="a0"/>
    <w:rsid w:val="00C555FB"/>
    <w:rPr>
      <w:rFonts w:ascii="仿宋_GB2312" w:eastAsia="仿宋_GB2312" w:hAnsi="Times New Roman"/>
      <w:sz w:val="28"/>
      <w:szCs w:val="20"/>
    </w:rPr>
  </w:style>
  <w:style w:type="paragraph" w:customStyle="1" w:styleId="162">
    <w:name w:val="正文16"/>
    <w:basedOn w:val="15"/>
    <w:rsid w:val="00C555FB"/>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f0">
    <w:name w:val="Char"/>
    <w:basedOn w:val="a0"/>
    <w:rsid w:val="00C555FB"/>
    <w:rPr>
      <w:rFonts w:ascii="仿宋_GB2312" w:eastAsia="仿宋_GB2312" w:hAnsi="Times New Roman"/>
      <w:sz w:val="34"/>
      <w:szCs w:val="20"/>
    </w:rPr>
  </w:style>
  <w:style w:type="paragraph" w:customStyle="1" w:styleId="CharCharChar1Char9">
    <w:name w:val="Char Char Char1 Char"/>
    <w:basedOn w:val="a0"/>
    <w:semiHidden/>
    <w:rsid w:val="00C555FB"/>
    <w:rPr>
      <w:rFonts w:ascii="宋体" w:eastAsia="仿宋_GB2312" w:hAnsi="宋体"/>
      <w:b/>
      <w:color w:val="000000"/>
      <w:sz w:val="24"/>
      <w:szCs w:val="20"/>
    </w:rPr>
  </w:style>
  <w:style w:type="paragraph" w:customStyle="1" w:styleId="Char2d">
    <w:name w:val="Char2"/>
    <w:basedOn w:val="a0"/>
    <w:semiHidden/>
    <w:rsid w:val="00C555FB"/>
    <w:rPr>
      <w:rFonts w:ascii="仿宋_GB2312" w:eastAsia="仿宋_GB2312" w:hAnsi="Times New Roman"/>
      <w:sz w:val="34"/>
      <w:szCs w:val="20"/>
    </w:rPr>
  </w:style>
  <w:style w:type="paragraph" w:customStyle="1" w:styleId="CharCharCharChara">
    <w:name w:val="Char Char Char Char"/>
    <w:basedOn w:val="a0"/>
    <w:rsid w:val="00C555FB"/>
    <w:rPr>
      <w:rFonts w:ascii="仿宋_GB2312" w:eastAsia="仿宋_GB2312" w:hAnsi="Times New Roman"/>
      <w:sz w:val="34"/>
      <w:szCs w:val="20"/>
    </w:rPr>
  </w:style>
  <w:style w:type="paragraph" w:customStyle="1" w:styleId="132">
    <w:name w:val="纯文本13"/>
    <w:basedOn w:val="a0"/>
    <w:rsid w:val="00C555FB"/>
    <w:rPr>
      <w:rFonts w:ascii="宋体" w:eastAsia="仿宋_GB2312" w:hAnsi="Courier New"/>
      <w:kern w:val="0"/>
      <w:sz w:val="20"/>
      <w:szCs w:val="20"/>
    </w:rPr>
  </w:style>
  <w:style w:type="paragraph" w:customStyle="1" w:styleId="CharCharChar9">
    <w:name w:val="Char Char Char"/>
    <w:basedOn w:val="a0"/>
    <w:semiHidden/>
    <w:rsid w:val="00C555FB"/>
    <w:rPr>
      <w:rFonts w:ascii="仿宋_GB2312" w:eastAsia="仿宋_GB2312" w:hAnsi="Times New Roman"/>
      <w:sz w:val="34"/>
      <w:szCs w:val="20"/>
    </w:rPr>
  </w:style>
  <w:style w:type="character" w:customStyle="1" w:styleId="CharChar17a">
    <w:name w:val="Char Char17"/>
    <w:rsid w:val="00207B38"/>
    <w:rPr>
      <w:rFonts w:ascii="宋体" w:eastAsia="宋体" w:hAnsi="Courier New" w:cs="Courier New"/>
      <w:kern w:val="2"/>
      <w:sz w:val="21"/>
      <w:szCs w:val="21"/>
      <w:lang w:val="en-US" w:eastAsia="zh-CN" w:bidi="ar-SA"/>
    </w:rPr>
  </w:style>
  <w:style w:type="character" w:customStyle="1" w:styleId="CharChar239">
    <w:name w:val="Char Char23"/>
    <w:rsid w:val="00207B38"/>
    <w:rPr>
      <w:rFonts w:eastAsia="黑体"/>
      <w:bCs/>
      <w:kern w:val="2"/>
      <w:sz w:val="28"/>
      <w:szCs w:val="28"/>
      <w:lang w:val="en-US" w:eastAsia="zh-CN" w:bidi="ar-SA"/>
    </w:rPr>
  </w:style>
  <w:style w:type="character" w:customStyle="1" w:styleId="CharChar2d">
    <w:name w:val="Char Char2"/>
    <w:rsid w:val="00207B38"/>
    <w:rPr>
      <w:rFonts w:eastAsia="宋体"/>
      <w:b/>
      <w:bCs/>
      <w:kern w:val="44"/>
      <w:sz w:val="21"/>
      <w:szCs w:val="28"/>
      <w:lang w:val="en-US" w:eastAsia="zh-CN" w:bidi="ar-SA"/>
    </w:rPr>
  </w:style>
  <w:style w:type="character" w:customStyle="1" w:styleId="CharChar149">
    <w:name w:val="Char Char14"/>
    <w:rsid w:val="00207B38"/>
    <w:rPr>
      <w:rFonts w:ascii="Arial" w:eastAsia="宋体" w:hAnsi="Arial" w:cs="Arial"/>
      <w:b/>
      <w:bCs/>
      <w:kern w:val="2"/>
      <w:sz w:val="32"/>
      <w:szCs w:val="32"/>
      <w:lang w:val="en-US" w:eastAsia="zh-CN" w:bidi="ar-SA"/>
    </w:rPr>
  </w:style>
  <w:style w:type="character" w:customStyle="1" w:styleId="CharChar1f0">
    <w:name w:val="Char Char1"/>
    <w:rsid w:val="00207B38"/>
    <w:rPr>
      <w:rFonts w:eastAsia="汉仪大宋简"/>
      <w:kern w:val="44"/>
      <w:sz w:val="22"/>
      <w:szCs w:val="22"/>
      <w:lang w:val="en-US" w:eastAsia="zh-CN" w:bidi="ar-SA"/>
    </w:rPr>
  </w:style>
  <w:style w:type="character" w:customStyle="1" w:styleId="CharChar299">
    <w:name w:val="Char Char29"/>
    <w:semiHidden/>
    <w:rsid w:val="00207B38"/>
    <w:rPr>
      <w:rFonts w:eastAsia="汉仪大宋简"/>
      <w:kern w:val="44"/>
      <w:sz w:val="22"/>
      <w:szCs w:val="22"/>
      <w:lang w:val="en-US" w:eastAsia="zh-CN" w:bidi="ar-SA"/>
    </w:rPr>
  </w:style>
  <w:style w:type="character" w:customStyle="1" w:styleId="CharChar4b">
    <w:name w:val="Char Char4"/>
    <w:rsid w:val="00207B38"/>
    <w:rPr>
      <w:rFonts w:eastAsia="宋体"/>
      <w:b/>
      <w:bCs/>
      <w:kern w:val="44"/>
      <w:sz w:val="44"/>
      <w:szCs w:val="44"/>
      <w:lang w:val="en-US" w:eastAsia="zh-CN" w:bidi="ar-SA"/>
    </w:rPr>
  </w:style>
  <w:style w:type="character" w:customStyle="1" w:styleId="CharChar169">
    <w:name w:val="Char Char16"/>
    <w:semiHidden/>
    <w:rsid w:val="00207B38"/>
    <w:rPr>
      <w:rFonts w:ascii="Arial" w:eastAsia="黑体" w:hAnsi="Arial"/>
      <w:b/>
      <w:bCs/>
      <w:kern w:val="2"/>
      <w:sz w:val="32"/>
      <w:szCs w:val="32"/>
      <w:lang w:val="en-US" w:eastAsia="zh-CN" w:bidi="ar-SA"/>
    </w:rPr>
  </w:style>
  <w:style w:type="paragraph" w:customStyle="1" w:styleId="181">
    <w:name w:val="列出段落18"/>
    <w:basedOn w:val="a0"/>
    <w:qFormat/>
    <w:rsid w:val="00207B38"/>
    <w:pPr>
      <w:ind w:firstLineChars="200" w:firstLine="420"/>
    </w:pPr>
    <w:rPr>
      <w:rFonts w:eastAsia="仿宋_GB2312"/>
      <w:sz w:val="34"/>
    </w:rPr>
  </w:style>
  <w:style w:type="paragraph" w:customStyle="1" w:styleId="Char1fe">
    <w:name w:val="Char1"/>
    <w:basedOn w:val="a0"/>
    <w:semiHidden/>
    <w:rsid w:val="00207B38"/>
    <w:pPr>
      <w:spacing w:afterLines="200" w:after="200"/>
    </w:pPr>
    <w:rPr>
      <w:rFonts w:ascii="黑体" w:eastAsia="黑体" w:hAnsi="Times New Roman"/>
      <w:sz w:val="36"/>
      <w:szCs w:val="36"/>
    </w:rPr>
  </w:style>
  <w:style w:type="paragraph" w:customStyle="1" w:styleId="Char1CharCharCharCharCharCharCharCharCharCharCharChara">
    <w:name w:val="Char1 Char Char Char Char Char Char Char Char Char Char Char Char"/>
    <w:basedOn w:val="a0"/>
    <w:rsid w:val="00207B38"/>
    <w:pPr>
      <w:pageBreakBefore/>
      <w:tabs>
        <w:tab w:val="left" w:pos="432"/>
      </w:tabs>
      <w:ind w:left="432" w:hanging="432"/>
    </w:pPr>
    <w:rPr>
      <w:rFonts w:ascii="Tahoma" w:eastAsia="仿宋_GB2312" w:hAnsi="Tahoma"/>
      <w:sz w:val="24"/>
      <w:szCs w:val="20"/>
    </w:rPr>
  </w:style>
  <w:style w:type="paragraph" w:customStyle="1" w:styleId="CharCharff2">
    <w:name w:val="Char Char"/>
    <w:basedOn w:val="a0"/>
    <w:semiHidden/>
    <w:rsid w:val="00207B38"/>
    <w:rPr>
      <w:rFonts w:ascii="仿宋_GB2312" w:eastAsia="仿宋_GB2312" w:hAnsi="Times New Roman"/>
      <w:sz w:val="28"/>
      <w:szCs w:val="20"/>
    </w:rPr>
  </w:style>
  <w:style w:type="paragraph" w:customStyle="1" w:styleId="171">
    <w:name w:val="正文17"/>
    <w:basedOn w:val="15"/>
    <w:rsid w:val="00207B38"/>
    <w:pPr>
      <w:tabs>
        <w:tab w:val="left" w:pos="2160"/>
      </w:tabs>
      <w:adjustRightInd w:val="0"/>
      <w:spacing w:line="490" w:lineRule="exact"/>
      <w:jc w:val="center"/>
      <w:textAlignment w:val="baseline"/>
    </w:pPr>
    <w:rPr>
      <w:rFonts w:ascii="仿宋_GB2312" w:eastAsia="仿宋_GB2312"/>
      <w:kern w:val="2"/>
      <w:sz w:val="34"/>
      <w:szCs w:val="20"/>
    </w:rPr>
  </w:style>
  <w:style w:type="paragraph" w:customStyle="1" w:styleId="Charffff1">
    <w:name w:val="Char"/>
    <w:basedOn w:val="a0"/>
    <w:rsid w:val="00207B38"/>
    <w:rPr>
      <w:rFonts w:ascii="仿宋_GB2312" w:eastAsia="仿宋_GB2312" w:hAnsi="Times New Roman"/>
      <w:sz w:val="34"/>
      <w:szCs w:val="20"/>
    </w:rPr>
  </w:style>
  <w:style w:type="paragraph" w:customStyle="1" w:styleId="CharCharChar1Chara">
    <w:name w:val="Char Char Char1 Char"/>
    <w:basedOn w:val="a0"/>
    <w:semiHidden/>
    <w:rsid w:val="00207B38"/>
    <w:rPr>
      <w:rFonts w:ascii="宋体" w:eastAsia="仿宋_GB2312" w:hAnsi="宋体"/>
      <w:b/>
      <w:color w:val="000000"/>
      <w:sz w:val="24"/>
      <w:szCs w:val="20"/>
    </w:rPr>
  </w:style>
  <w:style w:type="paragraph" w:customStyle="1" w:styleId="Char2e">
    <w:name w:val="Char2"/>
    <w:basedOn w:val="a0"/>
    <w:semiHidden/>
    <w:rsid w:val="00207B38"/>
    <w:rPr>
      <w:rFonts w:ascii="仿宋_GB2312" w:eastAsia="仿宋_GB2312" w:hAnsi="Times New Roman"/>
      <w:sz w:val="34"/>
      <w:szCs w:val="20"/>
    </w:rPr>
  </w:style>
  <w:style w:type="paragraph" w:customStyle="1" w:styleId="CharCharCharCharb">
    <w:name w:val="Char Char Char Char"/>
    <w:basedOn w:val="a0"/>
    <w:rsid w:val="00207B38"/>
    <w:rPr>
      <w:rFonts w:ascii="仿宋_GB2312" w:eastAsia="仿宋_GB2312" w:hAnsi="Times New Roman"/>
      <w:sz w:val="34"/>
      <w:szCs w:val="20"/>
    </w:rPr>
  </w:style>
  <w:style w:type="paragraph" w:customStyle="1" w:styleId="144">
    <w:name w:val="纯文本14"/>
    <w:basedOn w:val="a0"/>
    <w:rsid w:val="00207B38"/>
    <w:rPr>
      <w:rFonts w:ascii="宋体" w:eastAsia="仿宋_GB2312" w:hAnsi="Courier New"/>
      <w:kern w:val="0"/>
      <w:sz w:val="20"/>
      <w:szCs w:val="20"/>
    </w:rPr>
  </w:style>
  <w:style w:type="paragraph" w:customStyle="1" w:styleId="CharCharChara">
    <w:name w:val="Char Char Char"/>
    <w:basedOn w:val="a0"/>
    <w:semiHidden/>
    <w:rsid w:val="00207B38"/>
    <w:rPr>
      <w:rFonts w:ascii="仿宋_GB2312" w:eastAsia="仿宋_GB2312" w:hAnsi="Times New Roman"/>
      <w:sz w:val="3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73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6</Pages>
  <Words>384</Words>
  <Characters>2192</Characters>
  <Application>Microsoft Office Word</Application>
  <DocSecurity>0</DocSecurity>
  <Lines>18</Lines>
  <Paragraphs>5</Paragraphs>
  <ScaleCrop>false</ScaleCrop>
  <Company>Microsoft</Company>
  <LinksUpToDate>false</LinksUpToDate>
  <CharactersWithSpaces>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187</cp:revision>
  <dcterms:created xsi:type="dcterms:W3CDTF">2021-09-22T08:25:00Z</dcterms:created>
  <dcterms:modified xsi:type="dcterms:W3CDTF">2023-11-02T07:55:00Z</dcterms:modified>
</cp:coreProperties>
</file>